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EE2D2E" w14:textId="77777777" w:rsidR="00C72B62" w:rsidRPr="006F21C6" w:rsidRDefault="00C72B62" w:rsidP="00C72B62">
      <w:pPr>
        <w:pBdr>
          <w:bottom w:val="single" w:sz="12" w:space="0" w:color="auto"/>
        </w:pBdr>
        <w:jc w:val="center"/>
        <w:rPr>
          <w:sz w:val="28"/>
          <w:szCs w:val="28"/>
        </w:rPr>
      </w:pPr>
      <w:bookmarkStart w:id="0" w:name="_Hlk205922605"/>
      <w:r w:rsidRPr="006F21C6">
        <w:rPr>
          <w:noProof/>
        </w:rPr>
        <w:drawing>
          <wp:inline distT="0" distB="0" distL="0" distR="0" wp14:anchorId="22EC1F32" wp14:editId="5775851F">
            <wp:extent cx="994963" cy="1181100"/>
            <wp:effectExtent l="0" t="0" r="0" b="0"/>
            <wp:docPr id="51" name="Рисунок 51" descr="http://www.heraldicum.ru/russia/subjects/towns/images/lotos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raldicum.ru/russia/subjects/towns/images/lotoshin.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6533" cy="1194835"/>
                    </a:xfrm>
                    <a:prstGeom prst="rect">
                      <a:avLst/>
                    </a:prstGeom>
                    <a:noFill/>
                    <a:ln>
                      <a:noFill/>
                    </a:ln>
                  </pic:spPr>
                </pic:pic>
              </a:graphicData>
            </a:graphic>
          </wp:inline>
        </w:drawing>
      </w:r>
    </w:p>
    <w:p w14:paraId="3A480C76" w14:textId="77777777" w:rsidR="00C72B62" w:rsidRPr="006F21C6" w:rsidRDefault="00C72B62" w:rsidP="00C72B62">
      <w:pPr>
        <w:pBdr>
          <w:bottom w:val="single" w:sz="12" w:space="0" w:color="auto"/>
        </w:pBdr>
        <w:jc w:val="center"/>
        <w:rPr>
          <w:sz w:val="28"/>
          <w:szCs w:val="28"/>
        </w:rPr>
      </w:pPr>
      <w:r>
        <w:rPr>
          <w:bCs/>
          <w:color w:val="000000"/>
          <w:sz w:val="28"/>
          <w:szCs w:val="28"/>
          <w:bdr w:val="none" w:sz="0" w:space="0" w:color="auto" w:frame="1"/>
          <w:shd w:val="clear" w:color="auto" w:fill="FFFFFF"/>
        </w:rPr>
        <w:t>Муниципальный округ Лотошино</w:t>
      </w:r>
      <w:r w:rsidRPr="006F21C6">
        <w:rPr>
          <w:sz w:val="28"/>
          <w:szCs w:val="28"/>
        </w:rPr>
        <w:t xml:space="preserve"> Московской области</w:t>
      </w:r>
    </w:p>
    <w:p w14:paraId="7912E108" w14:textId="77777777" w:rsidR="00C72B62" w:rsidRPr="006F21C6" w:rsidRDefault="00C72B62" w:rsidP="00C72B62"/>
    <w:p w14:paraId="644FEBC3" w14:textId="77777777" w:rsidR="00C72B62" w:rsidRPr="00A52F06" w:rsidRDefault="00C72B62" w:rsidP="00C72B62">
      <w:pPr>
        <w:ind w:left="709" w:right="282"/>
        <w:jc w:val="right"/>
      </w:pPr>
      <w:r w:rsidRPr="00A52F06">
        <w:t xml:space="preserve">Утверждена Распоряжением </w:t>
      </w:r>
    </w:p>
    <w:p w14:paraId="69147B6B" w14:textId="77777777" w:rsidR="00C72B62" w:rsidRPr="00A52F06" w:rsidRDefault="00C72B62" w:rsidP="00C72B62">
      <w:pPr>
        <w:ind w:left="709" w:right="282"/>
        <w:jc w:val="right"/>
      </w:pPr>
      <w:r w:rsidRPr="00A52F06">
        <w:t xml:space="preserve">Министерства энергетики </w:t>
      </w:r>
    </w:p>
    <w:p w14:paraId="51CFA112" w14:textId="77777777" w:rsidR="00C72B62" w:rsidRPr="00A52F06" w:rsidRDefault="00C72B62" w:rsidP="00C72B62">
      <w:pPr>
        <w:ind w:left="709" w:right="282"/>
        <w:jc w:val="right"/>
      </w:pPr>
      <w:r w:rsidRPr="00A52F06">
        <w:t xml:space="preserve">Московской области </w:t>
      </w:r>
    </w:p>
    <w:p w14:paraId="25630A47" w14:textId="77777777" w:rsidR="00C72B62" w:rsidRPr="00A52F06" w:rsidRDefault="00C72B62" w:rsidP="00C72B62">
      <w:pPr>
        <w:spacing w:line="360" w:lineRule="auto"/>
        <w:ind w:left="709" w:right="282"/>
        <w:jc w:val="right"/>
      </w:pPr>
      <w:r w:rsidRPr="00A52F06">
        <w:t>от «___</w:t>
      </w:r>
      <w:proofErr w:type="gramStart"/>
      <w:r w:rsidRPr="00A52F06">
        <w:t>_ »</w:t>
      </w:r>
      <w:proofErr w:type="gramEnd"/>
      <w:r w:rsidRPr="00A52F06">
        <w:t>_________ 20     г. №________</w:t>
      </w:r>
    </w:p>
    <w:p w14:paraId="638E1E5B" w14:textId="77777777" w:rsidR="00C72B62" w:rsidRPr="006F21C6" w:rsidRDefault="00C72B62" w:rsidP="00C72B62">
      <w:pPr>
        <w:tabs>
          <w:tab w:val="left" w:pos="6315"/>
        </w:tabs>
        <w:ind w:left="5529"/>
        <w:jc w:val="right"/>
      </w:pPr>
    </w:p>
    <w:p w14:paraId="5E2F7DB8" w14:textId="77777777" w:rsidR="00C72B62" w:rsidRPr="006F21C6" w:rsidRDefault="00C72B62" w:rsidP="00C72B62">
      <w:pPr>
        <w:tabs>
          <w:tab w:val="left" w:pos="6315"/>
        </w:tabs>
      </w:pPr>
    </w:p>
    <w:p w14:paraId="5EF6F4ED" w14:textId="77777777" w:rsidR="00C72B62" w:rsidRPr="006F21C6" w:rsidRDefault="00C72B62" w:rsidP="00C72B62">
      <w:pPr>
        <w:jc w:val="center"/>
        <w:rPr>
          <w:sz w:val="36"/>
          <w:szCs w:val="32"/>
        </w:rPr>
      </w:pPr>
      <w:r w:rsidRPr="006F21C6">
        <w:rPr>
          <w:sz w:val="36"/>
          <w:szCs w:val="32"/>
        </w:rPr>
        <w:t xml:space="preserve">СХЕМА ТЕПЛОСНАБЖЕНИЯ </w:t>
      </w:r>
    </w:p>
    <w:p w14:paraId="431F1651" w14:textId="77777777" w:rsidR="00C72B62" w:rsidRPr="006F21C6" w:rsidRDefault="00C72B62" w:rsidP="00C72B62">
      <w:pPr>
        <w:jc w:val="center"/>
        <w:rPr>
          <w:sz w:val="36"/>
          <w:szCs w:val="32"/>
        </w:rPr>
      </w:pPr>
      <w:r>
        <w:rPr>
          <w:sz w:val="36"/>
          <w:szCs w:val="32"/>
        </w:rPr>
        <w:t>МУНИЦИПАЛЬНОГО ОКРУГА ЛОТОШИНО</w:t>
      </w:r>
    </w:p>
    <w:p w14:paraId="1AA802AF" w14:textId="77777777" w:rsidR="00C72B62" w:rsidRPr="006F21C6" w:rsidRDefault="00C72B62" w:rsidP="006D3931">
      <w:pPr>
        <w:ind w:left="-284"/>
        <w:jc w:val="center"/>
        <w:rPr>
          <w:sz w:val="36"/>
          <w:szCs w:val="32"/>
        </w:rPr>
      </w:pPr>
      <w:r w:rsidRPr="006F21C6">
        <w:rPr>
          <w:sz w:val="36"/>
          <w:szCs w:val="32"/>
        </w:rPr>
        <w:t xml:space="preserve">МОСКОВСКОЙ ОБЛАСТИ НА ПЕРИОД </w:t>
      </w:r>
      <w:r w:rsidRPr="006F21C6">
        <w:rPr>
          <w:sz w:val="36"/>
          <w:szCs w:val="32"/>
          <w:lang w:val="en-US"/>
        </w:rPr>
        <w:t>C</w:t>
      </w:r>
      <w:r w:rsidRPr="006F21C6">
        <w:rPr>
          <w:sz w:val="36"/>
          <w:szCs w:val="32"/>
        </w:rPr>
        <w:t xml:space="preserve"> 202</w:t>
      </w:r>
      <w:r>
        <w:rPr>
          <w:sz w:val="36"/>
          <w:szCs w:val="32"/>
        </w:rPr>
        <w:t>1</w:t>
      </w:r>
      <w:r w:rsidRPr="006F21C6">
        <w:rPr>
          <w:sz w:val="36"/>
          <w:szCs w:val="32"/>
        </w:rPr>
        <w:t xml:space="preserve"> ДО 2040 г</w:t>
      </w:r>
      <w:r>
        <w:rPr>
          <w:sz w:val="36"/>
          <w:szCs w:val="32"/>
        </w:rPr>
        <w:t>ода</w:t>
      </w:r>
    </w:p>
    <w:p w14:paraId="3A7BC493" w14:textId="77777777" w:rsidR="00C72B62" w:rsidRPr="006F21C6" w:rsidRDefault="00C72B62" w:rsidP="00C72B62">
      <w:pPr>
        <w:tabs>
          <w:tab w:val="left" w:pos="6315"/>
        </w:tabs>
        <w:jc w:val="center"/>
        <w:rPr>
          <w:sz w:val="36"/>
          <w:szCs w:val="32"/>
        </w:rPr>
      </w:pPr>
      <w:r>
        <w:rPr>
          <w:sz w:val="36"/>
          <w:szCs w:val="32"/>
        </w:rPr>
        <w:t>(актуализация на 2026 год)</w:t>
      </w:r>
    </w:p>
    <w:p w14:paraId="3930FC71" w14:textId="77777777" w:rsidR="00C72B62" w:rsidRPr="006F21C6" w:rsidRDefault="00C72B62" w:rsidP="00C72B62">
      <w:pPr>
        <w:tabs>
          <w:tab w:val="left" w:pos="6315"/>
        </w:tabs>
        <w:jc w:val="center"/>
        <w:rPr>
          <w:sz w:val="36"/>
          <w:szCs w:val="36"/>
        </w:rPr>
      </w:pPr>
    </w:p>
    <w:p w14:paraId="27514801" w14:textId="77777777" w:rsidR="00C72B62" w:rsidRPr="006F21C6" w:rsidRDefault="00C72B62" w:rsidP="00C72B62">
      <w:pPr>
        <w:tabs>
          <w:tab w:val="left" w:pos="6315"/>
        </w:tabs>
        <w:jc w:val="center"/>
        <w:rPr>
          <w:sz w:val="36"/>
          <w:szCs w:val="36"/>
        </w:rPr>
      </w:pPr>
      <w:r w:rsidRPr="006F21C6">
        <w:rPr>
          <w:sz w:val="36"/>
          <w:szCs w:val="36"/>
        </w:rPr>
        <w:t>ОБОСНОВЫВАЮЩИЕ МАТЕРИАЛЫ</w:t>
      </w:r>
    </w:p>
    <w:p w14:paraId="744416BE" w14:textId="77777777" w:rsidR="00C72B62" w:rsidRPr="006F21C6" w:rsidRDefault="00C72B62" w:rsidP="00C72B62">
      <w:pPr>
        <w:tabs>
          <w:tab w:val="left" w:pos="6315"/>
        </w:tabs>
        <w:jc w:val="center"/>
        <w:rPr>
          <w:sz w:val="36"/>
          <w:szCs w:val="36"/>
        </w:rPr>
      </w:pPr>
    </w:p>
    <w:p w14:paraId="732962B1" w14:textId="77777777" w:rsidR="00C72B62" w:rsidRPr="006F21C6" w:rsidRDefault="00C72B62" w:rsidP="00C72B62">
      <w:pPr>
        <w:tabs>
          <w:tab w:val="left" w:pos="6315"/>
        </w:tabs>
        <w:suppressAutoHyphens/>
        <w:ind w:firstLine="709"/>
        <w:jc w:val="both"/>
      </w:pPr>
      <w:r w:rsidRPr="006F21C6">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15BC2141" w14:textId="77777777" w:rsidR="00C72B62" w:rsidRDefault="00C72B62" w:rsidP="00C72B62"/>
    <w:p w14:paraId="6D548550" w14:textId="77777777" w:rsidR="00C72B62" w:rsidRPr="002E53E7" w:rsidRDefault="00C72B62" w:rsidP="00C72B62">
      <w:pPr>
        <w:tabs>
          <w:tab w:val="left" w:pos="6315"/>
        </w:tabs>
        <w:rPr>
          <w:sz w:val="28"/>
          <w:szCs w:val="28"/>
        </w:rPr>
      </w:pPr>
    </w:p>
    <w:p w14:paraId="5E8B51EF" w14:textId="77777777" w:rsidR="00C72B62" w:rsidRPr="002E53E7" w:rsidRDefault="00C72B62" w:rsidP="00C72B62">
      <w:pPr>
        <w:tabs>
          <w:tab w:val="left" w:pos="6315"/>
        </w:tabs>
        <w:rPr>
          <w:sz w:val="28"/>
          <w:szCs w:val="28"/>
        </w:rPr>
      </w:pPr>
      <w:r w:rsidRPr="002E53E7">
        <w:rPr>
          <w:sz w:val="28"/>
          <w:szCs w:val="28"/>
        </w:rPr>
        <w:t>Глава</w:t>
      </w:r>
      <w:r>
        <w:rPr>
          <w:sz w:val="28"/>
          <w:szCs w:val="28"/>
        </w:rPr>
        <w:t xml:space="preserve"> муниципального округа Лотошино   _____________       Е.Л. </w:t>
      </w:r>
      <w:proofErr w:type="spellStart"/>
      <w:r>
        <w:rPr>
          <w:sz w:val="28"/>
          <w:szCs w:val="28"/>
        </w:rPr>
        <w:t>Долгасова</w:t>
      </w:r>
      <w:proofErr w:type="spellEnd"/>
    </w:p>
    <w:p w14:paraId="21D3320A" w14:textId="77777777" w:rsidR="00C72B62" w:rsidRPr="002E53E7" w:rsidRDefault="00C72B62" w:rsidP="00C72B62">
      <w:pPr>
        <w:tabs>
          <w:tab w:val="left" w:pos="6315"/>
        </w:tabs>
        <w:rPr>
          <w:sz w:val="20"/>
        </w:rPr>
      </w:pPr>
      <w:r w:rsidRPr="002E53E7">
        <w:rPr>
          <w:sz w:val="20"/>
        </w:rPr>
        <w:t xml:space="preserve">                                                                                       </w:t>
      </w:r>
      <w:r>
        <w:rPr>
          <w:sz w:val="20"/>
        </w:rPr>
        <w:t xml:space="preserve">                             </w:t>
      </w:r>
      <w:r w:rsidRPr="002E53E7">
        <w:rPr>
          <w:sz w:val="20"/>
        </w:rPr>
        <w:t>подпись</w:t>
      </w:r>
    </w:p>
    <w:p w14:paraId="3E3378E8" w14:textId="77777777" w:rsidR="00C72B62" w:rsidRPr="002E53E7" w:rsidRDefault="00C72B62" w:rsidP="00C72B62">
      <w:pPr>
        <w:tabs>
          <w:tab w:val="left" w:pos="6315"/>
        </w:tabs>
        <w:rPr>
          <w:sz w:val="28"/>
          <w:szCs w:val="28"/>
        </w:rPr>
      </w:pPr>
    </w:p>
    <w:p w14:paraId="57B23CDD" w14:textId="77777777" w:rsidR="00C72B62" w:rsidRDefault="00C72B62" w:rsidP="00C72B62">
      <w:pPr>
        <w:tabs>
          <w:tab w:val="left" w:pos="6315"/>
        </w:tabs>
        <w:rPr>
          <w:sz w:val="28"/>
          <w:szCs w:val="28"/>
        </w:rPr>
      </w:pPr>
      <w:r w:rsidRPr="008E5F59">
        <w:rPr>
          <w:sz w:val="28"/>
          <w:szCs w:val="28"/>
        </w:rPr>
        <w:t xml:space="preserve">Разработчик: </w:t>
      </w:r>
    </w:p>
    <w:p w14:paraId="6BD5C94B" w14:textId="77777777" w:rsidR="00C72B62" w:rsidRPr="008E5F59" w:rsidRDefault="00C72B62" w:rsidP="00C72B62">
      <w:pPr>
        <w:tabs>
          <w:tab w:val="left" w:pos="6315"/>
        </w:tabs>
        <w:rPr>
          <w:sz w:val="28"/>
          <w:szCs w:val="28"/>
        </w:rPr>
      </w:pPr>
      <w:r w:rsidRPr="00FD551F">
        <w:rPr>
          <w:sz w:val="28"/>
          <w:szCs w:val="28"/>
        </w:rPr>
        <w:t>Общество с ограниченной ответственностью «</w:t>
      </w:r>
      <w:proofErr w:type="spellStart"/>
      <w:r>
        <w:rPr>
          <w:sz w:val="28"/>
          <w:szCs w:val="28"/>
        </w:rPr>
        <w:t>РусЭнергоСервис</w:t>
      </w:r>
      <w:proofErr w:type="spellEnd"/>
      <w:r w:rsidRPr="00FD551F">
        <w:rPr>
          <w:sz w:val="28"/>
          <w:szCs w:val="28"/>
        </w:rPr>
        <w:t>»</w:t>
      </w:r>
    </w:p>
    <w:p w14:paraId="03982861" w14:textId="77777777" w:rsidR="00C72B62" w:rsidRPr="008E5F59" w:rsidRDefault="00C72B62" w:rsidP="00C72B62">
      <w:pPr>
        <w:tabs>
          <w:tab w:val="left" w:pos="6315"/>
        </w:tabs>
        <w:rPr>
          <w:sz w:val="28"/>
          <w:szCs w:val="28"/>
        </w:rPr>
      </w:pPr>
      <w:r w:rsidRPr="008E5F59">
        <w:rPr>
          <w:sz w:val="28"/>
          <w:szCs w:val="28"/>
        </w:rPr>
        <w:t xml:space="preserve">Юр. Адрес: </w:t>
      </w:r>
      <w:r>
        <w:rPr>
          <w:sz w:val="28"/>
          <w:szCs w:val="28"/>
        </w:rPr>
        <w:t>105066</w:t>
      </w:r>
      <w:r w:rsidRPr="00FD551F">
        <w:rPr>
          <w:sz w:val="28"/>
          <w:szCs w:val="28"/>
        </w:rPr>
        <w:t xml:space="preserve">, г. Москва, </w:t>
      </w:r>
      <w:r>
        <w:rPr>
          <w:sz w:val="28"/>
          <w:szCs w:val="28"/>
        </w:rPr>
        <w:t>переулок Токмакова,</w:t>
      </w:r>
      <w:r w:rsidRPr="00FD551F">
        <w:rPr>
          <w:sz w:val="28"/>
          <w:szCs w:val="28"/>
        </w:rPr>
        <w:t xml:space="preserve"> д.1</w:t>
      </w:r>
      <w:r>
        <w:rPr>
          <w:sz w:val="28"/>
          <w:szCs w:val="28"/>
        </w:rPr>
        <w:t>0</w:t>
      </w:r>
      <w:r w:rsidRPr="00FD551F">
        <w:rPr>
          <w:sz w:val="28"/>
          <w:szCs w:val="28"/>
        </w:rPr>
        <w:t>, с</w:t>
      </w:r>
      <w:r>
        <w:rPr>
          <w:sz w:val="28"/>
          <w:szCs w:val="28"/>
        </w:rPr>
        <w:t>т</w:t>
      </w:r>
      <w:r w:rsidRPr="00FD551F">
        <w:rPr>
          <w:sz w:val="28"/>
          <w:szCs w:val="28"/>
        </w:rPr>
        <w:t xml:space="preserve">р. </w:t>
      </w:r>
      <w:r>
        <w:rPr>
          <w:sz w:val="28"/>
          <w:szCs w:val="28"/>
        </w:rPr>
        <w:t>3</w:t>
      </w:r>
    </w:p>
    <w:p w14:paraId="7F51B487" w14:textId="77777777" w:rsidR="00C72B62" w:rsidRPr="008E5F59" w:rsidRDefault="00C72B62" w:rsidP="00C72B62">
      <w:pPr>
        <w:tabs>
          <w:tab w:val="left" w:pos="6315"/>
        </w:tabs>
        <w:rPr>
          <w:sz w:val="28"/>
          <w:szCs w:val="28"/>
        </w:rPr>
      </w:pPr>
    </w:p>
    <w:p w14:paraId="7C878E15" w14:textId="77777777" w:rsidR="00C72B62" w:rsidRPr="008E5F59" w:rsidRDefault="00C72B62" w:rsidP="00C72B62">
      <w:pPr>
        <w:tabs>
          <w:tab w:val="left" w:pos="6315"/>
        </w:tabs>
        <w:rPr>
          <w:sz w:val="28"/>
          <w:szCs w:val="28"/>
        </w:rPr>
      </w:pPr>
      <w:r w:rsidRPr="00FD551F">
        <w:rPr>
          <w:sz w:val="28"/>
          <w:szCs w:val="28"/>
        </w:rPr>
        <w:t>Генеральный директор</w:t>
      </w:r>
      <w:r w:rsidRPr="008E5F59">
        <w:rPr>
          <w:sz w:val="28"/>
          <w:szCs w:val="28"/>
        </w:rPr>
        <w:t xml:space="preserve">                           </w:t>
      </w:r>
      <w:r>
        <w:rPr>
          <w:sz w:val="28"/>
          <w:szCs w:val="28"/>
        </w:rPr>
        <w:t xml:space="preserve">       </w:t>
      </w:r>
      <w:r w:rsidRPr="008E5F59">
        <w:rPr>
          <w:sz w:val="28"/>
          <w:szCs w:val="28"/>
        </w:rPr>
        <w:t xml:space="preserve"> ______________   </w:t>
      </w:r>
      <w:r>
        <w:rPr>
          <w:sz w:val="28"/>
          <w:szCs w:val="28"/>
        </w:rPr>
        <w:t xml:space="preserve">  </w:t>
      </w:r>
      <w:r w:rsidRPr="008E5F59">
        <w:rPr>
          <w:sz w:val="28"/>
          <w:szCs w:val="28"/>
        </w:rPr>
        <w:t xml:space="preserve"> </w:t>
      </w:r>
      <w:r>
        <w:rPr>
          <w:sz w:val="28"/>
          <w:szCs w:val="28"/>
        </w:rPr>
        <w:t>Е. И.</w:t>
      </w:r>
      <w:r w:rsidRPr="008E5F59">
        <w:rPr>
          <w:sz w:val="28"/>
          <w:szCs w:val="28"/>
        </w:rPr>
        <w:t xml:space="preserve"> </w:t>
      </w:r>
      <w:proofErr w:type="spellStart"/>
      <w:r>
        <w:rPr>
          <w:sz w:val="28"/>
          <w:szCs w:val="28"/>
        </w:rPr>
        <w:t>Вялкова</w:t>
      </w:r>
      <w:proofErr w:type="spellEnd"/>
    </w:p>
    <w:p w14:paraId="7762C352" w14:textId="77777777" w:rsidR="00C72B62" w:rsidRPr="002E53E7" w:rsidRDefault="00C72B62" w:rsidP="00C72B62">
      <w:pPr>
        <w:tabs>
          <w:tab w:val="left" w:pos="6315"/>
        </w:tabs>
        <w:jc w:val="center"/>
        <w:rPr>
          <w:sz w:val="20"/>
        </w:rPr>
      </w:pPr>
      <w:r>
        <w:rPr>
          <w:sz w:val="20"/>
        </w:rPr>
        <w:t xml:space="preserve">                                                   </w:t>
      </w:r>
      <w:r w:rsidRPr="002E53E7">
        <w:rPr>
          <w:sz w:val="20"/>
        </w:rPr>
        <w:t>подпись</w:t>
      </w:r>
      <w:r>
        <w:rPr>
          <w:sz w:val="20"/>
        </w:rPr>
        <w:t xml:space="preserve"> </w:t>
      </w:r>
    </w:p>
    <w:bookmarkEnd w:id="0"/>
    <w:p w14:paraId="13272659" w14:textId="77777777" w:rsidR="0005126A" w:rsidRDefault="0005126A" w:rsidP="0005126A">
      <w:pPr>
        <w:tabs>
          <w:tab w:val="left" w:pos="6315"/>
        </w:tabs>
        <w:rPr>
          <w:sz w:val="28"/>
          <w:szCs w:val="28"/>
        </w:rPr>
      </w:pPr>
    </w:p>
    <w:p w14:paraId="5FF6CF0A" w14:textId="77777777" w:rsidR="0005126A" w:rsidRDefault="0005126A" w:rsidP="0005126A">
      <w:pPr>
        <w:tabs>
          <w:tab w:val="left" w:pos="6315"/>
        </w:tabs>
        <w:rPr>
          <w:sz w:val="28"/>
          <w:szCs w:val="28"/>
        </w:rPr>
      </w:pPr>
    </w:p>
    <w:p w14:paraId="1A71A101" w14:textId="77777777" w:rsidR="0005126A" w:rsidRDefault="0005126A" w:rsidP="0005126A">
      <w:pPr>
        <w:tabs>
          <w:tab w:val="left" w:pos="6315"/>
        </w:tabs>
        <w:rPr>
          <w:sz w:val="28"/>
          <w:szCs w:val="28"/>
        </w:rPr>
      </w:pPr>
    </w:p>
    <w:p w14:paraId="143A6C32" w14:textId="7AFF4475" w:rsidR="0005126A" w:rsidRDefault="0005126A" w:rsidP="0005126A">
      <w:pPr>
        <w:pStyle w:val="1f2"/>
        <w:rPr>
          <w:rFonts w:cs="Times New Roman"/>
        </w:rPr>
      </w:pPr>
    </w:p>
    <w:p w14:paraId="2DF24061" w14:textId="00F62652" w:rsidR="00C22AC3" w:rsidRDefault="00C22AC3" w:rsidP="00C22AC3"/>
    <w:p w14:paraId="7E28D201" w14:textId="7F0D75BC" w:rsidR="00C22AC3" w:rsidRDefault="00C22AC3" w:rsidP="00C22AC3"/>
    <w:p w14:paraId="426A9EF7" w14:textId="0F613257" w:rsidR="00C22AC3" w:rsidRDefault="00C22AC3" w:rsidP="00C22AC3"/>
    <w:p w14:paraId="1ED4E775" w14:textId="68C041A7" w:rsidR="00C22AC3" w:rsidRDefault="00C22AC3" w:rsidP="00C22AC3"/>
    <w:p w14:paraId="2BE8C054" w14:textId="77777777" w:rsidR="00C72B62" w:rsidRDefault="00C72B62" w:rsidP="002F487E">
      <w:pPr>
        <w:jc w:val="center"/>
        <w:rPr>
          <w:sz w:val="36"/>
          <w:szCs w:val="32"/>
        </w:rPr>
      </w:pPr>
    </w:p>
    <w:p w14:paraId="00DCCC53" w14:textId="3F39EA92" w:rsidR="002F487E" w:rsidRDefault="002F487E" w:rsidP="002F487E">
      <w:pPr>
        <w:jc w:val="center"/>
        <w:rPr>
          <w:sz w:val="36"/>
          <w:szCs w:val="32"/>
        </w:rPr>
      </w:pPr>
      <w:r>
        <w:rPr>
          <w:sz w:val="36"/>
          <w:szCs w:val="32"/>
        </w:rPr>
        <w:lastRenderedPageBreak/>
        <w:t xml:space="preserve">СХЕМА ТЕПЛОСНАБЖЕНИЯ </w:t>
      </w:r>
    </w:p>
    <w:p w14:paraId="31974AB8" w14:textId="4676D599" w:rsidR="002F487E" w:rsidRDefault="00B21971" w:rsidP="002F487E">
      <w:pPr>
        <w:jc w:val="center"/>
        <w:rPr>
          <w:sz w:val="36"/>
          <w:szCs w:val="32"/>
        </w:rPr>
      </w:pPr>
      <w:r>
        <w:rPr>
          <w:sz w:val="36"/>
          <w:szCs w:val="32"/>
        </w:rPr>
        <w:t>МУНИЦИПАЛЬНОГО ОКРУГА ЛОТОШИНО</w:t>
      </w:r>
    </w:p>
    <w:p w14:paraId="0F310176" w14:textId="77777777" w:rsidR="002F487E" w:rsidRDefault="002F487E" w:rsidP="002F487E">
      <w:pPr>
        <w:jc w:val="center"/>
        <w:rPr>
          <w:sz w:val="36"/>
          <w:szCs w:val="32"/>
        </w:rPr>
      </w:pPr>
      <w:r>
        <w:rPr>
          <w:sz w:val="36"/>
          <w:szCs w:val="32"/>
        </w:rPr>
        <w:t xml:space="preserve">МОСКОВСКОЙ ОБЛАСТИ </w:t>
      </w:r>
    </w:p>
    <w:p w14:paraId="141A4206" w14:textId="66CF05EF" w:rsidR="002F487E" w:rsidRDefault="002F487E" w:rsidP="002F487E">
      <w:pPr>
        <w:jc w:val="center"/>
        <w:rPr>
          <w:sz w:val="36"/>
          <w:szCs w:val="32"/>
        </w:rPr>
      </w:pPr>
      <w:r>
        <w:rPr>
          <w:sz w:val="36"/>
          <w:szCs w:val="32"/>
        </w:rPr>
        <w:t xml:space="preserve">НА ПЕРИОД </w:t>
      </w:r>
      <w:r>
        <w:rPr>
          <w:sz w:val="36"/>
          <w:szCs w:val="32"/>
          <w:lang w:val="en-US"/>
        </w:rPr>
        <w:t>C</w:t>
      </w:r>
      <w:r>
        <w:rPr>
          <w:sz w:val="36"/>
          <w:szCs w:val="32"/>
        </w:rPr>
        <w:t xml:space="preserve"> 202</w:t>
      </w:r>
      <w:r w:rsidR="00034F0D">
        <w:rPr>
          <w:sz w:val="36"/>
          <w:szCs w:val="32"/>
        </w:rPr>
        <w:t>1</w:t>
      </w:r>
      <w:r>
        <w:rPr>
          <w:sz w:val="36"/>
          <w:szCs w:val="32"/>
        </w:rPr>
        <w:t xml:space="preserve"> ДО 2040 года</w:t>
      </w:r>
    </w:p>
    <w:p w14:paraId="4E63A29A" w14:textId="532DCAFD" w:rsidR="002F487E" w:rsidRDefault="002F487E" w:rsidP="002F487E">
      <w:pPr>
        <w:tabs>
          <w:tab w:val="left" w:pos="6315"/>
        </w:tabs>
        <w:jc w:val="center"/>
        <w:rPr>
          <w:sz w:val="36"/>
          <w:szCs w:val="32"/>
        </w:rPr>
      </w:pPr>
      <w:r>
        <w:rPr>
          <w:sz w:val="36"/>
          <w:szCs w:val="32"/>
        </w:rPr>
        <w:t>(актуализация на 202</w:t>
      </w:r>
      <w:r w:rsidR="00B21971">
        <w:rPr>
          <w:sz w:val="36"/>
          <w:szCs w:val="32"/>
        </w:rPr>
        <w:t>6</w:t>
      </w:r>
      <w:r>
        <w:rPr>
          <w:sz w:val="36"/>
          <w:szCs w:val="32"/>
        </w:rPr>
        <w:t xml:space="preserve"> год)</w:t>
      </w:r>
    </w:p>
    <w:p w14:paraId="3078406F" w14:textId="77777777" w:rsidR="00C22AC3" w:rsidRDefault="00C22AC3" w:rsidP="002F487E">
      <w:pPr>
        <w:tabs>
          <w:tab w:val="left" w:pos="6315"/>
        </w:tabs>
        <w:ind w:right="-286"/>
        <w:jc w:val="center"/>
        <w:rPr>
          <w:sz w:val="36"/>
          <w:szCs w:val="32"/>
        </w:rPr>
      </w:pPr>
    </w:p>
    <w:p w14:paraId="104CB87F" w14:textId="77777777" w:rsidR="00C22AC3" w:rsidRDefault="00C22AC3" w:rsidP="00C22AC3">
      <w:pPr>
        <w:tabs>
          <w:tab w:val="left" w:pos="6315"/>
        </w:tabs>
        <w:jc w:val="center"/>
        <w:rPr>
          <w:sz w:val="36"/>
          <w:szCs w:val="36"/>
        </w:rPr>
      </w:pPr>
      <w:r>
        <w:rPr>
          <w:sz w:val="36"/>
          <w:szCs w:val="36"/>
        </w:rPr>
        <w:t>ОБОСНОВЫВАЮЩИЕ МАТЕРИАЛЫ</w:t>
      </w:r>
    </w:p>
    <w:p w14:paraId="6A4E8F44" w14:textId="77777777" w:rsidR="00C22AC3" w:rsidRDefault="00C22AC3" w:rsidP="00C22AC3">
      <w:pPr>
        <w:tabs>
          <w:tab w:val="left" w:pos="6315"/>
        </w:tabs>
        <w:jc w:val="center"/>
        <w:rPr>
          <w:sz w:val="36"/>
          <w:szCs w:val="36"/>
        </w:rPr>
      </w:pPr>
    </w:p>
    <w:p w14:paraId="62DB0735" w14:textId="77777777" w:rsidR="00C22AC3" w:rsidRDefault="00C22AC3" w:rsidP="00C22AC3">
      <w:pPr>
        <w:tabs>
          <w:tab w:val="left" w:pos="6315"/>
        </w:tabs>
        <w:jc w:val="center"/>
        <w:rPr>
          <w:sz w:val="36"/>
          <w:szCs w:val="36"/>
        </w:rPr>
      </w:pPr>
    </w:p>
    <w:p w14:paraId="07B05E7D" w14:textId="77777777" w:rsidR="00C22AC3" w:rsidRDefault="00C22AC3" w:rsidP="00C22AC3">
      <w:pPr>
        <w:tabs>
          <w:tab w:val="left" w:pos="6315"/>
        </w:tabs>
        <w:jc w:val="center"/>
        <w:rPr>
          <w:sz w:val="36"/>
          <w:szCs w:val="36"/>
        </w:rPr>
      </w:pPr>
      <w:r>
        <w:rPr>
          <w:sz w:val="36"/>
          <w:szCs w:val="36"/>
        </w:rPr>
        <w:t>КНИГА 3. ЭЛЕКТРОННАЯ МОДЕЛЬ СИСТЕМЫ ТЕПЛОСНАБЖЕНИЯ ГОРОДСКОГО ОКРУГА</w:t>
      </w:r>
    </w:p>
    <w:p w14:paraId="46A7BBA6" w14:textId="77777777" w:rsidR="00C22AC3" w:rsidRPr="00C22AC3" w:rsidRDefault="00C22AC3" w:rsidP="00C22AC3"/>
    <w:p w14:paraId="205582EC" w14:textId="77777777" w:rsidR="0005126A" w:rsidRDefault="0005126A" w:rsidP="0005126A">
      <w:pPr>
        <w:sectPr w:rsidR="0005126A" w:rsidSect="007D11A7">
          <w:footerReference w:type="default" r:id="rId9"/>
          <w:footerReference w:type="first" r:id="rId10"/>
          <w:pgSz w:w="11906" w:h="16838"/>
          <w:pgMar w:top="1134" w:right="851" w:bottom="1134" w:left="1418" w:header="709" w:footer="567" w:gutter="0"/>
          <w:cols w:space="720"/>
          <w:titlePg/>
          <w:docGrid w:linePitch="326"/>
        </w:sectPr>
      </w:pPr>
    </w:p>
    <w:p w14:paraId="0B8C5986" w14:textId="77777777" w:rsidR="0005126A" w:rsidRDefault="0005126A" w:rsidP="0005126A">
      <w:pPr>
        <w:tabs>
          <w:tab w:val="left" w:pos="2955"/>
        </w:tabs>
        <w:jc w:val="center"/>
      </w:pPr>
      <w:r>
        <w:lastRenderedPageBreak/>
        <w:t>СОДЕРЖАНИЕ</w:t>
      </w:r>
    </w:p>
    <w:p w14:paraId="2B89C22B" w14:textId="47C6AE09" w:rsidR="00B23282" w:rsidRDefault="0005126A">
      <w:pPr>
        <w:pStyle w:val="1f2"/>
        <w:tabs>
          <w:tab w:val="left" w:pos="480"/>
          <w:tab w:val="right" w:leader="dot" w:pos="9911"/>
        </w:tabs>
        <w:rPr>
          <w:rFonts w:eastAsiaTheme="minorEastAsia" w:cstheme="minorBidi"/>
          <w:bCs w:val="0"/>
          <w:caps w:val="0"/>
          <w:noProof/>
          <w:szCs w:val="22"/>
        </w:rPr>
      </w:pPr>
      <w:r>
        <w:rPr>
          <w:rFonts w:asciiTheme="minorHAnsi" w:hAnsiTheme="minorHAnsi"/>
          <w:b/>
          <w:sz w:val="20"/>
          <w:szCs w:val="20"/>
        </w:rPr>
        <w:fldChar w:fldCharType="begin"/>
      </w:r>
      <w:r>
        <w:instrText xml:space="preserve"> TOC \o "2-3" \h \z \t "Заголовок 1;1;Maximyz Заголовок 1;1;заголовок 1;1;Уровень 1;1;Заголовок раздела ПИ;1;Maximyz Подзаголовок;1;Maximyz Заголовок 1 без номера;1;Maximyz Заголовок 2.1;2;Maximyz Заголовок 3.1;3" </w:instrText>
      </w:r>
      <w:r>
        <w:rPr>
          <w:rFonts w:asciiTheme="minorHAnsi" w:hAnsiTheme="minorHAnsi"/>
          <w:b/>
          <w:sz w:val="20"/>
          <w:szCs w:val="20"/>
        </w:rPr>
        <w:fldChar w:fldCharType="separate"/>
      </w:r>
      <w:hyperlink w:anchor="_Toc204699381" w:history="1">
        <w:r w:rsidR="00B23282" w:rsidRPr="0012593B">
          <w:rPr>
            <w:rStyle w:val="aff8"/>
            <w:noProof/>
          </w:rPr>
          <w:t>3</w:t>
        </w:r>
        <w:r w:rsidR="00B23282">
          <w:rPr>
            <w:rFonts w:eastAsiaTheme="minorEastAsia" w:cstheme="minorBidi"/>
            <w:bCs w:val="0"/>
            <w:caps w:val="0"/>
            <w:noProof/>
            <w:szCs w:val="22"/>
          </w:rPr>
          <w:tab/>
        </w:r>
        <w:r w:rsidR="00B23282" w:rsidRPr="0012593B">
          <w:rPr>
            <w:rStyle w:val="aff8"/>
            <w:noProof/>
          </w:rPr>
          <w:t>ГЛАВА. ЭЛЕКТРОННАЯ МОДЕЛЬ СИСТЕМЫ ТЕПЛОСНАБЖЕНИЯ ГОРОДСКОГО ОКРУГА</w:t>
        </w:r>
        <w:r w:rsidR="00B23282">
          <w:rPr>
            <w:noProof/>
            <w:webHidden/>
          </w:rPr>
          <w:tab/>
        </w:r>
        <w:r w:rsidR="00B23282">
          <w:rPr>
            <w:noProof/>
            <w:webHidden/>
          </w:rPr>
          <w:fldChar w:fldCharType="begin"/>
        </w:r>
        <w:r w:rsidR="00B23282">
          <w:rPr>
            <w:noProof/>
            <w:webHidden/>
          </w:rPr>
          <w:instrText xml:space="preserve"> PAGEREF _Toc204699381 \h </w:instrText>
        </w:r>
        <w:r w:rsidR="00B23282">
          <w:rPr>
            <w:noProof/>
            <w:webHidden/>
          </w:rPr>
        </w:r>
        <w:r w:rsidR="00B23282">
          <w:rPr>
            <w:noProof/>
            <w:webHidden/>
          </w:rPr>
          <w:fldChar w:fldCharType="separate"/>
        </w:r>
        <w:r w:rsidR="006D3931">
          <w:rPr>
            <w:noProof/>
            <w:webHidden/>
          </w:rPr>
          <w:t>4</w:t>
        </w:r>
        <w:r w:rsidR="00B23282">
          <w:rPr>
            <w:noProof/>
            <w:webHidden/>
          </w:rPr>
          <w:fldChar w:fldCharType="end"/>
        </w:r>
      </w:hyperlink>
    </w:p>
    <w:p w14:paraId="5EEAC7B5" w14:textId="016C4B7D" w:rsidR="00B23282" w:rsidRDefault="001E5786">
      <w:pPr>
        <w:pStyle w:val="2ffff8"/>
        <w:tabs>
          <w:tab w:val="left" w:pos="720"/>
          <w:tab w:val="right" w:leader="dot" w:pos="9911"/>
        </w:tabs>
        <w:rPr>
          <w:rFonts w:eastAsiaTheme="minorEastAsia" w:cstheme="minorBidi"/>
          <w:smallCaps/>
          <w:noProof/>
          <w:szCs w:val="22"/>
        </w:rPr>
      </w:pPr>
      <w:hyperlink w:anchor="_Toc204699382" w:history="1">
        <w:r w:rsidR="00B23282" w:rsidRPr="0012593B">
          <w:rPr>
            <w:rStyle w:val="aff8"/>
            <w:noProof/>
          </w:rPr>
          <w:t>3.1</w:t>
        </w:r>
        <w:r w:rsidR="00B23282">
          <w:rPr>
            <w:rFonts w:eastAsiaTheme="minorEastAsia" w:cstheme="minorBidi"/>
            <w:noProof/>
            <w:szCs w:val="22"/>
          </w:rPr>
          <w:tab/>
        </w:r>
        <w:r w:rsidR="00B23282" w:rsidRPr="0012593B">
          <w:rPr>
            <w:rStyle w:val="aff8"/>
            <w:noProof/>
          </w:rPr>
          <w:t>Графическое представление объектов системы теплоснабжения с привязкой к топографической основе городского округа и с полным топологическим описанием связности объектов</w:t>
        </w:r>
        <w:r w:rsidR="00B23282">
          <w:rPr>
            <w:noProof/>
            <w:webHidden/>
          </w:rPr>
          <w:tab/>
        </w:r>
        <w:r w:rsidR="00B23282">
          <w:rPr>
            <w:noProof/>
            <w:webHidden/>
          </w:rPr>
          <w:fldChar w:fldCharType="begin"/>
        </w:r>
        <w:r w:rsidR="00B23282">
          <w:rPr>
            <w:noProof/>
            <w:webHidden/>
          </w:rPr>
          <w:instrText xml:space="preserve"> PAGEREF _Toc204699382 \h </w:instrText>
        </w:r>
        <w:r w:rsidR="00B23282">
          <w:rPr>
            <w:noProof/>
            <w:webHidden/>
          </w:rPr>
        </w:r>
        <w:r w:rsidR="00B23282">
          <w:rPr>
            <w:noProof/>
            <w:webHidden/>
          </w:rPr>
          <w:fldChar w:fldCharType="separate"/>
        </w:r>
        <w:r w:rsidR="006D3931">
          <w:rPr>
            <w:noProof/>
            <w:webHidden/>
          </w:rPr>
          <w:t>4</w:t>
        </w:r>
        <w:r w:rsidR="00B23282">
          <w:rPr>
            <w:noProof/>
            <w:webHidden/>
          </w:rPr>
          <w:fldChar w:fldCharType="end"/>
        </w:r>
      </w:hyperlink>
    </w:p>
    <w:p w14:paraId="6FFC4DA8" w14:textId="55D353AF" w:rsidR="00B23282" w:rsidRDefault="001E5786">
      <w:pPr>
        <w:pStyle w:val="2ffff8"/>
        <w:tabs>
          <w:tab w:val="left" w:pos="720"/>
          <w:tab w:val="right" w:leader="dot" w:pos="9911"/>
        </w:tabs>
        <w:rPr>
          <w:rFonts w:eastAsiaTheme="minorEastAsia" w:cstheme="minorBidi"/>
          <w:smallCaps/>
          <w:noProof/>
          <w:szCs w:val="22"/>
        </w:rPr>
      </w:pPr>
      <w:hyperlink w:anchor="_Toc204699383" w:history="1">
        <w:r w:rsidR="00B23282" w:rsidRPr="0012593B">
          <w:rPr>
            <w:rStyle w:val="aff8"/>
            <w:noProof/>
          </w:rPr>
          <w:t>3.2</w:t>
        </w:r>
        <w:r w:rsidR="00B23282">
          <w:rPr>
            <w:rFonts w:eastAsiaTheme="minorEastAsia" w:cstheme="minorBidi"/>
            <w:noProof/>
            <w:szCs w:val="22"/>
          </w:rPr>
          <w:tab/>
        </w:r>
        <w:r w:rsidR="00B23282" w:rsidRPr="0012593B">
          <w:rPr>
            <w:rStyle w:val="aff8"/>
            <w:noProof/>
          </w:rPr>
          <w:t>Паспортизация объектов системы теплоснабжения</w:t>
        </w:r>
        <w:r w:rsidR="00B23282">
          <w:rPr>
            <w:noProof/>
            <w:webHidden/>
          </w:rPr>
          <w:tab/>
        </w:r>
        <w:r w:rsidR="00B23282">
          <w:rPr>
            <w:noProof/>
            <w:webHidden/>
          </w:rPr>
          <w:fldChar w:fldCharType="begin"/>
        </w:r>
        <w:r w:rsidR="00B23282">
          <w:rPr>
            <w:noProof/>
            <w:webHidden/>
          </w:rPr>
          <w:instrText xml:space="preserve"> PAGEREF _Toc204699383 \h </w:instrText>
        </w:r>
        <w:r w:rsidR="00B23282">
          <w:rPr>
            <w:noProof/>
            <w:webHidden/>
          </w:rPr>
        </w:r>
        <w:r w:rsidR="00B23282">
          <w:rPr>
            <w:noProof/>
            <w:webHidden/>
          </w:rPr>
          <w:fldChar w:fldCharType="separate"/>
        </w:r>
        <w:r w:rsidR="006D3931">
          <w:rPr>
            <w:noProof/>
            <w:webHidden/>
          </w:rPr>
          <w:t>22</w:t>
        </w:r>
        <w:r w:rsidR="00B23282">
          <w:rPr>
            <w:noProof/>
            <w:webHidden/>
          </w:rPr>
          <w:fldChar w:fldCharType="end"/>
        </w:r>
      </w:hyperlink>
    </w:p>
    <w:p w14:paraId="3D3C1D3E" w14:textId="1BEEEE02" w:rsidR="00B23282" w:rsidRDefault="001E5786">
      <w:pPr>
        <w:pStyle w:val="2ffff8"/>
        <w:tabs>
          <w:tab w:val="left" w:pos="720"/>
          <w:tab w:val="right" w:leader="dot" w:pos="9911"/>
        </w:tabs>
        <w:rPr>
          <w:rFonts w:eastAsiaTheme="minorEastAsia" w:cstheme="minorBidi"/>
          <w:smallCaps/>
          <w:noProof/>
          <w:szCs w:val="22"/>
        </w:rPr>
      </w:pPr>
      <w:hyperlink w:anchor="_Toc204699384" w:history="1">
        <w:r w:rsidR="00B23282" w:rsidRPr="0012593B">
          <w:rPr>
            <w:rStyle w:val="aff8"/>
            <w:noProof/>
          </w:rPr>
          <w:t>3.3</w:t>
        </w:r>
        <w:r w:rsidR="00B23282">
          <w:rPr>
            <w:rFonts w:eastAsiaTheme="minorEastAsia" w:cstheme="minorBidi"/>
            <w:noProof/>
            <w:szCs w:val="22"/>
          </w:rPr>
          <w:tab/>
        </w:r>
        <w:r w:rsidR="00B23282" w:rsidRPr="0012593B">
          <w:rPr>
            <w:rStyle w:val="aff8"/>
            <w:noProof/>
          </w:rPr>
          <w:t>Заполнение семантических данных слоёв по итогам проведения Гидравлического поверочного расчета</w:t>
        </w:r>
        <w:r w:rsidR="00B23282">
          <w:rPr>
            <w:noProof/>
            <w:webHidden/>
          </w:rPr>
          <w:tab/>
        </w:r>
        <w:r w:rsidR="00B23282">
          <w:rPr>
            <w:noProof/>
            <w:webHidden/>
          </w:rPr>
          <w:fldChar w:fldCharType="begin"/>
        </w:r>
        <w:r w:rsidR="00B23282">
          <w:rPr>
            <w:noProof/>
            <w:webHidden/>
          </w:rPr>
          <w:instrText xml:space="preserve"> PAGEREF _Toc204699384 \h </w:instrText>
        </w:r>
        <w:r w:rsidR="00B23282">
          <w:rPr>
            <w:noProof/>
            <w:webHidden/>
          </w:rPr>
        </w:r>
        <w:r w:rsidR="00B23282">
          <w:rPr>
            <w:noProof/>
            <w:webHidden/>
          </w:rPr>
          <w:fldChar w:fldCharType="separate"/>
        </w:r>
        <w:r w:rsidR="006D3931">
          <w:rPr>
            <w:noProof/>
            <w:webHidden/>
          </w:rPr>
          <w:t>23</w:t>
        </w:r>
        <w:r w:rsidR="00B23282">
          <w:rPr>
            <w:noProof/>
            <w:webHidden/>
          </w:rPr>
          <w:fldChar w:fldCharType="end"/>
        </w:r>
      </w:hyperlink>
    </w:p>
    <w:p w14:paraId="463AAD10" w14:textId="1C48B07C" w:rsidR="00B23282" w:rsidRDefault="001E5786">
      <w:pPr>
        <w:pStyle w:val="2ffff8"/>
        <w:tabs>
          <w:tab w:val="left" w:pos="720"/>
          <w:tab w:val="right" w:leader="dot" w:pos="9911"/>
        </w:tabs>
        <w:rPr>
          <w:rFonts w:eastAsiaTheme="minorEastAsia" w:cstheme="minorBidi"/>
          <w:smallCaps/>
          <w:noProof/>
          <w:szCs w:val="22"/>
        </w:rPr>
      </w:pPr>
      <w:hyperlink w:anchor="_Toc204699385" w:history="1">
        <w:r w:rsidR="00B23282" w:rsidRPr="0012593B">
          <w:rPr>
            <w:rStyle w:val="aff8"/>
            <w:noProof/>
          </w:rPr>
          <w:t>3.4</w:t>
        </w:r>
        <w:r w:rsidR="00B23282">
          <w:rPr>
            <w:rFonts w:eastAsiaTheme="minorEastAsia" w:cstheme="minorBidi"/>
            <w:noProof/>
            <w:szCs w:val="22"/>
          </w:rPr>
          <w:tab/>
        </w:r>
        <w:r w:rsidR="00B23282" w:rsidRPr="0012593B">
          <w:rPr>
            <w:rStyle w:val="aff8"/>
            <w:noProof/>
          </w:rPr>
          <w:t>Моделирование всех видов переключений, осуществляемых в существующих тепловых сетях, в том числе переключений тепловых нагрузок между источниками тепловой энергии</w:t>
        </w:r>
        <w:r w:rsidR="00B23282">
          <w:rPr>
            <w:noProof/>
            <w:webHidden/>
          </w:rPr>
          <w:tab/>
        </w:r>
        <w:r w:rsidR="00B23282">
          <w:rPr>
            <w:noProof/>
            <w:webHidden/>
          </w:rPr>
          <w:fldChar w:fldCharType="begin"/>
        </w:r>
        <w:r w:rsidR="00B23282">
          <w:rPr>
            <w:noProof/>
            <w:webHidden/>
          </w:rPr>
          <w:instrText xml:space="preserve"> PAGEREF _Toc204699385 \h </w:instrText>
        </w:r>
        <w:r w:rsidR="00B23282">
          <w:rPr>
            <w:noProof/>
            <w:webHidden/>
          </w:rPr>
        </w:r>
        <w:r w:rsidR="00B23282">
          <w:rPr>
            <w:noProof/>
            <w:webHidden/>
          </w:rPr>
          <w:fldChar w:fldCharType="separate"/>
        </w:r>
        <w:r w:rsidR="006D3931">
          <w:rPr>
            <w:noProof/>
            <w:webHidden/>
          </w:rPr>
          <w:t>25</w:t>
        </w:r>
        <w:r w:rsidR="00B23282">
          <w:rPr>
            <w:noProof/>
            <w:webHidden/>
          </w:rPr>
          <w:fldChar w:fldCharType="end"/>
        </w:r>
      </w:hyperlink>
    </w:p>
    <w:p w14:paraId="540E1AF9" w14:textId="6C311ADF" w:rsidR="00B23282" w:rsidRDefault="001E5786">
      <w:pPr>
        <w:pStyle w:val="2ffff8"/>
        <w:tabs>
          <w:tab w:val="left" w:pos="720"/>
          <w:tab w:val="right" w:leader="dot" w:pos="9911"/>
        </w:tabs>
        <w:rPr>
          <w:rFonts w:eastAsiaTheme="minorEastAsia" w:cstheme="minorBidi"/>
          <w:smallCaps/>
          <w:noProof/>
          <w:szCs w:val="22"/>
        </w:rPr>
      </w:pPr>
      <w:hyperlink w:anchor="_Toc204699386" w:history="1">
        <w:r w:rsidR="00B23282" w:rsidRPr="0012593B">
          <w:rPr>
            <w:rStyle w:val="aff8"/>
            <w:noProof/>
          </w:rPr>
          <w:t>3.5</w:t>
        </w:r>
        <w:r w:rsidR="00B23282">
          <w:rPr>
            <w:rFonts w:eastAsiaTheme="minorEastAsia" w:cstheme="minorBidi"/>
            <w:noProof/>
            <w:szCs w:val="22"/>
          </w:rPr>
          <w:tab/>
        </w:r>
        <w:r w:rsidR="00B23282" w:rsidRPr="0012593B">
          <w:rPr>
            <w:rStyle w:val="aff8"/>
            <w:noProof/>
          </w:rPr>
          <w:t>Расчет потерь тепловой энергии через изоляцию и с утечками теплоносителя</w:t>
        </w:r>
        <w:r w:rsidR="00B23282">
          <w:rPr>
            <w:noProof/>
            <w:webHidden/>
          </w:rPr>
          <w:tab/>
        </w:r>
        <w:r w:rsidR="00B23282">
          <w:rPr>
            <w:noProof/>
            <w:webHidden/>
          </w:rPr>
          <w:fldChar w:fldCharType="begin"/>
        </w:r>
        <w:r w:rsidR="00B23282">
          <w:rPr>
            <w:noProof/>
            <w:webHidden/>
          </w:rPr>
          <w:instrText xml:space="preserve"> PAGEREF _Toc204699386 \h </w:instrText>
        </w:r>
        <w:r w:rsidR="00B23282">
          <w:rPr>
            <w:noProof/>
            <w:webHidden/>
          </w:rPr>
        </w:r>
        <w:r w:rsidR="00B23282">
          <w:rPr>
            <w:noProof/>
            <w:webHidden/>
          </w:rPr>
          <w:fldChar w:fldCharType="separate"/>
        </w:r>
        <w:r w:rsidR="006D3931">
          <w:rPr>
            <w:noProof/>
            <w:webHidden/>
          </w:rPr>
          <w:t>25</w:t>
        </w:r>
        <w:r w:rsidR="00B23282">
          <w:rPr>
            <w:noProof/>
            <w:webHidden/>
          </w:rPr>
          <w:fldChar w:fldCharType="end"/>
        </w:r>
      </w:hyperlink>
    </w:p>
    <w:p w14:paraId="3C2DAC55" w14:textId="634624A6" w:rsidR="00B23282" w:rsidRDefault="001E5786">
      <w:pPr>
        <w:pStyle w:val="2ffff8"/>
        <w:tabs>
          <w:tab w:val="left" w:pos="720"/>
          <w:tab w:val="right" w:leader="dot" w:pos="9911"/>
        </w:tabs>
        <w:rPr>
          <w:rFonts w:eastAsiaTheme="minorEastAsia" w:cstheme="minorBidi"/>
          <w:smallCaps/>
          <w:noProof/>
          <w:szCs w:val="22"/>
        </w:rPr>
      </w:pPr>
      <w:hyperlink w:anchor="_Toc204699387" w:history="1">
        <w:r w:rsidR="00B23282" w:rsidRPr="0012593B">
          <w:rPr>
            <w:rStyle w:val="aff8"/>
            <w:noProof/>
          </w:rPr>
          <w:t>3.6</w:t>
        </w:r>
        <w:r w:rsidR="00B23282">
          <w:rPr>
            <w:rFonts w:eastAsiaTheme="minorEastAsia" w:cstheme="minorBidi"/>
            <w:noProof/>
            <w:szCs w:val="22"/>
          </w:rPr>
          <w:tab/>
        </w:r>
        <w:r w:rsidR="00B23282" w:rsidRPr="0012593B">
          <w:rPr>
            <w:rStyle w:val="aff8"/>
            <w:noProof/>
          </w:rPr>
          <w:t>Расчет показателей надежности теплоснабжения</w:t>
        </w:r>
        <w:r w:rsidR="00B23282">
          <w:rPr>
            <w:noProof/>
            <w:webHidden/>
          </w:rPr>
          <w:tab/>
        </w:r>
        <w:r w:rsidR="00B23282">
          <w:rPr>
            <w:noProof/>
            <w:webHidden/>
          </w:rPr>
          <w:fldChar w:fldCharType="begin"/>
        </w:r>
        <w:r w:rsidR="00B23282">
          <w:rPr>
            <w:noProof/>
            <w:webHidden/>
          </w:rPr>
          <w:instrText xml:space="preserve"> PAGEREF _Toc204699387 \h </w:instrText>
        </w:r>
        <w:r w:rsidR="00B23282">
          <w:rPr>
            <w:noProof/>
            <w:webHidden/>
          </w:rPr>
        </w:r>
        <w:r w:rsidR="00B23282">
          <w:rPr>
            <w:noProof/>
            <w:webHidden/>
          </w:rPr>
          <w:fldChar w:fldCharType="separate"/>
        </w:r>
        <w:r w:rsidR="006D3931">
          <w:rPr>
            <w:noProof/>
            <w:webHidden/>
          </w:rPr>
          <w:t>25</w:t>
        </w:r>
        <w:r w:rsidR="00B23282">
          <w:rPr>
            <w:noProof/>
            <w:webHidden/>
          </w:rPr>
          <w:fldChar w:fldCharType="end"/>
        </w:r>
      </w:hyperlink>
    </w:p>
    <w:p w14:paraId="3F39059B" w14:textId="3AB107FF" w:rsidR="00B23282" w:rsidRDefault="001E5786">
      <w:pPr>
        <w:pStyle w:val="2ffff8"/>
        <w:tabs>
          <w:tab w:val="left" w:pos="720"/>
          <w:tab w:val="right" w:leader="dot" w:pos="9911"/>
        </w:tabs>
        <w:rPr>
          <w:rFonts w:eastAsiaTheme="minorEastAsia" w:cstheme="minorBidi"/>
          <w:smallCaps/>
          <w:noProof/>
          <w:szCs w:val="22"/>
        </w:rPr>
      </w:pPr>
      <w:hyperlink w:anchor="_Toc204699388" w:history="1">
        <w:r w:rsidR="00B23282" w:rsidRPr="0012593B">
          <w:rPr>
            <w:rStyle w:val="aff8"/>
            <w:noProof/>
          </w:rPr>
          <w:t>3.7</w:t>
        </w:r>
        <w:r w:rsidR="00B23282">
          <w:rPr>
            <w:rFonts w:eastAsiaTheme="minorEastAsia" w:cstheme="minorBidi"/>
            <w:noProof/>
            <w:szCs w:val="22"/>
          </w:rPr>
          <w:tab/>
        </w:r>
        <w:r w:rsidR="00B23282" w:rsidRPr="0012593B">
          <w:rPr>
            <w:rStyle w:val="aff8"/>
            <w:noProof/>
          </w:rPr>
          <w:t>Сравнительные пьезометрические графики для разработки и анализа сценариев перспективного развития тепловых сетей</w:t>
        </w:r>
        <w:r w:rsidR="00B23282">
          <w:rPr>
            <w:noProof/>
            <w:webHidden/>
          </w:rPr>
          <w:tab/>
        </w:r>
        <w:r w:rsidR="00B23282">
          <w:rPr>
            <w:noProof/>
            <w:webHidden/>
          </w:rPr>
          <w:fldChar w:fldCharType="begin"/>
        </w:r>
        <w:r w:rsidR="00B23282">
          <w:rPr>
            <w:noProof/>
            <w:webHidden/>
          </w:rPr>
          <w:instrText xml:space="preserve"> PAGEREF _Toc204699388 \h </w:instrText>
        </w:r>
        <w:r w:rsidR="00B23282">
          <w:rPr>
            <w:noProof/>
            <w:webHidden/>
          </w:rPr>
        </w:r>
        <w:r w:rsidR="00B23282">
          <w:rPr>
            <w:noProof/>
            <w:webHidden/>
          </w:rPr>
          <w:fldChar w:fldCharType="separate"/>
        </w:r>
        <w:r w:rsidR="006D3931">
          <w:rPr>
            <w:noProof/>
            <w:webHidden/>
          </w:rPr>
          <w:t>26</w:t>
        </w:r>
        <w:r w:rsidR="00B23282">
          <w:rPr>
            <w:noProof/>
            <w:webHidden/>
          </w:rPr>
          <w:fldChar w:fldCharType="end"/>
        </w:r>
      </w:hyperlink>
    </w:p>
    <w:p w14:paraId="67657386" w14:textId="0998E527" w:rsidR="0005126A" w:rsidRDefault="0005126A" w:rsidP="0005126A">
      <w:pPr>
        <w:tabs>
          <w:tab w:val="right" w:leader="dot" w:pos="10206"/>
        </w:tabs>
        <w:ind w:right="140"/>
        <w:jc w:val="center"/>
      </w:pPr>
      <w:r>
        <w:fldChar w:fldCharType="end"/>
      </w:r>
      <w:bookmarkStart w:id="1" w:name="_Toc335135924"/>
      <w:bookmarkStart w:id="2" w:name="_Toc335135812"/>
      <w:bookmarkStart w:id="3" w:name="_Toc322010620"/>
      <w:bookmarkStart w:id="4" w:name="_Toc322010590"/>
    </w:p>
    <w:p w14:paraId="3A0DD1FE" w14:textId="77777777" w:rsidR="0005126A" w:rsidRDefault="0005126A" w:rsidP="0005126A">
      <w:pPr>
        <w:sectPr w:rsidR="0005126A">
          <w:pgSz w:w="11906" w:h="16838"/>
          <w:pgMar w:top="709" w:right="567" w:bottom="1134" w:left="1418" w:header="709" w:footer="567" w:gutter="0"/>
          <w:cols w:space="720"/>
        </w:sectPr>
      </w:pPr>
    </w:p>
    <w:p w14:paraId="3F3DCFD8" w14:textId="40344276" w:rsidR="0005126A" w:rsidRDefault="0005126A" w:rsidP="003E5280">
      <w:pPr>
        <w:pStyle w:val="1c"/>
        <w:numPr>
          <w:ilvl w:val="0"/>
          <w:numId w:val="64"/>
        </w:numPr>
        <w:rPr>
          <w:lang w:val="ru-RU"/>
        </w:rPr>
      </w:pPr>
      <w:bookmarkStart w:id="5" w:name="_Toc352234965"/>
      <w:bookmarkStart w:id="6" w:name="_Toc204699381"/>
      <w:bookmarkEnd w:id="1"/>
      <w:bookmarkEnd w:id="2"/>
      <w:bookmarkEnd w:id="3"/>
      <w:bookmarkEnd w:id="4"/>
      <w:r>
        <w:rPr>
          <w:lang w:val="ru-RU"/>
        </w:rPr>
        <w:lastRenderedPageBreak/>
        <w:t xml:space="preserve">ГЛАВА. ЭЛЕКТРОННАЯ МОДЕЛЬ СИСТЕМЫ ТЕПЛОСНАБЖЕНИЯ </w:t>
      </w:r>
      <w:bookmarkEnd w:id="5"/>
      <w:r w:rsidR="009E1CCF" w:rsidRPr="009E1CCF">
        <w:rPr>
          <w:lang w:val="ru-RU"/>
        </w:rPr>
        <w:t>ГОРОДСКОГО ОКРУГА</w:t>
      </w:r>
      <w:bookmarkEnd w:id="6"/>
    </w:p>
    <w:p w14:paraId="51F37993" w14:textId="77777777" w:rsidR="003E5280" w:rsidRPr="003E5280" w:rsidRDefault="003E5280" w:rsidP="003E5280">
      <w:pPr>
        <w:pStyle w:val="aff4"/>
        <w:numPr>
          <w:ilvl w:val="0"/>
          <w:numId w:val="6"/>
        </w:numPr>
        <w:spacing w:after="200" w:line="360" w:lineRule="auto"/>
        <w:contextualSpacing w:val="0"/>
        <w:outlineLvl w:val="0"/>
        <w:rPr>
          <w:b/>
          <w:bCs/>
          <w:vanish/>
          <w:szCs w:val="24"/>
          <w:lang w:val="en-US" w:eastAsia="en-US"/>
        </w:rPr>
      </w:pPr>
    </w:p>
    <w:p w14:paraId="04FCEACF" w14:textId="77777777" w:rsidR="003E5280" w:rsidRPr="003E5280" w:rsidRDefault="003E5280" w:rsidP="003E5280">
      <w:pPr>
        <w:pStyle w:val="aff4"/>
        <w:numPr>
          <w:ilvl w:val="0"/>
          <w:numId w:val="6"/>
        </w:numPr>
        <w:spacing w:after="200" w:line="360" w:lineRule="auto"/>
        <w:contextualSpacing w:val="0"/>
        <w:outlineLvl w:val="0"/>
        <w:rPr>
          <w:b/>
          <w:bCs/>
          <w:vanish/>
          <w:szCs w:val="24"/>
          <w:lang w:val="en-US" w:eastAsia="en-US"/>
        </w:rPr>
      </w:pPr>
    </w:p>
    <w:p w14:paraId="31DC22F1" w14:textId="77777777" w:rsidR="003E5280" w:rsidRPr="003E5280" w:rsidRDefault="003E5280" w:rsidP="003E5280">
      <w:pPr>
        <w:pStyle w:val="aff4"/>
        <w:numPr>
          <w:ilvl w:val="0"/>
          <w:numId w:val="6"/>
        </w:numPr>
        <w:spacing w:after="200" w:line="360" w:lineRule="auto"/>
        <w:contextualSpacing w:val="0"/>
        <w:outlineLvl w:val="0"/>
        <w:rPr>
          <w:b/>
          <w:bCs/>
          <w:vanish/>
          <w:szCs w:val="24"/>
          <w:lang w:val="en-US" w:eastAsia="en-US"/>
        </w:rPr>
      </w:pPr>
    </w:p>
    <w:p w14:paraId="6C27BC3F" w14:textId="6AF6AB57" w:rsidR="0005126A" w:rsidRPr="00FC5CAE" w:rsidRDefault="00FC5CAE" w:rsidP="00FC5CAE">
      <w:pPr>
        <w:pStyle w:val="Maximyz21"/>
        <w:rPr>
          <w:lang w:val="ru-RU"/>
        </w:rPr>
      </w:pPr>
      <w:bookmarkStart w:id="7" w:name="_Toc204699382"/>
      <w:r w:rsidRPr="00FC5CAE">
        <w:rPr>
          <w:lang w:val="ru-RU"/>
        </w:rPr>
        <w:t>Графическое представление объектов системы теплоснабжения с привязкой к топографической основе городского округа и с полным топологическим описанием связности объектов</w:t>
      </w:r>
      <w:bookmarkEnd w:id="7"/>
    </w:p>
    <w:p w14:paraId="4B6DB37F" w14:textId="2F71157F" w:rsidR="0005126A" w:rsidRDefault="00B21971" w:rsidP="0005126A">
      <w:pPr>
        <w:pStyle w:val="Maximyz2"/>
      </w:pPr>
      <w:r>
        <w:t>Муниципальный округ Лотошино</w:t>
      </w:r>
      <w:r w:rsidR="0005126A">
        <w:t xml:space="preserve"> расположен на северо-западе Московской области России. </w:t>
      </w:r>
    </w:p>
    <w:p w14:paraId="4A8BFDA8" w14:textId="77777777" w:rsidR="0005126A" w:rsidRDefault="0005126A" w:rsidP="0005126A">
      <w:pPr>
        <w:pStyle w:val="Maximyz2"/>
      </w:pPr>
      <w:r>
        <w:t xml:space="preserve">Административный центр — рабочий посёлок Лотошино. </w:t>
      </w:r>
    </w:p>
    <w:p w14:paraId="778EECCC" w14:textId="77777777" w:rsidR="0005126A" w:rsidRDefault="0005126A" w:rsidP="0005126A">
      <w:pPr>
        <w:pStyle w:val="Maximyz2"/>
      </w:pPr>
      <w:r>
        <w:t xml:space="preserve">Граничит с городскими округами Волоколамский, Шаховская и Клин Московской области; Конаковским, Калининским, Старицким и </w:t>
      </w:r>
      <w:proofErr w:type="spellStart"/>
      <w:r>
        <w:t>Зубцовским</w:t>
      </w:r>
      <w:proofErr w:type="spellEnd"/>
      <w:r>
        <w:t xml:space="preserve"> районами Тверской области. </w:t>
      </w:r>
    </w:p>
    <w:p w14:paraId="411F34FC" w14:textId="4AD17ED5" w:rsidR="0005126A" w:rsidRDefault="0005126A" w:rsidP="0005126A">
      <w:pPr>
        <w:pStyle w:val="Maximyz2"/>
      </w:pPr>
      <w:r>
        <w:t xml:space="preserve">На рисунке </w:t>
      </w:r>
      <w:r>
        <w:fldChar w:fldCharType="begin"/>
      </w:r>
      <w:r>
        <w:instrText xml:space="preserve"> REF _Ref453849106 \h  \* MERGEFORMAT </w:instrText>
      </w:r>
      <w:r>
        <w:fldChar w:fldCharType="separate"/>
      </w:r>
      <w:r w:rsidR="00723C2D" w:rsidRPr="00723C2D">
        <w:rPr>
          <w:vanish/>
        </w:rPr>
        <w:t xml:space="preserve">Рисунок </w:t>
      </w:r>
      <w:r w:rsidR="00723C2D">
        <w:rPr>
          <w:noProof/>
        </w:rPr>
        <w:t>3</w:t>
      </w:r>
      <w:r w:rsidR="00723C2D">
        <w:t>.</w:t>
      </w:r>
      <w:r w:rsidR="00723C2D">
        <w:rPr>
          <w:noProof/>
        </w:rPr>
        <w:t>1</w:t>
      </w:r>
      <w:r>
        <w:fldChar w:fldCharType="end"/>
      </w:r>
      <w:r>
        <w:t xml:space="preserve"> приведена единая ситуационная карта с обозначением границ и наименований территорий, входящих в состав </w:t>
      </w:r>
      <w:r w:rsidR="00B21971">
        <w:t>муниципального округа Лотошино</w:t>
      </w:r>
      <w:r>
        <w:t>.</w:t>
      </w:r>
    </w:p>
    <w:p w14:paraId="65409085" w14:textId="77777777" w:rsidR="0005126A" w:rsidRDefault="0005126A" w:rsidP="0005126A">
      <w:pPr>
        <w:pStyle w:val="Maximyz2"/>
        <w:rPr>
          <w:lang w:eastAsia="en-US"/>
        </w:rPr>
      </w:pPr>
    </w:p>
    <w:p w14:paraId="78F52A82" w14:textId="77777777" w:rsidR="0005126A" w:rsidRDefault="0005126A" w:rsidP="0005126A">
      <w:pPr>
        <w:rPr>
          <w:rFonts w:eastAsia="Calibri"/>
          <w:szCs w:val="20"/>
        </w:rPr>
        <w:sectPr w:rsidR="0005126A">
          <w:pgSz w:w="11906" w:h="16838"/>
          <w:pgMar w:top="1134" w:right="850" w:bottom="1134" w:left="1418" w:header="709" w:footer="709" w:gutter="0"/>
          <w:cols w:space="720"/>
        </w:sectPr>
      </w:pPr>
    </w:p>
    <w:p w14:paraId="706CC884" w14:textId="48CF2B9C" w:rsidR="0005126A" w:rsidRDefault="006D3931" w:rsidP="0005126A">
      <w:pPr>
        <w:pStyle w:val="Maximyz2"/>
        <w:keepNext/>
        <w:spacing w:line="240" w:lineRule="auto"/>
        <w:ind w:firstLine="0"/>
        <w:jc w:val="center"/>
      </w:pPr>
      <w:r>
        <w:rPr>
          <w:noProof/>
        </w:rPr>
        <w:lastRenderedPageBreak/>
        <w:drawing>
          <wp:inline distT="0" distB="0" distL="0" distR="0" wp14:anchorId="4EC8EA98" wp14:editId="61FF749E">
            <wp:extent cx="5940425" cy="3623809"/>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a:extLst>
                        <a:ext uri="{28A0092B-C50C-407E-A947-70E740481C1C}">
                          <a14:useLocalDpi xmlns:a14="http://schemas.microsoft.com/office/drawing/2010/main" val="0"/>
                        </a:ext>
                      </a:extLst>
                    </a:blip>
                    <a:srcRect r="13162" b="63776"/>
                    <a:stretch/>
                  </pic:blipFill>
                  <pic:spPr bwMode="auto">
                    <a:xfrm>
                      <a:off x="0" y="0"/>
                      <a:ext cx="5940425" cy="3623809"/>
                    </a:xfrm>
                    <a:prstGeom prst="rect">
                      <a:avLst/>
                    </a:prstGeom>
                    <a:noFill/>
                    <a:ln>
                      <a:noFill/>
                    </a:ln>
                    <a:extLst>
                      <a:ext uri="{53640926-AAD7-44D8-BBD7-CCE9431645EC}">
                        <a14:shadowObscured xmlns:a14="http://schemas.microsoft.com/office/drawing/2010/main"/>
                      </a:ext>
                    </a:extLst>
                  </pic:spPr>
                </pic:pic>
              </a:graphicData>
            </a:graphic>
          </wp:inline>
        </w:drawing>
      </w:r>
    </w:p>
    <w:p w14:paraId="18556392" w14:textId="0CFB73C8" w:rsidR="0005126A" w:rsidRDefault="0005126A" w:rsidP="0005126A">
      <w:pPr>
        <w:pStyle w:val="afffa"/>
        <w:jc w:val="center"/>
      </w:pPr>
      <w:bookmarkStart w:id="8" w:name="_Ref453849106"/>
      <w:r>
        <w:t xml:space="preserve">Рисунок </w:t>
      </w:r>
      <w:r>
        <w:fldChar w:fldCharType="begin"/>
      </w:r>
      <w:r>
        <w:rPr>
          <w:noProof/>
        </w:rPr>
        <w:instrText xml:space="preserve"> STYLEREF 1 \s </w:instrText>
      </w:r>
      <w:r>
        <w:fldChar w:fldCharType="separate"/>
      </w:r>
      <w:r w:rsidR="00723C2D">
        <w:rPr>
          <w:noProof/>
        </w:rPr>
        <w:t>3</w:t>
      </w:r>
      <w:r>
        <w:fldChar w:fldCharType="end"/>
      </w:r>
      <w:r>
        <w:t>.</w:t>
      </w:r>
      <w:r>
        <w:fldChar w:fldCharType="begin"/>
      </w:r>
      <w:r>
        <w:rPr>
          <w:noProof/>
        </w:rPr>
        <w:instrText xml:space="preserve"> SEQ Рисунок \* ARABIC \s 1 </w:instrText>
      </w:r>
      <w:r>
        <w:fldChar w:fldCharType="separate"/>
      </w:r>
      <w:r w:rsidR="00723C2D">
        <w:rPr>
          <w:noProof/>
        </w:rPr>
        <w:t>1</w:t>
      </w:r>
      <w:r>
        <w:fldChar w:fldCharType="end"/>
      </w:r>
      <w:bookmarkEnd w:id="8"/>
      <w:r>
        <w:t xml:space="preserve"> - Единый ситуационный план </w:t>
      </w:r>
      <w:r w:rsidR="00B21971">
        <w:t>муниципального округа Лотошино</w:t>
      </w:r>
    </w:p>
    <w:p w14:paraId="1ED99602" w14:textId="77777777" w:rsidR="0005126A" w:rsidRDefault="0005126A" w:rsidP="0005126A"/>
    <w:p w14:paraId="1C5C8686" w14:textId="739F37CD" w:rsidR="0005126A" w:rsidRDefault="00FA0833" w:rsidP="0005126A">
      <w:pPr>
        <w:pStyle w:val="Maximyz2"/>
      </w:pPr>
      <w:r w:rsidRPr="00F06CDD">
        <w:t xml:space="preserve">В таблице </w:t>
      </w:r>
      <w:r w:rsidRPr="00F06CDD">
        <w:fldChar w:fldCharType="begin"/>
      </w:r>
      <w:r w:rsidRPr="00F06CDD">
        <w:instrText xml:space="preserve"> REF _Ref420488173 \h  \* MERGEFORMAT </w:instrText>
      </w:r>
      <w:r w:rsidRPr="00F06CDD">
        <w:fldChar w:fldCharType="separate"/>
      </w:r>
      <w:r w:rsidR="00723C2D" w:rsidRPr="00723C2D">
        <w:rPr>
          <w:vanish/>
        </w:rPr>
        <w:t>Таблица</w:t>
      </w:r>
      <w:r w:rsidR="00723C2D" w:rsidRPr="00F06CDD">
        <w:t xml:space="preserve"> </w:t>
      </w:r>
      <w:r w:rsidR="00723C2D">
        <w:rPr>
          <w:noProof/>
        </w:rPr>
        <w:t>3</w:t>
      </w:r>
      <w:r w:rsidR="00723C2D">
        <w:t>.</w:t>
      </w:r>
      <w:r w:rsidR="00723C2D">
        <w:rPr>
          <w:noProof/>
        </w:rPr>
        <w:t>1</w:t>
      </w:r>
      <w:r w:rsidRPr="00F06CDD">
        <w:fldChar w:fldCharType="end"/>
      </w:r>
      <w:r w:rsidR="0005126A">
        <w:t xml:space="preserve"> представлена численность населения </w:t>
      </w:r>
      <w:r w:rsidR="00B21971">
        <w:t>муниципального округа Лотошино</w:t>
      </w:r>
      <w:r w:rsidR="0005126A">
        <w:t xml:space="preserve"> по годам.</w:t>
      </w:r>
    </w:p>
    <w:p w14:paraId="24A17436" w14:textId="77777777" w:rsidR="0005126A" w:rsidRDefault="0005126A" w:rsidP="0005126A">
      <w:pPr>
        <w:pStyle w:val="Maximyz2"/>
      </w:pPr>
    </w:p>
    <w:p w14:paraId="5DFB7D93" w14:textId="543222CE" w:rsidR="00FA0833" w:rsidRPr="00F06CDD" w:rsidRDefault="00FA0833" w:rsidP="00FA0833">
      <w:pPr>
        <w:pStyle w:val="afffa"/>
        <w:keepNext/>
      </w:pPr>
      <w:bookmarkStart w:id="9" w:name="_Ref420488173"/>
      <w:r w:rsidRPr="00F06CDD">
        <w:t xml:space="preserve">Таблица </w:t>
      </w:r>
      <w:r w:rsidR="001E5786">
        <w:fldChar w:fldCharType="begin"/>
      </w:r>
      <w:r w:rsidR="001E5786">
        <w:instrText xml:space="preserve"> STYLEREF 1 \s </w:instrText>
      </w:r>
      <w:r w:rsidR="001E5786">
        <w:fldChar w:fldCharType="separate"/>
      </w:r>
      <w:r w:rsidR="00723C2D">
        <w:rPr>
          <w:noProof/>
        </w:rPr>
        <w:t>3</w:t>
      </w:r>
      <w:r w:rsidR="001E5786">
        <w:rPr>
          <w:noProof/>
        </w:rPr>
        <w:fldChar w:fldCharType="end"/>
      </w:r>
      <w:r>
        <w:t>.</w:t>
      </w:r>
      <w:r w:rsidR="001E5786">
        <w:fldChar w:fldCharType="begin"/>
      </w:r>
      <w:r w:rsidR="001E5786">
        <w:instrText xml:space="preserve"> SEQ Таблица \* ARABIC \s 1 </w:instrText>
      </w:r>
      <w:r w:rsidR="001E5786">
        <w:fldChar w:fldCharType="separate"/>
      </w:r>
      <w:r w:rsidR="00723C2D">
        <w:rPr>
          <w:noProof/>
        </w:rPr>
        <w:t>1</w:t>
      </w:r>
      <w:r w:rsidR="001E5786">
        <w:rPr>
          <w:noProof/>
        </w:rPr>
        <w:fldChar w:fldCharType="end"/>
      </w:r>
      <w:bookmarkEnd w:id="9"/>
      <w:r w:rsidRPr="00F06CDD">
        <w:t xml:space="preserve"> - Численность населения </w:t>
      </w:r>
      <w:r w:rsidR="00B21971">
        <w:t>муниципального округа Лотошино</w:t>
      </w:r>
      <w:r w:rsidRPr="00F06CDD">
        <w:t>, чел.</w:t>
      </w:r>
    </w:p>
    <w:tbl>
      <w:tblPr>
        <w:tblStyle w:val="afffffffffffffffffffffb"/>
        <w:tblW w:w="5173" w:type="pct"/>
        <w:tblInd w:w="0" w:type="dxa"/>
        <w:tblLook w:val="04A0" w:firstRow="1" w:lastRow="0" w:firstColumn="1" w:lastColumn="0" w:noHBand="0" w:noVBand="1"/>
      </w:tblPr>
      <w:tblGrid>
        <w:gridCol w:w="898"/>
        <w:gridCol w:w="897"/>
        <w:gridCol w:w="897"/>
        <w:gridCol w:w="897"/>
        <w:gridCol w:w="897"/>
        <w:gridCol w:w="897"/>
        <w:gridCol w:w="897"/>
        <w:gridCol w:w="847"/>
        <w:gridCol w:w="847"/>
        <w:gridCol w:w="847"/>
        <w:gridCol w:w="847"/>
      </w:tblGrid>
      <w:tr w:rsidR="006D3931" w:rsidRPr="00697068" w14:paraId="263761DB" w14:textId="77777777" w:rsidTr="00D2179F">
        <w:trPr>
          <w:trHeight w:val="340"/>
          <w:tblHeader/>
        </w:trPr>
        <w:tc>
          <w:tcPr>
            <w:tcW w:w="464" w:type="pct"/>
            <w:vAlign w:val="center"/>
          </w:tcPr>
          <w:p w14:paraId="78F2B971" w14:textId="77777777" w:rsidR="006D3931" w:rsidRPr="00697068" w:rsidRDefault="006D3931" w:rsidP="00D2179F">
            <w:pPr>
              <w:jc w:val="center"/>
              <w:rPr>
                <w:sz w:val="20"/>
                <w:szCs w:val="20"/>
              </w:rPr>
            </w:pPr>
            <w:bookmarkStart w:id="10" w:name="_Hlk169107250"/>
            <w:r w:rsidRPr="00697068">
              <w:rPr>
                <w:sz w:val="20"/>
                <w:szCs w:val="20"/>
              </w:rPr>
              <w:t>2014</w:t>
            </w:r>
          </w:p>
        </w:tc>
        <w:tc>
          <w:tcPr>
            <w:tcW w:w="464" w:type="pct"/>
            <w:vAlign w:val="center"/>
          </w:tcPr>
          <w:p w14:paraId="12C1169F" w14:textId="77777777" w:rsidR="006D3931" w:rsidRPr="00697068" w:rsidRDefault="006D3931" w:rsidP="00D2179F">
            <w:pPr>
              <w:jc w:val="center"/>
              <w:rPr>
                <w:sz w:val="20"/>
                <w:szCs w:val="20"/>
              </w:rPr>
            </w:pPr>
            <w:r w:rsidRPr="00697068">
              <w:rPr>
                <w:sz w:val="20"/>
                <w:szCs w:val="20"/>
              </w:rPr>
              <w:t>2015</w:t>
            </w:r>
          </w:p>
        </w:tc>
        <w:tc>
          <w:tcPr>
            <w:tcW w:w="464" w:type="pct"/>
            <w:vAlign w:val="center"/>
          </w:tcPr>
          <w:p w14:paraId="148D7AE6" w14:textId="77777777" w:rsidR="006D3931" w:rsidRPr="00697068" w:rsidRDefault="006D3931" w:rsidP="00D2179F">
            <w:pPr>
              <w:jc w:val="center"/>
              <w:rPr>
                <w:sz w:val="20"/>
                <w:szCs w:val="20"/>
              </w:rPr>
            </w:pPr>
            <w:r w:rsidRPr="00697068">
              <w:rPr>
                <w:sz w:val="20"/>
                <w:szCs w:val="20"/>
              </w:rPr>
              <w:t>2016</w:t>
            </w:r>
          </w:p>
        </w:tc>
        <w:tc>
          <w:tcPr>
            <w:tcW w:w="464" w:type="pct"/>
            <w:vAlign w:val="center"/>
          </w:tcPr>
          <w:p w14:paraId="12B098AF" w14:textId="77777777" w:rsidR="006D3931" w:rsidRPr="00697068" w:rsidRDefault="006D3931" w:rsidP="00D2179F">
            <w:pPr>
              <w:jc w:val="center"/>
              <w:rPr>
                <w:sz w:val="20"/>
                <w:szCs w:val="20"/>
              </w:rPr>
            </w:pPr>
            <w:r w:rsidRPr="00697068">
              <w:rPr>
                <w:sz w:val="20"/>
                <w:szCs w:val="20"/>
              </w:rPr>
              <w:t>2017</w:t>
            </w:r>
          </w:p>
        </w:tc>
        <w:tc>
          <w:tcPr>
            <w:tcW w:w="464" w:type="pct"/>
            <w:vAlign w:val="center"/>
          </w:tcPr>
          <w:p w14:paraId="1BDE1DDC" w14:textId="77777777" w:rsidR="006D3931" w:rsidRPr="00697068" w:rsidRDefault="006D3931" w:rsidP="00D2179F">
            <w:pPr>
              <w:jc w:val="center"/>
              <w:rPr>
                <w:sz w:val="20"/>
                <w:szCs w:val="20"/>
              </w:rPr>
            </w:pPr>
            <w:r w:rsidRPr="00697068">
              <w:rPr>
                <w:sz w:val="20"/>
                <w:szCs w:val="20"/>
              </w:rPr>
              <w:t>2018</w:t>
            </w:r>
          </w:p>
        </w:tc>
        <w:tc>
          <w:tcPr>
            <w:tcW w:w="464" w:type="pct"/>
            <w:vAlign w:val="center"/>
          </w:tcPr>
          <w:p w14:paraId="332C41D0" w14:textId="77777777" w:rsidR="006D3931" w:rsidRPr="00697068" w:rsidRDefault="006D3931" w:rsidP="00D2179F">
            <w:pPr>
              <w:jc w:val="center"/>
              <w:rPr>
                <w:sz w:val="20"/>
                <w:szCs w:val="20"/>
              </w:rPr>
            </w:pPr>
            <w:r w:rsidRPr="001B1EF5">
              <w:rPr>
                <w:sz w:val="20"/>
                <w:szCs w:val="20"/>
              </w:rPr>
              <w:t>2019</w:t>
            </w:r>
          </w:p>
        </w:tc>
        <w:tc>
          <w:tcPr>
            <w:tcW w:w="464" w:type="pct"/>
            <w:vAlign w:val="center"/>
          </w:tcPr>
          <w:p w14:paraId="43E58794" w14:textId="77777777" w:rsidR="006D3931" w:rsidRPr="00697068" w:rsidRDefault="006D3931" w:rsidP="00D2179F">
            <w:pPr>
              <w:jc w:val="center"/>
              <w:rPr>
                <w:sz w:val="20"/>
                <w:szCs w:val="20"/>
              </w:rPr>
            </w:pPr>
            <w:r w:rsidRPr="001B1EF5">
              <w:rPr>
                <w:sz w:val="20"/>
                <w:szCs w:val="20"/>
              </w:rPr>
              <w:t>2020</w:t>
            </w:r>
          </w:p>
        </w:tc>
        <w:tc>
          <w:tcPr>
            <w:tcW w:w="438" w:type="pct"/>
            <w:vAlign w:val="center"/>
          </w:tcPr>
          <w:p w14:paraId="578F0963" w14:textId="77777777" w:rsidR="006D3931" w:rsidRPr="00697068" w:rsidRDefault="006D3931" w:rsidP="00D2179F">
            <w:pPr>
              <w:jc w:val="center"/>
              <w:rPr>
                <w:sz w:val="20"/>
                <w:szCs w:val="20"/>
              </w:rPr>
            </w:pPr>
            <w:r w:rsidRPr="001B1EF5">
              <w:rPr>
                <w:sz w:val="20"/>
                <w:szCs w:val="20"/>
              </w:rPr>
              <w:t>2021</w:t>
            </w:r>
          </w:p>
        </w:tc>
        <w:tc>
          <w:tcPr>
            <w:tcW w:w="438" w:type="pct"/>
            <w:vAlign w:val="center"/>
          </w:tcPr>
          <w:p w14:paraId="256805E4" w14:textId="77777777" w:rsidR="006D3931" w:rsidRPr="00697068" w:rsidRDefault="006D3931" w:rsidP="00D2179F">
            <w:pPr>
              <w:jc w:val="center"/>
              <w:rPr>
                <w:sz w:val="20"/>
                <w:szCs w:val="20"/>
              </w:rPr>
            </w:pPr>
            <w:r>
              <w:rPr>
                <w:sz w:val="20"/>
                <w:szCs w:val="20"/>
              </w:rPr>
              <w:t>2022</w:t>
            </w:r>
          </w:p>
        </w:tc>
        <w:tc>
          <w:tcPr>
            <w:tcW w:w="438" w:type="pct"/>
            <w:vAlign w:val="center"/>
          </w:tcPr>
          <w:p w14:paraId="22B6B706" w14:textId="77777777" w:rsidR="006D3931" w:rsidRPr="00697068" w:rsidRDefault="006D3931" w:rsidP="00D2179F">
            <w:pPr>
              <w:jc w:val="center"/>
              <w:rPr>
                <w:sz w:val="20"/>
                <w:szCs w:val="20"/>
              </w:rPr>
            </w:pPr>
            <w:r>
              <w:rPr>
                <w:sz w:val="20"/>
                <w:szCs w:val="20"/>
              </w:rPr>
              <w:t>2023</w:t>
            </w:r>
          </w:p>
        </w:tc>
        <w:tc>
          <w:tcPr>
            <w:tcW w:w="438" w:type="pct"/>
            <w:vAlign w:val="center"/>
          </w:tcPr>
          <w:p w14:paraId="569827B0" w14:textId="77777777" w:rsidR="006D3931" w:rsidRDefault="006D3931" w:rsidP="00D2179F">
            <w:pPr>
              <w:jc w:val="center"/>
              <w:rPr>
                <w:sz w:val="20"/>
                <w:szCs w:val="20"/>
              </w:rPr>
            </w:pPr>
            <w:r>
              <w:rPr>
                <w:sz w:val="20"/>
                <w:szCs w:val="20"/>
              </w:rPr>
              <w:t>2024</w:t>
            </w:r>
          </w:p>
        </w:tc>
      </w:tr>
      <w:tr w:rsidR="006D3931" w:rsidRPr="00697068" w14:paraId="0014D9AF" w14:textId="77777777" w:rsidTr="00D2179F">
        <w:trPr>
          <w:cantSplit/>
          <w:trHeight w:val="340"/>
        </w:trPr>
        <w:tc>
          <w:tcPr>
            <w:tcW w:w="464" w:type="pct"/>
            <w:shd w:val="clear" w:color="auto" w:fill="FFFFFF"/>
            <w:vAlign w:val="center"/>
          </w:tcPr>
          <w:p w14:paraId="35B1DD02" w14:textId="77777777" w:rsidR="006D3931" w:rsidRPr="00697068" w:rsidRDefault="006D3931" w:rsidP="00D2179F">
            <w:pPr>
              <w:jc w:val="center"/>
              <w:rPr>
                <w:sz w:val="20"/>
                <w:szCs w:val="20"/>
              </w:rPr>
            </w:pPr>
            <w:r w:rsidRPr="00697068">
              <w:rPr>
                <w:sz w:val="20"/>
                <w:szCs w:val="20"/>
              </w:rPr>
              <w:t>17 325</w:t>
            </w:r>
          </w:p>
        </w:tc>
        <w:tc>
          <w:tcPr>
            <w:tcW w:w="464" w:type="pct"/>
            <w:shd w:val="clear" w:color="auto" w:fill="FFFFFF"/>
            <w:vAlign w:val="center"/>
          </w:tcPr>
          <w:p w14:paraId="03787663" w14:textId="77777777" w:rsidR="006D3931" w:rsidRPr="00697068" w:rsidRDefault="006D3931" w:rsidP="00D2179F">
            <w:pPr>
              <w:jc w:val="center"/>
              <w:rPr>
                <w:sz w:val="20"/>
                <w:szCs w:val="20"/>
              </w:rPr>
            </w:pPr>
            <w:r w:rsidRPr="00697068">
              <w:rPr>
                <w:sz w:val="20"/>
                <w:szCs w:val="20"/>
              </w:rPr>
              <w:t>17 182</w:t>
            </w:r>
          </w:p>
        </w:tc>
        <w:tc>
          <w:tcPr>
            <w:tcW w:w="464" w:type="pct"/>
            <w:shd w:val="clear" w:color="auto" w:fill="FFFFFF"/>
            <w:vAlign w:val="center"/>
          </w:tcPr>
          <w:p w14:paraId="3F627394" w14:textId="77777777" w:rsidR="006D3931" w:rsidRPr="00697068" w:rsidRDefault="006D3931" w:rsidP="00D2179F">
            <w:pPr>
              <w:jc w:val="center"/>
              <w:rPr>
                <w:sz w:val="20"/>
                <w:szCs w:val="20"/>
              </w:rPr>
            </w:pPr>
            <w:r w:rsidRPr="00697068">
              <w:rPr>
                <w:sz w:val="20"/>
                <w:szCs w:val="20"/>
              </w:rPr>
              <w:t>16 925</w:t>
            </w:r>
          </w:p>
        </w:tc>
        <w:tc>
          <w:tcPr>
            <w:tcW w:w="464" w:type="pct"/>
            <w:shd w:val="clear" w:color="auto" w:fill="FFFFFF"/>
            <w:vAlign w:val="center"/>
          </w:tcPr>
          <w:p w14:paraId="3EF8D6C6" w14:textId="77777777" w:rsidR="006D3931" w:rsidRPr="00697068" w:rsidRDefault="006D3931" w:rsidP="00D2179F">
            <w:pPr>
              <w:jc w:val="center"/>
              <w:rPr>
                <w:sz w:val="20"/>
                <w:szCs w:val="20"/>
              </w:rPr>
            </w:pPr>
            <w:r w:rsidRPr="00697068">
              <w:rPr>
                <w:sz w:val="20"/>
                <w:szCs w:val="20"/>
              </w:rPr>
              <w:t>16 567</w:t>
            </w:r>
          </w:p>
        </w:tc>
        <w:tc>
          <w:tcPr>
            <w:tcW w:w="464" w:type="pct"/>
            <w:shd w:val="clear" w:color="auto" w:fill="FFFFFF"/>
            <w:vAlign w:val="center"/>
          </w:tcPr>
          <w:p w14:paraId="6B5433E2" w14:textId="77777777" w:rsidR="006D3931" w:rsidRPr="00697068" w:rsidRDefault="006D3931" w:rsidP="00D2179F">
            <w:pPr>
              <w:jc w:val="center"/>
              <w:rPr>
                <w:sz w:val="20"/>
                <w:szCs w:val="20"/>
              </w:rPr>
            </w:pPr>
            <w:r w:rsidRPr="00697068">
              <w:rPr>
                <w:sz w:val="20"/>
                <w:szCs w:val="20"/>
              </w:rPr>
              <w:t>16 344</w:t>
            </w:r>
          </w:p>
        </w:tc>
        <w:tc>
          <w:tcPr>
            <w:tcW w:w="464" w:type="pct"/>
            <w:shd w:val="clear" w:color="auto" w:fill="FFFFFF"/>
            <w:vAlign w:val="center"/>
          </w:tcPr>
          <w:p w14:paraId="185749A8" w14:textId="77777777" w:rsidR="006D3931" w:rsidRPr="00697068" w:rsidRDefault="006D3931" w:rsidP="00D2179F">
            <w:pPr>
              <w:jc w:val="center"/>
              <w:rPr>
                <w:sz w:val="20"/>
                <w:szCs w:val="20"/>
              </w:rPr>
            </w:pPr>
            <w:r w:rsidRPr="001B1EF5">
              <w:rPr>
                <w:sz w:val="20"/>
                <w:szCs w:val="20"/>
              </w:rPr>
              <w:t>16 126</w:t>
            </w:r>
          </w:p>
        </w:tc>
        <w:tc>
          <w:tcPr>
            <w:tcW w:w="464" w:type="pct"/>
            <w:shd w:val="clear" w:color="auto" w:fill="FFFFFF"/>
            <w:vAlign w:val="center"/>
          </w:tcPr>
          <w:p w14:paraId="67B182E0" w14:textId="77777777" w:rsidR="006D3931" w:rsidRPr="00697068" w:rsidRDefault="006D3931" w:rsidP="00D2179F">
            <w:pPr>
              <w:jc w:val="center"/>
              <w:rPr>
                <w:sz w:val="20"/>
                <w:szCs w:val="20"/>
              </w:rPr>
            </w:pPr>
            <w:r w:rsidRPr="001B1EF5">
              <w:rPr>
                <w:bCs/>
                <w:sz w:val="20"/>
                <w:szCs w:val="20"/>
              </w:rPr>
              <w:t>16084</w:t>
            </w:r>
          </w:p>
        </w:tc>
        <w:tc>
          <w:tcPr>
            <w:tcW w:w="438" w:type="pct"/>
            <w:shd w:val="clear" w:color="auto" w:fill="FFFFFF"/>
            <w:vAlign w:val="center"/>
          </w:tcPr>
          <w:p w14:paraId="1FF6CB34" w14:textId="77777777" w:rsidR="006D3931" w:rsidRPr="00697068" w:rsidRDefault="006D3931" w:rsidP="00D2179F">
            <w:pPr>
              <w:jc w:val="center"/>
              <w:rPr>
                <w:sz w:val="20"/>
                <w:szCs w:val="20"/>
              </w:rPr>
            </w:pPr>
            <w:r w:rsidRPr="001B1EF5">
              <w:rPr>
                <w:bCs/>
                <w:sz w:val="20"/>
                <w:szCs w:val="20"/>
              </w:rPr>
              <w:t>16089</w:t>
            </w:r>
          </w:p>
        </w:tc>
        <w:tc>
          <w:tcPr>
            <w:tcW w:w="438" w:type="pct"/>
            <w:shd w:val="clear" w:color="auto" w:fill="FFFFFF"/>
            <w:vAlign w:val="center"/>
          </w:tcPr>
          <w:p w14:paraId="59DE5F15" w14:textId="77777777" w:rsidR="006D3931" w:rsidRPr="00697068" w:rsidRDefault="006D3931" w:rsidP="00D2179F">
            <w:pPr>
              <w:jc w:val="center"/>
              <w:rPr>
                <w:sz w:val="20"/>
                <w:szCs w:val="20"/>
              </w:rPr>
            </w:pPr>
            <w:r>
              <w:rPr>
                <w:bCs/>
                <w:sz w:val="20"/>
                <w:szCs w:val="20"/>
              </w:rPr>
              <w:t>22122</w:t>
            </w:r>
          </w:p>
        </w:tc>
        <w:tc>
          <w:tcPr>
            <w:tcW w:w="438" w:type="pct"/>
            <w:shd w:val="clear" w:color="auto" w:fill="FFFFFF"/>
            <w:vAlign w:val="center"/>
          </w:tcPr>
          <w:p w14:paraId="42F296A0" w14:textId="77777777" w:rsidR="006D3931" w:rsidRPr="00697068" w:rsidRDefault="006D3931" w:rsidP="00D2179F">
            <w:pPr>
              <w:jc w:val="center"/>
              <w:rPr>
                <w:sz w:val="20"/>
                <w:szCs w:val="20"/>
              </w:rPr>
            </w:pPr>
            <w:r w:rsidRPr="009B7A46">
              <w:rPr>
                <w:bCs/>
                <w:sz w:val="20"/>
                <w:szCs w:val="20"/>
              </w:rPr>
              <w:t>17241</w:t>
            </w:r>
          </w:p>
        </w:tc>
        <w:tc>
          <w:tcPr>
            <w:tcW w:w="438" w:type="pct"/>
            <w:shd w:val="clear" w:color="auto" w:fill="FFFFFF"/>
            <w:vAlign w:val="center"/>
          </w:tcPr>
          <w:p w14:paraId="6F894479" w14:textId="77777777" w:rsidR="006D3931" w:rsidRPr="001B1EF5" w:rsidRDefault="006D3931" w:rsidP="00D2179F">
            <w:pPr>
              <w:jc w:val="center"/>
              <w:rPr>
                <w:rFonts w:ascii="Cambria Math" w:hAnsi="Cambria Math" w:cs="Cambria Math"/>
                <w:bCs/>
                <w:sz w:val="20"/>
                <w:szCs w:val="20"/>
              </w:rPr>
            </w:pPr>
            <w:r>
              <w:rPr>
                <w:bCs/>
                <w:sz w:val="20"/>
                <w:szCs w:val="20"/>
              </w:rPr>
              <w:t>21886</w:t>
            </w:r>
          </w:p>
        </w:tc>
      </w:tr>
      <w:bookmarkEnd w:id="10"/>
    </w:tbl>
    <w:p w14:paraId="3B706002" w14:textId="77777777" w:rsidR="00FA0833" w:rsidRDefault="00FA0833" w:rsidP="00FA0833">
      <w:pPr>
        <w:pStyle w:val="Maximyz2"/>
      </w:pPr>
    </w:p>
    <w:p w14:paraId="611FFB53" w14:textId="7EE90B60" w:rsidR="00FA0833" w:rsidRPr="002202B6" w:rsidRDefault="00FA0833" w:rsidP="00FA0833">
      <w:pPr>
        <w:pStyle w:val="Maximyz2"/>
        <w:rPr>
          <w:lang w:eastAsia="en-US"/>
        </w:rPr>
      </w:pPr>
      <w:r>
        <w:t xml:space="preserve">Городской округ состоит из 124 населённых пунктов (таблица </w:t>
      </w:r>
      <w:r>
        <w:fldChar w:fldCharType="begin"/>
      </w:r>
      <w:r>
        <w:instrText xml:space="preserve"> REF _Ref41998888 \h  \* MERGEFORMAT </w:instrText>
      </w:r>
      <w:r>
        <w:fldChar w:fldCharType="separate"/>
      </w:r>
      <w:r w:rsidR="00723C2D" w:rsidRPr="00723C2D">
        <w:rPr>
          <w:vanish/>
        </w:rPr>
        <w:t xml:space="preserve">Таблица </w:t>
      </w:r>
      <w:r w:rsidR="00723C2D">
        <w:rPr>
          <w:noProof/>
        </w:rPr>
        <w:t>3</w:t>
      </w:r>
      <w:r w:rsidR="00723C2D">
        <w:t>.</w:t>
      </w:r>
      <w:r w:rsidR="00723C2D">
        <w:rPr>
          <w:noProof/>
        </w:rPr>
        <w:t>2</w:t>
      </w:r>
      <w:r>
        <w:fldChar w:fldCharType="end"/>
      </w:r>
      <w:r>
        <w:t>).</w:t>
      </w:r>
    </w:p>
    <w:p w14:paraId="22F98DC0" w14:textId="72457A3C" w:rsidR="00FA0833" w:rsidRDefault="00FA0833" w:rsidP="00FA0833">
      <w:pPr>
        <w:pStyle w:val="afffa"/>
        <w:keepNext/>
      </w:pPr>
      <w:bookmarkStart w:id="11" w:name="_Ref41998888"/>
      <w:r>
        <w:t xml:space="preserve">Таблица </w:t>
      </w:r>
      <w:r w:rsidR="001E5786">
        <w:fldChar w:fldCharType="begin"/>
      </w:r>
      <w:r w:rsidR="001E5786">
        <w:instrText xml:space="preserve"> STYLEREF 1 \s </w:instrText>
      </w:r>
      <w:r w:rsidR="001E5786">
        <w:fldChar w:fldCharType="separate"/>
      </w:r>
      <w:r w:rsidR="00723C2D">
        <w:rPr>
          <w:noProof/>
        </w:rPr>
        <w:t>3</w:t>
      </w:r>
      <w:r w:rsidR="001E5786">
        <w:rPr>
          <w:noProof/>
        </w:rPr>
        <w:fldChar w:fldCharType="end"/>
      </w:r>
      <w:r>
        <w:t>.</w:t>
      </w:r>
      <w:r w:rsidR="001E5786">
        <w:fldChar w:fldCharType="begin"/>
      </w:r>
      <w:r w:rsidR="001E5786">
        <w:instrText xml:space="preserve"> SEQ Таблица \* ARABIC \s 1 </w:instrText>
      </w:r>
      <w:r w:rsidR="001E5786">
        <w:fldChar w:fldCharType="separate"/>
      </w:r>
      <w:r w:rsidR="00723C2D">
        <w:rPr>
          <w:noProof/>
        </w:rPr>
        <w:t>2</w:t>
      </w:r>
      <w:r w:rsidR="001E5786">
        <w:rPr>
          <w:noProof/>
        </w:rPr>
        <w:fldChar w:fldCharType="end"/>
      </w:r>
      <w:bookmarkEnd w:id="11"/>
      <w:r>
        <w:t xml:space="preserve"> - Перечень населённых пунктов </w:t>
      </w:r>
      <w:r w:rsidR="00B21971">
        <w:t>муниципального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53"/>
        <w:gridCol w:w="3323"/>
        <w:gridCol w:w="2751"/>
        <w:gridCol w:w="2618"/>
      </w:tblGrid>
      <w:tr w:rsidR="00FC5CAE" w:rsidRPr="00FC5CAE" w14:paraId="53C79610" w14:textId="77777777" w:rsidTr="00FC5CAE">
        <w:trPr>
          <w:tblHeader/>
        </w:trPr>
        <w:tc>
          <w:tcPr>
            <w:tcW w:w="349" w:type="pct"/>
            <w:shd w:val="clear" w:color="auto" w:fill="auto"/>
            <w:tcMar>
              <w:top w:w="48" w:type="dxa"/>
              <w:left w:w="96" w:type="dxa"/>
              <w:bottom w:w="48" w:type="dxa"/>
              <w:right w:w="352" w:type="dxa"/>
            </w:tcMar>
            <w:vAlign w:val="center"/>
          </w:tcPr>
          <w:p w14:paraId="0AE7F360" w14:textId="77777777" w:rsidR="00FC5CAE" w:rsidRPr="00FC5CAE" w:rsidRDefault="00FC5CAE" w:rsidP="00FC5CAE">
            <w:pPr>
              <w:jc w:val="center"/>
              <w:rPr>
                <w:bCs/>
                <w:sz w:val="20"/>
                <w:szCs w:val="20"/>
              </w:rPr>
            </w:pPr>
            <w:r w:rsidRPr="00FC5CAE">
              <w:rPr>
                <w:bCs/>
                <w:sz w:val="20"/>
                <w:szCs w:val="20"/>
              </w:rPr>
              <w:t>№</w:t>
            </w:r>
          </w:p>
        </w:tc>
        <w:tc>
          <w:tcPr>
            <w:tcW w:w="1778" w:type="pct"/>
            <w:shd w:val="clear" w:color="auto" w:fill="auto"/>
            <w:tcMar>
              <w:top w:w="48" w:type="dxa"/>
              <w:left w:w="96" w:type="dxa"/>
              <w:bottom w:w="48" w:type="dxa"/>
              <w:right w:w="352" w:type="dxa"/>
            </w:tcMar>
            <w:vAlign w:val="center"/>
          </w:tcPr>
          <w:p w14:paraId="7F707207" w14:textId="77777777" w:rsidR="00FC5CAE" w:rsidRPr="00FC5CAE" w:rsidRDefault="00FC5CAE" w:rsidP="00FC5CAE">
            <w:pPr>
              <w:jc w:val="center"/>
              <w:rPr>
                <w:bCs/>
                <w:sz w:val="20"/>
                <w:szCs w:val="20"/>
              </w:rPr>
            </w:pPr>
            <w:r w:rsidRPr="00FC5CAE">
              <w:rPr>
                <w:bCs/>
                <w:sz w:val="20"/>
                <w:szCs w:val="20"/>
              </w:rPr>
              <w:t>Населённый пункт</w:t>
            </w:r>
          </w:p>
        </w:tc>
        <w:tc>
          <w:tcPr>
            <w:tcW w:w="1472" w:type="pct"/>
            <w:shd w:val="clear" w:color="auto" w:fill="auto"/>
            <w:tcMar>
              <w:top w:w="48" w:type="dxa"/>
              <w:left w:w="96" w:type="dxa"/>
              <w:bottom w:w="48" w:type="dxa"/>
              <w:right w:w="352" w:type="dxa"/>
            </w:tcMar>
            <w:vAlign w:val="center"/>
          </w:tcPr>
          <w:p w14:paraId="17D373AD" w14:textId="77777777" w:rsidR="00FC5CAE" w:rsidRPr="00FC5CAE" w:rsidRDefault="00FC5CAE" w:rsidP="00FC5CAE">
            <w:pPr>
              <w:jc w:val="center"/>
              <w:rPr>
                <w:bCs/>
                <w:sz w:val="20"/>
                <w:szCs w:val="20"/>
              </w:rPr>
            </w:pPr>
            <w:r w:rsidRPr="00FC5CAE">
              <w:rPr>
                <w:bCs/>
                <w:sz w:val="20"/>
                <w:szCs w:val="20"/>
              </w:rPr>
              <w:t>Тип</w:t>
            </w:r>
          </w:p>
        </w:tc>
        <w:tc>
          <w:tcPr>
            <w:tcW w:w="1402" w:type="pct"/>
            <w:shd w:val="clear" w:color="auto" w:fill="auto"/>
            <w:tcMar>
              <w:top w:w="48" w:type="dxa"/>
              <w:left w:w="96" w:type="dxa"/>
              <w:bottom w:w="48" w:type="dxa"/>
              <w:right w:w="352" w:type="dxa"/>
            </w:tcMar>
            <w:vAlign w:val="center"/>
          </w:tcPr>
          <w:p w14:paraId="26097483" w14:textId="77777777" w:rsidR="00FC5CAE" w:rsidRPr="00FC5CAE" w:rsidRDefault="00FC5CAE" w:rsidP="00FC5CAE">
            <w:pPr>
              <w:jc w:val="center"/>
              <w:rPr>
                <w:bCs/>
                <w:sz w:val="20"/>
                <w:szCs w:val="20"/>
              </w:rPr>
            </w:pPr>
            <w:r w:rsidRPr="00FC5CAE">
              <w:rPr>
                <w:bCs/>
                <w:sz w:val="20"/>
                <w:szCs w:val="20"/>
              </w:rPr>
              <w:t>Население</w:t>
            </w:r>
          </w:p>
        </w:tc>
      </w:tr>
      <w:tr w:rsidR="00FC5CAE" w:rsidRPr="00FC5CAE" w14:paraId="7714AA88" w14:textId="77777777" w:rsidTr="00FC5CAE">
        <w:tc>
          <w:tcPr>
            <w:tcW w:w="349" w:type="pct"/>
            <w:shd w:val="clear" w:color="auto" w:fill="auto"/>
            <w:tcMar>
              <w:top w:w="48" w:type="dxa"/>
              <w:left w:w="96" w:type="dxa"/>
              <w:bottom w:w="48" w:type="dxa"/>
              <w:right w:w="96" w:type="dxa"/>
            </w:tcMar>
            <w:vAlign w:val="center"/>
          </w:tcPr>
          <w:p w14:paraId="2AD4C0CD" w14:textId="77777777" w:rsidR="00FC5CAE" w:rsidRPr="00FC5CAE" w:rsidRDefault="00FC5CAE" w:rsidP="00FC5CAE">
            <w:pPr>
              <w:jc w:val="center"/>
              <w:rPr>
                <w:sz w:val="20"/>
                <w:szCs w:val="20"/>
              </w:rPr>
            </w:pPr>
            <w:r w:rsidRPr="00FC5CAE">
              <w:rPr>
                <w:sz w:val="20"/>
                <w:szCs w:val="20"/>
              </w:rPr>
              <w:t>1</w:t>
            </w:r>
          </w:p>
        </w:tc>
        <w:tc>
          <w:tcPr>
            <w:tcW w:w="1778" w:type="pct"/>
            <w:shd w:val="clear" w:color="auto" w:fill="auto"/>
            <w:tcMar>
              <w:top w:w="48" w:type="dxa"/>
              <w:left w:w="96" w:type="dxa"/>
              <w:bottom w:w="48" w:type="dxa"/>
              <w:right w:w="96" w:type="dxa"/>
            </w:tcMar>
            <w:vAlign w:val="center"/>
          </w:tcPr>
          <w:p w14:paraId="3EF53BE9" w14:textId="2C8C086D" w:rsidR="00FC5CAE" w:rsidRPr="00FC5CAE" w:rsidRDefault="001E5786" w:rsidP="00FC5CAE">
            <w:pPr>
              <w:rPr>
                <w:sz w:val="20"/>
                <w:szCs w:val="20"/>
              </w:rPr>
            </w:pPr>
            <w:hyperlink r:id="rId12" w:tooltip="Абушково" w:history="1">
              <w:proofErr w:type="spellStart"/>
              <w:r w:rsidR="00FC5CAE" w:rsidRPr="00FC5CAE">
                <w:rPr>
                  <w:rStyle w:val="aff8"/>
                  <w:color w:val="auto"/>
                  <w:sz w:val="20"/>
                  <w:szCs w:val="20"/>
                  <w:u w:val="none"/>
                </w:rPr>
                <w:t>Абушково</w:t>
              </w:r>
              <w:proofErr w:type="spellEnd"/>
            </w:hyperlink>
          </w:p>
        </w:tc>
        <w:tc>
          <w:tcPr>
            <w:tcW w:w="1472" w:type="pct"/>
            <w:shd w:val="clear" w:color="auto" w:fill="auto"/>
            <w:tcMar>
              <w:top w:w="48" w:type="dxa"/>
              <w:left w:w="96" w:type="dxa"/>
              <w:bottom w:w="48" w:type="dxa"/>
              <w:right w:w="96" w:type="dxa"/>
            </w:tcMar>
            <w:vAlign w:val="center"/>
          </w:tcPr>
          <w:p w14:paraId="61081F67"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FA99062" w14:textId="77777777" w:rsidR="00FC5CAE" w:rsidRPr="00FC5CAE" w:rsidRDefault="00FC5CAE" w:rsidP="00FC5CAE">
            <w:pPr>
              <w:jc w:val="center"/>
              <w:rPr>
                <w:sz w:val="20"/>
                <w:szCs w:val="20"/>
              </w:rPr>
            </w:pPr>
            <w:r w:rsidRPr="00FC5CAE">
              <w:rPr>
                <w:sz w:val="20"/>
                <w:szCs w:val="20"/>
              </w:rPr>
              <w:t>1</w:t>
            </w:r>
          </w:p>
        </w:tc>
      </w:tr>
      <w:tr w:rsidR="00FC5CAE" w:rsidRPr="00FC5CAE" w14:paraId="4B5D2414" w14:textId="77777777" w:rsidTr="00FC5CAE">
        <w:tc>
          <w:tcPr>
            <w:tcW w:w="349" w:type="pct"/>
            <w:shd w:val="clear" w:color="auto" w:fill="auto"/>
            <w:tcMar>
              <w:top w:w="48" w:type="dxa"/>
              <w:left w:w="96" w:type="dxa"/>
              <w:bottom w:w="48" w:type="dxa"/>
              <w:right w:w="96" w:type="dxa"/>
            </w:tcMar>
            <w:vAlign w:val="center"/>
          </w:tcPr>
          <w:p w14:paraId="6EDF26AE" w14:textId="77777777" w:rsidR="00FC5CAE" w:rsidRPr="00FC5CAE" w:rsidRDefault="00FC5CAE" w:rsidP="00FC5CAE">
            <w:pPr>
              <w:jc w:val="center"/>
              <w:rPr>
                <w:sz w:val="20"/>
                <w:szCs w:val="20"/>
              </w:rPr>
            </w:pPr>
            <w:r w:rsidRPr="00FC5CAE">
              <w:rPr>
                <w:sz w:val="20"/>
                <w:szCs w:val="20"/>
              </w:rPr>
              <w:t>2</w:t>
            </w:r>
          </w:p>
        </w:tc>
        <w:tc>
          <w:tcPr>
            <w:tcW w:w="1778" w:type="pct"/>
            <w:shd w:val="clear" w:color="auto" w:fill="auto"/>
            <w:tcMar>
              <w:top w:w="48" w:type="dxa"/>
              <w:left w:w="96" w:type="dxa"/>
              <w:bottom w:w="48" w:type="dxa"/>
              <w:right w:w="96" w:type="dxa"/>
            </w:tcMar>
            <w:vAlign w:val="center"/>
          </w:tcPr>
          <w:p w14:paraId="01DBC40C" w14:textId="132C10EC" w:rsidR="00FC5CAE" w:rsidRPr="00FC5CAE" w:rsidRDefault="001E5786" w:rsidP="00FC5CAE">
            <w:pPr>
              <w:rPr>
                <w:sz w:val="20"/>
                <w:szCs w:val="20"/>
              </w:rPr>
            </w:pPr>
            <w:hyperlink r:id="rId13" w:tooltip="Агнищево" w:history="1">
              <w:proofErr w:type="spellStart"/>
              <w:r w:rsidR="00FC5CAE" w:rsidRPr="00FC5CAE">
                <w:rPr>
                  <w:rStyle w:val="aff8"/>
                  <w:color w:val="auto"/>
                  <w:sz w:val="20"/>
                  <w:szCs w:val="20"/>
                  <w:u w:val="none"/>
                </w:rPr>
                <w:t>Агнищево</w:t>
              </w:r>
              <w:proofErr w:type="spellEnd"/>
            </w:hyperlink>
          </w:p>
        </w:tc>
        <w:tc>
          <w:tcPr>
            <w:tcW w:w="1472" w:type="pct"/>
            <w:shd w:val="clear" w:color="auto" w:fill="auto"/>
            <w:tcMar>
              <w:top w:w="48" w:type="dxa"/>
              <w:left w:w="96" w:type="dxa"/>
              <w:bottom w:w="48" w:type="dxa"/>
              <w:right w:w="96" w:type="dxa"/>
            </w:tcMar>
            <w:vAlign w:val="center"/>
          </w:tcPr>
          <w:p w14:paraId="66FCA3F3"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52A85D6" w14:textId="77777777" w:rsidR="00FC5CAE" w:rsidRPr="00FC5CAE" w:rsidRDefault="00FC5CAE" w:rsidP="00FC5CAE">
            <w:pPr>
              <w:jc w:val="center"/>
              <w:rPr>
                <w:sz w:val="20"/>
                <w:szCs w:val="20"/>
              </w:rPr>
            </w:pPr>
            <w:r w:rsidRPr="00FC5CAE">
              <w:rPr>
                <w:sz w:val="20"/>
                <w:szCs w:val="20"/>
              </w:rPr>
              <w:t>73</w:t>
            </w:r>
          </w:p>
        </w:tc>
      </w:tr>
      <w:tr w:rsidR="00FC5CAE" w:rsidRPr="00FC5CAE" w14:paraId="22D1008B" w14:textId="77777777" w:rsidTr="00FC5CAE">
        <w:tc>
          <w:tcPr>
            <w:tcW w:w="349" w:type="pct"/>
            <w:shd w:val="clear" w:color="auto" w:fill="auto"/>
            <w:tcMar>
              <w:top w:w="48" w:type="dxa"/>
              <w:left w:w="96" w:type="dxa"/>
              <w:bottom w:w="48" w:type="dxa"/>
              <w:right w:w="96" w:type="dxa"/>
            </w:tcMar>
            <w:vAlign w:val="center"/>
          </w:tcPr>
          <w:p w14:paraId="4F3DFC17" w14:textId="77777777" w:rsidR="00FC5CAE" w:rsidRPr="00FC5CAE" w:rsidRDefault="00FC5CAE" w:rsidP="00FC5CAE">
            <w:pPr>
              <w:jc w:val="center"/>
              <w:rPr>
                <w:sz w:val="20"/>
                <w:szCs w:val="20"/>
              </w:rPr>
            </w:pPr>
            <w:r w:rsidRPr="00FC5CAE">
              <w:rPr>
                <w:sz w:val="20"/>
                <w:szCs w:val="20"/>
              </w:rPr>
              <w:t>3</w:t>
            </w:r>
          </w:p>
        </w:tc>
        <w:tc>
          <w:tcPr>
            <w:tcW w:w="1778" w:type="pct"/>
            <w:shd w:val="clear" w:color="auto" w:fill="auto"/>
            <w:tcMar>
              <w:top w:w="48" w:type="dxa"/>
              <w:left w:w="96" w:type="dxa"/>
              <w:bottom w:w="48" w:type="dxa"/>
              <w:right w:w="96" w:type="dxa"/>
            </w:tcMar>
            <w:vAlign w:val="center"/>
          </w:tcPr>
          <w:p w14:paraId="17FCDC9E" w14:textId="1C91E09D" w:rsidR="00FC5CAE" w:rsidRPr="00FC5CAE" w:rsidRDefault="001E5786" w:rsidP="00FC5CAE">
            <w:pPr>
              <w:rPr>
                <w:sz w:val="20"/>
                <w:szCs w:val="20"/>
              </w:rPr>
            </w:pPr>
            <w:hyperlink r:id="rId14" w:tooltip="Акулово (Лотошинский район)" w:history="1">
              <w:proofErr w:type="spellStart"/>
              <w:r w:rsidR="00FC5CAE" w:rsidRPr="00FC5CAE">
                <w:rPr>
                  <w:rStyle w:val="aff8"/>
                  <w:color w:val="auto"/>
                  <w:sz w:val="20"/>
                  <w:szCs w:val="20"/>
                  <w:u w:val="none"/>
                </w:rPr>
                <w:t>Акулово</w:t>
              </w:r>
              <w:proofErr w:type="spellEnd"/>
            </w:hyperlink>
          </w:p>
        </w:tc>
        <w:tc>
          <w:tcPr>
            <w:tcW w:w="1472" w:type="pct"/>
            <w:shd w:val="clear" w:color="auto" w:fill="auto"/>
            <w:tcMar>
              <w:top w:w="48" w:type="dxa"/>
              <w:left w:w="96" w:type="dxa"/>
              <w:bottom w:w="48" w:type="dxa"/>
              <w:right w:w="96" w:type="dxa"/>
            </w:tcMar>
            <w:vAlign w:val="center"/>
          </w:tcPr>
          <w:p w14:paraId="5AA8603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87F9DAF" w14:textId="77777777" w:rsidR="00FC5CAE" w:rsidRPr="00FC5CAE" w:rsidRDefault="00FC5CAE" w:rsidP="00FC5CAE">
            <w:pPr>
              <w:jc w:val="center"/>
              <w:rPr>
                <w:sz w:val="20"/>
                <w:szCs w:val="20"/>
              </w:rPr>
            </w:pPr>
            <w:r w:rsidRPr="00FC5CAE">
              <w:rPr>
                <w:bCs/>
                <w:sz w:val="20"/>
                <w:szCs w:val="20"/>
              </w:rPr>
              <w:t>19</w:t>
            </w:r>
          </w:p>
        </w:tc>
      </w:tr>
      <w:tr w:rsidR="00FC5CAE" w:rsidRPr="00FC5CAE" w14:paraId="2F43E205" w14:textId="77777777" w:rsidTr="00FC5CAE">
        <w:tc>
          <w:tcPr>
            <w:tcW w:w="349" w:type="pct"/>
            <w:shd w:val="clear" w:color="auto" w:fill="auto"/>
            <w:tcMar>
              <w:top w:w="48" w:type="dxa"/>
              <w:left w:w="96" w:type="dxa"/>
              <w:bottom w:w="48" w:type="dxa"/>
              <w:right w:w="96" w:type="dxa"/>
            </w:tcMar>
            <w:vAlign w:val="center"/>
          </w:tcPr>
          <w:p w14:paraId="470E904A" w14:textId="77777777" w:rsidR="00FC5CAE" w:rsidRPr="00FC5CAE" w:rsidRDefault="00FC5CAE" w:rsidP="00FC5CAE">
            <w:pPr>
              <w:jc w:val="center"/>
              <w:rPr>
                <w:sz w:val="20"/>
                <w:szCs w:val="20"/>
              </w:rPr>
            </w:pPr>
            <w:r w:rsidRPr="00FC5CAE">
              <w:rPr>
                <w:sz w:val="20"/>
                <w:szCs w:val="20"/>
              </w:rPr>
              <w:t>4</w:t>
            </w:r>
          </w:p>
        </w:tc>
        <w:tc>
          <w:tcPr>
            <w:tcW w:w="1778" w:type="pct"/>
            <w:shd w:val="clear" w:color="auto" w:fill="auto"/>
            <w:tcMar>
              <w:top w:w="48" w:type="dxa"/>
              <w:left w:w="96" w:type="dxa"/>
              <w:bottom w:w="48" w:type="dxa"/>
              <w:right w:w="96" w:type="dxa"/>
            </w:tcMar>
            <w:vAlign w:val="center"/>
          </w:tcPr>
          <w:p w14:paraId="14C23EC7" w14:textId="2362A753" w:rsidR="00FC5CAE" w:rsidRPr="00FC5CAE" w:rsidRDefault="001E5786" w:rsidP="00FC5CAE">
            <w:pPr>
              <w:rPr>
                <w:sz w:val="20"/>
                <w:szCs w:val="20"/>
              </w:rPr>
            </w:pPr>
            <w:hyperlink r:id="rId15" w:tooltip="Андрейково (Лотошинский район)" w:history="1">
              <w:proofErr w:type="spellStart"/>
              <w:r w:rsidR="00FC5CAE" w:rsidRPr="00FC5CAE">
                <w:rPr>
                  <w:rStyle w:val="aff8"/>
                  <w:color w:val="auto"/>
                  <w:sz w:val="20"/>
                  <w:szCs w:val="20"/>
                  <w:u w:val="none"/>
                </w:rPr>
                <w:t>Андрейково</w:t>
              </w:r>
              <w:proofErr w:type="spellEnd"/>
            </w:hyperlink>
          </w:p>
        </w:tc>
        <w:tc>
          <w:tcPr>
            <w:tcW w:w="1472" w:type="pct"/>
            <w:shd w:val="clear" w:color="auto" w:fill="auto"/>
            <w:tcMar>
              <w:top w:w="48" w:type="dxa"/>
              <w:left w:w="96" w:type="dxa"/>
              <w:bottom w:w="48" w:type="dxa"/>
              <w:right w:w="96" w:type="dxa"/>
            </w:tcMar>
            <w:vAlign w:val="center"/>
          </w:tcPr>
          <w:p w14:paraId="7AEF0E3D"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00231F9" w14:textId="77777777" w:rsidR="00FC5CAE" w:rsidRPr="00FC5CAE" w:rsidRDefault="00FC5CAE" w:rsidP="00FC5CAE">
            <w:pPr>
              <w:jc w:val="center"/>
              <w:rPr>
                <w:sz w:val="20"/>
                <w:szCs w:val="20"/>
              </w:rPr>
            </w:pPr>
            <w:r w:rsidRPr="00FC5CAE">
              <w:rPr>
                <w:bCs/>
                <w:sz w:val="20"/>
                <w:szCs w:val="20"/>
              </w:rPr>
              <w:t>4</w:t>
            </w:r>
          </w:p>
        </w:tc>
      </w:tr>
      <w:tr w:rsidR="00FC5CAE" w:rsidRPr="00FC5CAE" w14:paraId="19197CF0" w14:textId="77777777" w:rsidTr="00FC5CAE">
        <w:tc>
          <w:tcPr>
            <w:tcW w:w="349" w:type="pct"/>
            <w:shd w:val="clear" w:color="auto" w:fill="auto"/>
            <w:tcMar>
              <w:top w:w="48" w:type="dxa"/>
              <w:left w:w="96" w:type="dxa"/>
              <w:bottom w:w="48" w:type="dxa"/>
              <w:right w:w="96" w:type="dxa"/>
            </w:tcMar>
            <w:vAlign w:val="center"/>
          </w:tcPr>
          <w:p w14:paraId="5A429502" w14:textId="77777777" w:rsidR="00FC5CAE" w:rsidRPr="00FC5CAE" w:rsidRDefault="00FC5CAE" w:rsidP="00FC5CAE">
            <w:pPr>
              <w:jc w:val="center"/>
              <w:rPr>
                <w:sz w:val="20"/>
                <w:szCs w:val="20"/>
              </w:rPr>
            </w:pPr>
            <w:r w:rsidRPr="00FC5CAE">
              <w:rPr>
                <w:sz w:val="20"/>
                <w:szCs w:val="20"/>
              </w:rPr>
              <w:t>5</w:t>
            </w:r>
          </w:p>
        </w:tc>
        <w:tc>
          <w:tcPr>
            <w:tcW w:w="1778" w:type="pct"/>
            <w:shd w:val="clear" w:color="auto" w:fill="auto"/>
            <w:tcMar>
              <w:top w:w="48" w:type="dxa"/>
              <w:left w:w="96" w:type="dxa"/>
              <w:bottom w:w="48" w:type="dxa"/>
              <w:right w:w="96" w:type="dxa"/>
            </w:tcMar>
            <w:vAlign w:val="center"/>
          </w:tcPr>
          <w:p w14:paraId="475B5A99" w14:textId="1AB9EF26" w:rsidR="00FC5CAE" w:rsidRPr="00FC5CAE" w:rsidRDefault="001E5786" w:rsidP="00FC5CAE">
            <w:pPr>
              <w:rPr>
                <w:sz w:val="20"/>
                <w:szCs w:val="20"/>
              </w:rPr>
            </w:pPr>
            <w:hyperlink r:id="rId16" w:tooltip="Аринькино" w:history="1">
              <w:proofErr w:type="spellStart"/>
              <w:r w:rsidR="00FC5CAE" w:rsidRPr="00FC5CAE">
                <w:rPr>
                  <w:rStyle w:val="aff8"/>
                  <w:color w:val="auto"/>
                  <w:sz w:val="20"/>
                  <w:szCs w:val="20"/>
                  <w:u w:val="none"/>
                </w:rPr>
                <w:t>Аринькино</w:t>
              </w:r>
              <w:proofErr w:type="spellEnd"/>
            </w:hyperlink>
          </w:p>
        </w:tc>
        <w:tc>
          <w:tcPr>
            <w:tcW w:w="1472" w:type="pct"/>
            <w:shd w:val="clear" w:color="auto" w:fill="auto"/>
            <w:tcMar>
              <w:top w:w="48" w:type="dxa"/>
              <w:left w:w="96" w:type="dxa"/>
              <w:bottom w:w="48" w:type="dxa"/>
              <w:right w:w="96" w:type="dxa"/>
            </w:tcMar>
            <w:vAlign w:val="center"/>
          </w:tcPr>
          <w:p w14:paraId="16AF7680"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461DAF3" w14:textId="77777777" w:rsidR="00FC5CAE" w:rsidRPr="00FC5CAE" w:rsidRDefault="00FC5CAE" w:rsidP="00FC5CAE">
            <w:pPr>
              <w:jc w:val="center"/>
              <w:rPr>
                <w:sz w:val="20"/>
                <w:szCs w:val="20"/>
              </w:rPr>
            </w:pPr>
            <w:r w:rsidRPr="00FC5CAE">
              <w:rPr>
                <w:bCs/>
                <w:sz w:val="20"/>
                <w:szCs w:val="20"/>
              </w:rPr>
              <w:t>6</w:t>
            </w:r>
          </w:p>
        </w:tc>
      </w:tr>
      <w:tr w:rsidR="00FC5CAE" w:rsidRPr="00FC5CAE" w14:paraId="72DC978F" w14:textId="77777777" w:rsidTr="00FC5CAE">
        <w:tc>
          <w:tcPr>
            <w:tcW w:w="349" w:type="pct"/>
            <w:shd w:val="clear" w:color="auto" w:fill="auto"/>
            <w:tcMar>
              <w:top w:w="48" w:type="dxa"/>
              <w:left w:w="96" w:type="dxa"/>
              <w:bottom w:w="48" w:type="dxa"/>
              <w:right w:w="96" w:type="dxa"/>
            </w:tcMar>
            <w:vAlign w:val="center"/>
          </w:tcPr>
          <w:p w14:paraId="01DAC2CE" w14:textId="77777777" w:rsidR="00FC5CAE" w:rsidRPr="00FC5CAE" w:rsidRDefault="00FC5CAE" w:rsidP="00FC5CAE">
            <w:pPr>
              <w:jc w:val="center"/>
              <w:rPr>
                <w:sz w:val="20"/>
                <w:szCs w:val="20"/>
              </w:rPr>
            </w:pPr>
            <w:r w:rsidRPr="00FC5CAE">
              <w:rPr>
                <w:sz w:val="20"/>
                <w:szCs w:val="20"/>
              </w:rPr>
              <w:t>6</w:t>
            </w:r>
          </w:p>
        </w:tc>
        <w:tc>
          <w:tcPr>
            <w:tcW w:w="1778" w:type="pct"/>
            <w:shd w:val="clear" w:color="auto" w:fill="auto"/>
            <w:tcMar>
              <w:top w:w="48" w:type="dxa"/>
              <w:left w:w="96" w:type="dxa"/>
              <w:bottom w:w="48" w:type="dxa"/>
              <w:right w:w="96" w:type="dxa"/>
            </w:tcMar>
            <w:vAlign w:val="center"/>
          </w:tcPr>
          <w:p w14:paraId="4070147B" w14:textId="6A185008" w:rsidR="00FC5CAE" w:rsidRPr="00FC5CAE" w:rsidRDefault="001E5786" w:rsidP="00FC5CAE">
            <w:pPr>
              <w:rPr>
                <w:sz w:val="20"/>
                <w:szCs w:val="20"/>
              </w:rPr>
            </w:pPr>
            <w:hyperlink r:id="rId17" w:tooltip="Астренёво" w:history="1">
              <w:proofErr w:type="spellStart"/>
              <w:r w:rsidR="00FC5CAE" w:rsidRPr="00FC5CAE">
                <w:rPr>
                  <w:rStyle w:val="aff8"/>
                  <w:color w:val="auto"/>
                  <w:sz w:val="20"/>
                  <w:szCs w:val="20"/>
                  <w:u w:val="none"/>
                </w:rPr>
                <w:t>Астренёво</w:t>
              </w:r>
              <w:proofErr w:type="spellEnd"/>
            </w:hyperlink>
          </w:p>
        </w:tc>
        <w:tc>
          <w:tcPr>
            <w:tcW w:w="1472" w:type="pct"/>
            <w:shd w:val="clear" w:color="auto" w:fill="auto"/>
            <w:tcMar>
              <w:top w:w="48" w:type="dxa"/>
              <w:left w:w="96" w:type="dxa"/>
              <w:bottom w:w="48" w:type="dxa"/>
              <w:right w:w="96" w:type="dxa"/>
            </w:tcMar>
            <w:vAlign w:val="center"/>
          </w:tcPr>
          <w:p w14:paraId="26CE7CA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A9074C5" w14:textId="77777777" w:rsidR="00FC5CAE" w:rsidRPr="00FC5CAE" w:rsidRDefault="00FC5CAE" w:rsidP="00FC5CAE">
            <w:pPr>
              <w:jc w:val="center"/>
              <w:rPr>
                <w:sz w:val="20"/>
                <w:szCs w:val="20"/>
              </w:rPr>
            </w:pPr>
            <w:r w:rsidRPr="00FC5CAE">
              <w:rPr>
                <w:bCs/>
                <w:sz w:val="20"/>
                <w:szCs w:val="20"/>
              </w:rPr>
              <w:t>4</w:t>
            </w:r>
          </w:p>
        </w:tc>
      </w:tr>
      <w:tr w:rsidR="00FC5CAE" w:rsidRPr="00FC5CAE" w14:paraId="73729A52" w14:textId="77777777" w:rsidTr="00FC5CAE">
        <w:tc>
          <w:tcPr>
            <w:tcW w:w="349" w:type="pct"/>
            <w:shd w:val="clear" w:color="auto" w:fill="auto"/>
            <w:tcMar>
              <w:top w:w="48" w:type="dxa"/>
              <w:left w:w="96" w:type="dxa"/>
              <w:bottom w:w="48" w:type="dxa"/>
              <w:right w:w="96" w:type="dxa"/>
            </w:tcMar>
            <w:vAlign w:val="center"/>
          </w:tcPr>
          <w:p w14:paraId="13AF3BAB" w14:textId="77777777" w:rsidR="00FC5CAE" w:rsidRPr="00FC5CAE" w:rsidRDefault="00FC5CAE" w:rsidP="00FC5CAE">
            <w:pPr>
              <w:jc w:val="center"/>
              <w:rPr>
                <w:sz w:val="20"/>
                <w:szCs w:val="20"/>
              </w:rPr>
            </w:pPr>
            <w:r w:rsidRPr="00FC5CAE">
              <w:rPr>
                <w:sz w:val="20"/>
                <w:szCs w:val="20"/>
              </w:rPr>
              <w:t>7</w:t>
            </w:r>
          </w:p>
        </w:tc>
        <w:tc>
          <w:tcPr>
            <w:tcW w:w="1778" w:type="pct"/>
            <w:shd w:val="clear" w:color="auto" w:fill="auto"/>
            <w:tcMar>
              <w:top w:w="48" w:type="dxa"/>
              <w:left w:w="96" w:type="dxa"/>
              <w:bottom w:w="48" w:type="dxa"/>
              <w:right w:w="96" w:type="dxa"/>
            </w:tcMar>
            <w:vAlign w:val="center"/>
          </w:tcPr>
          <w:p w14:paraId="4490C632" w14:textId="41C32AD5" w:rsidR="00FC5CAE" w:rsidRPr="00FC5CAE" w:rsidRDefault="001E5786" w:rsidP="00FC5CAE">
            <w:pPr>
              <w:rPr>
                <w:sz w:val="20"/>
                <w:szCs w:val="20"/>
              </w:rPr>
            </w:pPr>
            <w:hyperlink r:id="rId18" w:tooltip="Афанасово (Лотошинский район)" w:history="1">
              <w:r w:rsidR="00FC5CAE" w:rsidRPr="00FC5CAE">
                <w:rPr>
                  <w:rStyle w:val="aff8"/>
                  <w:color w:val="auto"/>
                  <w:sz w:val="20"/>
                  <w:szCs w:val="20"/>
                  <w:u w:val="none"/>
                </w:rPr>
                <w:t>Афанасово</w:t>
              </w:r>
            </w:hyperlink>
          </w:p>
        </w:tc>
        <w:tc>
          <w:tcPr>
            <w:tcW w:w="1472" w:type="pct"/>
            <w:shd w:val="clear" w:color="auto" w:fill="auto"/>
            <w:tcMar>
              <w:top w:w="48" w:type="dxa"/>
              <w:left w:w="96" w:type="dxa"/>
              <w:bottom w:w="48" w:type="dxa"/>
              <w:right w:w="96" w:type="dxa"/>
            </w:tcMar>
            <w:vAlign w:val="center"/>
          </w:tcPr>
          <w:p w14:paraId="0110330D"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58326C1" w14:textId="77777777" w:rsidR="00FC5CAE" w:rsidRPr="00FC5CAE" w:rsidRDefault="00FC5CAE" w:rsidP="00FC5CAE">
            <w:pPr>
              <w:jc w:val="center"/>
              <w:rPr>
                <w:sz w:val="20"/>
                <w:szCs w:val="20"/>
              </w:rPr>
            </w:pPr>
            <w:r w:rsidRPr="00FC5CAE">
              <w:rPr>
                <w:bCs/>
                <w:sz w:val="20"/>
                <w:szCs w:val="20"/>
              </w:rPr>
              <w:t>106</w:t>
            </w:r>
          </w:p>
        </w:tc>
      </w:tr>
      <w:tr w:rsidR="00FC5CAE" w:rsidRPr="00FC5CAE" w14:paraId="67030C79" w14:textId="77777777" w:rsidTr="00FC5CAE">
        <w:tc>
          <w:tcPr>
            <w:tcW w:w="349" w:type="pct"/>
            <w:shd w:val="clear" w:color="auto" w:fill="auto"/>
            <w:tcMar>
              <w:top w:w="48" w:type="dxa"/>
              <w:left w:w="96" w:type="dxa"/>
              <w:bottom w:w="48" w:type="dxa"/>
              <w:right w:w="96" w:type="dxa"/>
            </w:tcMar>
            <w:vAlign w:val="center"/>
          </w:tcPr>
          <w:p w14:paraId="0E9729CA" w14:textId="77777777" w:rsidR="00FC5CAE" w:rsidRPr="00FC5CAE" w:rsidRDefault="00FC5CAE" w:rsidP="00FC5CAE">
            <w:pPr>
              <w:jc w:val="center"/>
              <w:rPr>
                <w:sz w:val="20"/>
                <w:szCs w:val="20"/>
              </w:rPr>
            </w:pPr>
            <w:r w:rsidRPr="00FC5CAE">
              <w:rPr>
                <w:sz w:val="20"/>
                <w:szCs w:val="20"/>
              </w:rPr>
              <w:t>8</w:t>
            </w:r>
          </w:p>
        </w:tc>
        <w:tc>
          <w:tcPr>
            <w:tcW w:w="1778" w:type="pct"/>
            <w:shd w:val="clear" w:color="auto" w:fill="auto"/>
            <w:tcMar>
              <w:top w:w="48" w:type="dxa"/>
              <w:left w:w="96" w:type="dxa"/>
              <w:bottom w:w="48" w:type="dxa"/>
              <w:right w:w="96" w:type="dxa"/>
            </w:tcMar>
            <w:vAlign w:val="center"/>
          </w:tcPr>
          <w:p w14:paraId="582AD05F" w14:textId="774F04BE" w:rsidR="00FC5CAE" w:rsidRPr="00FC5CAE" w:rsidRDefault="001E5786" w:rsidP="00FC5CAE">
            <w:pPr>
              <w:rPr>
                <w:sz w:val="20"/>
                <w:szCs w:val="20"/>
              </w:rPr>
            </w:pPr>
            <w:hyperlink r:id="rId19" w:tooltip="Березняки (Лотошинский район)" w:history="1">
              <w:r w:rsidR="00FC5CAE" w:rsidRPr="00FC5CAE">
                <w:rPr>
                  <w:rStyle w:val="aff8"/>
                  <w:color w:val="auto"/>
                  <w:sz w:val="20"/>
                  <w:szCs w:val="20"/>
                  <w:u w:val="none"/>
                </w:rPr>
                <w:t>Березняки</w:t>
              </w:r>
            </w:hyperlink>
          </w:p>
        </w:tc>
        <w:tc>
          <w:tcPr>
            <w:tcW w:w="1472" w:type="pct"/>
            <w:shd w:val="clear" w:color="auto" w:fill="auto"/>
            <w:tcMar>
              <w:top w:w="48" w:type="dxa"/>
              <w:left w:w="96" w:type="dxa"/>
              <w:bottom w:w="48" w:type="dxa"/>
              <w:right w:w="96" w:type="dxa"/>
            </w:tcMar>
            <w:vAlign w:val="center"/>
          </w:tcPr>
          <w:p w14:paraId="7D88A9DE"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EE9B649" w14:textId="77777777" w:rsidR="00FC5CAE" w:rsidRPr="00FC5CAE" w:rsidRDefault="00FC5CAE" w:rsidP="00FC5CAE">
            <w:pPr>
              <w:jc w:val="center"/>
              <w:rPr>
                <w:sz w:val="20"/>
                <w:szCs w:val="20"/>
              </w:rPr>
            </w:pPr>
            <w:r w:rsidRPr="00FC5CAE">
              <w:rPr>
                <w:sz w:val="20"/>
                <w:szCs w:val="20"/>
              </w:rPr>
              <w:t>0</w:t>
            </w:r>
          </w:p>
        </w:tc>
      </w:tr>
      <w:tr w:rsidR="00FC5CAE" w:rsidRPr="00FC5CAE" w14:paraId="7F637272" w14:textId="77777777" w:rsidTr="00FC5CAE">
        <w:tc>
          <w:tcPr>
            <w:tcW w:w="349" w:type="pct"/>
            <w:shd w:val="clear" w:color="auto" w:fill="auto"/>
            <w:tcMar>
              <w:top w:w="48" w:type="dxa"/>
              <w:left w:w="96" w:type="dxa"/>
              <w:bottom w:w="48" w:type="dxa"/>
              <w:right w:w="96" w:type="dxa"/>
            </w:tcMar>
            <w:vAlign w:val="center"/>
          </w:tcPr>
          <w:p w14:paraId="7B0264D5" w14:textId="77777777" w:rsidR="00FC5CAE" w:rsidRPr="00FC5CAE" w:rsidRDefault="00FC5CAE" w:rsidP="00FC5CAE">
            <w:pPr>
              <w:jc w:val="center"/>
              <w:rPr>
                <w:sz w:val="20"/>
                <w:szCs w:val="20"/>
              </w:rPr>
            </w:pPr>
            <w:r w:rsidRPr="00FC5CAE">
              <w:rPr>
                <w:sz w:val="20"/>
                <w:szCs w:val="20"/>
              </w:rPr>
              <w:t>9</w:t>
            </w:r>
          </w:p>
        </w:tc>
        <w:tc>
          <w:tcPr>
            <w:tcW w:w="1778" w:type="pct"/>
            <w:shd w:val="clear" w:color="auto" w:fill="auto"/>
            <w:tcMar>
              <w:top w:w="48" w:type="dxa"/>
              <w:left w:w="96" w:type="dxa"/>
              <w:bottom w:w="48" w:type="dxa"/>
              <w:right w:w="96" w:type="dxa"/>
            </w:tcMar>
            <w:vAlign w:val="center"/>
          </w:tcPr>
          <w:p w14:paraId="25E32848" w14:textId="2D75E549" w:rsidR="00FC5CAE" w:rsidRPr="00FC5CAE" w:rsidRDefault="001E5786" w:rsidP="00FC5CAE">
            <w:pPr>
              <w:rPr>
                <w:sz w:val="20"/>
                <w:szCs w:val="20"/>
              </w:rPr>
            </w:pPr>
            <w:hyperlink r:id="rId20" w:tooltip="Боборыкино (Лотошинский район)" w:history="1">
              <w:proofErr w:type="spellStart"/>
              <w:r w:rsidR="00FC5CAE" w:rsidRPr="00FC5CAE">
                <w:rPr>
                  <w:rStyle w:val="aff8"/>
                  <w:color w:val="auto"/>
                  <w:sz w:val="20"/>
                  <w:szCs w:val="20"/>
                  <w:u w:val="none"/>
                </w:rPr>
                <w:t>Боборыкино</w:t>
              </w:r>
              <w:proofErr w:type="spellEnd"/>
            </w:hyperlink>
          </w:p>
        </w:tc>
        <w:tc>
          <w:tcPr>
            <w:tcW w:w="1472" w:type="pct"/>
            <w:shd w:val="clear" w:color="auto" w:fill="auto"/>
            <w:tcMar>
              <w:top w:w="48" w:type="dxa"/>
              <w:left w:w="96" w:type="dxa"/>
              <w:bottom w:w="48" w:type="dxa"/>
              <w:right w:w="96" w:type="dxa"/>
            </w:tcMar>
            <w:vAlign w:val="center"/>
          </w:tcPr>
          <w:p w14:paraId="168D1106"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CD2D5DE" w14:textId="77777777" w:rsidR="00FC5CAE" w:rsidRPr="00FC5CAE" w:rsidRDefault="00FC5CAE" w:rsidP="00FC5CAE">
            <w:pPr>
              <w:jc w:val="center"/>
              <w:rPr>
                <w:sz w:val="20"/>
                <w:szCs w:val="20"/>
              </w:rPr>
            </w:pPr>
            <w:r w:rsidRPr="00FC5CAE">
              <w:rPr>
                <w:bCs/>
                <w:sz w:val="20"/>
                <w:szCs w:val="20"/>
              </w:rPr>
              <w:t>29</w:t>
            </w:r>
          </w:p>
        </w:tc>
      </w:tr>
      <w:tr w:rsidR="00FC5CAE" w:rsidRPr="00FC5CAE" w14:paraId="0C930DC0" w14:textId="77777777" w:rsidTr="00FC5CAE">
        <w:tc>
          <w:tcPr>
            <w:tcW w:w="349" w:type="pct"/>
            <w:shd w:val="clear" w:color="auto" w:fill="auto"/>
            <w:tcMar>
              <w:top w:w="48" w:type="dxa"/>
              <w:left w:w="96" w:type="dxa"/>
              <w:bottom w:w="48" w:type="dxa"/>
              <w:right w:w="96" w:type="dxa"/>
            </w:tcMar>
            <w:vAlign w:val="center"/>
          </w:tcPr>
          <w:p w14:paraId="252A8696" w14:textId="77777777" w:rsidR="00FC5CAE" w:rsidRPr="00FC5CAE" w:rsidRDefault="00FC5CAE" w:rsidP="00FC5CAE">
            <w:pPr>
              <w:jc w:val="center"/>
              <w:rPr>
                <w:sz w:val="20"/>
                <w:szCs w:val="20"/>
              </w:rPr>
            </w:pPr>
            <w:r w:rsidRPr="00FC5CAE">
              <w:rPr>
                <w:sz w:val="20"/>
                <w:szCs w:val="20"/>
              </w:rPr>
              <w:t>10</w:t>
            </w:r>
          </w:p>
        </w:tc>
        <w:tc>
          <w:tcPr>
            <w:tcW w:w="1778" w:type="pct"/>
            <w:shd w:val="clear" w:color="auto" w:fill="auto"/>
            <w:tcMar>
              <w:top w:w="48" w:type="dxa"/>
              <w:left w:w="96" w:type="dxa"/>
              <w:bottom w:w="48" w:type="dxa"/>
              <w:right w:w="96" w:type="dxa"/>
            </w:tcMar>
            <w:vAlign w:val="center"/>
          </w:tcPr>
          <w:p w14:paraId="6B79F60A" w14:textId="1EE9E987" w:rsidR="00FC5CAE" w:rsidRPr="00FC5CAE" w:rsidRDefault="001E5786" w:rsidP="00FC5CAE">
            <w:pPr>
              <w:rPr>
                <w:sz w:val="20"/>
                <w:szCs w:val="20"/>
              </w:rPr>
            </w:pPr>
            <w:hyperlink r:id="rId21" w:tooltip="Большая Сестра (посёлок)" w:history="1">
              <w:r w:rsidR="00FC5CAE" w:rsidRPr="00FC5CAE">
                <w:rPr>
                  <w:rStyle w:val="aff8"/>
                  <w:color w:val="auto"/>
                  <w:sz w:val="20"/>
                  <w:szCs w:val="20"/>
                  <w:u w:val="none"/>
                </w:rPr>
                <w:t>Большая Сестра</w:t>
              </w:r>
            </w:hyperlink>
          </w:p>
        </w:tc>
        <w:tc>
          <w:tcPr>
            <w:tcW w:w="1472" w:type="pct"/>
            <w:shd w:val="clear" w:color="auto" w:fill="auto"/>
            <w:tcMar>
              <w:top w:w="48" w:type="dxa"/>
              <w:left w:w="96" w:type="dxa"/>
              <w:bottom w:w="48" w:type="dxa"/>
              <w:right w:w="96" w:type="dxa"/>
            </w:tcMar>
            <w:vAlign w:val="center"/>
          </w:tcPr>
          <w:p w14:paraId="40E0DDC3" w14:textId="77777777" w:rsidR="00FC5CAE" w:rsidRPr="00FC5CAE" w:rsidRDefault="00FC5CAE" w:rsidP="00FC5CAE">
            <w:pPr>
              <w:jc w:val="center"/>
              <w:rPr>
                <w:sz w:val="20"/>
                <w:szCs w:val="20"/>
              </w:rPr>
            </w:pPr>
            <w:r w:rsidRPr="00FC5CAE">
              <w:rPr>
                <w:sz w:val="20"/>
                <w:szCs w:val="20"/>
              </w:rPr>
              <w:t>посёлок</w:t>
            </w:r>
          </w:p>
        </w:tc>
        <w:tc>
          <w:tcPr>
            <w:tcW w:w="1402" w:type="pct"/>
            <w:shd w:val="clear" w:color="auto" w:fill="auto"/>
            <w:tcMar>
              <w:top w:w="48" w:type="dxa"/>
              <w:left w:w="96" w:type="dxa"/>
              <w:bottom w:w="48" w:type="dxa"/>
              <w:right w:w="96" w:type="dxa"/>
            </w:tcMar>
            <w:vAlign w:val="center"/>
          </w:tcPr>
          <w:p w14:paraId="0DA84CB2" w14:textId="77777777" w:rsidR="00FC5CAE" w:rsidRPr="00FC5CAE" w:rsidRDefault="00FC5CAE" w:rsidP="00FC5CAE">
            <w:pPr>
              <w:jc w:val="center"/>
              <w:rPr>
                <w:sz w:val="20"/>
                <w:szCs w:val="20"/>
              </w:rPr>
            </w:pPr>
            <w:r w:rsidRPr="00FC5CAE">
              <w:rPr>
                <w:sz w:val="20"/>
                <w:szCs w:val="20"/>
              </w:rPr>
              <w:t>216</w:t>
            </w:r>
          </w:p>
        </w:tc>
      </w:tr>
      <w:tr w:rsidR="00FC5CAE" w:rsidRPr="00FC5CAE" w14:paraId="6EA909A2" w14:textId="77777777" w:rsidTr="00FC5CAE">
        <w:tc>
          <w:tcPr>
            <w:tcW w:w="349" w:type="pct"/>
            <w:shd w:val="clear" w:color="auto" w:fill="auto"/>
            <w:tcMar>
              <w:top w:w="48" w:type="dxa"/>
              <w:left w:w="96" w:type="dxa"/>
              <w:bottom w:w="48" w:type="dxa"/>
              <w:right w:w="96" w:type="dxa"/>
            </w:tcMar>
            <w:vAlign w:val="center"/>
          </w:tcPr>
          <w:p w14:paraId="0083445D" w14:textId="77777777" w:rsidR="00FC5CAE" w:rsidRPr="00FC5CAE" w:rsidRDefault="00FC5CAE" w:rsidP="00FC5CAE">
            <w:pPr>
              <w:jc w:val="center"/>
              <w:rPr>
                <w:sz w:val="20"/>
                <w:szCs w:val="20"/>
              </w:rPr>
            </w:pPr>
            <w:r w:rsidRPr="00FC5CAE">
              <w:rPr>
                <w:sz w:val="20"/>
                <w:szCs w:val="20"/>
              </w:rPr>
              <w:t>11</w:t>
            </w:r>
          </w:p>
        </w:tc>
        <w:tc>
          <w:tcPr>
            <w:tcW w:w="1778" w:type="pct"/>
            <w:shd w:val="clear" w:color="auto" w:fill="auto"/>
            <w:tcMar>
              <w:top w:w="48" w:type="dxa"/>
              <w:left w:w="96" w:type="dxa"/>
              <w:bottom w:w="48" w:type="dxa"/>
              <w:right w:w="96" w:type="dxa"/>
            </w:tcMar>
            <w:vAlign w:val="center"/>
          </w:tcPr>
          <w:p w14:paraId="46E24D72" w14:textId="0EB0A8E0" w:rsidR="00FC5CAE" w:rsidRPr="00FC5CAE" w:rsidRDefault="001E5786" w:rsidP="00FC5CAE">
            <w:pPr>
              <w:rPr>
                <w:sz w:val="20"/>
                <w:szCs w:val="20"/>
              </w:rPr>
            </w:pPr>
            <w:hyperlink r:id="rId22" w:tooltip="Борки (Лотошинский район)" w:history="1">
              <w:r w:rsidR="00FC5CAE" w:rsidRPr="00FC5CAE">
                <w:rPr>
                  <w:rStyle w:val="aff8"/>
                  <w:color w:val="auto"/>
                  <w:sz w:val="20"/>
                  <w:szCs w:val="20"/>
                  <w:u w:val="none"/>
                </w:rPr>
                <w:t>Борки</w:t>
              </w:r>
            </w:hyperlink>
          </w:p>
        </w:tc>
        <w:tc>
          <w:tcPr>
            <w:tcW w:w="1472" w:type="pct"/>
            <w:shd w:val="clear" w:color="auto" w:fill="auto"/>
            <w:tcMar>
              <w:top w:w="48" w:type="dxa"/>
              <w:left w:w="96" w:type="dxa"/>
              <w:bottom w:w="48" w:type="dxa"/>
              <w:right w:w="96" w:type="dxa"/>
            </w:tcMar>
            <w:vAlign w:val="center"/>
          </w:tcPr>
          <w:p w14:paraId="72C1E7F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3EC6345" w14:textId="77777777" w:rsidR="00FC5CAE" w:rsidRPr="00FC5CAE" w:rsidRDefault="00FC5CAE" w:rsidP="00FC5CAE">
            <w:pPr>
              <w:jc w:val="center"/>
              <w:rPr>
                <w:sz w:val="20"/>
                <w:szCs w:val="20"/>
              </w:rPr>
            </w:pPr>
            <w:r w:rsidRPr="00FC5CAE">
              <w:rPr>
                <w:bCs/>
                <w:sz w:val="20"/>
                <w:szCs w:val="20"/>
              </w:rPr>
              <w:t>10</w:t>
            </w:r>
          </w:p>
        </w:tc>
      </w:tr>
      <w:tr w:rsidR="00FC5CAE" w:rsidRPr="00FC5CAE" w14:paraId="562B50FD" w14:textId="77777777" w:rsidTr="00FC5CAE">
        <w:tc>
          <w:tcPr>
            <w:tcW w:w="349" w:type="pct"/>
            <w:shd w:val="clear" w:color="auto" w:fill="auto"/>
            <w:tcMar>
              <w:top w:w="48" w:type="dxa"/>
              <w:left w:w="96" w:type="dxa"/>
              <w:bottom w:w="48" w:type="dxa"/>
              <w:right w:w="96" w:type="dxa"/>
            </w:tcMar>
            <w:vAlign w:val="center"/>
          </w:tcPr>
          <w:p w14:paraId="65E37533" w14:textId="77777777" w:rsidR="00FC5CAE" w:rsidRPr="00FC5CAE" w:rsidRDefault="00FC5CAE" w:rsidP="00FC5CAE">
            <w:pPr>
              <w:jc w:val="center"/>
              <w:rPr>
                <w:sz w:val="20"/>
                <w:szCs w:val="20"/>
              </w:rPr>
            </w:pPr>
            <w:r w:rsidRPr="00FC5CAE">
              <w:rPr>
                <w:sz w:val="20"/>
                <w:szCs w:val="20"/>
              </w:rPr>
              <w:t>12</w:t>
            </w:r>
          </w:p>
        </w:tc>
        <w:tc>
          <w:tcPr>
            <w:tcW w:w="1778" w:type="pct"/>
            <w:shd w:val="clear" w:color="auto" w:fill="auto"/>
            <w:tcMar>
              <w:top w:w="48" w:type="dxa"/>
              <w:left w:w="96" w:type="dxa"/>
              <w:bottom w:w="48" w:type="dxa"/>
              <w:right w:w="96" w:type="dxa"/>
            </w:tcMar>
            <w:vAlign w:val="center"/>
          </w:tcPr>
          <w:p w14:paraId="62140E5A" w14:textId="2A4B6222" w:rsidR="00FC5CAE" w:rsidRPr="00FC5CAE" w:rsidRDefault="001E5786" w:rsidP="00FC5CAE">
            <w:pPr>
              <w:rPr>
                <w:sz w:val="20"/>
                <w:szCs w:val="20"/>
              </w:rPr>
            </w:pPr>
            <w:hyperlink r:id="rId23" w:tooltip="Боровки (Московская область)" w:history="1">
              <w:r w:rsidR="00FC5CAE" w:rsidRPr="00FC5CAE">
                <w:rPr>
                  <w:rStyle w:val="aff8"/>
                  <w:color w:val="auto"/>
                  <w:sz w:val="20"/>
                  <w:szCs w:val="20"/>
                  <w:u w:val="none"/>
                </w:rPr>
                <w:t>Боровки</w:t>
              </w:r>
            </w:hyperlink>
          </w:p>
        </w:tc>
        <w:tc>
          <w:tcPr>
            <w:tcW w:w="1472" w:type="pct"/>
            <w:shd w:val="clear" w:color="auto" w:fill="auto"/>
            <w:tcMar>
              <w:top w:w="48" w:type="dxa"/>
              <w:left w:w="96" w:type="dxa"/>
              <w:bottom w:w="48" w:type="dxa"/>
              <w:right w:w="96" w:type="dxa"/>
            </w:tcMar>
            <w:vAlign w:val="center"/>
          </w:tcPr>
          <w:p w14:paraId="367770F5"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F352DD0" w14:textId="77777777" w:rsidR="00FC5CAE" w:rsidRPr="00FC5CAE" w:rsidRDefault="00FC5CAE" w:rsidP="00FC5CAE">
            <w:pPr>
              <w:jc w:val="center"/>
              <w:rPr>
                <w:sz w:val="20"/>
                <w:szCs w:val="20"/>
              </w:rPr>
            </w:pPr>
            <w:r w:rsidRPr="00FC5CAE">
              <w:rPr>
                <w:bCs/>
                <w:sz w:val="20"/>
                <w:szCs w:val="20"/>
              </w:rPr>
              <w:t>12</w:t>
            </w:r>
          </w:p>
        </w:tc>
      </w:tr>
      <w:tr w:rsidR="00FC5CAE" w:rsidRPr="00FC5CAE" w14:paraId="2E57361C" w14:textId="77777777" w:rsidTr="00FC5CAE">
        <w:tc>
          <w:tcPr>
            <w:tcW w:w="349" w:type="pct"/>
            <w:shd w:val="clear" w:color="auto" w:fill="auto"/>
            <w:tcMar>
              <w:top w:w="48" w:type="dxa"/>
              <w:left w:w="96" w:type="dxa"/>
              <w:bottom w:w="48" w:type="dxa"/>
              <w:right w:w="96" w:type="dxa"/>
            </w:tcMar>
            <w:vAlign w:val="center"/>
          </w:tcPr>
          <w:p w14:paraId="56CEDE3D" w14:textId="77777777" w:rsidR="00FC5CAE" w:rsidRPr="00FC5CAE" w:rsidRDefault="00FC5CAE" w:rsidP="00FC5CAE">
            <w:pPr>
              <w:jc w:val="center"/>
              <w:rPr>
                <w:sz w:val="20"/>
                <w:szCs w:val="20"/>
              </w:rPr>
            </w:pPr>
            <w:r w:rsidRPr="00FC5CAE">
              <w:rPr>
                <w:sz w:val="20"/>
                <w:szCs w:val="20"/>
              </w:rPr>
              <w:t>13</w:t>
            </w:r>
          </w:p>
        </w:tc>
        <w:tc>
          <w:tcPr>
            <w:tcW w:w="1778" w:type="pct"/>
            <w:shd w:val="clear" w:color="auto" w:fill="auto"/>
            <w:tcMar>
              <w:top w:w="48" w:type="dxa"/>
              <w:left w:w="96" w:type="dxa"/>
              <w:bottom w:w="48" w:type="dxa"/>
              <w:right w:w="96" w:type="dxa"/>
            </w:tcMar>
            <w:vAlign w:val="center"/>
          </w:tcPr>
          <w:p w14:paraId="5930AC51" w14:textId="29007424" w:rsidR="00FC5CAE" w:rsidRPr="00FC5CAE" w:rsidRDefault="001E5786" w:rsidP="00FC5CAE">
            <w:pPr>
              <w:rPr>
                <w:sz w:val="20"/>
                <w:szCs w:val="20"/>
              </w:rPr>
            </w:pPr>
            <w:hyperlink r:id="rId24" w:tooltip="Бородино (Лотошинский район)" w:history="1">
              <w:r w:rsidR="00FC5CAE" w:rsidRPr="00FC5CAE">
                <w:rPr>
                  <w:rStyle w:val="aff8"/>
                  <w:color w:val="auto"/>
                  <w:sz w:val="20"/>
                  <w:szCs w:val="20"/>
                  <w:u w:val="none"/>
                </w:rPr>
                <w:t>Бородино</w:t>
              </w:r>
            </w:hyperlink>
          </w:p>
        </w:tc>
        <w:tc>
          <w:tcPr>
            <w:tcW w:w="1472" w:type="pct"/>
            <w:shd w:val="clear" w:color="auto" w:fill="auto"/>
            <w:tcMar>
              <w:top w:w="48" w:type="dxa"/>
              <w:left w:w="96" w:type="dxa"/>
              <w:bottom w:w="48" w:type="dxa"/>
              <w:right w:w="96" w:type="dxa"/>
            </w:tcMar>
            <w:vAlign w:val="center"/>
          </w:tcPr>
          <w:p w14:paraId="3B4F7751"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2A13ABC" w14:textId="77777777" w:rsidR="00FC5CAE" w:rsidRPr="00FC5CAE" w:rsidRDefault="00FC5CAE" w:rsidP="00FC5CAE">
            <w:pPr>
              <w:jc w:val="center"/>
              <w:rPr>
                <w:sz w:val="20"/>
                <w:szCs w:val="20"/>
              </w:rPr>
            </w:pPr>
            <w:r w:rsidRPr="00FC5CAE">
              <w:rPr>
                <w:bCs/>
                <w:sz w:val="20"/>
                <w:szCs w:val="20"/>
              </w:rPr>
              <w:t>6</w:t>
            </w:r>
          </w:p>
        </w:tc>
      </w:tr>
      <w:tr w:rsidR="00FC5CAE" w:rsidRPr="00FC5CAE" w14:paraId="2AEA635B" w14:textId="77777777" w:rsidTr="00FC5CAE">
        <w:tc>
          <w:tcPr>
            <w:tcW w:w="349" w:type="pct"/>
            <w:shd w:val="clear" w:color="auto" w:fill="auto"/>
            <w:tcMar>
              <w:top w:w="48" w:type="dxa"/>
              <w:left w:w="96" w:type="dxa"/>
              <w:bottom w:w="48" w:type="dxa"/>
              <w:right w:w="96" w:type="dxa"/>
            </w:tcMar>
            <w:vAlign w:val="center"/>
          </w:tcPr>
          <w:p w14:paraId="62C394BB" w14:textId="77777777" w:rsidR="00FC5CAE" w:rsidRPr="00FC5CAE" w:rsidRDefault="00FC5CAE" w:rsidP="00FC5CAE">
            <w:pPr>
              <w:jc w:val="center"/>
              <w:rPr>
                <w:sz w:val="20"/>
                <w:szCs w:val="20"/>
              </w:rPr>
            </w:pPr>
            <w:r w:rsidRPr="00FC5CAE">
              <w:rPr>
                <w:sz w:val="20"/>
                <w:szCs w:val="20"/>
              </w:rPr>
              <w:t>14</w:t>
            </w:r>
          </w:p>
        </w:tc>
        <w:tc>
          <w:tcPr>
            <w:tcW w:w="1778" w:type="pct"/>
            <w:shd w:val="clear" w:color="auto" w:fill="auto"/>
            <w:tcMar>
              <w:top w:w="48" w:type="dxa"/>
              <w:left w:w="96" w:type="dxa"/>
              <w:bottom w:w="48" w:type="dxa"/>
              <w:right w:w="96" w:type="dxa"/>
            </w:tcMar>
            <w:vAlign w:val="center"/>
          </w:tcPr>
          <w:p w14:paraId="042DAB7F" w14:textId="11744EFD" w:rsidR="00FC5CAE" w:rsidRPr="00FC5CAE" w:rsidRDefault="001E5786" w:rsidP="00FC5CAE">
            <w:pPr>
              <w:rPr>
                <w:sz w:val="20"/>
                <w:szCs w:val="20"/>
              </w:rPr>
            </w:pPr>
            <w:hyperlink r:id="rId25" w:tooltip="Бренево (Московская область)" w:history="1">
              <w:proofErr w:type="spellStart"/>
              <w:r w:rsidR="00FC5CAE" w:rsidRPr="00FC5CAE">
                <w:rPr>
                  <w:rStyle w:val="aff8"/>
                  <w:color w:val="auto"/>
                  <w:sz w:val="20"/>
                  <w:szCs w:val="20"/>
                  <w:u w:val="none"/>
                </w:rPr>
                <w:t>Бренево</w:t>
              </w:r>
              <w:proofErr w:type="spellEnd"/>
            </w:hyperlink>
          </w:p>
        </w:tc>
        <w:tc>
          <w:tcPr>
            <w:tcW w:w="1472" w:type="pct"/>
            <w:shd w:val="clear" w:color="auto" w:fill="auto"/>
            <w:tcMar>
              <w:top w:w="48" w:type="dxa"/>
              <w:left w:w="96" w:type="dxa"/>
              <w:bottom w:w="48" w:type="dxa"/>
              <w:right w:w="96" w:type="dxa"/>
            </w:tcMar>
            <w:vAlign w:val="center"/>
          </w:tcPr>
          <w:p w14:paraId="6718C747"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CA1EC13" w14:textId="77777777" w:rsidR="00FC5CAE" w:rsidRPr="00FC5CAE" w:rsidRDefault="00FC5CAE" w:rsidP="00FC5CAE">
            <w:pPr>
              <w:jc w:val="center"/>
              <w:rPr>
                <w:sz w:val="20"/>
                <w:szCs w:val="20"/>
              </w:rPr>
            </w:pPr>
            <w:r w:rsidRPr="00FC5CAE">
              <w:rPr>
                <w:sz w:val="20"/>
                <w:szCs w:val="20"/>
              </w:rPr>
              <w:t>5</w:t>
            </w:r>
          </w:p>
        </w:tc>
      </w:tr>
      <w:tr w:rsidR="00FC5CAE" w:rsidRPr="00FC5CAE" w14:paraId="366D92E3" w14:textId="77777777" w:rsidTr="00FC5CAE">
        <w:tc>
          <w:tcPr>
            <w:tcW w:w="349" w:type="pct"/>
            <w:shd w:val="clear" w:color="auto" w:fill="auto"/>
            <w:tcMar>
              <w:top w:w="48" w:type="dxa"/>
              <w:left w:w="96" w:type="dxa"/>
              <w:bottom w:w="48" w:type="dxa"/>
              <w:right w:w="96" w:type="dxa"/>
            </w:tcMar>
            <w:vAlign w:val="center"/>
          </w:tcPr>
          <w:p w14:paraId="7CF25459" w14:textId="77777777" w:rsidR="00FC5CAE" w:rsidRPr="00FC5CAE" w:rsidRDefault="00FC5CAE" w:rsidP="00FC5CAE">
            <w:pPr>
              <w:jc w:val="center"/>
              <w:rPr>
                <w:sz w:val="20"/>
                <w:szCs w:val="20"/>
              </w:rPr>
            </w:pPr>
            <w:r w:rsidRPr="00FC5CAE">
              <w:rPr>
                <w:sz w:val="20"/>
                <w:szCs w:val="20"/>
              </w:rPr>
              <w:lastRenderedPageBreak/>
              <w:t>15</w:t>
            </w:r>
          </w:p>
        </w:tc>
        <w:tc>
          <w:tcPr>
            <w:tcW w:w="1778" w:type="pct"/>
            <w:shd w:val="clear" w:color="auto" w:fill="auto"/>
            <w:tcMar>
              <w:top w:w="48" w:type="dxa"/>
              <w:left w:w="96" w:type="dxa"/>
              <w:bottom w:w="48" w:type="dxa"/>
              <w:right w:w="96" w:type="dxa"/>
            </w:tcMar>
            <w:vAlign w:val="center"/>
          </w:tcPr>
          <w:p w14:paraId="779AE6AB" w14:textId="36070572" w:rsidR="00FC5CAE" w:rsidRPr="00FC5CAE" w:rsidRDefault="001E5786" w:rsidP="00FC5CAE">
            <w:pPr>
              <w:rPr>
                <w:sz w:val="20"/>
                <w:szCs w:val="20"/>
              </w:rPr>
            </w:pPr>
            <w:hyperlink r:id="rId26" w:tooltip="Брыково (Лотошинский район)" w:history="1">
              <w:proofErr w:type="spellStart"/>
              <w:r w:rsidR="00FC5CAE" w:rsidRPr="00FC5CAE">
                <w:rPr>
                  <w:rStyle w:val="aff8"/>
                  <w:color w:val="auto"/>
                  <w:sz w:val="20"/>
                  <w:szCs w:val="20"/>
                  <w:u w:val="none"/>
                </w:rPr>
                <w:t>Брыково</w:t>
              </w:r>
              <w:proofErr w:type="spellEnd"/>
            </w:hyperlink>
          </w:p>
        </w:tc>
        <w:tc>
          <w:tcPr>
            <w:tcW w:w="1472" w:type="pct"/>
            <w:shd w:val="clear" w:color="auto" w:fill="auto"/>
            <w:tcMar>
              <w:top w:w="48" w:type="dxa"/>
              <w:left w:w="96" w:type="dxa"/>
              <w:bottom w:w="48" w:type="dxa"/>
              <w:right w:w="96" w:type="dxa"/>
            </w:tcMar>
            <w:vAlign w:val="center"/>
          </w:tcPr>
          <w:p w14:paraId="0C903692"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38A29AD" w14:textId="77777777" w:rsidR="00FC5CAE" w:rsidRPr="00FC5CAE" w:rsidRDefault="00FC5CAE" w:rsidP="00FC5CAE">
            <w:pPr>
              <w:jc w:val="center"/>
              <w:rPr>
                <w:sz w:val="20"/>
                <w:szCs w:val="20"/>
              </w:rPr>
            </w:pPr>
            <w:r w:rsidRPr="00FC5CAE">
              <w:rPr>
                <w:bCs/>
                <w:sz w:val="20"/>
                <w:szCs w:val="20"/>
              </w:rPr>
              <w:t>10</w:t>
            </w:r>
          </w:p>
        </w:tc>
      </w:tr>
      <w:tr w:rsidR="00FC5CAE" w:rsidRPr="00FC5CAE" w14:paraId="106384C9" w14:textId="77777777" w:rsidTr="00FC5CAE">
        <w:tc>
          <w:tcPr>
            <w:tcW w:w="349" w:type="pct"/>
            <w:shd w:val="clear" w:color="auto" w:fill="auto"/>
            <w:tcMar>
              <w:top w:w="48" w:type="dxa"/>
              <w:left w:w="96" w:type="dxa"/>
              <w:bottom w:w="48" w:type="dxa"/>
              <w:right w:w="96" w:type="dxa"/>
            </w:tcMar>
            <w:vAlign w:val="center"/>
          </w:tcPr>
          <w:p w14:paraId="24A8DB6B" w14:textId="77777777" w:rsidR="00FC5CAE" w:rsidRPr="00FC5CAE" w:rsidRDefault="00FC5CAE" w:rsidP="00FC5CAE">
            <w:pPr>
              <w:jc w:val="center"/>
              <w:rPr>
                <w:sz w:val="20"/>
                <w:szCs w:val="20"/>
              </w:rPr>
            </w:pPr>
            <w:r w:rsidRPr="00FC5CAE">
              <w:rPr>
                <w:sz w:val="20"/>
                <w:szCs w:val="20"/>
              </w:rPr>
              <w:t>16</w:t>
            </w:r>
          </w:p>
        </w:tc>
        <w:tc>
          <w:tcPr>
            <w:tcW w:w="1778" w:type="pct"/>
            <w:shd w:val="clear" w:color="auto" w:fill="auto"/>
            <w:tcMar>
              <w:top w:w="48" w:type="dxa"/>
              <w:left w:w="96" w:type="dxa"/>
              <w:bottom w:w="48" w:type="dxa"/>
              <w:right w:w="96" w:type="dxa"/>
            </w:tcMar>
            <w:vAlign w:val="center"/>
          </w:tcPr>
          <w:p w14:paraId="7CF66040" w14:textId="4668AF78" w:rsidR="00FC5CAE" w:rsidRPr="00FC5CAE" w:rsidRDefault="001E5786" w:rsidP="00FC5CAE">
            <w:pPr>
              <w:rPr>
                <w:sz w:val="20"/>
                <w:szCs w:val="20"/>
              </w:rPr>
            </w:pPr>
            <w:hyperlink r:id="rId27" w:tooltip="Быково (Лотошинский район)" w:history="1">
              <w:r w:rsidR="00FC5CAE" w:rsidRPr="00FC5CAE">
                <w:rPr>
                  <w:rStyle w:val="aff8"/>
                  <w:color w:val="auto"/>
                  <w:sz w:val="20"/>
                  <w:szCs w:val="20"/>
                  <w:u w:val="none"/>
                </w:rPr>
                <w:t>Быково</w:t>
              </w:r>
            </w:hyperlink>
          </w:p>
        </w:tc>
        <w:tc>
          <w:tcPr>
            <w:tcW w:w="1472" w:type="pct"/>
            <w:shd w:val="clear" w:color="auto" w:fill="auto"/>
            <w:tcMar>
              <w:top w:w="48" w:type="dxa"/>
              <w:left w:w="96" w:type="dxa"/>
              <w:bottom w:w="48" w:type="dxa"/>
              <w:right w:w="96" w:type="dxa"/>
            </w:tcMar>
            <w:vAlign w:val="center"/>
          </w:tcPr>
          <w:p w14:paraId="12D762ED"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BFAD252" w14:textId="77777777" w:rsidR="00FC5CAE" w:rsidRPr="00FC5CAE" w:rsidRDefault="00FC5CAE" w:rsidP="00FC5CAE">
            <w:pPr>
              <w:jc w:val="center"/>
              <w:rPr>
                <w:sz w:val="20"/>
                <w:szCs w:val="20"/>
              </w:rPr>
            </w:pPr>
            <w:r w:rsidRPr="00FC5CAE">
              <w:rPr>
                <w:bCs/>
                <w:sz w:val="20"/>
                <w:szCs w:val="20"/>
              </w:rPr>
              <w:t>4</w:t>
            </w:r>
          </w:p>
        </w:tc>
      </w:tr>
      <w:tr w:rsidR="00FC5CAE" w:rsidRPr="00FC5CAE" w14:paraId="55C77125" w14:textId="77777777" w:rsidTr="00FC5CAE">
        <w:tc>
          <w:tcPr>
            <w:tcW w:w="349" w:type="pct"/>
            <w:shd w:val="clear" w:color="auto" w:fill="auto"/>
            <w:tcMar>
              <w:top w:w="48" w:type="dxa"/>
              <w:left w:w="96" w:type="dxa"/>
              <w:bottom w:w="48" w:type="dxa"/>
              <w:right w:w="96" w:type="dxa"/>
            </w:tcMar>
            <w:vAlign w:val="center"/>
          </w:tcPr>
          <w:p w14:paraId="54E9C333" w14:textId="77777777" w:rsidR="00FC5CAE" w:rsidRPr="00FC5CAE" w:rsidRDefault="00FC5CAE" w:rsidP="00FC5CAE">
            <w:pPr>
              <w:jc w:val="center"/>
              <w:rPr>
                <w:sz w:val="20"/>
                <w:szCs w:val="20"/>
              </w:rPr>
            </w:pPr>
            <w:r w:rsidRPr="00FC5CAE">
              <w:rPr>
                <w:sz w:val="20"/>
                <w:szCs w:val="20"/>
              </w:rPr>
              <w:t>17</w:t>
            </w:r>
          </w:p>
        </w:tc>
        <w:tc>
          <w:tcPr>
            <w:tcW w:w="1778" w:type="pct"/>
            <w:shd w:val="clear" w:color="auto" w:fill="auto"/>
            <w:tcMar>
              <w:top w:w="48" w:type="dxa"/>
              <w:left w:w="96" w:type="dxa"/>
              <w:bottom w:w="48" w:type="dxa"/>
              <w:right w:w="96" w:type="dxa"/>
            </w:tcMar>
            <w:vAlign w:val="center"/>
          </w:tcPr>
          <w:p w14:paraId="26F24D80" w14:textId="39206C41" w:rsidR="00FC5CAE" w:rsidRPr="00FC5CAE" w:rsidRDefault="001E5786" w:rsidP="00FC5CAE">
            <w:pPr>
              <w:rPr>
                <w:sz w:val="20"/>
                <w:szCs w:val="20"/>
              </w:rPr>
            </w:pPr>
            <w:hyperlink r:id="rId28" w:tooltip="Введенское (Лотошинский район)" w:history="1">
              <w:r w:rsidR="00FC5CAE" w:rsidRPr="00FC5CAE">
                <w:rPr>
                  <w:rStyle w:val="aff8"/>
                  <w:color w:val="auto"/>
                  <w:sz w:val="20"/>
                  <w:szCs w:val="20"/>
                  <w:u w:val="none"/>
                </w:rPr>
                <w:t>Введенское</w:t>
              </w:r>
            </w:hyperlink>
          </w:p>
        </w:tc>
        <w:tc>
          <w:tcPr>
            <w:tcW w:w="1472" w:type="pct"/>
            <w:shd w:val="clear" w:color="auto" w:fill="auto"/>
            <w:tcMar>
              <w:top w:w="48" w:type="dxa"/>
              <w:left w:w="96" w:type="dxa"/>
              <w:bottom w:w="48" w:type="dxa"/>
              <w:right w:w="96" w:type="dxa"/>
            </w:tcMar>
            <w:vAlign w:val="center"/>
          </w:tcPr>
          <w:p w14:paraId="3893F666"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F608B29" w14:textId="77777777" w:rsidR="00FC5CAE" w:rsidRPr="00FC5CAE" w:rsidRDefault="00FC5CAE" w:rsidP="00FC5CAE">
            <w:pPr>
              <w:jc w:val="center"/>
              <w:rPr>
                <w:sz w:val="20"/>
                <w:szCs w:val="20"/>
              </w:rPr>
            </w:pPr>
            <w:r w:rsidRPr="00FC5CAE">
              <w:rPr>
                <w:bCs/>
                <w:sz w:val="20"/>
                <w:szCs w:val="20"/>
              </w:rPr>
              <w:t>694</w:t>
            </w:r>
          </w:p>
        </w:tc>
      </w:tr>
      <w:tr w:rsidR="00FC5CAE" w:rsidRPr="00FC5CAE" w14:paraId="760D83C4" w14:textId="77777777" w:rsidTr="00FC5CAE">
        <w:tc>
          <w:tcPr>
            <w:tcW w:w="349" w:type="pct"/>
            <w:shd w:val="clear" w:color="auto" w:fill="auto"/>
            <w:tcMar>
              <w:top w:w="48" w:type="dxa"/>
              <w:left w:w="96" w:type="dxa"/>
              <w:bottom w:w="48" w:type="dxa"/>
              <w:right w:w="96" w:type="dxa"/>
            </w:tcMar>
            <w:vAlign w:val="center"/>
          </w:tcPr>
          <w:p w14:paraId="5F4C7CB2" w14:textId="77777777" w:rsidR="00FC5CAE" w:rsidRPr="00FC5CAE" w:rsidRDefault="00FC5CAE" w:rsidP="00FC5CAE">
            <w:pPr>
              <w:jc w:val="center"/>
              <w:rPr>
                <w:sz w:val="20"/>
                <w:szCs w:val="20"/>
              </w:rPr>
            </w:pPr>
            <w:r w:rsidRPr="00FC5CAE">
              <w:rPr>
                <w:sz w:val="20"/>
                <w:szCs w:val="20"/>
              </w:rPr>
              <w:t>18</w:t>
            </w:r>
          </w:p>
        </w:tc>
        <w:tc>
          <w:tcPr>
            <w:tcW w:w="1778" w:type="pct"/>
            <w:shd w:val="clear" w:color="auto" w:fill="auto"/>
            <w:tcMar>
              <w:top w:w="48" w:type="dxa"/>
              <w:left w:w="96" w:type="dxa"/>
              <w:bottom w:w="48" w:type="dxa"/>
              <w:right w:w="96" w:type="dxa"/>
            </w:tcMar>
            <w:vAlign w:val="center"/>
          </w:tcPr>
          <w:p w14:paraId="145893DB" w14:textId="2BE5D567" w:rsidR="00FC5CAE" w:rsidRPr="00FC5CAE" w:rsidRDefault="001E5786" w:rsidP="00FC5CAE">
            <w:pPr>
              <w:rPr>
                <w:sz w:val="20"/>
                <w:szCs w:val="20"/>
              </w:rPr>
            </w:pPr>
            <w:hyperlink r:id="rId29" w:tooltip="Верейки (Московская область)" w:history="1">
              <w:r w:rsidR="00FC5CAE" w:rsidRPr="00FC5CAE">
                <w:rPr>
                  <w:rStyle w:val="aff8"/>
                  <w:color w:val="auto"/>
                  <w:sz w:val="20"/>
                  <w:szCs w:val="20"/>
                  <w:u w:val="none"/>
                </w:rPr>
                <w:t>Верейки</w:t>
              </w:r>
            </w:hyperlink>
          </w:p>
        </w:tc>
        <w:tc>
          <w:tcPr>
            <w:tcW w:w="1472" w:type="pct"/>
            <w:shd w:val="clear" w:color="auto" w:fill="auto"/>
            <w:tcMar>
              <w:top w:w="48" w:type="dxa"/>
              <w:left w:w="96" w:type="dxa"/>
              <w:bottom w:w="48" w:type="dxa"/>
              <w:right w:w="96" w:type="dxa"/>
            </w:tcMar>
            <w:vAlign w:val="center"/>
          </w:tcPr>
          <w:p w14:paraId="252CEE36"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7BB4331" w14:textId="77777777" w:rsidR="00FC5CAE" w:rsidRPr="00FC5CAE" w:rsidRDefault="00FC5CAE" w:rsidP="00FC5CAE">
            <w:pPr>
              <w:jc w:val="center"/>
              <w:rPr>
                <w:sz w:val="20"/>
                <w:szCs w:val="20"/>
              </w:rPr>
            </w:pPr>
            <w:r w:rsidRPr="00FC5CAE">
              <w:rPr>
                <w:sz w:val="20"/>
                <w:szCs w:val="20"/>
              </w:rPr>
              <w:t>0</w:t>
            </w:r>
          </w:p>
        </w:tc>
      </w:tr>
      <w:tr w:rsidR="00FC5CAE" w:rsidRPr="00FC5CAE" w14:paraId="2B4FA202" w14:textId="77777777" w:rsidTr="00FC5CAE">
        <w:tc>
          <w:tcPr>
            <w:tcW w:w="349" w:type="pct"/>
            <w:shd w:val="clear" w:color="auto" w:fill="auto"/>
            <w:tcMar>
              <w:top w:w="48" w:type="dxa"/>
              <w:left w:w="96" w:type="dxa"/>
              <w:bottom w:w="48" w:type="dxa"/>
              <w:right w:w="96" w:type="dxa"/>
            </w:tcMar>
            <w:vAlign w:val="center"/>
          </w:tcPr>
          <w:p w14:paraId="7F84F5A7" w14:textId="77777777" w:rsidR="00FC5CAE" w:rsidRPr="00FC5CAE" w:rsidRDefault="00FC5CAE" w:rsidP="00FC5CAE">
            <w:pPr>
              <w:jc w:val="center"/>
              <w:rPr>
                <w:sz w:val="20"/>
                <w:szCs w:val="20"/>
              </w:rPr>
            </w:pPr>
            <w:r w:rsidRPr="00FC5CAE">
              <w:rPr>
                <w:sz w:val="20"/>
                <w:szCs w:val="20"/>
              </w:rPr>
              <w:t>19</w:t>
            </w:r>
          </w:p>
        </w:tc>
        <w:tc>
          <w:tcPr>
            <w:tcW w:w="1778" w:type="pct"/>
            <w:shd w:val="clear" w:color="auto" w:fill="auto"/>
            <w:tcMar>
              <w:top w:w="48" w:type="dxa"/>
              <w:left w:w="96" w:type="dxa"/>
              <w:bottom w:w="48" w:type="dxa"/>
              <w:right w:w="96" w:type="dxa"/>
            </w:tcMar>
            <w:vAlign w:val="center"/>
          </w:tcPr>
          <w:p w14:paraId="2AD106D3" w14:textId="2B389774" w:rsidR="00FC5CAE" w:rsidRPr="00FC5CAE" w:rsidRDefault="001E5786" w:rsidP="00FC5CAE">
            <w:pPr>
              <w:rPr>
                <w:sz w:val="20"/>
                <w:szCs w:val="20"/>
              </w:rPr>
            </w:pPr>
            <w:hyperlink r:id="rId30" w:tooltip="Владимировка (Лотошинский район)" w:history="1">
              <w:r w:rsidR="00FC5CAE" w:rsidRPr="00FC5CAE">
                <w:rPr>
                  <w:rStyle w:val="aff8"/>
                  <w:color w:val="auto"/>
                  <w:sz w:val="20"/>
                  <w:szCs w:val="20"/>
                  <w:u w:val="none"/>
                </w:rPr>
                <w:t>Владимировка</w:t>
              </w:r>
            </w:hyperlink>
          </w:p>
        </w:tc>
        <w:tc>
          <w:tcPr>
            <w:tcW w:w="1472" w:type="pct"/>
            <w:shd w:val="clear" w:color="auto" w:fill="auto"/>
            <w:tcMar>
              <w:top w:w="48" w:type="dxa"/>
              <w:left w:w="96" w:type="dxa"/>
              <w:bottom w:w="48" w:type="dxa"/>
              <w:right w:w="96" w:type="dxa"/>
            </w:tcMar>
            <w:vAlign w:val="center"/>
          </w:tcPr>
          <w:p w14:paraId="2FFF8992"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94D735D" w14:textId="77777777" w:rsidR="00FC5CAE" w:rsidRPr="00FC5CAE" w:rsidRDefault="00FC5CAE" w:rsidP="00FC5CAE">
            <w:pPr>
              <w:jc w:val="center"/>
              <w:rPr>
                <w:sz w:val="20"/>
                <w:szCs w:val="20"/>
              </w:rPr>
            </w:pPr>
            <w:r w:rsidRPr="00FC5CAE">
              <w:rPr>
                <w:bCs/>
                <w:sz w:val="20"/>
                <w:szCs w:val="20"/>
              </w:rPr>
              <w:t>22</w:t>
            </w:r>
          </w:p>
        </w:tc>
      </w:tr>
      <w:tr w:rsidR="00FC5CAE" w:rsidRPr="00FC5CAE" w14:paraId="7447D2CA" w14:textId="77777777" w:rsidTr="00FC5CAE">
        <w:tc>
          <w:tcPr>
            <w:tcW w:w="349" w:type="pct"/>
            <w:shd w:val="clear" w:color="auto" w:fill="auto"/>
            <w:tcMar>
              <w:top w:w="48" w:type="dxa"/>
              <w:left w:w="96" w:type="dxa"/>
              <w:bottom w:w="48" w:type="dxa"/>
              <w:right w:w="96" w:type="dxa"/>
            </w:tcMar>
            <w:vAlign w:val="center"/>
          </w:tcPr>
          <w:p w14:paraId="2906FDDF" w14:textId="77777777" w:rsidR="00FC5CAE" w:rsidRPr="00FC5CAE" w:rsidRDefault="00FC5CAE" w:rsidP="00FC5CAE">
            <w:pPr>
              <w:jc w:val="center"/>
              <w:rPr>
                <w:sz w:val="20"/>
                <w:szCs w:val="20"/>
              </w:rPr>
            </w:pPr>
            <w:r w:rsidRPr="00FC5CAE">
              <w:rPr>
                <w:sz w:val="20"/>
                <w:szCs w:val="20"/>
              </w:rPr>
              <w:t>20</w:t>
            </w:r>
          </w:p>
        </w:tc>
        <w:tc>
          <w:tcPr>
            <w:tcW w:w="1778" w:type="pct"/>
            <w:shd w:val="clear" w:color="auto" w:fill="auto"/>
            <w:tcMar>
              <w:top w:w="48" w:type="dxa"/>
              <w:left w:w="96" w:type="dxa"/>
              <w:bottom w:w="48" w:type="dxa"/>
              <w:right w:w="96" w:type="dxa"/>
            </w:tcMar>
            <w:vAlign w:val="center"/>
          </w:tcPr>
          <w:p w14:paraId="0C461102" w14:textId="3516F81C" w:rsidR="00FC5CAE" w:rsidRPr="00FC5CAE" w:rsidRDefault="001E5786" w:rsidP="00FC5CAE">
            <w:pPr>
              <w:rPr>
                <w:sz w:val="20"/>
                <w:szCs w:val="20"/>
              </w:rPr>
            </w:pPr>
            <w:hyperlink r:id="rId31" w:tooltip="Власово (Лотошинский район)" w:history="1">
              <w:r w:rsidR="00FC5CAE" w:rsidRPr="00FC5CAE">
                <w:rPr>
                  <w:rStyle w:val="aff8"/>
                  <w:color w:val="auto"/>
                  <w:sz w:val="20"/>
                  <w:szCs w:val="20"/>
                  <w:u w:val="none"/>
                </w:rPr>
                <w:t>Власово</w:t>
              </w:r>
            </w:hyperlink>
          </w:p>
        </w:tc>
        <w:tc>
          <w:tcPr>
            <w:tcW w:w="1472" w:type="pct"/>
            <w:shd w:val="clear" w:color="auto" w:fill="auto"/>
            <w:tcMar>
              <w:top w:w="48" w:type="dxa"/>
              <w:left w:w="96" w:type="dxa"/>
              <w:bottom w:w="48" w:type="dxa"/>
              <w:right w:w="96" w:type="dxa"/>
            </w:tcMar>
            <w:vAlign w:val="center"/>
          </w:tcPr>
          <w:p w14:paraId="770727A8"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8893F21" w14:textId="77777777" w:rsidR="00FC5CAE" w:rsidRPr="00FC5CAE" w:rsidRDefault="00FC5CAE" w:rsidP="00FC5CAE">
            <w:pPr>
              <w:jc w:val="center"/>
              <w:rPr>
                <w:sz w:val="20"/>
                <w:szCs w:val="20"/>
              </w:rPr>
            </w:pPr>
            <w:r w:rsidRPr="00FC5CAE">
              <w:rPr>
                <w:bCs/>
                <w:sz w:val="20"/>
                <w:szCs w:val="20"/>
              </w:rPr>
              <w:t>16</w:t>
            </w:r>
          </w:p>
        </w:tc>
      </w:tr>
      <w:tr w:rsidR="00FC5CAE" w:rsidRPr="00FC5CAE" w14:paraId="19FD0B11" w14:textId="77777777" w:rsidTr="00FC5CAE">
        <w:tc>
          <w:tcPr>
            <w:tcW w:w="349" w:type="pct"/>
            <w:shd w:val="clear" w:color="auto" w:fill="auto"/>
            <w:tcMar>
              <w:top w:w="48" w:type="dxa"/>
              <w:left w:w="96" w:type="dxa"/>
              <w:bottom w:w="48" w:type="dxa"/>
              <w:right w:w="96" w:type="dxa"/>
            </w:tcMar>
            <w:vAlign w:val="center"/>
          </w:tcPr>
          <w:p w14:paraId="026E8E9D" w14:textId="77777777" w:rsidR="00FC5CAE" w:rsidRPr="00FC5CAE" w:rsidRDefault="00FC5CAE" w:rsidP="00FC5CAE">
            <w:pPr>
              <w:jc w:val="center"/>
              <w:rPr>
                <w:sz w:val="20"/>
                <w:szCs w:val="20"/>
              </w:rPr>
            </w:pPr>
            <w:r w:rsidRPr="00FC5CAE">
              <w:rPr>
                <w:sz w:val="20"/>
                <w:szCs w:val="20"/>
              </w:rPr>
              <w:t>21</w:t>
            </w:r>
          </w:p>
        </w:tc>
        <w:tc>
          <w:tcPr>
            <w:tcW w:w="1778" w:type="pct"/>
            <w:shd w:val="clear" w:color="auto" w:fill="auto"/>
            <w:tcMar>
              <w:top w:w="48" w:type="dxa"/>
              <w:left w:w="96" w:type="dxa"/>
              <w:bottom w:w="48" w:type="dxa"/>
              <w:right w:w="96" w:type="dxa"/>
            </w:tcMar>
            <w:vAlign w:val="center"/>
          </w:tcPr>
          <w:p w14:paraId="6661E0FE" w14:textId="4D392223" w:rsidR="00FC5CAE" w:rsidRPr="00FC5CAE" w:rsidRDefault="001E5786" w:rsidP="00FC5CAE">
            <w:pPr>
              <w:rPr>
                <w:sz w:val="20"/>
                <w:szCs w:val="20"/>
              </w:rPr>
            </w:pPr>
            <w:hyperlink r:id="rId32" w:tooltip="Волково (Лотошинский район)" w:history="1">
              <w:r w:rsidR="00FC5CAE" w:rsidRPr="00FC5CAE">
                <w:rPr>
                  <w:rStyle w:val="aff8"/>
                  <w:color w:val="auto"/>
                  <w:sz w:val="20"/>
                  <w:szCs w:val="20"/>
                  <w:u w:val="none"/>
                </w:rPr>
                <w:t>Волково</w:t>
              </w:r>
            </w:hyperlink>
          </w:p>
        </w:tc>
        <w:tc>
          <w:tcPr>
            <w:tcW w:w="1472" w:type="pct"/>
            <w:shd w:val="clear" w:color="auto" w:fill="auto"/>
            <w:tcMar>
              <w:top w:w="48" w:type="dxa"/>
              <w:left w:w="96" w:type="dxa"/>
              <w:bottom w:w="48" w:type="dxa"/>
              <w:right w:w="96" w:type="dxa"/>
            </w:tcMar>
            <w:vAlign w:val="center"/>
          </w:tcPr>
          <w:p w14:paraId="540166D0"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4D211AD" w14:textId="77777777" w:rsidR="00FC5CAE" w:rsidRPr="00FC5CAE" w:rsidRDefault="00FC5CAE" w:rsidP="00FC5CAE">
            <w:pPr>
              <w:jc w:val="center"/>
              <w:rPr>
                <w:sz w:val="20"/>
                <w:szCs w:val="20"/>
              </w:rPr>
            </w:pPr>
            <w:r w:rsidRPr="00FC5CAE">
              <w:rPr>
                <w:bCs/>
                <w:sz w:val="20"/>
                <w:szCs w:val="20"/>
              </w:rPr>
              <w:t>54</w:t>
            </w:r>
          </w:p>
        </w:tc>
      </w:tr>
      <w:tr w:rsidR="00FC5CAE" w:rsidRPr="00FC5CAE" w14:paraId="3DC059C1" w14:textId="77777777" w:rsidTr="00FC5CAE">
        <w:tc>
          <w:tcPr>
            <w:tcW w:w="349" w:type="pct"/>
            <w:shd w:val="clear" w:color="auto" w:fill="auto"/>
            <w:tcMar>
              <w:top w:w="48" w:type="dxa"/>
              <w:left w:w="96" w:type="dxa"/>
              <w:bottom w:w="48" w:type="dxa"/>
              <w:right w:w="96" w:type="dxa"/>
            </w:tcMar>
            <w:vAlign w:val="center"/>
          </w:tcPr>
          <w:p w14:paraId="1B9E5043" w14:textId="77777777" w:rsidR="00FC5CAE" w:rsidRPr="00FC5CAE" w:rsidRDefault="00FC5CAE" w:rsidP="00FC5CAE">
            <w:pPr>
              <w:jc w:val="center"/>
              <w:rPr>
                <w:sz w:val="20"/>
                <w:szCs w:val="20"/>
              </w:rPr>
            </w:pPr>
            <w:r w:rsidRPr="00FC5CAE">
              <w:rPr>
                <w:sz w:val="20"/>
                <w:szCs w:val="20"/>
              </w:rPr>
              <w:t>22</w:t>
            </w:r>
          </w:p>
        </w:tc>
        <w:tc>
          <w:tcPr>
            <w:tcW w:w="1778" w:type="pct"/>
            <w:shd w:val="clear" w:color="auto" w:fill="auto"/>
            <w:tcMar>
              <w:top w:w="48" w:type="dxa"/>
              <w:left w:w="96" w:type="dxa"/>
              <w:bottom w:w="48" w:type="dxa"/>
              <w:right w:w="96" w:type="dxa"/>
            </w:tcMar>
            <w:vAlign w:val="center"/>
          </w:tcPr>
          <w:p w14:paraId="2379DFF3" w14:textId="23DF7BFF" w:rsidR="00FC5CAE" w:rsidRPr="00FC5CAE" w:rsidRDefault="001E5786" w:rsidP="00FC5CAE">
            <w:pPr>
              <w:rPr>
                <w:sz w:val="20"/>
                <w:szCs w:val="20"/>
              </w:rPr>
            </w:pPr>
            <w:hyperlink r:id="rId33" w:tooltip="Володино (Лотошинский район)" w:history="1">
              <w:r w:rsidR="00FC5CAE" w:rsidRPr="00FC5CAE">
                <w:rPr>
                  <w:rStyle w:val="aff8"/>
                  <w:color w:val="auto"/>
                  <w:sz w:val="20"/>
                  <w:szCs w:val="20"/>
                  <w:u w:val="none"/>
                </w:rPr>
                <w:t>Володино</w:t>
              </w:r>
            </w:hyperlink>
          </w:p>
        </w:tc>
        <w:tc>
          <w:tcPr>
            <w:tcW w:w="1472" w:type="pct"/>
            <w:shd w:val="clear" w:color="auto" w:fill="auto"/>
            <w:tcMar>
              <w:top w:w="48" w:type="dxa"/>
              <w:left w:w="96" w:type="dxa"/>
              <w:bottom w:w="48" w:type="dxa"/>
              <w:right w:w="96" w:type="dxa"/>
            </w:tcMar>
            <w:vAlign w:val="center"/>
          </w:tcPr>
          <w:p w14:paraId="15913D4E"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FE98C82" w14:textId="77777777" w:rsidR="00FC5CAE" w:rsidRPr="00FC5CAE" w:rsidRDefault="00FC5CAE" w:rsidP="00FC5CAE">
            <w:pPr>
              <w:jc w:val="center"/>
              <w:rPr>
                <w:sz w:val="20"/>
                <w:szCs w:val="20"/>
              </w:rPr>
            </w:pPr>
            <w:r w:rsidRPr="00FC5CAE">
              <w:rPr>
                <w:bCs/>
                <w:sz w:val="20"/>
                <w:szCs w:val="20"/>
              </w:rPr>
              <w:t>44</w:t>
            </w:r>
          </w:p>
        </w:tc>
      </w:tr>
      <w:tr w:rsidR="00FC5CAE" w:rsidRPr="00FC5CAE" w14:paraId="750976AD" w14:textId="77777777" w:rsidTr="00FC5CAE">
        <w:tc>
          <w:tcPr>
            <w:tcW w:w="349" w:type="pct"/>
            <w:shd w:val="clear" w:color="auto" w:fill="auto"/>
            <w:tcMar>
              <w:top w:w="48" w:type="dxa"/>
              <w:left w:w="96" w:type="dxa"/>
              <w:bottom w:w="48" w:type="dxa"/>
              <w:right w:w="96" w:type="dxa"/>
            </w:tcMar>
            <w:vAlign w:val="center"/>
          </w:tcPr>
          <w:p w14:paraId="174004C7" w14:textId="77777777" w:rsidR="00FC5CAE" w:rsidRPr="00FC5CAE" w:rsidRDefault="00FC5CAE" w:rsidP="00FC5CAE">
            <w:pPr>
              <w:jc w:val="center"/>
              <w:rPr>
                <w:sz w:val="20"/>
                <w:szCs w:val="20"/>
              </w:rPr>
            </w:pPr>
            <w:r w:rsidRPr="00FC5CAE">
              <w:rPr>
                <w:sz w:val="20"/>
                <w:szCs w:val="20"/>
              </w:rPr>
              <w:t>23</w:t>
            </w:r>
          </w:p>
        </w:tc>
        <w:tc>
          <w:tcPr>
            <w:tcW w:w="1778" w:type="pct"/>
            <w:shd w:val="clear" w:color="auto" w:fill="auto"/>
            <w:tcMar>
              <w:top w:w="48" w:type="dxa"/>
              <w:left w:w="96" w:type="dxa"/>
              <w:bottom w:w="48" w:type="dxa"/>
              <w:right w:w="96" w:type="dxa"/>
            </w:tcMar>
            <w:vAlign w:val="center"/>
          </w:tcPr>
          <w:p w14:paraId="0E03FA99" w14:textId="4FA4B2F6" w:rsidR="00FC5CAE" w:rsidRPr="00FC5CAE" w:rsidRDefault="001E5786" w:rsidP="00FC5CAE">
            <w:pPr>
              <w:rPr>
                <w:sz w:val="20"/>
                <w:szCs w:val="20"/>
              </w:rPr>
            </w:pPr>
            <w:hyperlink r:id="rId34" w:tooltip="Воробьёво (Лотошинский район)" w:history="1">
              <w:r w:rsidR="00FC5CAE" w:rsidRPr="00FC5CAE">
                <w:rPr>
                  <w:rStyle w:val="aff8"/>
                  <w:color w:val="auto"/>
                  <w:sz w:val="20"/>
                  <w:szCs w:val="20"/>
                  <w:u w:val="none"/>
                </w:rPr>
                <w:t>Воробьёво</w:t>
              </w:r>
            </w:hyperlink>
          </w:p>
        </w:tc>
        <w:tc>
          <w:tcPr>
            <w:tcW w:w="1472" w:type="pct"/>
            <w:shd w:val="clear" w:color="auto" w:fill="auto"/>
            <w:tcMar>
              <w:top w:w="48" w:type="dxa"/>
              <w:left w:w="96" w:type="dxa"/>
              <w:bottom w:w="48" w:type="dxa"/>
              <w:right w:w="96" w:type="dxa"/>
            </w:tcMar>
            <w:vAlign w:val="center"/>
          </w:tcPr>
          <w:p w14:paraId="49B16AD1"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65BA659" w14:textId="77777777" w:rsidR="00FC5CAE" w:rsidRPr="00FC5CAE" w:rsidRDefault="00FC5CAE" w:rsidP="00FC5CAE">
            <w:pPr>
              <w:jc w:val="center"/>
              <w:rPr>
                <w:sz w:val="20"/>
                <w:szCs w:val="20"/>
              </w:rPr>
            </w:pPr>
            <w:r w:rsidRPr="00FC5CAE">
              <w:rPr>
                <w:bCs/>
                <w:sz w:val="20"/>
                <w:szCs w:val="20"/>
              </w:rPr>
              <w:t>25</w:t>
            </w:r>
          </w:p>
        </w:tc>
      </w:tr>
      <w:tr w:rsidR="00FC5CAE" w:rsidRPr="00FC5CAE" w14:paraId="5C5C9180" w14:textId="77777777" w:rsidTr="00FC5CAE">
        <w:tc>
          <w:tcPr>
            <w:tcW w:w="349" w:type="pct"/>
            <w:shd w:val="clear" w:color="auto" w:fill="auto"/>
            <w:tcMar>
              <w:top w:w="48" w:type="dxa"/>
              <w:left w:w="96" w:type="dxa"/>
              <w:bottom w:w="48" w:type="dxa"/>
              <w:right w:w="96" w:type="dxa"/>
            </w:tcMar>
            <w:vAlign w:val="center"/>
          </w:tcPr>
          <w:p w14:paraId="071ABC98" w14:textId="77777777" w:rsidR="00FC5CAE" w:rsidRPr="00FC5CAE" w:rsidRDefault="00FC5CAE" w:rsidP="00FC5CAE">
            <w:pPr>
              <w:jc w:val="center"/>
              <w:rPr>
                <w:sz w:val="20"/>
                <w:szCs w:val="20"/>
              </w:rPr>
            </w:pPr>
            <w:r w:rsidRPr="00FC5CAE">
              <w:rPr>
                <w:sz w:val="20"/>
                <w:szCs w:val="20"/>
              </w:rPr>
              <w:t>24</w:t>
            </w:r>
          </w:p>
        </w:tc>
        <w:tc>
          <w:tcPr>
            <w:tcW w:w="1778" w:type="pct"/>
            <w:shd w:val="clear" w:color="auto" w:fill="auto"/>
            <w:tcMar>
              <w:top w:w="48" w:type="dxa"/>
              <w:left w:w="96" w:type="dxa"/>
              <w:bottom w:w="48" w:type="dxa"/>
              <w:right w:w="96" w:type="dxa"/>
            </w:tcMar>
            <w:vAlign w:val="center"/>
          </w:tcPr>
          <w:p w14:paraId="27C1BC82" w14:textId="7C727296" w:rsidR="00FC5CAE" w:rsidRPr="00FC5CAE" w:rsidRDefault="001E5786" w:rsidP="00FC5CAE">
            <w:pPr>
              <w:rPr>
                <w:sz w:val="20"/>
                <w:szCs w:val="20"/>
              </w:rPr>
            </w:pPr>
            <w:hyperlink r:id="rId35" w:tooltip="Высочки (Лотошинский район)" w:history="1">
              <w:proofErr w:type="spellStart"/>
              <w:r w:rsidR="00FC5CAE" w:rsidRPr="00FC5CAE">
                <w:rPr>
                  <w:rStyle w:val="aff8"/>
                  <w:color w:val="auto"/>
                  <w:sz w:val="20"/>
                  <w:szCs w:val="20"/>
                  <w:u w:val="none"/>
                </w:rPr>
                <w:t>Высочки</w:t>
              </w:r>
              <w:proofErr w:type="spellEnd"/>
            </w:hyperlink>
          </w:p>
        </w:tc>
        <w:tc>
          <w:tcPr>
            <w:tcW w:w="1472" w:type="pct"/>
            <w:shd w:val="clear" w:color="auto" w:fill="auto"/>
            <w:tcMar>
              <w:top w:w="48" w:type="dxa"/>
              <w:left w:w="96" w:type="dxa"/>
              <w:bottom w:w="48" w:type="dxa"/>
              <w:right w:w="96" w:type="dxa"/>
            </w:tcMar>
            <w:vAlign w:val="center"/>
          </w:tcPr>
          <w:p w14:paraId="4E697DEC"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010B780" w14:textId="77777777" w:rsidR="00FC5CAE" w:rsidRPr="00FC5CAE" w:rsidRDefault="00FC5CAE" w:rsidP="00FC5CAE">
            <w:pPr>
              <w:jc w:val="center"/>
              <w:rPr>
                <w:sz w:val="20"/>
                <w:szCs w:val="20"/>
              </w:rPr>
            </w:pPr>
            <w:r w:rsidRPr="00FC5CAE">
              <w:rPr>
                <w:bCs/>
                <w:sz w:val="20"/>
                <w:szCs w:val="20"/>
              </w:rPr>
              <w:t>46</w:t>
            </w:r>
          </w:p>
        </w:tc>
      </w:tr>
      <w:tr w:rsidR="00FC5CAE" w:rsidRPr="00FC5CAE" w14:paraId="1F16D5DE" w14:textId="77777777" w:rsidTr="00FC5CAE">
        <w:tc>
          <w:tcPr>
            <w:tcW w:w="349" w:type="pct"/>
            <w:shd w:val="clear" w:color="auto" w:fill="auto"/>
            <w:tcMar>
              <w:top w:w="48" w:type="dxa"/>
              <w:left w:w="96" w:type="dxa"/>
              <w:bottom w:w="48" w:type="dxa"/>
              <w:right w:w="96" w:type="dxa"/>
            </w:tcMar>
            <w:vAlign w:val="center"/>
          </w:tcPr>
          <w:p w14:paraId="6646B9D5" w14:textId="77777777" w:rsidR="00FC5CAE" w:rsidRPr="00FC5CAE" w:rsidRDefault="00FC5CAE" w:rsidP="00FC5CAE">
            <w:pPr>
              <w:jc w:val="center"/>
              <w:rPr>
                <w:sz w:val="20"/>
                <w:szCs w:val="20"/>
              </w:rPr>
            </w:pPr>
            <w:r w:rsidRPr="00FC5CAE">
              <w:rPr>
                <w:sz w:val="20"/>
                <w:szCs w:val="20"/>
              </w:rPr>
              <w:t>25</w:t>
            </w:r>
          </w:p>
        </w:tc>
        <w:tc>
          <w:tcPr>
            <w:tcW w:w="1778" w:type="pct"/>
            <w:shd w:val="clear" w:color="auto" w:fill="auto"/>
            <w:tcMar>
              <w:top w:w="48" w:type="dxa"/>
              <w:left w:w="96" w:type="dxa"/>
              <w:bottom w:w="48" w:type="dxa"/>
              <w:right w:w="96" w:type="dxa"/>
            </w:tcMar>
            <w:vAlign w:val="center"/>
          </w:tcPr>
          <w:p w14:paraId="42541485" w14:textId="4DA2E1EC" w:rsidR="00FC5CAE" w:rsidRPr="00FC5CAE" w:rsidRDefault="001E5786" w:rsidP="00FC5CAE">
            <w:pPr>
              <w:rPr>
                <w:sz w:val="20"/>
                <w:szCs w:val="20"/>
              </w:rPr>
            </w:pPr>
            <w:hyperlink r:id="rId36" w:tooltip="Вяхирево (Лотошинский район)" w:history="1">
              <w:proofErr w:type="spellStart"/>
              <w:r w:rsidR="00FC5CAE" w:rsidRPr="00FC5CAE">
                <w:rPr>
                  <w:rStyle w:val="aff8"/>
                  <w:color w:val="auto"/>
                  <w:sz w:val="20"/>
                  <w:szCs w:val="20"/>
                  <w:u w:val="none"/>
                </w:rPr>
                <w:t>Вяхирево</w:t>
              </w:r>
              <w:proofErr w:type="spellEnd"/>
            </w:hyperlink>
          </w:p>
        </w:tc>
        <w:tc>
          <w:tcPr>
            <w:tcW w:w="1472" w:type="pct"/>
            <w:shd w:val="clear" w:color="auto" w:fill="auto"/>
            <w:tcMar>
              <w:top w:w="48" w:type="dxa"/>
              <w:left w:w="96" w:type="dxa"/>
              <w:bottom w:w="48" w:type="dxa"/>
              <w:right w:w="96" w:type="dxa"/>
            </w:tcMar>
            <w:vAlign w:val="center"/>
          </w:tcPr>
          <w:p w14:paraId="2EA3FAA0"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3D28A77" w14:textId="77777777" w:rsidR="00FC5CAE" w:rsidRPr="00FC5CAE" w:rsidRDefault="00FC5CAE" w:rsidP="00FC5CAE">
            <w:pPr>
              <w:jc w:val="center"/>
              <w:rPr>
                <w:sz w:val="20"/>
                <w:szCs w:val="20"/>
              </w:rPr>
            </w:pPr>
            <w:r w:rsidRPr="00FC5CAE">
              <w:rPr>
                <w:bCs/>
                <w:sz w:val="20"/>
                <w:szCs w:val="20"/>
              </w:rPr>
              <w:t>32</w:t>
            </w:r>
          </w:p>
        </w:tc>
      </w:tr>
      <w:tr w:rsidR="00FC5CAE" w:rsidRPr="00FC5CAE" w14:paraId="2CD174AF" w14:textId="77777777" w:rsidTr="00FC5CAE">
        <w:tc>
          <w:tcPr>
            <w:tcW w:w="349" w:type="pct"/>
            <w:shd w:val="clear" w:color="auto" w:fill="auto"/>
            <w:tcMar>
              <w:top w:w="48" w:type="dxa"/>
              <w:left w:w="96" w:type="dxa"/>
              <w:bottom w:w="48" w:type="dxa"/>
              <w:right w:w="96" w:type="dxa"/>
            </w:tcMar>
            <w:vAlign w:val="center"/>
          </w:tcPr>
          <w:p w14:paraId="4A1768EF" w14:textId="77777777" w:rsidR="00FC5CAE" w:rsidRPr="00FC5CAE" w:rsidRDefault="00FC5CAE" w:rsidP="00FC5CAE">
            <w:pPr>
              <w:jc w:val="center"/>
              <w:rPr>
                <w:sz w:val="20"/>
                <w:szCs w:val="20"/>
              </w:rPr>
            </w:pPr>
            <w:r w:rsidRPr="00FC5CAE">
              <w:rPr>
                <w:sz w:val="20"/>
                <w:szCs w:val="20"/>
              </w:rPr>
              <w:t>26</w:t>
            </w:r>
          </w:p>
        </w:tc>
        <w:tc>
          <w:tcPr>
            <w:tcW w:w="1778" w:type="pct"/>
            <w:shd w:val="clear" w:color="auto" w:fill="auto"/>
            <w:tcMar>
              <w:top w:w="48" w:type="dxa"/>
              <w:left w:w="96" w:type="dxa"/>
              <w:bottom w:w="48" w:type="dxa"/>
              <w:right w:w="96" w:type="dxa"/>
            </w:tcMar>
            <w:vAlign w:val="center"/>
          </w:tcPr>
          <w:p w14:paraId="7F217701" w14:textId="7CC1F744" w:rsidR="00FC5CAE" w:rsidRPr="00FC5CAE" w:rsidRDefault="001E5786" w:rsidP="00FC5CAE">
            <w:pPr>
              <w:rPr>
                <w:sz w:val="20"/>
                <w:szCs w:val="20"/>
              </w:rPr>
            </w:pPr>
            <w:hyperlink r:id="rId37" w:tooltip="Гаврилово (Лотошинский район)" w:history="1">
              <w:proofErr w:type="spellStart"/>
              <w:r w:rsidR="00FC5CAE" w:rsidRPr="00FC5CAE">
                <w:rPr>
                  <w:rStyle w:val="aff8"/>
                  <w:color w:val="auto"/>
                  <w:sz w:val="20"/>
                  <w:szCs w:val="20"/>
                  <w:u w:val="none"/>
                </w:rPr>
                <w:t>Гаврилово</w:t>
              </w:r>
              <w:proofErr w:type="spellEnd"/>
            </w:hyperlink>
          </w:p>
        </w:tc>
        <w:tc>
          <w:tcPr>
            <w:tcW w:w="1472" w:type="pct"/>
            <w:shd w:val="clear" w:color="auto" w:fill="auto"/>
            <w:tcMar>
              <w:top w:w="48" w:type="dxa"/>
              <w:left w:w="96" w:type="dxa"/>
              <w:bottom w:w="48" w:type="dxa"/>
              <w:right w:w="96" w:type="dxa"/>
            </w:tcMar>
            <w:vAlign w:val="center"/>
          </w:tcPr>
          <w:p w14:paraId="41DF6DEE"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3891403" w14:textId="77777777" w:rsidR="00FC5CAE" w:rsidRPr="00FC5CAE" w:rsidRDefault="00FC5CAE" w:rsidP="00FC5CAE">
            <w:pPr>
              <w:jc w:val="center"/>
              <w:rPr>
                <w:sz w:val="20"/>
                <w:szCs w:val="20"/>
              </w:rPr>
            </w:pPr>
            <w:r w:rsidRPr="00FC5CAE">
              <w:rPr>
                <w:bCs/>
                <w:sz w:val="20"/>
                <w:szCs w:val="20"/>
              </w:rPr>
              <w:t>86</w:t>
            </w:r>
          </w:p>
        </w:tc>
      </w:tr>
      <w:tr w:rsidR="00FC5CAE" w:rsidRPr="00FC5CAE" w14:paraId="12F9619E" w14:textId="77777777" w:rsidTr="00FC5CAE">
        <w:tc>
          <w:tcPr>
            <w:tcW w:w="349" w:type="pct"/>
            <w:shd w:val="clear" w:color="auto" w:fill="auto"/>
            <w:tcMar>
              <w:top w:w="48" w:type="dxa"/>
              <w:left w:w="96" w:type="dxa"/>
              <w:bottom w:w="48" w:type="dxa"/>
              <w:right w:w="96" w:type="dxa"/>
            </w:tcMar>
            <w:vAlign w:val="center"/>
          </w:tcPr>
          <w:p w14:paraId="7A761CE3" w14:textId="77777777" w:rsidR="00FC5CAE" w:rsidRPr="00FC5CAE" w:rsidRDefault="00FC5CAE" w:rsidP="00FC5CAE">
            <w:pPr>
              <w:jc w:val="center"/>
              <w:rPr>
                <w:sz w:val="20"/>
                <w:szCs w:val="20"/>
              </w:rPr>
            </w:pPr>
            <w:r w:rsidRPr="00FC5CAE">
              <w:rPr>
                <w:sz w:val="20"/>
                <w:szCs w:val="20"/>
              </w:rPr>
              <w:t>27</w:t>
            </w:r>
          </w:p>
        </w:tc>
        <w:tc>
          <w:tcPr>
            <w:tcW w:w="1778" w:type="pct"/>
            <w:shd w:val="clear" w:color="auto" w:fill="auto"/>
            <w:tcMar>
              <w:top w:w="48" w:type="dxa"/>
              <w:left w:w="96" w:type="dxa"/>
              <w:bottom w:w="48" w:type="dxa"/>
              <w:right w:w="96" w:type="dxa"/>
            </w:tcMar>
            <w:vAlign w:val="center"/>
          </w:tcPr>
          <w:p w14:paraId="203F1CF7" w14:textId="3837F86B" w:rsidR="00FC5CAE" w:rsidRPr="00FC5CAE" w:rsidRDefault="001E5786" w:rsidP="00FC5CAE">
            <w:pPr>
              <w:rPr>
                <w:sz w:val="20"/>
                <w:szCs w:val="20"/>
              </w:rPr>
            </w:pPr>
            <w:hyperlink r:id="rId38" w:tooltip="Горсткино (Московская область)" w:history="1">
              <w:proofErr w:type="spellStart"/>
              <w:r w:rsidR="00FC5CAE" w:rsidRPr="00FC5CAE">
                <w:rPr>
                  <w:rStyle w:val="aff8"/>
                  <w:color w:val="auto"/>
                  <w:sz w:val="20"/>
                  <w:szCs w:val="20"/>
                  <w:u w:val="none"/>
                </w:rPr>
                <w:t>Горсткино</w:t>
              </w:r>
              <w:proofErr w:type="spellEnd"/>
            </w:hyperlink>
          </w:p>
        </w:tc>
        <w:tc>
          <w:tcPr>
            <w:tcW w:w="1472" w:type="pct"/>
            <w:shd w:val="clear" w:color="auto" w:fill="auto"/>
            <w:tcMar>
              <w:top w:w="48" w:type="dxa"/>
              <w:left w:w="96" w:type="dxa"/>
              <w:bottom w:w="48" w:type="dxa"/>
              <w:right w:w="96" w:type="dxa"/>
            </w:tcMar>
            <w:vAlign w:val="center"/>
          </w:tcPr>
          <w:p w14:paraId="3046E3CF"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2A9E38E5" w14:textId="77777777" w:rsidR="00FC5CAE" w:rsidRPr="00FC5CAE" w:rsidRDefault="00FC5CAE" w:rsidP="00FC5CAE">
            <w:pPr>
              <w:jc w:val="center"/>
              <w:rPr>
                <w:sz w:val="20"/>
                <w:szCs w:val="20"/>
              </w:rPr>
            </w:pPr>
            <w:r w:rsidRPr="00FC5CAE">
              <w:rPr>
                <w:bCs/>
                <w:sz w:val="20"/>
                <w:szCs w:val="20"/>
              </w:rPr>
              <w:t>13</w:t>
            </w:r>
          </w:p>
        </w:tc>
      </w:tr>
      <w:tr w:rsidR="00FC5CAE" w:rsidRPr="00FC5CAE" w14:paraId="1FDB9324" w14:textId="77777777" w:rsidTr="00FC5CAE">
        <w:tc>
          <w:tcPr>
            <w:tcW w:w="349" w:type="pct"/>
            <w:shd w:val="clear" w:color="auto" w:fill="auto"/>
            <w:tcMar>
              <w:top w:w="48" w:type="dxa"/>
              <w:left w:w="96" w:type="dxa"/>
              <w:bottom w:w="48" w:type="dxa"/>
              <w:right w:w="96" w:type="dxa"/>
            </w:tcMar>
            <w:vAlign w:val="center"/>
          </w:tcPr>
          <w:p w14:paraId="04229543" w14:textId="77777777" w:rsidR="00FC5CAE" w:rsidRPr="00FC5CAE" w:rsidRDefault="00FC5CAE" w:rsidP="00FC5CAE">
            <w:pPr>
              <w:jc w:val="center"/>
              <w:rPr>
                <w:sz w:val="20"/>
                <w:szCs w:val="20"/>
              </w:rPr>
            </w:pPr>
            <w:r w:rsidRPr="00FC5CAE">
              <w:rPr>
                <w:sz w:val="20"/>
                <w:szCs w:val="20"/>
              </w:rPr>
              <w:t>28</w:t>
            </w:r>
          </w:p>
        </w:tc>
        <w:tc>
          <w:tcPr>
            <w:tcW w:w="1778" w:type="pct"/>
            <w:shd w:val="clear" w:color="auto" w:fill="auto"/>
            <w:tcMar>
              <w:top w:w="48" w:type="dxa"/>
              <w:left w:w="96" w:type="dxa"/>
              <w:bottom w:w="48" w:type="dxa"/>
              <w:right w:w="96" w:type="dxa"/>
            </w:tcMar>
            <w:vAlign w:val="center"/>
          </w:tcPr>
          <w:p w14:paraId="3DC4DAEB" w14:textId="5641FF81" w:rsidR="00FC5CAE" w:rsidRPr="00FC5CAE" w:rsidRDefault="001E5786" w:rsidP="00FC5CAE">
            <w:pPr>
              <w:rPr>
                <w:sz w:val="20"/>
                <w:szCs w:val="20"/>
              </w:rPr>
            </w:pPr>
            <w:hyperlink r:id="rId39" w:tooltip="Горы-Мещерские" w:history="1">
              <w:r w:rsidR="00FC5CAE" w:rsidRPr="00FC5CAE">
                <w:rPr>
                  <w:rStyle w:val="aff8"/>
                  <w:color w:val="auto"/>
                  <w:sz w:val="20"/>
                  <w:szCs w:val="20"/>
                  <w:u w:val="none"/>
                </w:rPr>
                <w:t>Горы-Мещерские</w:t>
              </w:r>
            </w:hyperlink>
          </w:p>
        </w:tc>
        <w:tc>
          <w:tcPr>
            <w:tcW w:w="1472" w:type="pct"/>
            <w:shd w:val="clear" w:color="auto" w:fill="auto"/>
            <w:tcMar>
              <w:top w:w="48" w:type="dxa"/>
              <w:left w:w="96" w:type="dxa"/>
              <w:bottom w:w="48" w:type="dxa"/>
              <w:right w:w="96" w:type="dxa"/>
            </w:tcMar>
            <w:vAlign w:val="center"/>
          </w:tcPr>
          <w:p w14:paraId="440F5053"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A8949A9" w14:textId="77777777" w:rsidR="00FC5CAE" w:rsidRPr="00FC5CAE" w:rsidRDefault="00FC5CAE" w:rsidP="00FC5CAE">
            <w:pPr>
              <w:jc w:val="center"/>
              <w:rPr>
                <w:sz w:val="20"/>
                <w:szCs w:val="20"/>
              </w:rPr>
            </w:pPr>
            <w:r w:rsidRPr="00FC5CAE">
              <w:rPr>
                <w:bCs/>
                <w:sz w:val="20"/>
                <w:szCs w:val="20"/>
              </w:rPr>
              <w:t>3</w:t>
            </w:r>
          </w:p>
        </w:tc>
      </w:tr>
      <w:tr w:rsidR="00FC5CAE" w:rsidRPr="00FC5CAE" w14:paraId="35A87053" w14:textId="77777777" w:rsidTr="00FC5CAE">
        <w:tc>
          <w:tcPr>
            <w:tcW w:w="349" w:type="pct"/>
            <w:shd w:val="clear" w:color="auto" w:fill="auto"/>
            <w:tcMar>
              <w:top w:w="48" w:type="dxa"/>
              <w:left w:w="96" w:type="dxa"/>
              <w:bottom w:w="48" w:type="dxa"/>
              <w:right w:w="96" w:type="dxa"/>
            </w:tcMar>
            <w:vAlign w:val="center"/>
          </w:tcPr>
          <w:p w14:paraId="45A88F24" w14:textId="77777777" w:rsidR="00FC5CAE" w:rsidRPr="00FC5CAE" w:rsidRDefault="00FC5CAE" w:rsidP="00FC5CAE">
            <w:pPr>
              <w:jc w:val="center"/>
              <w:rPr>
                <w:sz w:val="20"/>
                <w:szCs w:val="20"/>
              </w:rPr>
            </w:pPr>
            <w:r w:rsidRPr="00FC5CAE">
              <w:rPr>
                <w:sz w:val="20"/>
                <w:szCs w:val="20"/>
              </w:rPr>
              <w:t>29</w:t>
            </w:r>
          </w:p>
        </w:tc>
        <w:tc>
          <w:tcPr>
            <w:tcW w:w="1778" w:type="pct"/>
            <w:shd w:val="clear" w:color="auto" w:fill="auto"/>
            <w:tcMar>
              <w:top w:w="48" w:type="dxa"/>
              <w:left w:w="96" w:type="dxa"/>
              <w:bottom w:w="48" w:type="dxa"/>
              <w:right w:w="96" w:type="dxa"/>
            </w:tcMar>
            <w:vAlign w:val="center"/>
          </w:tcPr>
          <w:p w14:paraId="6E88215B" w14:textId="3CF3E183" w:rsidR="00FC5CAE" w:rsidRPr="00FC5CAE" w:rsidRDefault="001E5786" w:rsidP="00FC5CAE">
            <w:pPr>
              <w:rPr>
                <w:sz w:val="20"/>
                <w:szCs w:val="20"/>
              </w:rPr>
            </w:pPr>
            <w:hyperlink r:id="rId40" w:tooltip="Грибаново (Лотошинский район)" w:history="1">
              <w:proofErr w:type="spellStart"/>
              <w:r w:rsidR="00FC5CAE" w:rsidRPr="00FC5CAE">
                <w:rPr>
                  <w:rStyle w:val="aff8"/>
                  <w:color w:val="auto"/>
                  <w:sz w:val="20"/>
                  <w:szCs w:val="20"/>
                  <w:u w:val="none"/>
                </w:rPr>
                <w:t>Грибаново</w:t>
              </w:r>
              <w:proofErr w:type="spellEnd"/>
            </w:hyperlink>
          </w:p>
        </w:tc>
        <w:tc>
          <w:tcPr>
            <w:tcW w:w="1472" w:type="pct"/>
            <w:shd w:val="clear" w:color="auto" w:fill="auto"/>
            <w:tcMar>
              <w:top w:w="48" w:type="dxa"/>
              <w:left w:w="96" w:type="dxa"/>
              <w:bottom w:w="48" w:type="dxa"/>
              <w:right w:w="96" w:type="dxa"/>
            </w:tcMar>
            <w:vAlign w:val="center"/>
          </w:tcPr>
          <w:p w14:paraId="7774929F"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E29D3A0" w14:textId="77777777" w:rsidR="00FC5CAE" w:rsidRPr="00FC5CAE" w:rsidRDefault="00FC5CAE" w:rsidP="00FC5CAE">
            <w:pPr>
              <w:jc w:val="center"/>
              <w:rPr>
                <w:sz w:val="20"/>
                <w:szCs w:val="20"/>
              </w:rPr>
            </w:pPr>
            <w:r w:rsidRPr="00FC5CAE">
              <w:rPr>
                <w:bCs/>
                <w:sz w:val="20"/>
                <w:szCs w:val="20"/>
              </w:rPr>
              <w:t>12</w:t>
            </w:r>
          </w:p>
        </w:tc>
      </w:tr>
      <w:tr w:rsidR="00FC5CAE" w:rsidRPr="00FC5CAE" w14:paraId="66CC12F5" w14:textId="77777777" w:rsidTr="00FC5CAE">
        <w:tc>
          <w:tcPr>
            <w:tcW w:w="349" w:type="pct"/>
            <w:shd w:val="clear" w:color="auto" w:fill="auto"/>
            <w:tcMar>
              <w:top w:w="48" w:type="dxa"/>
              <w:left w:w="96" w:type="dxa"/>
              <w:bottom w:w="48" w:type="dxa"/>
              <w:right w:w="96" w:type="dxa"/>
            </w:tcMar>
            <w:vAlign w:val="center"/>
          </w:tcPr>
          <w:p w14:paraId="19E9F9C5" w14:textId="77777777" w:rsidR="00FC5CAE" w:rsidRPr="00FC5CAE" w:rsidRDefault="00FC5CAE" w:rsidP="00FC5CAE">
            <w:pPr>
              <w:jc w:val="center"/>
              <w:rPr>
                <w:sz w:val="20"/>
                <w:szCs w:val="20"/>
              </w:rPr>
            </w:pPr>
            <w:r w:rsidRPr="00FC5CAE">
              <w:rPr>
                <w:sz w:val="20"/>
                <w:szCs w:val="20"/>
              </w:rPr>
              <w:t>30</w:t>
            </w:r>
          </w:p>
        </w:tc>
        <w:tc>
          <w:tcPr>
            <w:tcW w:w="1778" w:type="pct"/>
            <w:shd w:val="clear" w:color="auto" w:fill="auto"/>
            <w:tcMar>
              <w:top w:w="48" w:type="dxa"/>
              <w:left w:w="96" w:type="dxa"/>
              <w:bottom w:w="48" w:type="dxa"/>
              <w:right w:w="96" w:type="dxa"/>
            </w:tcMar>
            <w:vAlign w:val="center"/>
          </w:tcPr>
          <w:p w14:paraId="401FB755" w14:textId="731F3CC6" w:rsidR="00FC5CAE" w:rsidRPr="00FC5CAE" w:rsidRDefault="001E5786" w:rsidP="00FC5CAE">
            <w:pPr>
              <w:rPr>
                <w:sz w:val="20"/>
                <w:szCs w:val="20"/>
              </w:rPr>
            </w:pPr>
            <w:hyperlink r:id="rId41" w:tooltip="Григорово (Лотошинский район)" w:history="1">
              <w:proofErr w:type="spellStart"/>
              <w:r w:rsidR="00FC5CAE" w:rsidRPr="00FC5CAE">
                <w:rPr>
                  <w:rStyle w:val="aff8"/>
                  <w:color w:val="auto"/>
                  <w:sz w:val="20"/>
                  <w:szCs w:val="20"/>
                  <w:u w:val="none"/>
                </w:rPr>
                <w:t>Григорово</w:t>
              </w:r>
              <w:proofErr w:type="spellEnd"/>
            </w:hyperlink>
          </w:p>
        </w:tc>
        <w:tc>
          <w:tcPr>
            <w:tcW w:w="1472" w:type="pct"/>
            <w:shd w:val="clear" w:color="auto" w:fill="auto"/>
            <w:tcMar>
              <w:top w:w="48" w:type="dxa"/>
              <w:left w:w="96" w:type="dxa"/>
              <w:bottom w:w="48" w:type="dxa"/>
              <w:right w:w="96" w:type="dxa"/>
            </w:tcMar>
            <w:vAlign w:val="center"/>
          </w:tcPr>
          <w:p w14:paraId="1BC91DA2"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D829CF5" w14:textId="77777777" w:rsidR="00FC5CAE" w:rsidRPr="00FC5CAE" w:rsidRDefault="00FC5CAE" w:rsidP="00FC5CAE">
            <w:pPr>
              <w:jc w:val="center"/>
              <w:rPr>
                <w:sz w:val="20"/>
                <w:szCs w:val="20"/>
              </w:rPr>
            </w:pPr>
            <w:r w:rsidRPr="00FC5CAE">
              <w:rPr>
                <w:sz w:val="20"/>
                <w:szCs w:val="20"/>
              </w:rPr>
              <w:t>0</w:t>
            </w:r>
          </w:p>
        </w:tc>
      </w:tr>
      <w:tr w:rsidR="00FC5CAE" w:rsidRPr="00FC5CAE" w14:paraId="20A2D046" w14:textId="77777777" w:rsidTr="00FC5CAE">
        <w:tc>
          <w:tcPr>
            <w:tcW w:w="349" w:type="pct"/>
            <w:shd w:val="clear" w:color="auto" w:fill="auto"/>
            <w:tcMar>
              <w:top w:w="48" w:type="dxa"/>
              <w:left w:w="96" w:type="dxa"/>
              <w:bottom w:w="48" w:type="dxa"/>
              <w:right w:w="96" w:type="dxa"/>
            </w:tcMar>
            <w:vAlign w:val="center"/>
          </w:tcPr>
          <w:p w14:paraId="3E00246F" w14:textId="77777777" w:rsidR="00FC5CAE" w:rsidRPr="00FC5CAE" w:rsidRDefault="00FC5CAE" w:rsidP="00FC5CAE">
            <w:pPr>
              <w:jc w:val="center"/>
              <w:rPr>
                <w:sz w:val="20"/>
                <w:szCs w:val="20"/>
              </w:rPr>
            </w:pPr>
            <w:r w:rsidRPr="00FC5CAE">
              <w:rPr>
                <w:sz w:val="20"/>
                <w:szCs w:val="20"/>
              </w:rPr>
              <w:t>31</w:t>
            </w:r>
          </w:p>
        </w:tc>
        <w:tc>
          <w:tcPr>
            <w:tcW w:w="1778" w:type="pct"/>
            <w:shd w:val="clear" w:color="auto" w:fill="auto"/>
            <w:tcMar>
              <w:top w:w="48" w:type="dxa"/>
              <w:left w:w="96" w:type="dxa"/>
              <w:bottom w:w="48" w:type="dxa"/>
              <w:right w:w="96" w:type="dxa"/>
            </w:tcMar>
            <w:vAlign w:val="center"/>
          </w:tcPr>
          <w:p w14:paraId="26829197" w14:textId="106B5E23" w:rsidR="00FC5CAE" w:rsidRPr="00FC5CAE" w:rsidRDefault="001E5786" w:rsidP="00FC5CAE">
            <w:pPr>
              <w:rPr>
                <w:sz w:val="20"/>
                <w:szCs w:val="20"/>
              </w:rPr>
            </w:pPr>
            <w:hyperlink r:id="rId42" w:tooltip="Добрино (Московская область)" w:history="1">
              <w:r w:rsidR="00FC5CAE" w:rsidRPr="00FC5CAE">
                <w:rPr>
                  <w:rStyle w:val="aff8"/>
                  <w:color w:val="auto"/>
                  <w:sz w:val="20"/>
                  <w:szCs w:val="20"/>
                  <w:u w:val="none"/>
                </w:rPr>
                <w:t>Добрино</w:t>
              </w:r>
            </w:hyperlink>
          </w:p>
        </w:tc>
        <w:tc>
          <w:tcPr>
            <w:tcW w:w="1472" w:type="pct"/>
            <w:shd w:val="clear" w:color="auto" w:fill="auto"/>
            <w:tcMar>
              <w:top w:w="48" w:type="dxa"/>
              <w:left w:w="96" w:type="dxa"/>
              <w:bottom w:w="48" w:type="dxa"/>
              <w:right w:w="96" w:type="dxa"/>
            </w:tcMar>
            <w:vAlign w:val="center"/>
          </w:tcPr>
          <w:p w14:paraId="7A180A78"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7569BC7" w14:textId="77777777" w:rsidR="00FC5CAE" w:rsidRPr="00FC5CAE" w:rsidRDefault="00FC5CAE" w:rsidP="00FC5CAE">
            <w:pPr>
              <w:jc w:val="center"/>
              <w:rPr>
                <w:sz w:val="20"/>
                <w:szCs w:val="20"/>
              </w:rPr>
            </w:pPr>
            <w:r w:rsidRPr="00FC5CAE">
              <w:rPr>
                <w:bCs/>
                <w:sz w:val="20"/>
                <w:szCs w:val="20"/>
              </w:rPr>
              <w:t>7</w:t>
            </w:r>
          </w:p>
        </w:tc>
      </w:tr>
      <w:tr w:rsidR="00FC5CAE" w:rsidRPr="00FC5CAE" w14:paraId="5349ECFF" w14:textId="77777777" w:rsidTr="00FC5CAE">
        <w:tc>
          <w:tcPr>
            <w:tcW w:w="349" w:type="pct"/>
            <w:shd w:val="clear" w:color="auto" w:fill="auto"/>
            <w:tcMar>
              <w:top w:w="48" w:type="dxa"/>
              <w:left w:w="96" w:type="dxa"/>
              <w:bottom w:w="48" w:type="dxa"/>
              <w:right w:w="96" w:type="dxa"/>
            </w:tcMar>
            <w:vAlign w:val="center"/>
          </w:tcPr>
          <w:p w14:paraId="211CE300" w14:textId="77777777" w:rsidR="00FC5CAE" w:rsidRPr="00FC5CAE" w:rsidRDefault="00FC5CAE" w:rsidP="00FC5CAE">
            <w:pPr>
              <w:jc w:val="center"/>
              <w:rPr>
                <w:sz w:val="20"/>
                <w:szCs w:val="20"/>
              </w:rPr>
            </w:pPr>
            <w:r w:rsidRPr="00FC5CAE">
              <w:rPr>
                <w:sz w:val="20"/>
                <w:szCs w:val="20"/>
              </w:rPr>
              <w:t>32</w:t>
            </w:r>
          </w:p>
        </w:tc>
        <w:tc>
          <w:tcPr>
            <w:tcW w:w="1778" w:type="pct"/>
            <w:shd w:val="clear" w:color="auto" w:fill="auto"/>
            <w:tcMar>
              <w:top w:w="48" w:type="dxa"/>
              <w:left w:w="96" w:type="dxa"/>
              <w:bottom w:w="48" w:type="dxa"/>
              <w:right w:w="96" w:type="dxa"/>
            </w:tcMar>
            <w:vAlign w:val="center"/>
          </w:tcPr>
          <w:p w14:paraId="6C3D3B1C" w14:textId="02070EE7" w:rsidR="00FC5CAE" w:rsidRPr="00FC5CAE" w:rsidRDefault="001E5786" w:rsidP="00FC5CAE">
            <w:pPr>
              <w:rPr>
                <w:sz w:val="20"/>
                <w:szCs w:val="20"/>
              </w:rPr>
            </w:pPr>
            <w:hyperlink r:id="rId43" w:tooltip="Доры (Московская область)" w:history="1">
              <w:r w:rsidR="00FC5CAE" w:rsidRPr="00FC5CAE">
                <w:rPr>
                  <w:rStyle w:val="aff8"/>
                  <w:color w:val="auto"/>
                  <w:sz w:val="20"/>
                  <w:szCs w:val="20"/>
                  <w:u w:val="none"/>
                </w:rPr>
                <w:t>Доры</w:t>
              </w:r>
            </w:hyperlink>
          </w:p>
        </w:tc>
        <w:tc>
          <w:tcPr>
            <w:tcW w:w="1472" w:type="pct"/>
            <w:shd w:val="clear" w:color="auto" w:fill="auto"/>
            <w:tcMar>
              <w:top w:w="48" w:type="dxa"/>
              <w:left w:w="96" w:type="dxa"/>
              <w:bottom w:w="48" w:type="dxa"/>
              <w:right w:w="96" w:type="dxa"/>
            </w:tcMar>
            <w:vAlign w:val="center"/>
          </w:tcPr>
          <w:p w14:paraId="04117F49"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2E4CCC64" w14:textId="77777777" w:rsidR="00FC5CAE" w:rsidRPr="00FC5CAE" w:rsidRDefault="00FC5CAE" w:rsidP="00FC5CAE">
            <w:pPr>
              <w:jc w:val="center"/>
              <w:rPr>
                <w:sz w:val="20"/>
                <w:szCs w:val="20"/>
              </w:rPr>
            </w:pPr>
            <w:r w:rsidRPr="00FC5CAE">
              <w:rPr>
                <w:bCs/>
                <w:sz w:val="20"/>
                <w:szCs w:val="20"/>
              </w:rPr>
              <w:t>540</w:t>
            </w:r>
          </w:p>
        </w:tc>
      </w:tr>
      <w:tr w:rsidR="00FC5CAE" w:rsidRPr="00FC5CAE" w14:paraId="4752B26B" w14:textId="77777777" w:rsidTr="00FC5CAE">
        <w:tc>
          <w:tcPr>
            <w:tcW w:w="349" w:type="pct"/>
            <w:shd w:val="clear" w:color="auto" w:fill="auto"/>
            <w:tcMar>
              <w:top w:w="48" w:type="dxa"/>
              <w:left w:w="96" w:type="dxa"/>
              <w:bottom w:w="48" w:type="dxa"/>
              <w:right w:w="96" w:type="dxa"/>
            </w:tcMar>
            <w:vAlign w:val="center"/>
          </w:tcPr>
          <w:p w14:paraId="5615D637" w14:textId="77777777" w:rsidR="00FC5CAE" w:rsidRPr="00FC5CAE" w:rsidRDefault="00FC5CAE" w:rsidP="00FC5CAE">
            <w:pPr>
              <w:jc w:val="center"/>
              <w:rPr>
                <w:sz w:val="20"/>
                <w:szCs w:val="20"/>
              </w:rPr>
            </w:pPr>
            <w:r w:rsidRPr="00FC5CAE">
              <w:rPr>
                <w:sz w:val="20"/>
                <w:szCs w:val="20"/>
              </w:rPr>
              <w:t>33</w:t>
            </w:r>
          </w:p>
        </w:tc>
        <w:tc>
          <w:tcPr>
            <w:tcW w:w="1778" w:type="pct"/>
            <w:shd w:val="clear" w:color="auto" w:fill="auto"/>
            <w:tcMar>
              <w:top w:w="48" w:type="dxa"/>
              <w:left w:w="96" w:type="dxa"/>
              <w:bottom w:w="48" w:type="dxa"/>
              <w:right w:w="96" w:type="dxa"/>
            </w:tcMar>
            <w:vAlign w:val="center"/>
          </w:tcPr>
          <w:p w14:paraId="1EC7E52F" w14:textId="63D37182" w:rsidR="00FC5CAE" w:rsidRPr="00FC5CAE" w:rsidRDefault="001E5786" w:rsidP="00FC5CAE">
            <w:pPr>
              <w:rPr>
                <w:sz w:val="20"/>
                <w:szCs w:val="20"/>
              </w:rPr>
            </w:pPr>
            <w:hyperlink r:id="rId44" w:tooltip="Егорье (Московская область)" w:history="1">
              <w:r w:rsidR="00FC5CAE" w:rsidRPr="00FC5CAE">
                <w:rPr>
                  <w:rStyle w:val="aff8"/>
                  <w:color w:val="auto"/>
                  <w:sz w:val="20"/>
                  <w:szCs w:val="20"/>
                  <w:u w:val="none"/>
                </w:rPr>
                <w:t>Егорье</w:t>
              </w:r>
            </w:hyperlink>
          </w:p>
        </w:tc>
        <w:tc>
          <w:tcPr>
            <w:tcW w:w="1472" w:type="pct"/>
            <w:shd w:val="clear" w:color="auto" w:fill="auto"/>
            <w:tcMar>
              <w:top w:w="48" w:type="dxa"/>
              <w:left w:w="96" w:type="dxa"/>
              <w:bottom w:w="48" w:type="dxa"/>
              <w:right w:w="96" w:type="dxa"/>
            </w:tcMar>
            <w:vAlign w:val="center"/>
          </w:tcPr>
          <w:p w14:paraId="75AFF072" w14:textId="77777777" w:rsidR="00FC5CAE" w:rsidRPr="00FC5CAE" w:rsidRDefault="00FC5CAE" w:rsidP="00FC5CAE">
            <w:pPr>
              <w:jc w:val="center"/>
              <w:rPr>
                <w:sz w:val="20"/>
                <w:szCs w:val="20"/>
              </w:rPr>
            </w:pPr>
            <w:r w:rsidRPr="00FC5CAE">
              <w:rPr>
                <w:sz w:val="20"/>
                <w:szCs w:val="20"/>
              </w:rPr>
              <w:t>село</w:t>
            </w:r>
          </w:p>
        </w:tc>
        <w:tc>
          <w:tcPr>
            <w:tcW w:w="1402" w:type="pct"/>
            <w:shd w:val="clear" w:color="auto" w:fill="auto"/>
            <w:tcMar>
              <w:top w:w="48" w:type="dxa"/>
              <w:left w:w="96" w:type="dxa"/>
              <w:bottom w:w="48" w:type="dxa"/>
              <w:right w:w="96" w:type="dxa"/>
            </w:tcMar>
            <w:vAlign w:val="center"/>
          </w:tcPr>
          <w:p w14:paraId="79A84457" w14:textId="77777777" w:rsidR="00FC5CAE" w:rsidRPr="00FC5CAE" w:rsidRDefault="00FC5CAE" w:rsidP="00FC5CAE">
            <w:pPr>
              <w:jc w:val="center"/>
              <w:rPr>
                <w:sz w:val="20"/>
                <w:szCs w:val="20"/>
              </w:rPr>
            </w:pPr>
            <w:r w:rsidRPr="00FC5CAE">
              <w:rPr>
                <w:bCs/>
                <w:sz w:val="20"/>
                <w:szCs w:val="20"/>
              </w:rPr>
              <w:t>3</w:t>
            </w:r>
          </w:p>
        </w:tc>
      </w:tr>
      <w:tr w:rsidR="00FC5CAE" w:rsidRPr="00FC5CAE" w14:paraId="43F4CF3B" w14:textId="77777777" w:rsidTr="00FC5CAE">
        <w:tc>
          <w:tcPr>
            <w:tcW w:w="349" w:type="pct"/>
            <w:shd w:val="clear" w:color="auto" w:fill="auto"/>
            <w:tcMar>
              <w:top w:w="48" w:type="dxa"/>
              <w:left w:w="96" w:type="dxa"/>
              <w:bottom w:w="48" w:type="dxa"/>
              <w:right w:w="96" w:type="dxa"/>
            </w:tcMar>
            <w:vAlign w:val="center"/>
          </w:tcPr>
          <w:p w14:paraId="4A93939A" w14:textId="77777777" w:rsidR="00FC5CAE" w:rsidRPr="00FC5CAE" w:rsidRDefault="00FC5CAE" w:rsidP="00FC5CAE">
            <w:pPr>
              <w:jc w:val="center"/>
              <w:rPr>
                <w:sz w:val="20"/>
                <w:szCs w:val="20"/>
              </w:rPr>
            </w:pPr>
            <w:r w:rsidRPr="00FC5CAE">
              <w:rPr>
                <w:sz w:val="20"/>
                <w:szCs w:val="20"/>
              </w:rPr>
              <w:t>34</w:t>
            </w:r>
          </w:p>
        </w:tc>
        <w:tc>
          <w:tcPr>
            <w:tcW w:w="1778" w:type="pct"/>
            <w:shd w:val="clear" w:color="auto" w:fill="auto"/>
            <w:tcMar>
              <w:top w:w="48" w:type="dxa"/>
              <w:left w:w="96" w:type="dxa"/>
              <w:bottom w:w="48" w:type="dxa"/>
              <w:right w:w="96" w:type="dxa"/>
            </w:tcMar>
            <w:vAlign w:val="center"/>
          </w:tcPr>
          <w:p w14:paraId="1A9267E5" w14:textId="41B66DE8" w:rsidR="00FC5CAE" w:rsidRPr="00FC5CAE" w:rsidRDefault="001E5786" w:rsidP="00FC5CAE">
            <w:pPr>
              <w:rPr>
                <w:sz w:val="20"/>
                <w:szCs w:val="20"/>
              </w:rPr>
            </w:pPr>
            <w:hyperlink r:id="rId45" w:tooltip="Званово" w:history="1">
              <w:proofErr w:type="spellStart"/>
              <w:r w:rsidR="00FC5CAE" w:rsidRPr="00FC5CAE">
                <w:rPr>
                  <w:rStyle w:val="aff8"/>
                  <w:color w:val="auto"/>
                  <w:sz w:val="20"/>
                  <w:szCs w:val="20"/>
                  <w:u w:val="none"/>
                </w:rPr>
                <w:t>Званово</w:t>
              </w:r>
              <w:proofErr w:type="spellEnd"/>
            </w:hyperlink>
          </w:p>
        </w:tc>
        <w:tc>
          <w:tcPr>
            <w:tcW w:w="1472" w:type="pct"/>
            <w:shd w:val="clear" w:color="auto" w:fill="auto"/>
            <w:tcMar>
              <w:top w:w="48" w:type="dxa"/>
              <w:left w:w="96" w:type="dxa"/>
              <w:bottom w:w="48" w:type="dxa"/>
              <w:right w:w="96" w:type="dxa"/>
            </w:tcMar>
            <w:vAlign w:val="center"/>
          </w:tcPr>
          <w:p w14:paraId="7DA873B6" w14:textId="77777777" w:rsidR="00FC5CAE" w:rsidRPr="00FC5CAE" w:rsidRDefault="00FC5CAE" w:rsidP="00FC5CAE">
            <w:pPr>
              <w:jc w:val="center"/>
              <w:rPr>
                <w:sz w:val="20"/>
                <w:szCs w:val="20"/>
              </w:rPr>
            </w:pPr>
            <w:r w:rsidRPr="00FC5CAE">
              <w:rPr>
                <w:sz w:val="20"/>
                <w:szCs w:val="20"/>
              </w:rPr>
              <w:t>село</w:t>
            </w:r>
          </w:p>
        </w:tc>
        <w:tc>
          <w:tcPr>
            <w:tcW w:w="1402" w:type="pct"/>
            <w:shd w:val="clear" w:color="auto" w:fill="auto"/>
            <w:tcMar>
              <w:top w:w="48" w:type="dxa"/>
              <w:left w:w="96" w:type="dxa"/>
              <w:bottom w:w="48" w:type="dxa"/>
              <w:right w:w="96" w:type="dxa"/>
            </w:tcMar>
            <w:vAlign w:val="center"/>
          </w:tcPr>
          <w:p w14:paraId="426BFDCF" w14:textId="77777777" w:rsidR="00FC5CAE" w:rsidRPr="00FC5CAE" w:rsidRDefault="00FC5CAE" w:rsidP="00FC5CAE">
            <w:pPr>
              <w:jc w:val="center"/>
              <w:rPr>
                <w:sz w:val="20"/>
                <w:szCs w:val="20"/>
              </w:rPr>
            </w:pPr>
            <w:r w:rsidRPr="00FC5CAE">
              <w:rPr>
                <w:bCs/>
                <w:sz w:val="20"/>
                <w:szCs w:val="20"/>
              </w:rPr>
              <w:t>113</w:t>
            </w:r>
          </w:p>
        </w:tc>
      </w:tr>
      <w:tr w:rsidR="00FC5CAE" w:rsidRPr="00FC5CAE" w14:paraId="3105955B" w14:textId="77777777" w:rsidTr="00FC5CAE">
        <w:tc>
          <w:tcPr>
            <w:tcW w:w="349" w:type="pct"/>
            <w:shd w:val="clear" w:color="auto" w:fill="auto"/>
            <w:tcMar>
              <w:top w:w="48" w:type="dxa"/>
              <w:left w:w="96" w:type="dxa"/>
              <w:bottom w:w="48" w:type="dxa"/>
              <w:right w:w="96" w:type="dxa"/>
            </w:tcMar>
            <w:vAlign w:val="center"/>
          </w:tcPr>
          <w:p w14:paraId="21BEECE4" w14:textId="77777777" w:rsidR="00FC5CAE" w:rsidRPr="00FC5CAE" w:rsidRDefault="00FC5CAE" w:rsidP="00FC5CAE">
            <w:pPr>
              <w:jc w:val="center"/>
              <w:rPr>
                <w:sz w:val="20"/>
                <w:szCs w:val="20"/>
              </w:rPr>
            </w:pPr>
            <w:r w:rsidRPr="00FC5CAE">
              <w:rPr>
                <w:sz w:val="20"/>
                <w:szCs w:val="20"/>
              </w:rPr>
              <w:t>35</w:t>
            </w:r>
          </w:p>
        </w:tc>
        <w:tc>
          <w:tcPr>
            <w:tcW w:w="1778" w:type="pct"/>
            <w:shd w:val="clear" w:color="auto" w:fill="auto"/>
            <w:tcMar>
              <w:top w:w="48" w:type="dxa"/>
              <w:left w:w="96" w:type="dxa"/>
              <w:bottom w:w="48" w:type="dxa"/>
              <w:right w:w="96" w:type="dxa"/>
            </w:tcMar>
            <w:vAlign w:val="center"/>
          </w:tcPr>
          <w:p w14:paraId="3492B43B" w14:textId="0EA33A6C" w:rsidR="00FC5CAE" w:rsidRPr="00FC5CAE" w:rsidRDefault="001E5786" w:rsidP="00FC5CAE">
            <w:pPr>
              <w:rPr>
                <w:sz w:val="20"/>
                <w:szCs w:val="20"/>
              </w:rPr>
            </w:pPr>
            <w:hyperlink r:id="rId46" w:tooltip="Звягино (Московская область)" w:history="1">
              <w:proofErr w:type="spellStart"/>
              <w:r w:rsidR="00FC5CAE" w:rsidRPr="00FC5CAE">
                <w:rPr>
                  <w:rStyle w:val="aff8"/>
                  <w:color w:val="auto"/>
                  <w:sz w:val="20"/>
                  <w:szCs w:val="20"/>
                  <w:u w:val="none"/>
                </w:rPr>
                <w:t>Звягино</w:t>
              </w:r>
              <w:proofErr w:type="spellEnd"/>
            </w:hyperlink>
          </w:p>
        </w:tc>
        <w:tc>
          <w:tcPr>
            <w:tcW w:w="1472" w:type="pct"/>
            <w:shd w:val="clear" w:color="auto" w:fill="auto"/>
            <w:tcMar>
              <w:top w:w="48" w:type="dxa"/>
              <w:left w:w="96" w:type="dxa"/>
              <w:bottom w:w="48" w:type="dxa"/>
              <w:right w:w="96" w:type="dxa"/>
            </w:tcMar>
            <w:vAlign w:val="center"/>
          </w:tcPr>
          <w:p w14:paraId="7B190742"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A38684A" w14:textId="77777777" w:rsidR="00FC5CAE" w:rsidRPr="00FC5CAE" w:rsidRDefault="00FC5CAE" w:rsidP="00FC5CAE">
            <w:pPr>
              <w:jc w:val="center"/>
              <w:rPr>
                <w:sz w:val="20"/>
                <w:szCs w:val="20"/>
              </w:rPr>
            </w:pPr>
            <w:r w:rsidRPr="00FC5CAE">
              <w:rPr>
                <w:bCs/>
                <w:sz w:val="20"/>
                <w:szCs w:val="20"/>
              </w:rPr>
              <w:t>24</w:t>
            </w:r>
          </w:p>
        </w:tc>
      </w:tr>
      <w:tr w:rsidR="00FC5CAE" w:rsidRPr="00FC5CAE" w14:paraId="7D82786E" w14:textId="77777777" w:rsidTr="00FC5CAE">
        <w:tc>
          <w:tcPr>
            <w:tcW w:w="349" w:type="pct"/>
            <w:shd w:val="clear" w:color="auto" w:fill="auto"/>
            <w:tcMar>
              <w:top w:w="48" w:type="dxa"/>
              <w:left w:w="96" w:type="dxa"/>
              <w:bottom w:w="48" w:type="dxa"/>
              <w:right w:w="96" w:type="dxa"/>
            </w:tcMar>
            <w:vAlign w:val="center"/>
          </w:tcPr>
          <w:p w14:paraId="3E3F9FEC" w14:textId="77777777" w:rsidR="00FC5CAE" w:rsidRPr="00FC5CAE" w:rsidRDefault="00FC5CAE" w:rsidP="00FC5CAE">
            <w:pPr>
              <w:jc w:val="center"/>
              <w:rPr>
                <w:sz w:val="20"/>
                <w:szCs w:val="20"/>
              </w:rPr>
            </w:pPr>
            <w:r w:rsidRPr="00FC5CAE">
              <w:rPr>
                <w:sz w:val="20"/>
                <w:szCs w:val="20"/>
              </w:rPr>
              <w:t>36</w:t>
            </w:r>
          </w:p>
        </w:tc>
        <w:tc>
          <w:tcPr>
            <w:tcW w:w="1778" w:type="pct"/>
            <w:shd w:val="clear" w:color="auto" w:fill="auto"/>
            <w:tcMar>
              <w:top w:w="48" w:type="dxa"/>
              <w:left w:w="96" w:type="dxa"/>
              <w:bottom w:w="48" w:type="dxa"/>
              <w:right w:w="96" w:type="dxa"/>
            </w:tcMar>
            <w:vAlign w:val="center"/>
          </w:tcPr>
          <w:p w14:paraId="29E6EEBD" w14:textId="2704EC3F" w:rsidR="00FC5CAE" w:rsidRPr="00FC5CAE" w:rsidRDefault="001E5786" w:rsidP="00FC5CAE">
            <w:pPr>
              <w:rPr>
                <w:sz w:val="20"/>
                <w:szCs w:val="20"/>
              </w:rPr>
            </w:pPr>
            <w:hyperlink r:id="rId47" w:tooltip="Ивановское (Лотошинский район)" w:history="1">
              <w:r w:rsidR="00FC5CAE" w:rsidRPr="00FC5CAE">
                <w:rPr>
                  <w:rStyle w:val="aff8"/>
                  <w:color w:val="auto"/>
                  <w:sz w:val="20"/>
                  <w:szCs w:val="20"/>
                  <w:u w:val="none"/>
                </w:rPr>
                <w:t>Ивановское</w:t>
              </w:r>
            </w:hyperlink>
          </w:p>
        </w:tc>
        <w:tc>
          <w:tcPr>
            <w:tcW w:w="1472" w:type="pct"/>
            <w:shd w:val="clear" w:color="auto" w:fill="auto"/>
            <w:tcMar>
              <w:top w:w="48" w:type="dxa"/>
              <w:left w:w="96" w:type="dxa"/>
              <w:bottom w:w="48" w:type="dxa"/>
              <w:right w:w="96" w:type="dxa"/>
            </w:tcMar>
            <w:vAlign w:val="center"/>
          </w:tcPr>
          <w:p w14:paraId="1B617F83"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6657692" w14:textId="77777777" w:rsidR="00FC5CAE" w:rsidRPr="00FC5CAE" w:rsidRDefault="00FC5CAE" w:rsidP="00FC5CAE">
            <w:pPr>
              <w:jc w:val="center"/>
              <w:rPr>
                <w:sz w:val="20"/>
                <w:szCs w:val="20"/>
              </w:rPr>
            </w:pPr>
            <w:r w:rsidRPr="00FC5CAE">
              <w:rPr>
                <w:bCs/>
                <w:sz w:val="20"/>
                <w:szCs w:val="20"/>
              </w:rPr>
              <w:t>161</w:t>
            </w:r>
          </w:p>
        </w:tc>
      </w:tr>
      <w:tr w:rsidR="00FC5CAE" w:rsidRPr="00FC5CAE" w14:paraId="0FCBDF06" w14:textId="77777777" w:rsidTr="00FC5CAE">
        <w:tc>
          <w:tcPr>
            <w:tcW w:w="349" w:type="pct"/>
            <w:shd w:val="clear" w:color="auto" w:fill="auto"/>
            <w:tcMar>
              <w:top w:w="48" w:type="dxa"/>
              <w:left w:w="96" w:type="dxa"/>
              <w:bottom w:w="48" w:type="dxa"/>
              <w:right w:w="96" w:type="dxa"/>
            </w:tcMar>
            <w:vAlign w:val="center"/>
          </w:tcPr>
          <w:p w14:paraId="11531969" w14:textId="77777777" w:rsidR="00FC5CAE" w:rsidRPr="00FC5CAE" w:rsidRDefault="00FC5CAE" w:rsidP="00FC5CAE">
            <w:pPr>
              <w:jc w:val="center"/>
              <w:rPr>
                <w:sz w:val="20"/>
                <w:szCs w:val="20"/>
              </w:rPr>
            </w:pPr>
            <w:r w:rsidRPr="00FC5CAE">
              <w:rPr>
                <w:sz w:val="20"/>
                <w:szCs w:val="20"/>
              </w:rPr>
              <w:t>37</w:t>
            </w:r>
          </w:p>
        </w:tc>
        <w:tc>
          <w:tcPr>
            <w:tcW w:w="1778" w:type="pct"/>
            <w:shd w:val="clear" w:color="auto" w:fill="auto"/>
            <w:tcMar>
              <w:top w:w="48" w:type="dxa"/>
              <w:left w:w="96" w:type="dxa"/>
              <w:bottom w:w="48" w:type="dxa"/>
              <w:right w:w="96" w:type="dxa"/>
            </w:tcMar>
            <w:vAlign w:val="center"/>
          </w:tcPr>
          <w:p w14:paraId="3C0297F4" w14:textId="02E7EA68" w:rsidR="00FC5CAE" w:rsidRPr="00FC5CAE" w:rsidRDefault="001E5786" w:rsidP="00FC5CAE">
            <w:pPr>
              <w:rPr>
                <w:sz w:val="20"/>
                <w:szCs w:val="20"/>
              </w:rPr>
            </w:pPr>
            <w:hyperlink r:id="rId48" w:tooltip="Издетель (деревня)" w:history="1">
              <w:proofErr w:type="spellStart"/>
              <w:r w:rsidR="00FC5CAE" w:rsidRPr="00FC5CAE">
                <w:rPr>
                  <w:rStyle w:val="aff8"/>
                  <w:color w:val="auto"/>
                  <w:sz w:val="20"/>
                  <w:szCs w:val="20"/>
                  <w:u w:val="none"/>
                </w:rPr>
                <w:t>Издетель</w:t>
              </w:r>
              <w:proofErr w:type="spellEnd"/>
            </w:hyperlink>
          </w:p>
        </w:tc>
        <w:tc>
          <w:tcPr>
            <w:tcW w:w="1472" w:type="pct"/>
            <w:shd w:val="clear" w:color="auto" w:fill="auto"/>
            <w:tcMar>
              <w:top w:w="48" w:type="dxa"/>
              <w:left w:w="96" w:type="dxa"/>
              <w:bottom w:w="48" w:type="dxa"/>
              <w:right w:w="96" w:type="dxa"/>
            </w:tcMar>
            <w:vAlign w:val="center"/>
          </w:tcPr>
          <w:p w14:paraId="4A8C3811"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04FC882" w14:textId="77777777" w:rsidR="00FC5CAE" w:rsidRPr="00FC5CAE" w:rsidRDefault="00FC5CAE" w:rsidP="00FC5CAE">
            <w:pPr>
              <w:jc w:val="center"/>
              <w:rPr>
                <w:sz w:val="20"/>
                <w:szCs w:val="20"/>
              </w:rPr>
            </w:pPr>
            <w:r w:rsidRPr="00FC5CAE">
              <w:rPr>
                <w:bCs/>
                <w:sz w:val="20"/>
                <w:szCs w:val="20"/>
              </w:rPr>
              <w:t>13</w:t>
            </w:r>
          </w:p>
        </w:tc>
      </w:tr>
      <w:tr w:rsidR="00FC5CAE" w:rsidRPr="00FC5CAE" w14:paraId="2967999D" w14:textId="77777777" w:rsidTr="00FC5CAE">
        <w:tc>
          <w:tcPr>
            <w:tcW w:w="349" w:type="pct"/>
            <w:shd w:val="clear" w:color="auto" w:fill="auto"/>
            <w:tcMar>
              <w:top w:w="48" w:type="dxa"/>
              <w:left w:w="96" w:type="dxa"/>
              <w:bottom w:w="48" w:type="dxa"/>
              <w:right w:w="96" w:type="dxa"/>
            </w:tcMar>
            <w:vAlign w:val="center"/>
          </w:tcPr>
          <w:p w14:paraId="1B379AB6" w14:textId="77777777" w:rsidR="00FC5CAE" w:rsidRPr="00FC5CAE" w:rsidRDefault="00FC5CAE" w:rsidP="00FC5CAE">
            <w:pPr>
              <w:jc w:val="center"/>
              <w:rPr>
                <w:sz w:val="20"/>
                <w:szCs w:val="20"/>
              </w:rPr>
            </w:pPr>
            <w:r w:rsidRPr="00FC5CAE">
              <w:rPr>
                <w:sz w:val="20"/>
                <w:szCs w:val="20"/>
              </w:rPr>
              <w:t>38</w:t>
            </w:r>
          </w:p>
        </w:tc>
        <w:tc>
          <w:tcPr>
            <w:tcW w:w="1778" w:type="pct"/>
            <w:shd w:val="clear" w:color="auto" w:fill="auto"/>
            <w:tcMar>
              <w:top w:w="48" w:type="dxa"/>
              <w:left w:w="96" w:type="dxa"/>
              <w:bottom w:w="48" w:type="dxa"/>
              <w:right w:w="96" w:type="dxa"/>
            </w:tcMar>
            <w:vAlign w:val="center"/>
          </w:tcPr>
          <w:p w14:paraId="3F36FC6F" w14:textId="16185021" w:rsidR="00FC5CAE" w:rsidRPr="00FC5CAE" w:rsidRDefault="001E5786" w:rsidP="00FC5CAE">
            <w:pPr>
              <w:rPr>
                <w:sz w:val="20"/>
                <w:szCs w:val="20"/>
              </w:rPr>
            </w:pPr>
            <w:hyperlink r:id="rId49" w:tooltip="Ильинское (Лотошинский район)" w:history="1">
              <w:proofErr w:type="spellStart"/>
              <w:r w:rsidR="00FC5CAE" w:rsidRPr="00FC5CAE">
                <w:rPr>
                  <w:rStyle w:val="aff8"/>
                  <w:color w:val="auto"/>
                  <w:sz w:val="20"/>
                  <w:szCs w:val="20"/>
                  <w:u w:val="none"/>
                </w:rPr>
                <w:t>Ильинское</w:t>
              </w:r>
              <w:proofErr w:type="spellEnd"/>
            </w:hyperlink>
          </w:p>
        </w:tc>
        <w:tc>
          <w:tcPr>
            <w:tcW w:w="1472" w:type="pct"/>
            <w:shd w:val="clear" w:color="auto" w:fill="auto"/>
            <w:tcMar>
              <w:top w:w="48" w:type="dxa"/>
              <w:left w:w="96" w:type="dxa"/>
              <w:bottom w:w="48" w:type="dxa"/>
              <w:right w:w="96" w:type="dxa"/>
            </w:tcMar>
            <w:vAlign w:val="center"/>
          </w:tcPr>
          <w:p w14:paraId="3B7F02D8"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29CEE1D" w14:textId="77777777" w:rsidR="00FC5CAE" w:rsidRPr="00FC5CAE" w:rsidRDefault="00FC5CAE" w:rsidP="00FC5CAE">
            <w:pPr>
              <w:jc w:val="center"/>
              <w:rPr>
                <w:sz w:val="20"/>
                <w:szCs w:val="20"/>
              </w:rPr>
            </w:pPr>
            <w:r w:rsidRPr="00FC5CAE">
              <w:rPr>
                <w:bCs/>
                <w:sz w:val="20"/>
                <w:szCs w:val="20"/>
              </w:rPr>
              <w:t>29</w:t>
            </w:r>
          </w:p>
        </w:tc>
      </w:tr>
      <w:tr w:rsidR="00FC5CAE" w:rsidRPr="00FC5CAE" w14:paraId="6C87F050" w14:textId="77777777" w:rsidTr="00FC5CAE">
        <w:tc>
          <w:tcPr>
            <w:tcW w:w="349" w:type="pct"/>
            <w:shd w:val="clear" w:color="auto" w:fill="auto"/>
            <w:tcMar>
              <w:top w:w="48" w:type="dxa"/>
              <w:left w:w="96" w:type="dxa"/>
              <w:bottom w:w="48" w:type="dxa"/>
              <w:right w:w="96" w:type="dxa"/>
            </w:tcMar>
            <w:vAlign w:val="center"/>
          </w:tcPr>
          <w:p w14:paraId="067CF607" w14:textId="77777777" w:rsidR="00FC5CAE" w:rsidRPr="00FC5CAE" w:rsidRDefault="00FC5CAE" w:rsidP="00FC5CAE">
            <w:pPr>
              <w:jc w:val="center"/>
              <w:rPr>
                <w:sz w:val="20"/>
                <w:szCs w:val="20"/>
              </w:rPr>
            </w:pPr>
            <w:r w:rsidRPr="00FC5CAE">
              <w:rPr>
                <w:sz w:val="20"/>
                <w:szCs w:val="20"/>
              </w:rPr>
              <w:t>39</w:t>
            </w:r>
          </w:p>
        </w:tc>
        <w:tc>
          <w:tcPr>
            <w:tcW w:w="1778" w:type="pct"/>
            <w:shd w:val="clear" w:color="auto" w:fill="auto"/>
            <w:tcMar>
              <w:top w:w="48" w:type="dxa"/>
              <w:left w:w="96" w:type="dxa"/>
              <w:bottom w:w="48" w:type="dxa"/>
              <w:right w:w="96" w:type="dxa"/>
            </w:tcMar>
            <w:vAlign w:val="center"/>
          </w:tcPr>
          <w:p w14:paraId="02F723CB" w14:textId="3DC6CC3F" w:rsidR="00FC5CAE" w:rsidRPr="00FC5CAE" w:rsidRDefault="001E5786" w:rsidP="00FC5CAE">
            <w:pPr>
              <w:rPr>
                <w:sz w:val="20"/>
                <w:szCs w:val="20"/>
              </w:rPr>
            </w:pPr>
            <w:hyperlink r:id="rId50" w:tooltip="Калистово (Лотошинский район)" w:history="1">
              <w:proofErr w:type="spellStart"/>
              <w:r w:rsidR="00FC5CAE" w:rsidRPr="00FC5CAE">
                <w:rPr>
                  <w:rStyle w:val="aff8"/>
                  <w:color w:val="auto"/>
                  <w:sz w:val="20"/>
                  <w:szCs w:val="20"/>
                  <w:u w:val="none"/>
                </w:rPr>
                <w:t>Калистово</w:t>
              </w:r>
              <w:proofErr w:type="spellEnd"/>
            </w:hyperlink>
          </w:p>
        </w:tc>
        <w:tc>
          <w:tcPr>
            <w:tcW w:w="1472" w:type="pct"/>
            <w:shd w:val="clear" w:color="auto" w:fill="auto"/>
            <w:tcMar>
              <w:top w:w="48" w:type="dxa"/>
              <w:left w:w="96" w:type="dxa"/>
              <w:bottom w:w="48" w:type="dxa"/>
              <w:right w:w="96" w:type="dxa"/>
            </w:tcMar>
            <w:vAlign w:val="center"/>
          </w:tcPr>
          <w:p w14:paraId="5E24CD87"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4EDA962" w14:textId="77777777" w:rsidR="00FC5CAE" w:rsidRPr="00FC5CAE" w:rsidRDefault="00FC5CAE" w:rsidP="00FC5CAE">
            <w:pPr>
              <w:jc w:val="center"/>
              <w:rPr>
                <w:sz w:val="20"/>
                <w:szCs w:val="20"/>
              </w:rPr>
            </w:pPr>
            <w:r w:rsidRPr="00FC5CAE">
              <w:rPr>
                <w:bCs/>
                <w:sz w:val="20"/>
                <w:szCs w:val="20"/>
              </w:rPr>
              <w:t>5</w:t>
            </w:r>
          </w:p>
        </w:tc>
      </w:tr>
      <w:tr w:rsidR="00FC5CAE" w:rsidRPr="00FC5CAE" w14:paraId="0165887C" w14:textId="77777777" w:rsidTr="00FC5CAE">
        <w:tc>
          <w:tcPr>
            <w:tcW w:w="349" w:type="pct"/>
            <w:shd w:val="clear" w:color="auto" w:fill="auto"/>
            <w:tcMar>
              <w:top w:w="48" w:type="dxa"/>
              <w:left w:w="96" w:type="dxa"/>
              <w:bottom w:w="48" w:type="dxa"/>
              <w:right w:w="96" w:type="dxa"/>
            </w:tcMar>
            <w:vAlign w:val="center"/>
          </w:tcPr>
          <w:p w14:paraId="361B137E" w14:textId="77777777" w:rsidR="00FC5CAE" w:rsidRPr="00FC5CAE" w:rsidRDefault="00FC5CAE" w:rsidP="00FC5CAE">
            <w:pPr>
              <w:jc w:val="center"/>
              <w:rPr>
                <w:sz w:val="20"/>
                <w:szCs w:val="20"/>
              </w:rPr>
            </w:pPr>
            <w:r w:rsidRPr="00FC5CAE">
              <w:rPr>
                <w:sz w:val="20"/>
                <w:szCs w:val="20"/>
              </w:rPr>
              <w:t>40</w:t>
            </w:r>
          </w:p>
        </w:tc>
        <w:tc>
          <w:tcPr>
            <w:tcW w:w="1778" w:type="pct"/>
            <w:shd w:val="clear" w:color="auto" w:fill="auto"/>
            <w:tcMar>
              <w:top w:w="48" w:type="dxa"/>
              <w:left w:w="96" w:type="dxa"/>
              <w:bottom w:w="48" w:type="dxa"/>
              <w:right w:w="96" w:type="dxa"/>
            </w:tcMar>
            <w:vAlign w:val="center"/>
          </w:tcPr>
          <w:p w14:paraId="47C787F0" w14:textId="0E965798" w:rsidR="00FC5CAE" w:rsidRPr="00FC5CAE" w:rsidRDefault="001E5786" w:rsidP="00FC5CAE">
            <w:pPr>
              <w:rPr>
                <w:sz w:val="20"/>
                <w:szCs w:val="20"/>
              </w:rPr>
            </w:pPr>
            <w:hyperlink r:id="rId51" w:tooltip="Калицино (Московская область)" w:history="1">
              <w:proofErr w:type="spellStart"/>
              <w:r w:rsidR="00FC5CAE" w:rsidRPr="00FC5CAE">
                <w:rPr>
                  <w:rStyle w:val="aff8"/>
                  <w:color w:val="auto"/>
                  <w:sz w:val="20"/>
                  <w:szCs w:val="20"/>
                  <w:u w:val="none"/>
                </w:rPr>
                <w:t>Калицино</w:t>
              </w:r>
              <w:proofErr w:type="spellEnd"/>
            </w:hyperlink>
          </w:p>
        </w:tc>
        <w:tc>
          <w:tcPr>
            <w:tcW w:w="1472" w:type="pct"/>
            <w:shd w:val="clear" w:color="auto" w:fill="auto"/>
            <w:tcMar>
              <w:top w:w="48" w:type="dxa"/>
              <w:left w:w="96" w:type="dxa"/>
              <w:bottom w:w="48" w:type="dxa"/>
              <w:right w:w="96" w:type="dxa"/>
            </w:tcMar>
            <w:vAlign w:val="center"/>
          </w:tcPr>
          <w:p w14:paraId="4CB6E0BF"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ED8E212" w14:textId="77777777" w:rsidR="00FC5CAE" w:rsidRPr="00FC5CAE" w:rsidRDefault="00FC5CAE" w:rsidP="00FC5CAE">
            <w:pPr>
              <w:jc w:val="center"/>
              <w:rPr>
                <w:sz w:val="20"/>
                <w:szCs w:val="20"/>
              </w:rPr>
            </w:pPr>
            <w:r w:rsidRPr="00FC5CAE">
              <w:rPr>
                <w:bCs/>
                <w:sz w:val="20"/>
                <w:szCs w:val="20"/>
              </w:rPr>
              <w:t>127</w:t>
            </w:r>
          </w:p>
        </w:tc>
      </w:tr>
      <w:tr w:rsidR="00FC5CAE" w:rsidRPr="00FC5CAE" w14:paraId="4D6A6F50" w14:textId="77777777" w:rsidTr="00FC5CAE">
        <w:tc>
          <w:tcPr>
            <w:tcW w:w="349" w:type="pct"/>
            <w:shd w:val="clear" w:color="auto" w:fill="auto"/>
            <w:tcMar>
              <w:top w:w="48" w:type="dxa"/>
              <w:left w:w="96" w:type="dxa"/>
              <w:bottom w:w="48" w:type="dxa"/>
              <w:right w:w="96" w:type="dxa"/>
            </w:tcMar>
            <w:vAlign w:val="center"/>
          </w:tcPr>
          <w:p w14:paraId="2F31BC83" w14:textId="77777777" w:rsidR="00FC5CAE" w:rsidRPr="00FC5CAE" w:rsidRDefault="00FC5CAE" w:rsidP="00FC5CAE">
            <w:pPr>
              <w:jc w:val="center"/>
              <w:rPr>
                <w:sz w:val="20"/>
                <w:szCs w:val="20"/>
              </w:rPr>
            </w:pPr>
            <w:r w:rsidRPr="00FC5CAE">
              <w:rPr>
                <w:sz w:val="20"/>
                <w:szCs w:val="20"/>
              </w:rPr>
              <w:t>41</w:t>
            </w:r>
          </w:p>
        </w:tc>
        <w:tc>
          <w:tcPr>
            <w:tcW w:w="1778" w:type="pct"/>
            <w:shd w:val="clear" w:color="auto" w:fill="auto"/>
            <w:tcMar>
              <w:top w:w="48" w:type="dxa"/>
              <w:left w:w="96" w:type="dxa"/>
              <w:bottom w:w="48" w:type="dxa"/>
              <w:right w:w="96" w:type="dxa"/>
            </w:tcMar>
            <w:vAlign w:val="center"/>
          </w:tcPr>
          <w:p w14:paraId="2219C1AA" w14:textId="38AB195E" w:rsidR="00FC5CAE" w:rsidRPr="00FC5CAE" w:rsidRDefault="001E5786" w:rsidP="00FC5CAE">
            <w:pPr>
              <w:rPr>
                <w:sz w:val="20"/>
                <w:szCs w:val="20"/>
              </w:rPr>
            </w:pPr>
            <w:hyperlink r:id="rId52" w:tooltip="Канищево (Лотошинский район)" w:history="1">
              <w:proofErr w:type="spellStart"/>
              <w:r w:rsidR="00FC5CAE" w:rsidRPr="00FC5CAE">
                <w:rPr>
                  <w:rStyle w:val="aff8"/>
                  <w:color w:val="auto"/>
                  <w:sz w:val="20"/>
                  <w:szCs w:val="20"/>
                  <w:u w:val="none"/>
                </w:rPr>
                <w:t>Канищево</w:t>
              </w:r>
              <w:proofErr w:type="spellEnd"/>
            </w:hyperlink>
          </w:p>
        </w:tc>
        <w:tc>
          <w:tcPr>
            <w:tcW w:w="1472" w:type="pct"/>
            <w:shd w:val="clear" w:color="auto" w:fill="auto"/>
            <w:tcMar>
              <w:top w:w="48" w:type="dxa"/>
              <w:left w:w="96" w:type="dxa"/>
              <w:bottom w:w="48" w:type="dxa"/>
              <w:right w:w="96" w:type="dxa"/>
            </w:tcMar>
            <w:vAlign w:val="center"/>
          </w:tcPr>
          <w:p w14:paraId="51274E17"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BEBBACE" w14:textId="77777777" w:rsidR="00FC5CAE" w:rsidRPr="00FC5CAE" w:rsidRDefault="00FC5CAE" w:rsidP="00FC5CAE">
            <w:pPr>
              <w:jc w:val="center"/>
              <w:rPr>
                <w:sz w:val="20"/>
                <w:szCs w:val="20"/>
              </w:rPr>
            </w:pPr>
            <w:r w:rsidRPr="00FC5CAE">
              <w:rPr>
                <w:bCs/>
                <w:sz w:val="20"/>
                <w:szCs w:val="20"/>
              </w:rPr>
              <w:t>0</w:t>
            </w:r>
          </w:p>
        </w:tc>
      </w:tr>
      <w:tr w:rsidR="00FC5CAE" w:rsidRPr="00FC5CAE" w14:paraId="1185F06B" w14:textId="77777777" w:rsidTr="00FC5CAE">
        <w:tc>
          <w:tcPr>
            <w:tcW w:w="349" w:type="pct"/>
            <w:shd w:val="clear" w:color="auto" w:fill="auto"/>
            <w:tcMar>
              <w:top w:w="48" w:type="dxa"/>
              <w:left w:w="96" w:type="dxa"/>
              <w:bottom w:w="48" w:type="dxa"/>
              <w:right w:w="96" w:type="dxa"/>
            </w:tcMar>
            <w:vAlign w:val="center"/>
          </w:tcPr>
          <w:p w14:paraId="073D4148" w14:textId="77777777" w:rsidR="00FC5CAE" w:rsidRPr="00FC5CAE" w:rsidRDefault="00FC5CAE" w:rsidP="00FC5CAE">
            <w:pPr>
              <w:jc w:val="center"/>
              <w:rPr>
                <w:sz w:val="20"/>
                <w:szCs w:val="20"/>
              </w:rPr>
            </w:pPr>
            <w:r w:rsidRPr="00FC5CAE">
              <w:rPr>
                <w:sz w:val="20"/>
                <w:szCs w:val="20"/>
              </w:rPr>
              <w:t>42</w:t>
            </w:r>
          </w:p>
        </w:tc>
        <w:tc>
          <w:tcPr>
            <w:tcW w:w="1778" w:type="pct"/>
            <w:shd w:val="clear" w:color="auto" w:fill="auto"/>
            <w:tcMar>
              <w:top w:w="48" w:type="dxa"/>
              <w:left w:w="96" w:type="dxa"/>
              <w:bottom w:w="48" w:type="dxa"/>
              <w:right w:w="96" w:type="dxa"/>
            </w:tcMar>
            <w:vAlign w:val="center"/>
          </w:tcPr>
          <w:p w14:paraId="53FE2C3D" w14:textId="16F8F900" w:rsidR="00FC5CAE" w:rsidRPr="00FC5CAE" w:rsidRDefault="001E5786" w:rsidP="00FC5CAE">
            <w:pPr>
              <w:rPr>
                <w:sz w:val="20"/>
                <w:szCs w:val="20"/>
              </w:rPr>
            </w:pPr>
            <w:hyperlink r:id="rId53" w:tooltip="Кельи (Московская область)" w:history="1">
              <w:r w:rsidR="00FC5CAE" w:rsidRPr="00FC5CAE">
                <w:rPr>
                  <w:rStyle w:val="aff8"/>
                  <w:color w:val="auto"/>
                  <w:sz w:val="20"/>
                  <w:szCs w:val="20"/>
                  <w:u w:val="none"/>
                </w:rPr>
                <w:t>Кельи</w:t>
              </w:r>
            </w:hyperlink>
          </w:p>
        </w:tc>
        <w:tc>
          <w:tcPr>
            <w:tcW w:w="1472" w:type="pct"/>
            <w:shd w:val="clear" w:color="auto" w:fill="auto"/>
            <w:tcMar>
              <w:top w:w="48" w:type="dxa"/>
              <w:left w:w="96" w:type="dxa"/>
              <w:bottom w:w="48" w:type="dxa"/>
              <w:right w:w="96" w:type="dxa"/>
            </w:tcMar>
            <w:vAlign w:val="center"/>
          </w:tcPr>
          <w:p w14:paraId="58F40C21"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25824460" w14:textId="77777777" w:rsidR="00FC5CAE" w:rsidRPr="00FC5CAE" w:rsidRDefault="00FC5CAE" w:rsidP="00FC5CAE">
            <w:pPr>
              <w:jc w:val="center"/>
              <w:rPr>
                <w:sz w:val="20"/>
                <w:szCs w:val="20"/>
              </w:rPr>
            </w:pPr>
            <w:r w:rsidRPr="00FC5CAE">
              <w:rPr>
                <w:bCs/>
                <w:sz w:val="20"/>
                <w:szCs w:val="20"/>
              </w:rPr>
              <w:t>23</w:t>
            </w:r>
          </w:p>
        </w:tc>
      </w:tr>
      <w:tr w:rsidR="00FC5CAE" w:rsidRPr="00FC5CAE" w14:paraId="64EB26CB" w14:textId="77777777" w:rsidTr="00FC5CAE">
        <w:tc>
          <w:tcPr>
            <w:tcW w:w="349" w:type="pct"/>
            <w:shd w:val="clear" w:color="auto" w:fill="auto"/>
            <w:tcMar>
              <w:top w:w="48" w:type="dxa"/>
              <w:left w:w="96" w:type="dxa"/>
              <w:bottom w:w="48" w:type="dxa"/>
              <w:right w:w="96" w:type="dxa"/>
            </w:tcMar>
            <w:vAlign w:val="center"/>
          </w:tcPr>
          <w:p w14:paraId="5A64EEAB" w14:textId="77777777" w:rsidR="00FC5CAE" w:rsidRPr="00FC5CAE" w:rsidRDefault="00FC5CAE" w:rsidP="00FC5CAE">
            <w:pPr>
              <w:jc w:val="center"/>
              <w:rPr>
                <w:sz w:val="20"/>
                <w:szCs w:val="20"/>
              </w:rPr>
            </w:pPr>
            <w:r w:rsidRPr="00FC5CAE">
              <w:rPr>
                <w:sz w:val="20"/>
                <w:szCs w:val="20"/>
              </w:rPr>
              <w:t>43</w:t>
            </w:r>
          </w:p>
        </w:tc>
        <w:tc>
          <w:tcPr>
            <w:tcW w:w="1778" w:type="pct"/>
            <w:shd w:val="clear" w:color="auto" w:fill="auto"/>
            <w:tcMar>
              <w:top w:w="48" w:type="dxa"/>
              <w:left w:w="96" w:type="dxa"/>
              <w:bottom w:w="48" w:type="dxa"/>
              <w:right w:w="96" w:type="dxa"/>
            </w:tcMar>
            <w:vAlign w:val="center"/>
          </w:tcPr>
          <w:p w14:paraId="6D24FFFE" w14:textId="68754446" w:rsidR="00FC5CAE" w:rsidRPr="00FC5CAE" w:rsidRDefault="001E5786" w:rsidP="00FC5CAE">
            <w:pPr>
              <w:rPr>
                <w:sz w:val="20"/>
                <w:szCs w:val="20"/>
              </w:rPr>
            </w:pPr>
            <w:hyperlink r:id="rId54" w:tooltip="Кировский (Московская область)" w:history="1">
              <w:r w:rsidR="00FC5CAE" w:rsidRPr="00FC5CAE">
                <w:rPr>
                  <w:rStyle w:val="aff8"/>
                  <w:color w:val="auto"/>
                  <w:sz w:val="20"/>
                  <w:szCs w:val="20"/>
                  <w:u w:val="none"/>
                </w:rPr>
                <w:t>Кировский</w:t>
              </w:r>
            </w:hyperlink>
          </w:p>
        </w:tc>
        <w:tc>
          <w:tcPr>
            <w:tcW w:w="1472" w:type="pct"/>
            <w:shd w:val="clear" w:color="auto" w:fill="auto"/>
            <w:tcMar>
              <w:top w:w="48" w:type="dxa"/>
              <w:left w:w="96" w:type="dxa"/>
              <w:bottom w:w="48" w:type="dxa"/>
              <w:right w:w="96" w:type="dxa"/>
            </w:tcMar>
            <w:vAlign w:val="center"/>
          </w:tcPr>
          <w:p w14:paraId="3F7DA65D" w14:textId="77777777" w:rsidR="00FC5CAE" w:rsidRPr="00FC5CAE" w:rsidRDefault="00FC5CAE" w:rsidP="00FC5CAE">
            <w:pPr>
              <w:jc w:val="center"/>
              <w:rPr>
                <w:sz w:val="20"/>
                <w:szCs w:val="20"/>
              </w:rPr>
            </w:pPr>
            <w:r w:rsidRPr="00FC5CAE">
              <w:rPr>
                <w:sz w:val="20"/>
                <w:szCs w:val="20"/>
              </w:rPr>
              <w:t>посёлок</w:t>
            </w:r>
          </w:p>
        </w:tc>
        <w:tc>
          <w:tcPr>
            <w:tcW w:w="1402" w:type="pct"/>
            <w:shd w:val="clear" w:color="auto" w:fill="auto"/>
            <w:tcMar>
              <w:top w:w="48" w:type="dxa"/>
              <w:left w:w="96" w:type="dxa"/>
              <w:bottom w:w="48" w:type="dxa"/>
              <w:right w:w="96" w:type="dxa"/>
            </w:tcMar>
            <w:vAlign w:val="center"/>
          </w:tcPr>
          <w:p w14:paraId="526417A0" w14:textId="77777777" w:rsidR="00FC5CAE" w:rsidRPr="00FC5CAE" w:rsidRDefault="00FC5CAE" w:rsidP="00FC5CAE">
            <w:pPr>
              <w:jc w:val="center"/>
              <w:rPr>
                <w:sz w:val="20"/>
                <w:szCs w:val="20"/>
              </w:rPr>
            </w:pPr>
            <w:r w:rsidRPr="00FC5CAE">
              <w:rPr>
                <w:bCs/>
                <w:sz w:val="20"/>
                <w:szCs w:val="20"/>
              </w:rPr>
              <w:t>2334</w:t>
            </w:r>
          </w:p>
        </w:tc>
      </w:tr>
      <w:tr w:rsidR="00FC5CAE" w:rsidRPr="00FC5CAE" w14:paraId="50EB5705" w14:textId="77777777" w:rsidTr="00FC5CAE">
        <w:tc>
          <w:tcPr>
            <w:tcW w:w="349" w:type="pct"/>
            <w:shd w:val="clear" w:color="auto" w:fill="auto"/>
            <w:tcMar>
              <w:top w:w="48" w:type="dxa"/>
              <w:left w:w="96" w:type="dxa"/>
              <w:bottom w:w="48" w:type="dxa"/>
              <w:right w:w="96" w:type="dxa"/>
            </w:tcMar>
            <w:vAlign w:val="center"/>
          </w:tcPr>
          <w:p w14:paraId="2C3C3980" w14:textId="77777777" w:rsidR="00FC5CAE" w:rsidRPr="00FC5CAE" w:rsidRDefault="00FC5CAE" w:rsidP="00FC5CAE">
            <w:pPr>
              <w:jc w:val="center"/>
              <w:rPr>
                <w:sz w:val="20"/>
                <w:szCs w:val="20"/>
              </w:rPr>
            </w:pPr>
            <w:r w:rsidRPr="00FC5CAE">
              <w:rPr>
                <w:sz w:val="20"/>
                <w:szCs w:val="20"/>
              </w:rPr>
              <w:t>44</w:t>
            </w:r>
          </w:p>
        </w:tc>
        <w:tc>
          <w:tcPr>
            <w:tcW w:w="1778" w:type="pct"/>
            <w:shd w:val="clear" w:color="auto" w:fill="auto"/>
            <w:tcMar>
              <w:top w:w="48" w:type="dxa"/>
              <w:left w:w="96" w:type="dxa"/>
              <w:bottom w:w="48" w:type="dxa"/>
              <w:right w:w="96" w:type="dxa"/>
            </w:tcMar>
            <w:vAlign w:val="center"/>
          </w:tcPr>
          <w:p w14:paraId="1D76B1BA" w14:textId="75C91202" w:rsidR="00FC5CAE" w:rsidRPr="00FC5CAE" w:rsidRDefault="001E5786" w:rsidP="00FC5CAE">
            <w:pPr>
              <w:rPr>
                <w:sz w:val="20"/>
                <w:szCs w:val="20"/>
              </w:rPr>
            </w:pPr>
            <w:hyperlink r:id="rId55" w:tooltip="Клетки (Лотошинский район)" w:history="1">
              <w:r w:rsidR="00FC5CAE" w:rsidRPr="00FC5CAE">
                <w:rPr>
                  <w:rStyle w:val="aff8"/>
                  <w:color w:val="auto"/>
                  <w:sz w:val="20"/>
                  <w:szCs w:val="20"/>
                  <w:u w:val="none"/>
                </w:rPr>
                <w:t>Клетки</w:t>
              </w:r>
            </w:hyperlink>
          </w:p>
        </w:tc>
        <w:tc>
          <w:tcPr>
            <w:tcW w:w="1472" w:type="pct"/>
            <w:shd w:val="clear" w:color="auto" w:fill="auto"/>
            <w:tcMar>
              <w:top w:w="48" w:type="dxa"/>
              <w:left w:w="96" w:type="dxa"/>
              <w:bottom w:w="48" w:type="dxa"/>
              <w:right w:w="96" w:type="dxa"/>
            </w:tcMar>
            <w:vAlign w:val="center"/>
          </w:tcPr>
          <w:p w14:paraId="6D8CF852"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41F5421" w14:textId="77777777" w:rsidR="00FC5CAE" w:rsidRPr="00FC5CAE" w:rsidRDefault="00FC5CAE" w:rsidP="00FC5CAE">
            <w:pPr>
              <w:jc w:val="center"/>
              <w:rPr>
                <w:sz w:val="20"/>
                <w:szCs w:val="20"/>
              </w:rPr>
            </w:pPr>
            <w:r w:rsidRPr="00FC5CAE">
              <w:rPr>
                <w:sz w:val="20"/>
                <w:szCs w:val="20"/>
              </w:rPr>
              <w:t>0</w:t>
            </w:r>
          </w:p>
        </w:tc>
      </w:tr>
      <w:tr w:rsidR="00FC5CAE" w:rsidRPr="00FC5CAE" w14:paraId="408C0D2E" w14:textId="77777777" w:rsidTr="00FC5CAE">
        <w:tc>
          <w:tcPr>
            <w:tcW w:w="349" w:type="pct"/>
            <w:shd w:val="clear" w:color="auto" w:fill="auto"/>
            <w:tcMar>
              <w:top w:w="48" w:type="dxa"/>
              <w:left w:w="96" w:type="dxa"/>
              <w:bottom w:w="48" w:type="dxa"/>
              <w:right w:w="96" w:type="dxa"/>
            </w:tcMar>
            <w:vAlign w:val="center"/>
          </w:tcPr>
          <w:p w14:paraId="6F763D45" w14:textId="77777777" w:rsidR="00FC5CAE" w:rsidRPr="00FC5CAE" w:rsidRDefault="00FC5CAE" w:rsidP="00FC5CAE">
            <w:pPr>
              <w:jc w:val="center"/>
              <w:rPr>
                <w:sz w:val="20"/>
                <w:szCs w:val="20"/>
              </w:rPr>
            </w:pPr>
            <w:r w:rsidRPr="00FC5CAE">
              <w:rPr>
                <w:sz w:val="20"/>
                <w:szCs w:val="20"/>
              </w:rPr>
              <w:t>45</w:t>
            </w:r>
          </w:p>
        </w:tc>
        <w:tc>
          <w:tcPr>
            <w:tcW w:w="1778" w:type="pct"/>
            <w:shd w:val="clear" w:color="auto" w:fill="auto"/>
            <w:tcMar>
              <w:top w:w="48" w:type="dxa"/>
              <w:left w:w="96" w:type="dxa"/>
              <w:bottom w:w="48" w:type="dxa"/>
              <w:right w:w="96" w:type="dxa"/>
            </w:tcMar>
            <w:vAlign w:val="center"/>
          </w:tcPr>
          <w:p w14:paraId="261973D5" w14:textId="3DC4DC19" w:rsidR="00FC5CAE" w:rsidRPr="00FC5CAE" w:rsidRDefault="001E5786" w:rsidP="00FC5CAE">
            <w:pPr>
              <w:rPr>
                <w:sz w:val="20"/>
                <w:szCs w:val="20"/>
              </w:rPr>
            </w:pPr>
            <w:hyperlink r:id="rId56" w:tooltip="Клусово (Лотошинский район)" w:history="1">
              <w:proofErr w:type="spellStart"/>
              <w:r w:rsidR="00FC5CAE" w:rsidRPr="00FC5CAE">
                <w:rPr>
                  <w:rStyle w:val="aff8"/>
                  <w:color w:val="auto"/>
                  <w:sz w:val="20"/>
                  <w:szCs w:val="20"/>
                  <w:u w:val="none"/>
                </w:rPr>
                <w:t>Клусово</w:t>
              </w:r>
              <w:proofErr w:type="spellEnd"/>
            </w:hyperlink>
          </w:p>
        </w:tc>
        <w:tc>
          <w:tcPr>
            <w:tcW w:w="1472" w:type="pct"/>
            <w:shd w:val="clear" w:color="auto" w:fill="auto"/>
            <w:tcMar>
              <w:top w:w="48" w:type="dxa"/>
              <w:left w:w="96" w:type="dxa"/>
              <w:bottom w:w="48" w:type="dxa"/>
              <w:right w:w="96" w:type="dxa"/>
            </w:tcMar>
            <w:vAlign w:val="center"/>
          </w:tcPr>
          <w:p w14:paraId="397D7E48"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E626A13" w14:textId="77777777" w:rsidR="00FC5CAE" w:rsidRPr="00FC5CAE" w:rsidRDefault="00FC5CAE" w:rsidP="00FC5CAE">
            <w:pPr>
              <w:jc w:val="center"/>
              <w:rPr>
                <w:sz w:val="20"/>
                <w:szCs w:val="20"/>
              </w:rPr>
            </w:pPr>
            <w:r w:rsidRPr="00FC5CAE">
              <w:rPr>
                <w:bCs/>
                <w:sz w:val="20"/>
                <w:szCs w:val="20"/>
              </w:rPr>
              <w:t>6</w:t>
            </w:r>
          </w:p>
        </w:tc>
      </w:tr>
      <w:tr w:rsidR="00FC5CAE" w:rsidRPr="00FC5CAE" w14:paraId="5A1E524D" w14:textId="77777777" w:rsidTr="00FC5CAE">
        <w:tc>
          <w:tcPr>
            <w:tcW w:w="349" w:type="pct"/>
            <w:shd w:val="clear" w:color="auto" w:fill="auto"/>
            <w:tcMar>
              <w:top w:w="48" w:type="dxa"/>
              <w:left w:w="96" w:type="dxa"/>
              <w:bottom w:w="48" w:type="dxa"/>
              <w:right w:w="96" w:type="dxa"/>
            </w:tcMar>
            <w:vAlign w:val="center"/>
          </w:tcPr>
          <w:p w14:paraId="57E272FA" w14:textId="77777777" w:rsidR="00FC5CAE" w:rsidRPr="00FC5CAE" w:rsidRDefault="00FC5CAE" w:rsidP="00FC5CAE">
            <w:pPr>
              <w:jc w:val="center"/>
              <w:rPr>
                <w:sz w:val="20"/>
                <w:szCs w:val="20"/>
              </w:rPr>
            </w:pPr>
            <w:r w:rsidRPr="00FC5CAE">
              <w:rPr>
                <w:sz w:val="20"/>
                <w:szCs w:val="20"/>
              </w:rPr>
              <w:t>46</w:t>
            </w:r>
          </w:p>
        </w:tc>
        <w:tc>
          <w:tcPr>
            <w:tcW w:w="1778" w:type="pct"/>
            <w:shd w:val="clear" w:color="auto" w:fill="auto"/>
            <w:tcMar>
              <w:top w:w="48" w:type="dxa"/>
              <w:left w:w="96" w:type="dxa"/>
              <w:bottom w:w="48" w:type="dxa"/>
              <w:right w:w="96" w:type="dxa"/>
            </w:tcMar>
            <w:vAlign w:val="center"/>
          </w:tcPr>
          <w:p w14:paraId="2561D5C9" w14:textId="443C9136" w:rsidR="00FC5CAE" w:rsidRPr="00FC5CAE" w:rsidRDefault="001E5786" w:rsidP="00FC5CAE">
            <w:pPr>
              <w:rPr>
                <w:sz w:val="20"/>
                <w:szCs w:val="20"/>
              </w:rPr>
            </w:pPr>
            <w:hyperlink r:id="rId57" w:tooltip="Коноплёво (Московская область)" w:history="1">
              <w:proofErr w:type="spellStart"/>
              <w:r w:rsidR="00FC5CAE" w:rsidRPr="00FC5CAE">
                <w:rPr>
                  <w:rStyle w:val="aff8"/>
                  <w:color w:val="auto"/>
                  <w:sz w:val="20"/>
                  <w:szCs w:val="20"/>
                  <w:u w:val="none"/>
                </w:rPr>
                <w:t>Коноплёво</w:t>
              </w:r>
              <w:proofErr w:type="spellEnd"/>
            </w:hyperlink>
          </w:p>
        </w:tc>
        <w:tc>
          <w:tcPr>
            <w:tcW w:w="1472" w:type="pct"/>
            <w:shd w:val="clear" w:color="auto" w:fill="auto"/>
            <w:tcMar>
              <w:top w:w="48" w:type="dxa"/>
              <w:left w:w="96" w:type="dxa"/>
              <w:bottom w:w="48" w:type="dxa"/>
              <w:right w:w="96" w:type="dxa"/>
            </w:tcMar>
            <w:vAlign w:val="center"/>
          </w:tcPr>
          <w:p w14:paraId="35534840"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7079CFC" w14:textId="77777777" w:rsidR="00FC5CAE" w:rsidRPr="00FC5CAE" w:rsidRDefault="00FC5CAE" w:rsidP="00FC5CAE">
            <w:pPr>
              <w:jc w:val="center"/>
              <w:rPr>
                <w:sz w:val="20"/>
                <w:szCs w:val="20"/>
              </w:rPr>
            </w:pPr>
            <w:r w:rsidRPr="00FC5CAE">
              <w:rPr>
                <w:bCs/>
                <w:sz w:val="20"/>
                <w:szCs w:val="20"/>
              </w:rPr>
              <w:t>158</w:t>
            </w:r>
          </w:p>
        </w:tc>
      </w:tr>
      <w:tr w:rsidR="00FC5CAE" w:rsidRPr="00FC5CAE" w14:paraId="351DB3AD" w14:textId="77777777" w:rsidTr="00FC5CAE">
        <w:tc>
          <w:tcPr>
            <w:tcW w:w="349" w:type="pct"/>
            <w:shd w:val="clear" w:color="auto" w:fill="auto"/>
            <w:tcMar>
              <w:top w:w="48" w:type="dxa"/>
              <w:left w:w="96" w:type="dxa"/>
              <w:bottom w:w="48" w:type="dxa"/>
              <w:right w:w="96" w:type="dxa"/>
            </w:tcMar>
            <w:vAlign w:val="center"/>
          </w:tcPr>
          <w:p w14:paraId="58483D3F" w14:textId="77777777" w:rsidR="00FC5CAE" w:rsidRPr="00FC5CAE" w:rsidRDefault="00FC5CAE" w:rsidP="00FC5CAE">
            <w:pPr>
              <w:jc w:val="center"/>
              <w:rPr>
                <w:sz w:val="20"/>
                <w:szCs w:val="20"/>
              </w:rPr>
            </w:pPr>
            <w:r w:rsidRPr="00FC5CAE">
              <w:rPr>
                <w:sz w:val="20"/>
                <w:szCs w:val="20"/>
              </w:rPr>
              <w:t>47</w:t>
            </w:r>
          </w:p>
        </w:tc>
        <w:tc>
          <w:tcPr>
            <w:tcW w:w="1778" w:type="pct"/>
            <w:shd w:val="clear" w:color="auto" w:fill="auto"/>
            <w:tcMar>
              <w:top w:w="48" w:type="dxa"/>
              <w:left w:w="96" w:type="dxa"/>
              <w:bottom w:w="48" w:type="dxa"/>
              <w:right w:w="96" w:type="dxa"/>
            </w:tcMar>
            <w:vAlign w:val="center"/>
          </w:tcPr>
          <w:p w14:paraId="66627B97" w14:textId="629B8E32" w:rsidR="00FC5CAE" w:rsidRPr="00FC5CAE" w:rsidRDefault="001E5786" w:rsidP="00FC5CAE">
            <w:pPr>
              <w:rPr>
                <w:sz w:val="20"/>
                <w:szCs w:val="20"/>
              </w:rPr>
            </w:pPr>
            <w:hyperlink r:id="rId58" w:tooltip="Корневское" w:history="1">
              <w:proofErr w:type="spellStart"/>
              <w:r w:rsidR="00FC5CAE" w:rsidRPr="00FC5CAE">
                <w:rPr>
                  <w:rStyle w:val="aff8"/>
                  <w:color w:val="auto"/>
                  <w:sz w:val="20"/>
                  <w:szCs w:val="20"/>
                  <w:u w:val="none"/>
                </w:rPr>
                <w:t>Корневское</w:t>
              </w:r>
              <w:proofErr w:type="spellEnd"/>
            </w:hyperlink>
          </w:p>
        </w:tc>
        <w:tc>
          <w:tcPr>
            <w:tcW w:w="1472" w:type="pct"/>
            <w:shd w:val="clear" w:color="auto" w:fill="auto"/>
            <w:tcMar>
              <w:top w:w="48" w:type="dxa"/>
              <w:left w:w="96" w:type="dxa"/>
              <w:bottom w:w="48" w:type="dxa"/>
              <w:right w:w="96" w:type="dxa"/>
            </w:tcMar>
            <w:vAlign w:val="center"/>
          </w:tcPr>
          <w:p w14:paraId="6B2C4AA9" w14:textId="77777777" w:rsidR="00FC5CAE" w:rsidRPr="00FC5CAE" w:rsidRDefault="00FC5CAE" w:rsidP="00FC5CAE">
            <w:pPr>
              <w:jc w:val="center"/>
              <w:rPr>
                <w:sz w:val="20"/>
                <w:szCs w:val="20"/>
              </w:rPr>
            </w:pPr>
            <w:r w:rsidRPr="00FC5CAE">
              <w:rPr>
                <w:sz w:val="20"/>
                <w:szCs w:val="20"/>
              </w:rPr>
              <w:t>село</w:t>
            </w:r>
          </w:p>
        </w:tc>
        <w:tc>
          <w:tcPr>
            <w:tcW w:w="1402" w:type="pct"/>
            <w:shd w:val="clear" w:color="auto" w:fill="auto"/>
            <w:tcMar>
              <w:top w:w="48" w:type="dxa"/>
              <w:left w:w="96" w:type="dxa"/>
              <w:bottom w:w="48" w:type="dxa"/>
              <w:right w:w="96" w:type="dxa"/>
            </w:tcMar>
            <w:vAlign w:val="center"/>
          </w:tcPr>
          <w:p w14:paraId="1D392A6F" w14:textId="77777777" w:rsidR="00FC5CAE" w:rsidRPr="00FC5CAE" w:rsidRDefault="00FC5CAE" w:rsidP="00FC5CAE">
            <w:pPr>
              <w:jc w:val="center"/>
              <w:rPr>
                <w:sz w:val="20"/>
                <w:szCs w:val="20"/>
              </w:rPr>
            </w:pPr>
            <w:r w:rsidRPr="00FC5CAE">
              <w:rPr>
                <w:bCs/>
                <w:sz w:val="20"/>
                <w:szCs w:val="20"/>
              </w:rPr>
              <w:t>60</w:t>
            </w:r>
          </w:p>
        </w:tc>
      </w:tr>
      <w:tr w:rsidR="00FC5CAE" w:rsidRPr="00FC5CAE" w14:paraId="342B42FD" w14:textId="77777777" w:rsidTr="00FC5CAE">
        <w:tc>
          <w:tcPr>
            <w:tcW w:w="349" w:type="pct"/>
            <w:shd w:val="clear" w:color="auto" w:fill="auto"/>
            <w:tcMar>
              <w:top w:w="48" w:type="dxa"/>
              <w:left w:w="96" w:type="dxa"/>
              <w:bottom w:w="48" w:type="dxa"/>
              <w:right w:w="96" w:type="dxa"/>
            </w:tcMar>
            <w:vAlign w:val="center"/>
          </w:tcPr>
          <w:p w14:paraId="4F82B509" w14:textId="77777777" w:rsidR="00FC5CAE" w:rsidRPr="00FC5CAE" w:rsidRDefault="00FC5CAE" w:rsidP="00FC5CAE">
            <w:pPr>
              <w:jc w:val="center"/>
              <w:rPr>
                <w:sz w:val="20"/>
                <w:szCs w:val="20"/>
              </w:rPr>
            </w:pPr>
            <w:r w:rsidRPr="00FC5CAE">
              <w:rPr>
                <w:sz w:val="20"/>
                <w:szCs w:val="20"/>
              </w:rPr>
              <w:t>48</w:t>
            </w:r>
          </w:p>
        </w:tc>
        <w:tc>
          <w:tcPr>
            <w:tcW w:w="1778" w:type="pct"/>
            <w:shd w:val="clear" w:color="auto" w:fill="auto"/>
            <w:tcMar>
              <w:top w:w="48" w:type="dxa"/>
              <w:left w:w="96" w:type="dxa"/>
              <w:bottom w:w="48" w:type="dxa"/>
              <w:right w:w="96" w:type="dxa"/>
            </w:tcMar>
            <w:vAlign w:val="center"/>
          </w:tcPr>
          <w:p w14:paraId="6467F528" w14:textId="04AAFC3E" w:rsidR="00FC5CAE" w:rsidRPr="00FC5CAE" w:rsidRDefault="001E5786" w:rsidP="00FC5CAE">
            <w:pPr>
              <w:rPr>
                <w:sz w:val="20"/>
                <w:szCs w:val="20"/>
              </w:rPr>
            </w:pPr>
            <w:hyperlink r:id="rId59" w:tooltip="Котляково (Лотошинский район)" w:history="1">
              <w:proofErr w:type="spellStart"/>
              <w:r w:rsidR="00FC5CAE" w:rsidRPr="00FC5CAE">
                <w:rPr>
                  <w:rStyle w:val="aff8"/>
                  <w:color w:val="auto"/>
                  <w:sz w:val="20"/>
                  <w:szCs w:val="20"/>
                  <w:u w:val="none"/>
                </w:rPr>
                <w:t>Котляково</w:t>
              </w:r>
              <w:proofErr w:type="spellEnd"/>
            </w:hyperlink>
          </w:p>
        </w:tc>
        <w:tc>
          <w:tcPr>
            <w:tcW w:w="1472" w:type="pct"/>
            <w:shd w:val="clear" w:color="auto" w:fill="auto"/>
            <w:tcMar>
              <w:top w:w="48" w:type="dxa"/>
              <w:left w:w="96" w:type="dxa"/>
              <w:bottom w:w="48" w:type="dxa"/>
              <w:right w:w="96" w:type="dxa"/>
            </w:tcMar>
            <w:vAlign w:val="center"/>
          </w:tcPr>
          <w:p w14:paraId="0334E60A"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F69AD54" w14:textId="77777777" w:rsidR="00FC5CAE" w:rsidRPr="00FC5CAE" w:rsidRDefault="00FC5CAE" w:rsidP="00FC5CAE">
            <w:pPr>
              <w:jc w:val="center"/>
              <w:rPr>
                <w:sz w:val="20"/>
                <w:szCs w:val="20"/>
              </w:rPr>
            </w:pPr>
            <w:r w:rsidRPr="00FC5CAE">
              <w:rPr>
                <w:bCs/>
                <w:sz w:val="20"/>
                <w:szCs w:val="20"/>
              </w:rPr>
              <w:t>5</w:t>
            </w:r>
          </w:p>
        </w:tc>
      </w:tr>
      <w:tr w:rsidR="00FC5CAE" w:rsidRPr="00FC5CAE" w14:paraId="415C2B60" w14:textId="77777777" w:rsidTr="00FC5CAE">
        <w:tc>
          <w:tcPr>
            <w:tcW w:w="349" w:type="pct"/>
            <w:shd w:val="clear" w:color="auto" w:fill="auto"/>
            <w:tcMar>
              <w:top w:w="48" w:type="dxa"/>
              <w:left w:w="96" w:type="dxa"/>
              <w:bottom w:w="48" w:type="dxa"/>
              <w:right w:w="96" w:type="dxa"/>
            </w:tcMar>
            <w:vAlign w:val="center"/>
          </w:tcPr>
          <w:p w14:paraId="7AB5BBB9" w14:textId="77777777" w:rsidR="00FC5CAE" w:rsidRPr="00FC5CAE" w:rsidRDefault="00FC5CAE" w:rsidP="00FC5CAE">
            <w:pPr>
              <w:jc w:val="center"/>
              <w:rPr>
                <w:sz w:val="20"/>
                <w:szCs w:val="20"/>
              </w:rPr>
            </w:pPr>
            <w:r w:rsidRPr="00FC5CAE">
              <w:rPr>
                <w:sz w:val="20"/>
                <w:szCs w:val="20"/>
              </w:rPr>
              <w:t>49</w:t>
            </w:r>
          </w:p>
        </w:tc>
        <w:tc>
          <w:tcPr>
            <w:tcW w:w="1778" w:type="pct"/>
            <w:shd w:val="clear" w:color="auto" w:fill="auto"/>
            <w:tcMar>
              <w:top w:w="48" w:type="dxa"/>
              <w:left w:w="96" w:type="dxa"/>
              <w:bottom w:w="48" w:type="dxa"/>
              <w:right w:w="96" w:type="dxa"/>
            </w:tcMar>
            <w:vAlign w:val="center"/>
          </w:tcPr>
          <w:p w14:paraId="28EFA3EA" w14:textId="2E9B9577" w:rsidR="00FC5CAE" w:rsidRPr="00FC5CAE" w:rsidRDefault="001E5786" w:rsidP="00FC5CAE">
            <w:pPr>
              <w:rPr>
                <w:sz w:val="20"/>
                <w:szCs w:val="20"/>
              </w:rPr>
            </w:pPr>
            <w:hyperlink r:id="rId60" w:tooltip="Круглово (Лотошинский район)" w:history="1">
              <w:proofErr w:type="spellStart"/>
              <w:r w:rsidR="00FC5CAE" w:rsidRPr="00FC5CAE">
                <w:rPr>
                  <w:rStyle w:val="aff8"/>
                  <w:color w:val="auto"/>
                  <w:sz w:val="20"/>
                  <w:szCs w:val="20"/>
                  <w:u w:val="none"/>
                </w:rPr>
                <w:t>Круглово</w:t>
              </w:r>
              <w:proofErr w:type="spellEnd"/>
            </w:hyperlink>
          </w:p>
        </w:tc>
        <w:tc>
          <w:tcPr>
            <w:tcW w:w="1472" w:type="pct"/>
            <w:shd w:val="clear" w:color="auto" w:fill="auto"/>
            <w:tcMar>
              <w:top w:w="48" w:type="dxa"/>
              <w:left w:w="96" w:type="dxa"/>
              <w:bottom w:w="48" w:type="dxa"/>
              <w:right w:w="96" w:type="dxa"/>
            </w:tcMar>
            <w:vAlign w:val="center"/>
          </w:tcPr>
          <w:p w14:paraId="0C701DA8"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42E5ABF" w14:textId="77777777" w:rsidR="00FC5CAE" w:rsidRPr="00FC5CAE" w:rsidRDefault="00FC5CAE" w:rsidP="00FC5CAE">
            <w:pPr>
              <w:jc w:val="center"/>
              <w:rPr>
                <w:sz w:val="20"/>
                <w:szCs w:val="20"/>
              </w:rPr>
            </w:pPr>
            <w:r w:rsidRPr="00FC5CAE">
              <w:rPr>
                <w:bCs/>
                <w:sz w:val="20"/>
                <w:szCs w:val="20"/>
              </w:rPr>
              <w:t>45</w:t>
            </w:r>
          </w:p>
        </w:tc>
      </w:tr>
      <w:tr w:rsidR="00FC5CAE" w:rsidRPr="00FC5CAE" w14:paraId="3BACD754" w14:textId="77777777" w:rsidTr="00FC5CAE">
        <w:tc>
          <w:tcPr>
            <w:tcW w:w="349" w:type="pct"/>
            <w:shd w:val="clear" w:color="auto" w:fill="auto"/>
            <w:tcMar>
              <w:top w:w="48" w:type="dxa"/>
              <w:left w:w="96" w:type="dxa"/>
              <w:bottom w:w="48" w:type="dxa"/>
              <w:right w:w="96" w:type="dxa"/>
            </w:tcMar>
            <w:vAlign w:val="center"/>
          </w:tcPr>
          <w:p w14:paraId="07F8E17D" w14:textId="77777777" w:rsidR="00FC5CAE" w:rsidRPr="00FC5CAE" w:rsidRDefault="00FC5CAE" w:rsidP="00FC5CAE">
            <w:pPr>
              <w:jc w:val="center"/>
              <w:rPr>
                <w:sz w:val="20"/>
                <w:szCs w:val="20"/>
              </w:rPr>
            </w:pPr>
            <w:r w:rsidRPr="00FC5CAE">
              <w:rPr>
                <w:sz w:val="20"/>
                <w:szCs w:val="20"/>
              </w:rPr>
              <w:t>50</w:t>
            </w:r>
          </w:p>
        </w:tc>
        <w:tc>
          <w:tcPr>
            <w:tcW w:w="1778" w:type="pct"/>
            <w:shd w:val="clear" w:color="auto" w:fill="auto"/>
            <w:tcMar>
              <w:top w:w="48" w:type="dxa"/>
              <w:left w:w="96" w:type="dxa"/>
              <w:bottom w:w="48" w:type="dxa"/>
              <w:right w:w="96" w:type="dxa"/>
            </w:tcMar>
            <w:vAlign w:val="center"/>
          </w:tcPr>
          <w:p w14:paraId="71EF2331" w14:textId="21C1BFE3" w:rsidR="00FC5CAE" w:rsidRPr="00FC5CAE" w:rsidRDefault="001E5786" w:rsidP="00FC5CAE">
            <w:pPr>
              <w:rPr>
                <w:sz w:val="20"/>
                <w:szCs w:val="20"/>
              </w:rPr>
            </w:pPr>
            <w:hyperlink r:id="rId61" w:tooltip="Кряково (Московская область)" w:history="1">
              <w:proofErr w:type="spellStart"/>
              <w:r w:rsidR="00FC5CAE" w:rsidRPr="00FC5CAE">
                <w:rPr>
                  <w:rStyle w:val="aff8"/>
                  <w:color w:val="auto"/>
                  <w:sz w:val="20"/>
                  <w:szCs w:val="20"/>
                  <w:u w:val="none"/>
                </w:rPr>
                <w:t>Кряково</w:t>
              </w:r>
              <w:proofErr w:type="spellEnd"/>
            </w:hyperlink>
          </w:p>
        </w:tc>
        <w:tc>
          <w:tcPr>
            <w:tcW w:w="1472" w:type="pct"/>
            <w:shd w:val="clear" w:color="auto" w:fill="auto"/>
            <w:tcMar>
              <w:top w:w="48" w:type="dxa"/>
              <w:left w:w="96" w:type="dxa"/>
              <w:bottom w:w="48" w:type="dxa"/>
              <w:right w:w="96" w:type="dxa"/>
            </w:tcMar>
            <w:vAlign w:val="center"/>
          </w:tcPr>
          <w:p w14:paraId="7E260423"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3799DF1" w14:textId="77777777" w:rsidR="00FC5CAE" w:rsidRPr="00FC5CAE" w:rsidRDefault="00FC5CAE" w:rsidP="00FC5CAE">
            <w:pPr>
              <w:jc w:val="center"/>
              <w:rPr>
                <w:sz w:val="20"/>
                <w:szCs w:val="20"/>
              </w:rPr>
            </w:pPr>
            <w:r w:rsidRPr="00FC5CAE">
              <w:rPr>
                <w:bCs/>
                <w:sz w:val="20"/>
                <w:szCs w:val="20"/>
              </w:rPr>
              <w:t>27</w:t>
            </w:r>
          </w:p>
        </w:tc>
      </w:tr>
      <w:tr w:rsidR="00FC5CAE" w:rsidRPr="00FC5CAE" w14:paraId="4425F2BE" w14:textId="77777777" w:rsidTr="00FC5CAE">
        <w:tc>
          <w:tcPr>
            <w:tcW w:w="349" w:type="pct"/>
            <w:shd w:val="clear" w:color="auto" w:fill="auto"/>
            <w:tcMar>
              <w:top w:w="48" w:type="dxa"/>
              <w:left w:w="96" w:type="dxa"/>
              <w:bottom w:w="48" w:type="dxa"/>
              <w:right w:w="96" w:type="dxa"/>
            </w:tcMar>
            <w:vAlign w:val="center"/>
          </w:tcPr>
          <w:p w14:paraId="70CD94DE" w14:textId="77777777" w:rsidR="00FC5CAE" w:rsidRPr="00FC5CAE" w:rsidRDefault="00FC5CAE" w:rsidP="00FC5CAE">
            <w:pPr>
              <w:jc w:val="center"/>
              <w:rPr>
                <w:sz w:val="20"/>
                <w:szCs w:val="20"/>
              </w:rPr>
            </w:pPr>
            <w:r w:rsidRPr="00FC5CAE">
              <w:rPr>
                <w:sz w:val="20"/>
                <w:szCs w:val="20"/>
              </w:rPr>
              <w:t>51</w:t>
            </w:r>
          </w:p>
        </w:tc>
        <w:tc>
          <w:tcPr>
            <w:tcW w:w="1778" w:type="pct"/>
            <w:shd w:val="clear" w:color="auto" w:fill="auto"/>
            <w:tcMar>
              <w:top w:w="48" w:type="dxa"/>
              <w:left w:w="96" w:type="dxa"/>
              <w:bottom w:w="48" w:type="dxa"/>
              <w:right w:w="96" w:type="dxa"/>
            </w:tcMar>
            <w:vAlign w:val="center"/>
          </w:tcPr>
          <w:p w14:paraId="19D5034F" w14:textId="20EB3026" w:rsidR="00FC5CAE" w:rsidRPr="00FC5CAE" w:rsidRDefault="001E5786" w:rsidP="00FC5CAE">
            <w:pPr>
              <w:rPr>
                <w:sz w:val="20"/>
                <w:szCs w:val="20"/>
              </w:rPr>
            </w:pPr>
            <w:hyperlink r:id="rId62" w:tooltip="Кудрино (Лотошинский район)" w:history="1">
              <w:proofErr w:type="spellStart"/>
              <w:r w:rsidR="00FC5CAE" w:rsidRPr="00FC5CAE">
                <w:rPr>
                  <w:rStyle w:val="aff8"/>
                  <w:color w:val="auto"/>
                  <w:sz w:val="20"/>
                  <w:szCs w:val="20"/>
                  <w:u w:val="none"/>
                </w:rPr>
                <w:t>Кудрино</w:t>
              </w:r>
              <w:proofErr w:type="spellEnd"/>
            </w:hyperlink>
          </w:p>
        </w:tc>
        <w:tc>
          <w:tcPr>
            <w:tcW w:w="1472" w:type="pct"/>
            <w:shd w:val="clear" w:color="auto" w:fill="auto"/>
            <w:tcMar>
              <w:top w:w="48" w:type="dxa"/>
              <w:left w:w="96" w:type="dxa"/>
              <w:bottom w:w="48" w:type="dxa"/>
              <w:right w:w="96" w:type="dxa"/>
            </w:tcMar>
            <w:vAlign w:val="center"/>
          </w:tcPr>
          <w:p w14:paraId="1BECAE8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1EFB5FF" w14:textId="77777777" w:rsidR="00FC5CAE" w:rsidRPr="00FC5CAE" w:rsidRDefault="00FC5CAE" w:rsidP="00FC5CAE">
            <w:pPr>
              <w:jc w:val="center"/>
              <w:rPr>
                <w:sz w:val="20"/>
                <w:szCs w:val="20"/>
              </w:rPr>
            </w:pPr>
            <w:r w:rsidRPr="00FC5CAE">
              <w:rPr>
                <w:bCs/>
                <w:sz w:val="20"/>
                <w:szCs w:val="20"/>
              </w:rPr>
              <w:t>3</w:t>
            </w:r>
          </w:p>
        </w:tc>
      </w:tr>
      <w:tr w:rsidR="00FC5CAE" w:rsidRPr="00FC5CAE" w14:paraId="14C2EF4E" w14:textId="77777777" w:rsidTr="00FC5CAE">
        <w:tc>
          <w:tcPr>
            <w:tcW w:w="349" w:type="pct"/>
            <w:shd w:val="clear" w:color="auto" w:fill="auto"/>
            <w:tcMar>
              <w:top w:w="48" w:type="dxa"/>
              <w:left w:w="96" w:type="dxa"/>
              <w:bottom w:w="48" w:type="dxa"/>
              <w:right w:w="96" w:type="dxa"/>
            </w:tcMar>
            <w:vAlign w:val="center"/>
          </w:tcPr>
          <w:p w14:paraId="7EDE4D91" w14:textId="77777777" w:rsidR="00FC5CAE" w:rsidRPr="00FC5CAE" w:rsidRDefault="00FC5CAE" w:rsidP="00FC5CAE">
            <w:pPr>
              <w:jc w:val="center"/>
              <w:rPr>
                <w:sz w:val="20"/>
                <w:szCs w:val="20"/>
              </w:rPr>
            </w:pPr>
            <w:r w:rsidRPr="00FC5CAE">
              <w:rPr>
                <w:sz w:val="20"/>
                <w:szCs w:val="20"/>
              </w:rPr>
              <w:t>52</w:t>
            </w:r>
          </w:p>
        </w:tc>
        <w:tc>
          <w:tcPr>
            <w:tcW w:w="1778" w:type="pct"/>
            <w:shd w:val="clear" w:color="auto" w:fill="auto"/>
            <w:tcMar>
              <w:top w:w="48" w:type="dxa"/>
              <w:left w:w="96" w:type="dxa"/>
              <w:bottom w:w="48" w:type="dxa"/>
              <w:right w:w="96" w:type="dxa"/>
            </w:tcMar>
            <w:vAlign w:val="center"/>
          </w:tcPr>
          <w:p w14:paraId="3152BF1E" w14:textId="79A2DC9F" w:rsidR="00FC5CAE" w:rsidRPr="00FC5CAE" w:rsidRDefault="001E5786" w:rsidP="00FC5CAE">
            <w:pPr>
              <w:rPr>
                <w:sz w:val="20"/>
                <w:szCs w:val="20"/>
              </w:rPr>
            </w:pPr>
            <w:hyperlink r:id="rId63" w:tooltip="Кузяево (Лотошинский район)" w:history="1">
              <w:r w:rsidR="00FC5CAE" w:rsidRPr="00FC5CAE">
                <w:rPr>
                  <w:rStyle w:val="aff8"/>
                  <w:color w:val="auto"/>
                  <w:sz w:val="20"/>
                  <w:szCs w:val="20"/>
                  <w:u w:val="none"/>
                </w:rPr>
                <w:t>Кузяево</w:t>
              </w:r>
            </w:hyperlink>
          </w:p>
        </w:tc>
        <w:tc>
          <w:tcPr>
            <w:tcW w:w="1472" w:type="pct"/>
            <w:shd w:val="clear" w:color="auto" w:fill="auto"/>
            <w:tcMar>
              <w:top w:w="48" w:type="dxa"/>
              <w:left w:w="96" w:type="dxa"/>
              <w:bottom w:w="48" w:type="dxa"/>
              <w:right w:w="96" w:type="dxa"/>
            </w:tcMar>
            <w:vAlign w:val="center"/>
          </w:tcPr>
          <w:p w14:paraId="4E7ABD16"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5B4D101" w14:textId="77777777" w:rsidR="00FC5CAE" w:rsidRPr="00FC5CAE" w:rsidRDefault="00FC5CAE" w:rsidP="00FC5CAE">
            <w:pPr>
              <w:jc w:val="center"/>
              <w:rPr>
                <w:sz w:val="20"/>
                <w:szCs w:val="20"/>
              </w:rPr>
            </w:pPr>
            <w:r w:rsidRPr="00FC5CAE">
              <w:rPr>
                <w:bCs/>
                <w:sz w:val="20"/>
                <w:szCs w:val="20"/>
              </w:rPr>
              <w:t>11</w:t>
            </w:r>
          </w:p>
        </w:tc>
      </w:tr>
      <w:tr w:rsidR="00FC5CAE" w:rsidRPr="00FC5CAE" w14:paraId="148B0F87" w14:textId="77777777" w:rsidTr="00FC5CAE">
        <w:tc>
          <w:tcPr>
            <w:tcW w:w="349" w:type="pct"/>
            <w:shd w:val="clear" w:color="auto" w:fill="auto"/>
            <w:tcMar>
              <w:top w:w="48" w:type="dxa"/>
              <w:left w:w="96" w:type="dxa"/>
              <w:bottom w:w="48" w:type="dxa"/>
              <w:right w:w="96" w:type="dxa"/>
            </w:tcMar>
            <w:vAlign w:val="center"/>
          </w:tcPr>
          <w:p w14:paraId="156331F2" w14:textId="77777777" w:rsidR="00FC5CAE" w:rsidRPr="00FC5CAE" w:rsidRDefault="00FC5CAE" w:rsidP="00FC5CAE">
            <w:pPr>
              <w:jc w:val="center"/>
              <w:rPr>
                <w:sz w:val="20"/>
                <w:szCs w:val="20"/>
              </w:rPr>
            </w:pPr>
            <w:r w:rsidRPr="00FC5CAE">
              <w:rPr>
                <w:sz w:val="20"/>
                <w:szCs w:val="20"/>
              </w:rPr>
              <w:t>53</w:t>
            </w:r>
          </w:p>
        </w:tc>
        <w:tc>
          <w:tcPr>
            <w:tcW w:w="1778" w:type="pct"/>
            <w:shd w:val="clear" w:color="auto" w:fill="auto"/>
            <w:tcMar>
              <w:top w:w="48" w:type="dxa"/>
              <w:left w:w="96" w:type="dxa"/>
              <w:bottom w:w="48" w:type="dxa"/>
              <w:right w:w="96" w:type="dxa"/>
            </w:tcMar>
            <w:vAlign w:val="center"/>
          </w:tcPr>
          <w:p w14:paraId="197FC3A5" w14:textId="77F6B027" w:rsidR="00FC5CAE" w:rsidRPr="00FC5CAE" w:rsidRDefault="001E5786" w:rsidP="00FC5CAE">
            <w:pPr>
              <w:rPr>
                <w:sz w:val="20"/>
                <w:szCs w:val="20"/>
              </w:rPr>
            </w:pPr>
            <w:hyperlink r:id="rId64" w:tooltip="Кульпино (Лотошинский район)" w:history="1">
              <w:proofErr w:type="spellStart"/>
              <w:r w:rsidR="00FC5CAE" w:rsidRPr="00FC5CAE">
                <w:rPr>
                  <w:rStyle w:val="aff8"/>
                  <w:color w:val="auto"/>
                  <w:sz w:val="20"/>
                  <w:szCs w:val="20"/>
                  <w:u w:val="none"/>
                </w:rPr>
                <w:t>Кульпино</w:t>
              </w:r>
              <w:proofErr w:type="spellEnd"/>
            </w:hyperlink>
          </w:p>
        </w:tc>
        <w:tc>
          <w:tcPr>
            <w:tcW w:w="1472" w:type="pct"/>
            <w:shd w:val="clear" w:color="auto" w:fill="auto"/>
            <w:tcMar>
              <w:top w:w="48" w:type="dxa"/>
              <w:left w:w="96" w:type="dxa"/>
              <w:bottom w:w="48" w:type="dxa"/>
              <w:right w:w="96" w:type="dxa"/>
            </w:tcMar>
            <w:vAlign w:val="center"/>
          </w:tcPr>
          <w:p w14:paraId="5581434B"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AFF707B" w14:textId="77777777" w:rsidR="00FC5CAE" w:rsidRPr="00FC5CAE" w:rsidRDefault="00FC5CAE" w:rsidP="00FC5CAE">
            <w:pPr>
              <w:jc w:val="center"/>
              <w:rPr>
                <w:sz w:val="20"/>
                <w:szCs w:val="20"/>
              </w:rPr>
            </w:pPr>
            <w:r w:rsidRPr="00FC5CAE">
              <w:rPr>
                <w:bCs/>
                <w:sz w:val="20"/>
                <w:szCs w:val="20"/>
              </w:rPr>
              <w:t>385</w:t>
            </w:r>
          </w:p>
        </w:tc>
      </w:tr>
      <w:tr w:rsidR="00FC5CAE" w:rsidRPr="00FC5CAE" w14:paraId="343CAD56" w14:textId="77777777" w:rsidTr="00FC5CAE">
        <w:tc>
          <w:tcPr>
            <w:tcW w:w="349" w:type="pct"/>
            <w:shd w:val="clear" w:color="auto" w:fill="auto"/>
            <w:tcMar>
              <w:top w:w="48" w:type="dxa"/>
              <w:left w:w="96" w:type="dxa"/>
              <w:bottom w:w="48" w:type="dxa"/>
              <w:right w:w="96" w:type="dxa"/>
            </w:tcMar>
            <w:vAlign w:val="center"/>
          </w:tcPr>
          <w:p w14:paraId="35DF76A6" w14:textId="77777777" w:rsidR="00FC5CAE" w:rsidRPr="00FC5CAE" w:rsidRDefault="00FC5CAE" w:rsidP="00FC5CAE">
            <w:pPr>
              <w:jc w:val="center"/>
              <w:rPr>
                <w:sz w:val="20"/>
                <w:szCs w:val="20"/>
              </w:rPr>
            </w:pPr>
            <w:r w:rsidRPr="00FC5CAE">
              <w:rPr>
                <w:sz w:val="20"/>
                <w:szCs w:val="20"/>
              </w:rPr>
              <w:t>54</w:t>
            </w:r>
          </w:p>
        </w:tc>
        <w:tc>
          <w:tcPr>
            <w:tcW w:w="1778" w:type="pct"/>
            <w:shd w:val="clear" w:color="auto" w:fill="auto"/>
            <w:tcMar>
              <w:top w:w="48" w:type="dxa"/>
              <w:left w:w="96" w:type="dxa"/>
              <w:bottom w:w="48" w:type="dxa"/>
              <w:right w:w="96" w:type="dxa"/>
            </w:tcMar>
            <w:vAlign w:val="center"/>
          </w:tcPr>
          <w:p w14:paraId="58D79884" w14:textId="4DD0B3B1" w:rsidR="00FC5CAE" w:rsidRPr="00FC5CAE" w:rsidRDefault="001E5786" w:rsidP="00FC5CAE">
            <w:pPr>
              <w:rPr>
                <w:sz w:val="20"/>
                <w:szCs w:val="20"/>
              </w:rPr>
            </w:pPr>
            <w:hyperlink r:id="rId65" w:tooltip="Курвино" w:history="1">
              <w:proofErr w:type="spellStart"/>
              <w:r w:rsidR="00FC5CAE" w:rsidRPr="00FC5CAE">
                <w:rPr>
                  <w:rStyle w:val="aff8"/>
                  <w:color w:val="auto"/>
                  <w:sz w:val="20"/>
                  <w:szCs w:val="20"/>
                  <w:u w:val="none"/>
                </w:rPr>
                <w:t>Курвино</w:t>
              </w:r>
              <w:proofErr w:type="spellEnd"/>
            </w:hyperlink>
          </w:p>
        </w:tc>
        <w:tc>
          <w:tcPr>
            <w:tcW w:w="1472" w:type="pct"/>
            <w:shd w:val="clear" w:color="auto" w:fill="auto"/>
            <w:tcMar>
              <w:top w:w="48" w:type="dxa"/>
              <w:left w:w="96" w:type="dxa"/>
              <w:bottom w:w="48" w:type="dxa"/>
              <w:right w:w="96" w:type="dxa"/>
            </w:tcMar>
            <w:vAlign w:val="center"/>
          </w:tcPr>
          <w:p w14:paraId="6202F477"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26696461" w14:textId="77777777" w:rsidR="00FC5CAE" w:rsidRPr="00FC5CAE" w:rsidRDefault="00FC5CAE" w:rsidP="00FC5CAE">
            <w:pPr>
              <w:jc w:val="center"/>
              <w:rPr>
                <w:sz w:val="20"/>
                <w:szCs w:val="20"/>
              </w:rPr>
            </w:pPr>
            <w:r w:rsidRPr="00FC5CAE">
              <w:rPr>
                <w:bCs/>
                <w:sz w:val="20"/>
                <w:szCs w:val="20"/>
              </w:rPr>
              <w:t>7</w:t>
            </w:r>
          </w:p>
        </w:tc>
      </w:tr>
      <w:tr w:rsidR="00FC5CAE" w:rsidRPr="00FC5CAE" w14:paraId="0FAE28C3" w14:textId="77777777" w:rsidTr="00FC5CAE">
        <w:tc>
          <w:tcPr>
            <w:tcW w:w="349" w:type="pct"/>
            <w:shd w:val="clear" w:color="auto" w:fill="auto"/>
            <w:tcMar>
              <w:top w:w="48" w:type="dxa"/>
              <w:left w:w="96" w:type="dxa"/>
              <w:bottom w:w="48" w:type="dxa"/>
              <w:right w:w="96" w:type="dxa"/>
            </w:tcMar>
            <w:vAlign w:val="center"/>
          </w:tcPr>
          <w:p w14:paraId="16D29CC1" w14:textId="77777777" w:rsidR="00FC5CAE" w:rsidRPr="00FC5CAE" w:rsidRDefault="00FC5CAE" w:rsidP="00FC5CAE">
            <w:pPr>
              <w:jc w:val="center"/>
              <w:rPr>
                <w:sz w:val="20"/>
                <w:szCs w:val="20"/>
              </w:rPr>
            </w:pPr>
            <w:r w:rsidRPr="00FC5CAE">
              <w:rPr>
                <w:sz w:val="20"/>
                <w:szCs w:val="20"/>
              </w:rPr>
              <w:t>55</w:t>
            </w:r>
          </w:p>
        </w:tc>
        <w:tc>
          <w:tcPr>
            <w:tcW w:w="1778" w:type="pct"/>
            <w:shd w:val="clear" w:color="auto" w:fill="auto"/>
            <w:tcMar>
              <w:top w:w="48" w:type="dxa"/>
              <w:left w:w="96" w:type="dxa"/>
              <w:bottom w:w="48" w:type="dxa"/>
              <w:right w:w="96" w:type="dxa"/>
            </w:tcMar>
            <w:vAlign w:val="center"/>
          </w:tcPr>
          <w:p w14:paraId="28D449CB" w14:textId="5A8A59F3" w:rsidR="00FC5CAE" w:rsidRPr="00FC5CAE" w:rsidRDefault="001E5786" w:rsidP="00FC5CAE">
            <w:pPr>
              <w:rPr>
                <w:sz w:val="20"/>
                <w:szCs w:val="20"/>
              </w:rPr>
            </w:pPr>
            <w:hyperlink r:id="rId66" w:tooltip="Курятниково" w:history="1">
              <w:proofErr w:type="spellStart"/>
              <w:r w:rsidR="00FC5CAE" w:rsidRPr="00FC5CAE">
                <w:rPr>
                  <w:rStyle w:val="aff8"/>
                  <w:color w:val="auto"/>
                  <w:sz w:val="20"/>
                  <w:szCs w:val="20"/>
                  <w:u w:val="none"/>
                </w:rPr>
                <w:t>Курятниково</w:t>
              </w:r>
              <w:proofErr w:type="spellEnd"/>
            </w:hyperlink>
          </w:p>
        </w:tc>
        <w:tc>
          <w:tcPr>
            <w:tcW w:w="1472" w:type="pct"/>
            <w:shd w:val="clear" w:color="auto" w:fill="auto"/>
            <w:tcMar>
              <w:top w:w="48" w:type="dxa"/>
              <w:left w:w="96" w:type="dxa"/>
              <w:bottom w:w="48" w:type="dxa"/>
              <w:right w:w="96" w:type="dxa"/>
            </w:tcMar>
            <w:vAlign w:val="center"/>
          </w:tcPr>
          <w:p w14:paraId="731FB4A1"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2261740F" w14:textId="77777777" w:rsidR="00FC5CAE" w:rsidRPr="00FC5CAE" w:rsidRDefault="00FC5CAE" w:rsidP="00FC5CAE">
            <w:pPr>
              <w:jc w:val="center"/>
              <w:rPr>
                <w:sz w:val="20"/>
                <w:szCs w:val="20"/>
              </w:rPr>
            </w:pPr>
            <w:r w:rsidRPr="00FC5CAE">
              <w:rPr>
                <w:bCs/>
                <w:sz w:val="20"/>
                <w:szCs w:val="20"/>
              </w:rPr>
              <w:t>2</w:t>
            </w:r>
          </w:p>
        </w:tc>
      </w:tr>
      <w:tr w:rsidR="00FC5CAE" w:rsidRPr="00FC5CAE" w14:paraId="4B8B2DE3" w14:textId="77777777" w:rsidTr="00FC5CAE">
        <w:tc>
          <w:tcPr>
            <w:tcW w:w="349" w:type="pct"/>
            <w:shd w:val="clear" w:color="auto" w:fill="auto"/>
            <w:tcMar>
              <w:top w:w="48" w:type="dxa"/>
              <w:left w:w="96" w:type="dxa"/>
              <w:bottom w:w="48" w:type="dxa"/>
              <w:right w:w="96" w:type="dxa"/>
            </w:tcMar>
            <w:vAlign w:val="center"/>
          </w:tcPr>
          <w:p w14:paraId="275E74FE" w14:textId="77777777" w:rsidR="00FC5CAE" w:rsidRPr="00FC5CAE" w:rsidRDefault="00FC5CAE" w:rsidP="00FC5CAE">
            <w:pPr>
              <w:jc w:val="center"/>
              <w:rPr>
                <w:sz w:val="20"/>
                <w:szCs w:val="20"/>
              </w:rPr>
            </w:pPr>
            <w:r w:rsidRPr="00FC5CAE">
              <w:rPr>
                <w:sz w:val="20"/>
                <w:szCs w:val="20"/>
              </w:rPr>
              <w:t>56</w:t>
            </w:r>
          </w:p>
        </w:tc>
        <w:tc>
          <w:tcPr>
            <w:tcW w:w="1778" w:type="pct"/>
            <w:shd w:val="clear" w:color="auto" w:fill="auto"/>
            <w:tcMar>
              <w:top w:w="48" w:type="dxa"/>
              <w:left w:w="96" w:type="dxa"/>
              <w:bottom w:w="48" w:type="dxa"/>
              <w:right w:w="96" w:type="dxa"/>
            </w:tcMar>
            <w:vAlign w:val="center"/>
          </w:tcPr>
          <w:p w14:paraId="6DBAF7EE" w14:textId="08A9B884" w:rsidR="00FC5CAE" w:rsidRPr="00FC5CAE" w:rsidRDefault="001E5786" w:rsidP="00FC5CAE">
            <w:pPr>
              <w:rPr>
                <w:sz w:val="20"/>
                <w:szCs w:val="20"/>
              </w:rPr>
            </w:pPr>
            <w:hyperlink r:id="rId67" w:tooltip="Кушелово" w:history="1">
              <w:proofErr w:type="spellStart"/>
              <w:r w:rsidR="00FC5CAE" w:rsidRPr="00FC5CAE">
                <w:rPr>
                  <w:rStyle w:val="aff8"/>
                  <w:color w:val="auto"/>
                  <w:sz w:val="20"/>
                  <w:szCs w:val="20"/>
                  <w:u w:val="none"/>
                </w:rPr>
                <w:t>Кушелово</w:t>
              </w:r>
              <w:proofErr w:type="spellEnd"/>
            </w:hyperlink>
          </w:p>
        </w:tc>
        <w:tc>
          <w:tcPr>
            <w:tcW w:w="1472" w:type="pct"/>
            <w:shd w:val="clear" w:color="auto" w:fill="auto"/>
            <w:tcMar>
              <w:top w:w="48" w:type="dxa"/>
              <w:left w:w="96" w:type="dxa"/>
              <w:bottom w:w="48" w:type="dxa"/>
              <w:right w:w="96" w:type="dxa"/>
            </w:tcMar>
            <w:vAlign w:val="center"/>
          </w:tcPr>
          <w:p w14:paraId="38C6667D"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2E569B29" w14:textId="77777777" w:rsidR="00FC5CAE" w:rsidRPr="00FC5CAE" w:rsidRDefault="00FC5CAE" w:rsidP="00FC5CAE">
            <w:pPr>
              <w:jc w:val="center"/>
              <w:rPr>
                <w:sz w:val="20"/>
                <w:szCs w:val="20"/>
              </w:rPr>
            </w:pPr>
            <w:r w:rsidRPr="00FC5CAE">
              <w:rPr>
                <w:bCs/>
                <w:sz w:val="20"/>
                <w:szCs w:val="20"/>
              </w:rPr>
              <w:t>32</w:t>
            </w:r>
          </w:p>
        </w:tc>
      </w:tr>
      <w:tr w:rsidR="00FC5CAE" w:rsidRPr="00FC5CAE" w14:paraId="7A6BE8D0" w14:textId="77777777" w:rsidTr="00FC5CAE">
        <w:tc>
          <w:tcPr>
            <w:tcW w:w="349" w:type="pct"/>
            <w:shd w:val="clear" w:color="auto" w:fill="auto"/>
            <w:tcMar>
              <w:top w:w="48" w:type="dxa"/>
              <w:left w:w="96" w:type="dxa"/>
              <w:bottom w:w="48" w:type="dxa"/>
              <w:right w:w="96" w:type="dxa"/>
            </w:tcMar>
            <w:vAlign w:val="center"/>
          </w:tcPr>
          <w:p w14:paraId="356C4DEF" w14:textId="77777777" w:rsidR="00FC5CAE" w:rsidRPr="00FC5CAE" w:rsidRDefault="00FC5CAE" w:rsidP="00FC5CAE">
            <w:pPr>
              <w:jc w:val="center"/>
              <w:rPr>
                <w:sz w:val="20"/>
                <w:szCs w:val="20"/>
              </w:rPr>
            </w:pPr>
            <w:r w:rsidRPr="00FC5CAE">
              <w:rPr>
                <w:sz w:val="20"/>
                <w:szCs w:val="20"/>
              </w:rPr>
              <w:lastRenderedPageBreak/>
              <w:t>57</w:t>
            </w:r>
          </w:p>
        </w:tc>
        <w:tc>
          <w:tcPr>
            <w:tcW w:w="1778" w:type="pct"/>
            <w:shd w:val="clear" w:color="auto" w:fill="auto"/>
            <w:tcMar>
              <w:top w:w="48" w:type="dxa"/>
              <w:left w:w="96" w:type="dxa"/>
              <w:bottom w:w="48" w:type="dxa"/>
              <w:right w:w="96" w:type="dxa"/>
            </w:tcMar>
            <w:vAlign w:val="center"/>
          </w:tcPr>
          <w:p w14:paraId="16F695F4" w14:textId="72184F61" w:rsidR="00FC5CAE" w:rsidRPr="00FC5CAE" w:rsidRDefault="001E5786" w:rsidP="00FC5CAE">
            <w:pPr>
              <w:rPr>
                <w:sz w:val="20"/>
                <w:szCs w:val="20"/>
              </w:rPr>
            </w:pPr>
            <w:hyperlink r:id="rId68" w:tooltip="Лотошино" w:history="1">
              <w:r w:rsidR="00FC5CAE" w:rsidRPr="00FC5CAE">
                <w:rPr>
                  <w:rStyle w:val="aff8"/>
                  <w:color w:val="auto"/>
                  <w:sz w:val="20"/>
                  <w:szCs w:val="20"/>
                  <w:u w:val="none"/>
                </w:rPr>
                <w:t>Лотошино</w:t>
              </w:r>
            </w:hyperlink>
          </w:p>
        </w:tc>
        <w:tc>
          <w:tcPr>
            <w:tcW w:w="1472" w:type="pct"/>
            <w:shd w:val="clear" w:color="auto" w:fill="auto"/>
            <w:tcMar>
              <w:top w:w="48" w:type="dxa"/>
              <w:left w:w="96" w:type="dxa"/>
              <w:bottom w:w="48" w:type="dxa"/>
              <w:right w:w="96" w:type="dxa"/>
            </w:tcMar>
            <w:vAlign w:val="center"/>
          </w:tcPr>
          <w:p w14:paraId="0CE37A1A" w14:textId="77777777" w:rsidR="00FC5CAE" w:rsidRPr="00FC5CAE" w:rsidRDefault="00FC5CAE" w:rsidP="00FC5CAE">
            <w:pPr>
              <w:jc w:val="center"/>
              <w:rPr>
                <w:sz w:val="20"/>
                <w:szCs w:val="20"/>
              </w:rPr>
            </w:pPr>
            <w:r w:rsidRPr="00FC5CAE">
              <w:rPr>
                <w:sz w:val="20"/>
                <w:szCs w:val="20"/>
              </w:rPr>
              <w:t>рабочий посёлок</w:t>
            </w:r>
          </w:p>
        </w:tc>
        <w:tc>
          <w:tcPr>
            <w:tcW w:w="1402" w:type="pct"/>
            <w:shd w:val="clear" w:color="auto" w:fill="auto"/>
            <w:tcMar>
              <w:top w:w="48" w:type="dxa"/>
              <w:left w:w="96" w:type="dxa"/>
              <w:bottom w:w="48" w:type="dxa"/>
              <w:right w:w="96" w:type="dxa"/>
            </w:tcMar>
            <w:vAlign w:val="center"/>
          </w:tcPr>
          <w:p w14:paraId="0DCFDD5D" w14:textId="77777777" w:rsidR="00FC5CAE" w:rsidRPr="00FC5CAE" w:rsidRDefault="00FC5CAE" w:rsidP="00FC5CAE">
            <w:pPr>
              <w:jc w:val="center"/>
              <w:rPr>
                <w:sz w:val="20"/>
                <w:szCs w:val="20"/>
              </w:rPr>
            </w:pPr>
            <w:r w:rsidRPr="00FC5CAE">
              <w:rPr>
                <w:bCs/>
                <w:sz w:val="20"/>
                <w:szCs w:val="20"/>
              </w:rPr>
              <w:t>4937</w:t>
            </w:r>
          </w:p>
        </w:tc>
      </w:tr>
      <w:tr w:rsidR="00FC5CAE" w:rsidRPr="00FC5CAE" w14:paraId="0AF0DD57" w14:textId="77777777" w:rsidTr="00FC5CAE">
        <w:tc>
          <w:tcPr>
            <w:tcW w:w="349" w:type="pct"/>
            <w:shd w:val="clear" w:color="auto" w:fill="auto"/>
            <w:tcMar>
              <w:top w:w="48" w:type="dxa"/>
              <w:left w:w="96" w:type="dxa"/>
              <w:bottom w:w="48" w:type="dxa"/>
              <w:right w:w="96" w:type="dxa"/>
            </w:tcMar>
            <w:vAlign w:val="center"/>
          </w:tcPr>
          <w:p w14:paraId="18CF5DF7" w14:textId="77777777" w:rsidR="00FC5CAE" w:rsidRPr="00FC5CAE" w:rsidRDefault="00FC5CAE" w:rsidP="00FC5CAE">
            <w:pPr>
              <w:jc w:val="center"/>
              <w:rPr>
                <w:sz w:val="20"/>
                <w:szCs w:val="20"/>
              </w:rPr>
            </w:pPr>
            <w:r w:rsidRPr="00FC5CAE">
              <w:rPr>
                <w:sz w:val="20"/>
                <w:szCs w:val="20"/>
              </w:rPr>
              <w:t>58</w:t>
            </w:r>
          </w:p>
        </w:tc>
        <w:tc>
          <w:tcPr>
            <w:tcW w:w="1778" w:type="pct"/>
            <w:shd w:val="clear" w:color="auto" w:fill="auto"/>
            <w:tcMar>
              <w:top w:w="48" w:type="dxa"/>
              <w:left w:w="96" w:type="dxa"/>
              <w:bottom w:w="48" w:type="dxa"/>
              <w:right w:w="96" w:type="dxa"/>
            </w:tcMar>
            <w:vAlign w:val="center"/>
          </w:tcPr>
          <w:p w14:paraId="66547D82" w14:textId="29AA3B9E" w:rsidR="00FC5CAE" w:rsidRPr="00FC5CAE" w:rsidRDefault="001E5786" w:rsidP="00FC5CAE">
            <w:pPr>
              <w:rPr>
                <w:sz w:val="20"/>
                <w:szCs w:val="20"/>
              </w:rPr>
            </w:pPr>
            <w:hyperlink r:id="rId69" w:tooltip="Лужки (Лотошинский район)" w:history="1">
              <w:r w:rsidR="00FC5CAE" w:rsidRPr="00FC5CAE">
                <w:rPr>
                  <w:rStyle w:val="aff8"/>
                  <w:color w:val="auto"/>
                  <w:sz w:val="20"/>
                  <w:szCs w:val="20"/>
                  <w:u w:val="none"/>
                </w:rPr>
                <w:t>Лужки</w:t>
              </w:r>
            </w:hyperlink>
          </w:p>
        </w:tc>
        <w:tc>
          <w:tcPr>
            <w:tcW w:w="1472" w:type="pct"/>
            <w:shd w:val="clear" w:color="auto" w:fill="auto"/>
            <w:tcMar>
              <w:top w:w="48" w:type="dxa"/>
              <w:left w:w="96" w:type="dxa"/>
              <w:bottom w:w="48" w:type="dxa"/>
              <w:right w:w="96" w:type="dxa"/>
            </w:tcMar>
            <w:vAlign w:val="center"/>
          </w:tcPr>
          <w:p w14:paraId="525FC795"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F78736C" w14:textId="77777777" w:rsidR="00FC5CAE" w:rsidRPr="00FC5CAE" w:rsidRDefault="00FC5CAE" w:rsidP="00FC5CAE">
            <w:pPr>
              <w:jc w:val="center"/>
              <w:rPr>
                <w:sz w:val="20"/>
                <w:szCs w:val="20"/>
              </w:rPr>
            </w:pPr>
            <w:r w:rsidRPr="00FC5CAE">
              <w:rPr>
                <w:bCs/>
                <w:sz w:val="20"/>
                <w:szCs w:val="20"/>
              </w:rPr>
              <w:t>12</w:t>
            </w:r>
          </w:p>
        </w:tc>
      </w:tr>
      <w:tr w:rsidR="00FC5CAE" w:rsidRPr="00FC5CAE" w14:paraId="25B8CD09" w14:textId="77777777" w:rsidTr="00FC5CAE">
        <w:tc>
          <w:tcPr>
            <w:tcW w:w="349" w:type="pct"/>
            <w:shd w:val="clear" w:color="auto" w:fill="auto"/>
            <w:tcMar>
              <w:top w:w="48" w:type="dxa"/>
              <w:left w:w="96" w:type="dxa"/>
              <w:bottom w:w="48" w:type="dxa"/>
              <w:right w:w="96" w:type="dxa"/>
            </w:tcMar>
            <w:vAlign w:val="center"/>
          </w:tcPr>
          <w:p w14:paraId="556803AF" w14:textId="77777777" w:rsidR="00FC5CAE" w:rsidRPr="00FC5CAE" w:rsidRDefault="00FC5CAE" w:rsidP="00FC5CAE">
            <w:pPr>
              <w:jc w:val="center"/>
              <w:rPr>
                <w:sz w:val="20"/>
                <w:szCs w:val="20"/>
              </w:rPr>
            </w:pPr>
            <w:r w:rsidRPr="00FC5CAE">
              <w:rPr>
                <w:sz w:val="20"/>
                <w:szCs w:val="20"/>
              </w:rPr>
              <w:t>59</w:t>
            </w:r>
          </w:p>
        </w:tc>
        <w:tc>
          <w:tcPr>
            <w:tcW w:w="1778" w:type="pct"/>
            <w:shd w:val="clear" w:color="auto" w:fill="auto"/>
            <w:tcMar>
              <w:top w:w="48" w:type="dxa"/>
              <w:left w:w="96" w:type="dxa"/>
              <w:bottom w:w="48" w:type="dxa"/>
              <w:right w:w="96" w:type="dxa"/>
            </w:tcMar>
            <w:vAlign w:val="center"/>
          </w:tcPr>
          <w:p w14:paraId="12622971" w14:textId="02BDEE26" w:rsidR="00FC5CAE" w:rsidRPr="00FC5CAE" w:rsidRDefault="001E5786" w:rsidP="00FC5CAE">
            <w:pPr>
              <w:rPr>
                <w:sz w:val="20"/>
                <w:szCs w:val="20"/>
              </w:rPr>
            </w:pPr>
            <w:hyperlink r:id="rId70" w:tooltip="Мазлово (Московская область)" w:history="1">
              <w:proofErr w:type="spellStart"/>
              <w:r w:rsidR="00FC5CAE" w:rsidRPr="00FC5CAE">
                <w:rPr>
                  <w:rStyle w:val="aff8"/>
                  <w:color w:val="auto"/>
                  <w:sz w:val="20"/>
                  <w:szCs w:val="20"/>
                  <w:u w:val="none"/>
                </w:rPr>
                <w:t>Мазлово</w:t>
              </w:r>
              <w:proofErr w:type="spellEnd"/>
            </w:hyperlink>
          </w:p>
        </w:tc>
        <w:tc>
          <w:tcPr>
            <w:tcW w:w="1472" w:type="pct"/>
            <w:shd w:val="clear" w:color="auto" w:fill="auto"/>
            <w:tcMar>
              <w:top w:w="48" w:type="dxa"/>
              <w:left w:w="96" w:type="dxa"/>
              <w:bottom w:w="48" w:type="dxa"/>
              <w:right w:w="96" w:type="dxa"/>
            </w:tcMar>
            <w:vAlign w:val="center"/>
          </w:tcPr>
          <w:p w14:paraId="5ADC97DC"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BBABB85" w14:textId="77777777" w:rsidR="00FC5CAE" w:rsidRPr="00FC5CAE" w:rsidRDefault="00FC5CAE" w:rsidP="00FC5CAE">
            <w:pPr>
              <w:jc w:val="center"/>
              <w:rPr>
                <w:sz w:val="20"/>
                <w:szCs w:val="20"/>
              </w:rPr>
            </w:pPr>
            <w:r w:rsidRPr="00FC5CAE">
              <w:rPr>
                <w:sz w:val="20"/>
                <w:szCs w:val="20"/>
              </w:rPr>
              <w:t>2</w:t>
            </w:r>
          </w:p>
        </w:tc>
      </w:tr>
      <w:tr w:rsidR="00FC5CAE" w:rsidRPr="00FC5CAE" w14:paraId="29B335CB" w14:textId="77777777" w:rsidTr="00FC5CAE">
        <w:tc>
          <w:tcPr>
            <w:tcW w:w="349" w:type="pct"/>
            <w:shd w:val="clear" w:color="auto" w:fill="auto"/>
            <w:tcMar>
              <w:top w:w="48" w:type="dxa"/>
              <w:left w:w="96" w:type="dxa"/>
              <w:bottom w:w="48" w:type="dxa"/>
              <w:right w:w="96" w:type="dxa"/>
            </w:tcMar>
            <w:vAlign w:val="center"/>
          </w:tcPr>
          <w:p w14:paraId="3D9EA571" w14:textId="77777777" w:rsidR="00FC5CAE" w:rsidRPr="00FC5CAE" w:rsidRDefault="00FC5CAE" w:rsidP="00FC5CAE">
            <w:pPr>
              <w:jc w:val="center"/>
              <w:rPr>
                <w:sz w:val="20"/>
                <w:szCs w:val="20"/>
              </w:rPr>
            </w:pPr>
            <w:r w:rsidRPr="00FC5CAE">
              <w:rPr>
                <w:sz w:val="20"/>
                <w:szCs w:val="20"/>
              </w:rPr>
              <w:t>60</w:t>
            </w:r>
          </w:p>
        </w:tc>
        <w:tc>
          <w:tcPr>
            <w:tcW w:w="1778" w:type="pct"/>
            <w:shd w:val="clear" w:color="auto" w:fill="auto"/>
            <w:tcMar>
              <w:top w:w="48" w:type="dxa"/>
              <w:left w:w="96" w:type="dxa"/>
              <w:bottom w:w="48" w:type="dxa"/>
              <w:right w:w="96" w:type="dxa"/>
            </w:tcMar>
            <w:vAlign w:val="center"/>
          </w:tcPr>
          <w:p w14:paraId="0A3DAB5B" w14:textId="4B65E1CC" w:rsidR="00FC5CAE" w:rsidRPr="00FC5CAE" w:rsidRDefault="001E5786" w:rsidP="00FC5CAE">
            <w:pPr>
              <w:rPr>
                <w:sz w:val="20"/>
                <w:szCs w:val="20"/>
              </w:rPr>
            </w:pPr>
            <w:hyperlink r:id="rId71" w:tooltip="Макарово (Лотошинский район)" w:history="1">
              <w:proofErr w:type="spellStart"/>
              <w:r w:rsidR="00FC5CAE" w:rsidRPr="00FC5CAE">
                <w:rPr>
                  <w:rStyle w:val="aff8"/>
                  <w:color w:val="auto"/>
                  <w:sz w:val="20"/>
                  <w:szCs w:val="20"/>
                  <w:u w:val="none"/>
                </w:rPr>
                <w:t>Макарово</w:t>
              </w:r>
              <w:proofErr w:type="spellEnd"/>
            </w:hyperlink>
          </w:p>
        </w:tc>
        <w:tc>
          <w:tcPr>
            <w:tcW w:w="1472" w:type="pct"/>
            <w:shd w:val="clear" w:color="auto" w:fill="auto"/>
            <w:tcMar>
              <w:top w:w="48" w:type="dxa"/>
              <w:left w:w="96" w:type="dxa"/>
              <w:bottom w:w="48" w:type="dxa"/>
              <w:right w:w="96" w:type="dxa"/>
            </w:tcMar>
            <w:vAlign w:val="center"/>
          </w:tcPr>
          <w:p w14:paraId="7AE38A96"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648961B" w14:textId="77777777" w:rsidR="00FC5CAE" w:rsidRPr="00FC5CAE" w:rsidRDefault="00FC5CAE" w:rsidP="00FC5CAE">
            <w:pPr>
              <w:jc w:val="center"/>
              <w:rPr>
                <w:sz w:val="20"/>
                <w:szCs w:val="20"/>
              </w:rPr>
            </w:pPr>
            <w:r w:rsidRPr="00FC5CAE">
              <w:rPr>
                <w:bCs/>
                <w:sz w:val="20"/>
                <w:szCs w:val="20"/>
              </w:rPr>
              <w:t>2</w:t>
            </w:r>
          </w:p>
        </w:tc>
      </w:tr>
      <w:tr w:rsidR="00FC5CAE" w:rsidRPr="00FC5CAE" w14:paraId="01F92AF2" w14:textId="77777777" w:rsidTr="00FC5CAE">
        <w:tc>
          <w:tcPr>
            <w:tcW w:w="349" w:type="pct"/>
            <w:shd w:val="clear" w:color="auto" w:fill="auto"/>
            <w:tcMar>
              <w:top w:w="48" w:type="dxa"/>
              <w:left w:w="96" w:type="dxa"/>
              <w:bottom w:w="48" w:type="dxa"/>
              <w:right w:w="96" w:type="dxa"/>
            </w:tcMar>
            <w:vAlign w:val="center"/>
          </w:tcPr>
          <w:p w14:paraId="5B23781F" w14:textId="77777777" w:rsidR="00FC5CAE" w:rsidRPr="00FC5CAE" w:rsidRDefault="00FC5CAE" w:rsidP="00FC5CAE">
            <w:pPr>
              <w:jc w:val="center"/>
              <w:rPr>
                <w:sz w:val="20"/>
                <w:szCs w:val="20"/>
              </w:rPr>
            </w:pPr>
            <w:r w:rsidRPr="00FC5CAE">
              <w:rPr>
                <w:sz w:val="20"/>
                <w:szCs w:val="20"/>
              </w:rPr>
              <w:t>61</w:t>
            </w:r>
          </w:p>
        </w:tc>
        <w:tc>
          <w:tcPr>
            <w:tcW w:w="1778" w:type="pct"/>
            <w:shd w:val="clear" w:color="auto" w:fill="auto"/>
            <w:tcMar>
              <w:top w:w="48" w:type="dxa"/>
              <w:left w:w="96" w:type="dxa"/>
              <w:bottom w:w="48" w:type="dxa"/>
              <w:right w:w="96" w:type="dxa"/>
            </w:tcMar>
            <w:vAlign w:val="center"/>
          </w:tcPr>
          <w:p w14:paraId="7AC4331F" w14:textId="1E943F95" w:rsidR="00FC5CAE" w:rsidRPr="00FC5CAE" w:rsidRDefault="001E5786" w:rsidP="00FC5CAE">
            <w:pPr>
              <w:rPr>
                <w:sz w:val="20"/>
                <w:szCs w:val="20"/>
              </w:rPr>
            </w:pPr>
            <w:hyperlink r:id="rId72" w:tooltip="Максимово (Московская область)" w:history="1">
              <w:proofErr w:type="spellStart"/>
              <w:r w:rsidR="00FC5CAE" w:rsidRPr="00FC5CAE">
                <w:rPr>
                  <w:rStyle w:val="aff8"/>
                  <w:color w:val="auto"/>
                  <w:sz w:val="20"/>
                  <w:szCs w:val="20"/>
                  <w:u w:val="none"/>
                </w:rPr>
                <w:t>Максимово</w:t>
              </w:r>
              <w:proofErr w:type="spellEnd"/>
            </w:hyperlink>
          </w:p>
        </w:tc>
        <w:tc>
          <w:tcPr>
            <w:tcW w:w="1472" w:type="pct"/>
            <w:shd w:val="clear" w:color="auto" w:fill="auto"/>
            <w:tcMar>
              <w:top w:w="48" w:type="dxa"/>
              <w:left w:w="96" w:type="dxa"/>
              <w:bottom w:w="48" w:type="dxa"/>
              <w:right w:w="96" w:type="dxa"/>
            </w:tcMar>
            <w:vAlign w:val="center"/>
          </w:tcPr>
          <w:p w14:paraId="53EA21C0"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81D9565" w14:textId="77777777" w:rsidR="00FC5CAE" w:rsidRPr="00FC5CAE" w:rsidRDefault="00FC5CAE" w:rsidP="00FC5CAE">
            <w:pPr>
              <w:jc w:val="center"/>
              <w:rPr>
                <w:sz w:val="20"/>
                <w:szCs w:val="20"/>
              </w:rPr>
            </w:pPr>
            <w:r w:rsidRPr="00FC5CAE">
              <w:rPr>
                <w:bCs/>
                <w:sz w:val="20"/>
                <w:szCs w:val="20"/>
              </w:rPr>
              <w:t>18</w:t>
            </w:r>
          </w:p>
        </w:tc>
      </w:tr>
      <w:tr w:rsidR="00FC5CAE" w:rsidRPr="00FC5CAE" w14:paraId="1B0DF09A" w14:textId="77777777" w:rsidTr="00FC5CAE">
        <w:tc>
          <w:tcPr>
            <w:tcW w:w="349" w:type="pct"/>
            <w:shd w:val="clear" w:color="auto" w:fill="auto"/>
            <w:tcMar>
              <w:top w:w="48" w:type="dxa"/>
              <w:left w:w="96" w:type="dxa"/>
              <w:bottom w:w="48" w:type="dxa"/>
              <w:right w:w="96" w:type="dxa"/>
            </w:tcMar>
            <w:vAlign w:val="center"/>
          </w:tcPr>
          <w:p w14:paraId="4EF144EE" w14:textId="77777777" w:rsidR="00FC5CAE" w:rsidRPr="00FC5CAE" w:rsidRDefault="00FC5CAE" w:rsidP="00FC5CAE">
            <w:pPr>
              <w:jc w:val="center"/>
              <w:rPr>
                <w:sz w:val="20"/>
                <w:szCs w:val="20"/>
              </w:rPr>
            </w:pPr>
            <w:r w:rsidRPr="00FC5CAE">
              <w:rPr>
                <w:sz w:val="20"/>
                <w:szCs w:val="20"/>
              </w:rPr>
              <w:t>62</w:t>
            </w:r>
          </w:p>
        </w:tc>
        <w:tc>
          <w:tcPr>
            <w:tcW w:w="1778" w:type="pct"/>
            <w:shd w:val="clear" w:color="auto" w:fill="auto"/>
            <w:tcMar>
              <w:top w:w="48" w:type="dxa"/>
              <w:left w:w="96" w:type="dxa"/>
              <w:bottom w:w="48" w:type="dxa"/>
              <w:right w:w="96" w:type="dxa"/>
            </w:tcMar>
            <w:vAlign w:val="center"/>
          </w:tcPr>
          <w:p w14:paraId="18EE2F17" w14:textId="3857F3E6" w:rsidR="00FC5CAE" w:rsidRPr="00FC5CAE" w:rsidRDefault="001E5786" w:rsidP="00FC5CAE">
            <w:pPr>
              <w:rPr>
                <w:sz w:val="20"/>
                <w:szCs w:val="20"/>
              </w:rPr>
            </w:pPr>
            <w:hyperlink r:id="rId73" w:tooltip="Мамоново (Лотошинский район)" w:history="1">
              <w:proofErr w:type="spellStart"/>
              <w:r w:rsidR="00FC5CAE" w:rsidRPr="00FC5CAE">
                <w:rPr>
                  <w:rStyle w:val="aff8"/>
                  <w:color w:val="auto"/>
                  <w:sz w:val="20"/>
                  <w:szCs w:val="20"/>
                  <w:u w:val="none"/>
                </w:rPr>
                <w:t>Мамоново</w:t>
              </w:r>
              <w:proofErr w:type="spellEnd"/>
            </w:hyperlink>
          </w:p>
        </w:tc>
        <w:tc>
          <w:tcPr>
            <w:tcW w:w="1472" w:type="pct"/>
            <w:shd w:val="clear" w:color="auto" w:fill="auto"/>
            <w:tcMar>
              <w:top w:w="48" w:type="dxa"/>
              <w:left w:w="96" w:type="dxa"/>
              <w:bottom w:w="48" w:type="dxa"/>
              <w:right w:w="96" w:type="dxa"/>
            </w:tcMar>
            <w:vAlign w:val="center"/>
          </w:tcPr>
          <w:p w14:paraId="04913A8F"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2803213" w14:textId="77777777" w:rsidR="00FC5CAE" w:rsidRPr="00FC5CAE" w:rsidRDefault="00FC5CAE" w:rsidP="00FC5CAE">
            <w:pPr>
              <w:jc w:val="center"/>
              <w:rPr>
                <w:sz w:val="20"/>
                <w:szCs w:val="20"/>
              </w:rPr>
            </w:pPr>
            <w:r w:rsidRPr="00FC5CAE">
              <w:rPr>
                <w:bCs/>
                <w:sz w:val="20"/>
                <w:szCs w:val="20"/>
              </w:rPr>
              <w:t>44</w:t>
            </w:r>
          </w:p>
        </w:tc>
      </w:tr>
      <w:tr w:rsidR="00FC5CAE" w:rsidRPr="00FC5CAE" w14:paraId="5203E766" w14:textId="77777777" w:rsidTr="00FC5CAE">
        <w:tc>
          <w:tcPr>
            <w:tcW w:w="349" w:type="pct"/>
            <w:shd w:val="clear" w:color="auto" w:fill="auto"/>
            <w:tcMar>
              <w:top w:w="48" w:type="dxa"/>
              <w:left w:w="96" w:type="dxa"/>
              <w:bottom w:w="48" w:type="dxa"/>
              <w:right w:w="96" w:type="dxa"/>
            </w:tcMar>
            <w:vAlign w:val="center"/>
          </w:tcPr>
          <w:p w14:paraId="00D3F46E" w14:textId="77777777" w:rsidR="00FC5CAE" w:rsidRPr="00FC5CAE" w:rsidRDefault="00FC5CAE" w:rsidP="00FC5CAE">
            <w:pPr>
              <w:jc w:val="center"/>
              <w:rPr>
                <w:sz w:val="20"/>
                <w:szCs w:val="20"/>
              </w:rPr>
            </w:pPr>
            <w:r w:rsidRPr="00FC5CAE">
              <w:rPr>
                <w:sz w:val="20"/>
                <w:szCs w:val="20"/>
              </w:rPr>
              <w:t>63</w:t>
            </w:r>
          </w:p>
        </w:tc>
        <w:tc>
          <w:tcPr>
            <w:tcW w:w="1778" w:type="pct"/>
            <w:shd w:val="clear" w:color="auto" w:fill="auto"/>
            <w:tcMar>
              <w:top w:w="48" w:type="dxa"/>
              <w:left w:w="96" w:type="dxa"/>
              <w:bottom w:w="48" w:type="dxa"/>
              <w:right w:w="96" w:type="dxa"/>
            </w:tcMar>
            <w:vAlign w:val="center"/>
          </w:tcPr>
          <w:p w14:paraId="5E54C114" w14:textId="21347DF2" w:rsidR="00FC5CAE" w:rsidRPr="00FC5CAE" w:rsidRDefault="001E5786" w:rsidP="00FC5CAE">
            <w:pPr>
              <w:rPr>
                <w:sz w:val="20"/>
                <w:szCs w:val="20"/>
              </w:rPr>
            </w:pPr>
            <w:hyperlink r:id="rId74" w:tooltip="Марково (городское поселение Лотошино)" w:history="1">
              <w:proofErr w:type="spellStart"/>
              <w:r w:rsidR="00FC5CAE" w:rsidRPr="00FC5CAE">
                <w:rPr>
                  <w:rStyle w:val="aff8"/>
                  <w:color w:val="auto"/>
                  <w:sz w:val="20"/>
                  <w:szCs w:val="20"/>
                  <w:u w:val="none"/>
                </w:rPr>
                <w:t>Марково</w:t>
              </w:r>
              <w:proofErr w:type="spellEnd"/>
            </w:hyperlink>
          </w:p>
        </w:tc>
        <w:tc>
          <w:tcPr>
            <w:tcW w:w="1472" w:type="pct"/>
            <w:shd w:val="clear" w:color="auto" w:fill="auto"/>
            <w:tcMar>
              <w:top w:w="48" w:type="dxa"/>
              <w:left w:w="96" w:type="dxa"/>
              <w:bottom w:w="48" w:type="dxa"/>
              <w:right w:w="96" w:type="dxa"/>
            </w:tcMar>
            <w:vAlign w:val="center"/>
          </w:tcPr>
          <w:p w14:paraId="7480010B"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DB4F40F" w14:textId="77777777" w:rsidR="00FC5CAE" w:rsidRPr="00FC5CAE" w:rsidRDefault="00FC5CAE" w:rsidP="00FC5CAE">
            <w:pPr>
              <w:jc w:val="center"/>
              <w:rPr>
                <w:sz w:val="20"/>
                <w:szCs w:val="20"/>
              </w:rPr>
            </w:pPr>
            <w:r w:rsidRPr="00FC5CAE">
              <w:rPr>
                <w:bCs/>
                <w:sz w:val="20"/>
                <w:szCs w:val="20"/>
              </w:rPr>
              <w:t>57</w:t>
            </w:r>
          </w:p>
        </w:tc>
      </w:tr>
      <w:tr w:rsidR="00FC5CAE" w:rsidRPr="00FC5CAE" w14:paraId="7340434C" w14:textId="77777777" w:rsidTr="00FC5CAE">
        <w:tc>
          <w:tcPr>
            <w:tcW w:w="349" w:type="pct"/>
            <w:shd w:val="clear" w:color="auto" w:fill="auto"/>
            <w:tcMar>
              <w:top w:w="48" w:type="dxa"/>
              <w:left w:w="96" w:type="dxa"/>
              <w:bottom w:w="48" w:type="dxa"/>
              <w:right w:w="96" w:type="dxa"/>
            </w:tcMar>
            <w:vAlign w:val="center"/>
          </w:tcPr>
          <w:p w14:paraId="7AD108F2" w14:textId="77777777" w:rsidR="00FC5CAE" w:rsidRPr="00FC5CAE" w:rsidRDefault="00FC5CAE" w:rsidP="00FC5CAE">
            <w:pPr>
              <w:jc w:val="center"/>
              <w:rPr>
                <w:sz w:val="20"/>
                <w:szCs w:val="20"/>
              </w:rPr>
            </w:pPr>
            <w:r w:rsidRPr="00FC5CAE">
              <w:rPr>
                <w:sz w:val="20"/>
                <w:szCs w:val="20"/>
              </w:rPr>
              <w:t>64</w:t>
            </w:r>
          </w:p>
        </w:tc>
        <w:tc>
          <w:tcPr>
            <w:tcW w:w="1778" w:type="pct"/>
            <w:shd w:val="clear" w:color="auto" w:fill="auto"/>
            <w:tcMar>
              <w:top w:w="48" w:type="dxa"/>
              <w:left w:w="96" w:type="dxa"/>
              <w:bottom w:w="48" w:type="dxa"/>
              <w:right w:w="96" w:type="dxa"/>
            </w:tcMar>
            <w:vAlign w:val="center"/>
          </w:tcPr>
          <w:p w14:paraId="40512466" w14:textId="75D07A03" w:rsidR="00FC5CAE" w:rsidRPr="00FC5CAE" w:rsidRDefault="001E5786" w:rsidP="00FC5CAE">
            <w:pPr>
              <w:rPr>
                <w:sz w:val="20"/>
                <w:szCs w:val="20"/>
              </w:rPr>
            </w:pPr>
            <w:hyperlink r:id="rId75" w:tooltip="Марково (сельское поселение Ошейкинское)" w:history="1">
              <w:proofErr w:type="spellStart"/>
              <w:r w:rsidR="00FC5CAE" w:rsidRPr="00FC5CAE">
                <w:rPr>
                  <w:rStyle w:val="aff8"/>
                  <w:color w:val="auto"/>
                  <w:sz w:val="20"/>
                  <w:szCs w:val="20"/>
                  <w:u w:val="none"/>
                </w:rPr>
                <w:t>Марково</w:t>
              </w:r>
              <w:proofErr w:type="spellEnd"/>
            </w:hyperlink>
          </w:p>
        </w:tc>
        <w:tc>
          <w:tcPr>
            <w:tcW w:w="1472" w:type="pct"/>
            <w:shd w:val="clear" w:color="auto" w:fill="auto"/>
            <w:tcMar>
              <w:top w:w="48" w:type="dxa"/>
              <w:left w:w="96" w:type="dxa"/>
              <w:bottom w:w="48" w:type="dxa"/>
              <w:right w:w="96" w:type="dxa"/>
            </w:tcMar>
            <w:vAlign w:val="center"/>
          </w:tcPr>
          <w:p w14:paraId="03EE39E5"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52FBBB0" w14:textId="77777777" w:rsidR="00FC5CAE" w:rsidRPr="00FC5CAE" w:rsidRDefault="00FC5CAE" w:rsidP="00FC5CAE">
            <w:pPr>
              <w:jc w:val="center"/>
              <w:rPr>
                <w:sz w:val="20"/>
                <w:szCs w:val="20"/>
              </w:rPr>
            </w:pPr>
            <w:r w:rsidRPr="00FC5CAE">
              <w:rPr>
                <w:bCs/>
                <w:sz w:val="20"/>
                <w:szCs w:val="20"/>
              </w:rPr>
              <w:t>13</w:t>
            </w:r>
          </w:p>
        </w:tc>
      </w:tr>
      <w:tr w:rsidR="00FC5CAE" w:rsidRPr="00FC5CAE" w14:paraId="09641DDC" w14:textId="77777777" w:rsidTr="00FC5CAE">
        <w:tc>
          <w:tcPr>
            <w:tcW w:w="349" w:type="pct"/>
            <w:shd w:val="clear" w:color="auto" w:fill="auto"/>
            <w:tcMar>
              <w:top w:w="48" w:type="dxa"/>
              <w:left w:w="96" w:type="dxa"/>
              <w:bottom w:w="48" w:type="dxa"/>
              <w:right w:w="96" w:type="dxa"/>
            </w:tcMar>
            <w:vAlign w:val="center"/>
          </w:tcPr>
          <w:p w14:paraId="0362BE30" w14:textId="77777777" w:rsidR="00FC5CAE" w:rsidRPr="00FC5CAE" w:rsidRDefault="00FC5CAE" w:rsidP="00FC5CAE">
            <w:pPr>
              <w:jc w:val="center"/>
              <w:rPr>
                <w:sz w:val="20"/>
                <w:szCs w:val="20"/>
              </w:rPr>
            </w:pPr>
            <w:r w:rsidRPr="00FC5CAE">
              <w:rPr>
                <w:sz w:val="20"/>
                <w:szCs w:val="20"/>
              </w:rPr>
              <w:t>65</w:t>
            </w:r>
          </w:p>
        </w:tc>
        <w:tc>
          <w:tcPr>
            <w:tcW w:w="1778" w:type="pct"/>
            <w:shd w:val="clear" w:color="auto" w:fill="auto"/>
            <w:tcMar>
              <w:top w:w="48" w:type="dxa"/>
              <w:left w:w="96" w:type="dxa"/>
              <w:bottom w:w="48" w:type="dxa"/>
              <w:right w:w="96" w:type="dxa"/>
            </w:tcMar>
            <w:vAlign w:val="center"/>
          </w:tcPr>
          <w:p w14:paraId="7E26E969" w14:textId="59E5C1C5" w:rsidR="00FC5CAE" w:rsidRPr="00FC5CAE" w:rsidRDefault="001E5786" w:rsidP="00FC5CAE">
            <w:pPr>
              <w:rPr>
                <w:sz w:val="20"/>
                <w:szCs w:val="20"/>
              </w:rPr>
            </w:pPr>
            <w:hyperlink r:id="rId76" w:tooltip="Мармыли" w:history="1">
              <w:proofErr w:type="spellStart"/>
              <w:r w:rsidR="00FC5CAE" w:rsidRPr="00FC5CAE">
                <w:rPr>
                  <w:rStyle w:val="aff8"/>
                  <w:color w:val="auto"/>
                  <w:sz w:val="20"/>
                  <w:szCs w:val="20"/>
                  <w:u w:val="none"/>
                </w:rPr>
                <w:t>Мармыли</w:t>
              </w:r>
              <w:proofErr w:type="spellEnd"/>
            </w:hyperlink>
          </w:p>
        </w:tc>
        <w:tc>
          <w:tcPr>
            <w:tcW w:w="1472" w:type="pct"/>
            <w:shd w:val="clear" w:color="auto" w:fill="auto"/>
            <w:tcMar>
              <w:top w:w="48" w:type="dxa"/>
              <w:left w:w="96" w:type="dxa"/>
              <w:bottom w:w="48" w:type="dxa"/>
              <w:right w:w="96" w:type="dxa"/>
            </w:tcMar>
            <w:vAlign w:val="center"/>
          </w:tcPr>
          <w:p w14:paraId="35D5674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6E77AF0" w14:textId="77777777" w:rsidR="00FC5CAE" w:rsidRPr="00FC5CAE" w:rsidRDefault="00FC5CAE" w:rsidP="00FC5CAE">
            <w:pPr>
              <w:jc w:val="center"/>
              <w:rPr>
                <w:sz w:val="20"/>
                <w:szCs w:val="20"/>
              </w:rPr>
            </w:pPr>
            <w:r w:rsidRPr="00FC5CAE">
              <w:rPr>
                <w:bCs/>
                <w:sz w:val="20"/>
                <w:szCs w:val="20"/>
              </w:rPr>
              <w:t>4</w:t>
            </w:r>
          </w:p>
        </w:tc>
      </w:tr>
      <w:tr w:rsidR="00FC5CAE" w:rsidRPr="00FC5CAE" w14:paraId="2AFB7DF1" w14:textId="77777777" w:rsidTr="00FC5CAE">
        <w:tc>
          <w:tcPr>
            <w:tcW w:w="349" w:type="pct"/>
            <w:shd w:val="clear" w:color="auto" w:fill="auto"/>
            <w:tcMar>
              <w:top w:w="48" w:type="dxa"/>
              <w:left w:w="96" w:type="dxa"/>
              <w:bottom w:w="48" w:type="dxa"/>
              <w:right w:w="96" w:type="dxa"/>
            </w:tcMar>
            <w:vAlign w:val="center"/>
          </w:tcPr>
          <w:p w14:paraId="60DA3E23" w14:textId="77777777" w:rsidR="00FC5CAE" w:rsidRPr="00FC5CAE" w:rsidRDefault="00FC5CAE" w:rsidP="00FC5CAE">
            <w:pPr>
              <w:jc w:val="center"/>
              <w:rPr>
                <w:sz w:val="20"/>
                <w:szCs w:val="20"/>
              </w:rPr>
            </w:pPr>
            <w:r w:rsidRPr="00FC5CAE">
              <w:rPr>
                <w:sz w:val="20"/>
                <w:szCs w:val="20"/>
              </w:rPr>
              <w:t>66</w:t>
            </w:r>
          </w:p>
        </w:tc>
        <w:tc>
          <w:tcPr>
            <w:tcW w:w="1778" w:type="pct"/>
            <w:shd w:val="clear" w:color="auto" w:fill="auto"/>
            <w:tcMar>
              <w:top w:w="48" w:type="dxa"/>
              <w:left w:w="96" w:type="dxa"/>
              <w:bottom w:w="48" w:type="dxa"/>
              <w:right w:w="96" w:type="dxa"/>
            </w:tcMar>
            <w:vAlign w:val="center"/>
          </w:tcPr>
          <w:p w14:paraId="2F8EADEA" w14:textId="5E4785FF" w:rsidR="00FC5CAE" w:rsidRPr="00FC5CAE" w:rsidRDefault="001E5786" w:rsidP="00FC5CAE">
            <w:pPr>
              <w:rPr>
                <w:sz w:val="20"/>
                <w:szCs w:val="20"/>
              </w:rPr>
            </w:pPr>
            <w:hyperlink r:id="rId77" w:tooltip="Мастищево" w:history="1">
              <w:proofErr w:type="spellStart"/>
              <w:r w:rsidR="00FC5CAE" w:rsidRPr="00FC5CAE">
                <w:rPr>
                  <w:rStyle w:val="aff8"/>
                  <w:color w:val="auto"/>
                  <w:sz w:val="20"/>
                  <w:szCs w:val="20"/>
                  <w:u w:val="none"/>
                </w:rPr>
                <w:t>Мастищево</w:t>
              </w:r>
              <w:proofErr w:type="spellEnd"/>
            </w:hyperlink>
          </w:p>
        </w:tc>
        <w:tc>
          <w:tcPr>
            <w:tcW w:w="1472" w:type="pct"/>
            <w:shd w:val="clear" w:color="auto" w:fill="auto"/>
            <w:tcMar>
              <w:top w:w="48" w:type="dxa"/>
              <w:left w:w="96" w:type="dxa"/>
              <w:bottom w:w="48" w:type="dxa"/>
              <w:right w:w="96" w:type="dxa"/>
            </w:tcMar>
            <w:vAlign w:val="center"/>
          </w:tcPr>
          <w:p w14:paraId="0FB2C4C0"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832ABF3" w14:textId="77777777" w:rsidR="00FC5CAE" w:rsidRPr="00FC5CAE" w:rsidRDefault="00FC5CAE" w:rsidP="00FC5CAE">
            <w:pPr>
              <w:jc w:val="center"/>
              <w:rPr>
                <w:sz w:val="20"/>
                <w:szCs w:val="20"/>
              </w:rPr>
            </w:pPr>
            <w:r w:rsidRPr="00FC5CAE">
              <w:rPr>
                <w:bCs/>
                <w:sz w:val="20"/>
                <w:szCs w:val="20"/>
              </w:rPr>
              <w:t>21</w:t>
            </w:r>
          </w:p>
        </w:tc>
      </w:tr>
      <w:tr w:rsidR="00FC5CAE" w:rsidRPr="00FC5CAE" w14:paraId="004C1008" w14:textId="77777777" w:rsidTr="00FC5CAE">
        <w:tc>
          <w:tcPr>
            <w:tcW w:w="349" w:type="pct"/>
            <w:shd w:val="clear" w:color="auto" w:fill="auto"/>
            <w:tcMar>
              <w:top w:w="48" w:type="dxa"/>
              <w:left w:w="96" w:type="dxa"/>
              <w:bottom w:w="48" w:type="dxa"/>
              <w:right w:w="96" w:type="dxa"/>
            </w:tcMar>
            <w:vAlign w:val="center"/>
          </w:tcPr>
          <w:p w14:paraId="0D1B5946" w14:textId="77777777" w:rsidR="00FC5CAE" w:rsidRPr="00FC5CAE" w:rsidRDefault="00FC5CAE" w:rsidP="00FC5CAE">
            <w:pPr>
              <w:jc w:val="center"/>
              <w:rPr>
                <w:sz w:val="20"/>
                <w:szCs w:val="20"/>
              </w:rPr>
            </w:pPr>
            <w:r w:rsidRPr="00FC5CAE">
              <w:rPr>
                <w:sz w:val="20"/>
                <w:szCs w:val="20"/>
              </w:rPr>
              <w:t>67</w:t>
            </w:r>
          </w:p>
        </w:tc>
        <w:tc>
          <w:tcPr>
            <w:tcW w:w="1778" w:type="pct"/>
            <w:shd w:val="clear" w:color="auto" w:fill="auto"/>
            <w:tcMar>
              <w:top w:w="48" w:type="dxa"/>
              <w:left w:w="96" w:type="dxa"/>
              <w:bottom w:w="48" w:type="dxa"/>
              <w:right w:w="96" w:type="dxa"/>
            </w:tcMar>
            <w:vAlign w:val="center"/>
          </w:tcPr>
          <w:p w14:paraId="6D3C9A49" w14:textId="78EC62E5" w:rsidR="00FC5CAE" w:rsidRPr="00FC5CAE" w:rsidRDefault="001E5786" w:rsidP="00FC5CAE">
            <w:pPr>
              <w:rPr>
                <w:sz w:val="20"/>
                <w:szCs w:val="20"/>
              </w:rPr>
            </w:pPr>
            <w:hyperlink r:id="rId78" w:tooltip="Матвейково (Лотошинский район)" w:history="1">
              <w:r w:rsidR="00FC5CAE" w:rsidRPr="00FC5CAE">
                <w:rPr>
                  <w:rStyle w:val="aff8"/>
                  <w:color w:val="auto"/>
                  <w:sz w:val="20"/>
                  <w:szCs w:val="20"/>
                  <w:u w:val="none"/>
                </w:rPr>
                <w:t>Матвейково</w:t>
              </w:r>
            </w:hyperlink>
          </w:p>
        </w:tc>
        <w:tc>
          <w:tcPr>
            <w:tcW w:w="1472" w:type="pct"/>
            <w:shd w:val="clear" w:color="auto" w:fill="auto"/>
            <w:tcMar>
              <w:top w:w="48" w:type="dxa"/>
              <w:left w:w="96" w:type="dxa"/>
              <w:bottom w:w="48" w:type="dxa"/>
              <w:right w:w="96" w:type="dxa"/>
            </w:tcMar>
            <w:vAlign w:val="center"/>
          </w:tcPr>
          <w:p w14:paraId="48F7C3C7"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41E7A70" w14:textId="77777777" w:rsidR="00FC5CAE" w:rsidRPr="00FC5CAE" w:rsidRDefault="00FC5CAE" w:rsidP="00FC5CAE">
            <w:pPr>
              <w:jc w:val="center"/>
              <w:rPr>
                <w:sz w:val="20"/>
                <w:szCs w:val="20"/>
              </w:rPr>
            </w:pPr>
            <w:r w:rsidRPr="00FC5CAE">
              <w:rPr>
                <w:bCs/>
                <w:sz w:val="20"/>
                <w:szCs w:val="20"/>
              </w:rPr>
              <w:t>3</w:t>
            </w:r>
          </w:p>
        </w:tc>
      </w:tr>
      <w:tr w:rsidR="00FC5CAE" w:rsidRPr="00FC5CAE" w14:paraId="5277A9F5" w14:textId="77777777" w:rsidTr="00FC5CAE">
        <w:tc>
          <w:tcPr>
            <w:tcW w:w="349" w:type="pct"/>
            <w:shd w:val="clear" w:color="auto" w:fill="auto"/>
            <w:tcMar>
              <w:top w:w="48" w:type="dxa"/>
              <w:left w:w="96" w:type="dxa"/>
              <w:bottom w:w="48" w:type="dxa"/>
              <w:right w:w="96" w:type="dxa"/>
            </w:tcMar>
            <w:vAlign w:val="center"/>
          </w:tcPr>
          <w:p w14:paraId="010FA142" w14:textId="77777777" w:rsidR="00FC5CAE" w:rsidRPr="00FC5CAE" w:rsidRDefault="00FC5CAE" w:rsidP="00FC5CAE">
            <w:pPr>
              <w:jc w:val="center"/>
              <w:rPr>
                <w:sz w:val="20"/>
                <w:szCs w:val="20"/>
              </w:rPr>
            </w:pPr>
            <w:r w:rsidRPr="00FC5CAE">
              <w:rPr>
                <w:sz w:val="20"/>
                <w:szCs w:val="20"/>
              </w:rPr>
              <w:t>68</w:t>
            </w:r>
          </w:p>
        </w:tc>
        <w:tc>
          <w:tcPr>
            <w:tcW w:w="1778" w:type="pct"/>
            <w:shd w:val="clear" w:color="auto" w:fill="auto"/>
            <w:tcMar>
              <w:top w:w="48" w:type="dxa"/>
              <w:left w:w="96" w:type="dxa"/>
              <w:bottom w:w="48" w:type="dxa"/>
              <w:right w:w="96" w:type="dxa"/>
            </w:tcMar>
            <w:vAlign w:val="center"/>
          </w:tcPr>
          <w:p w14:paraId="4FAA03BE" w14:textId="1F9AF48A" w:rsidR="00FC5CAE" w:rsidRPr="00FC5CAE" w:rsidRDefault="001E5786" w:rsidP="00FC5CAE">
            <w:pPr>
              <w:rPr>
                <w:sz w:val="20"/>
                <w:szCs w:val="20"/>
              </w:rPr>
            </w:pPr>
            <w:hyperlink r:id="rId79" w:tooltip="Матюшкино (Московская область)" w:history="1">
              <w:proofErr w:type="spellStart"/>
              <w:r w:rsidR="00FC5CAE" w:rsidRPr="00FC5CAE">
                <w:rPr>
                  <w:rStyle w:val="aff8"/>
                  <w:color w:val="auto"/>
                  <w:sz w:val="20"/>
                  <w:szCs w:val="20"/>
                  <w:u w:val="none"/>
                </w:rPr>
                <w:t>Матюшкино</w:t>
              </w:r>
              <w:proofErr w:type="spellEnd"/>
            </w:hyperlink>
          </w:p>
        </w:tc>
        <w:tc>
          <w:tcPr>
            <w:tcW w:w="1472" w:type="pct"/>
            <w:shd w:val="clear" w:color="auto" w:fill="auto"/>
            <w:tcMar>
              <w:top w:w="48" w:type="dxa"/>
              <w:left w:w="96" w:type="dxa"/>
              <w:bottom w:w="48" w:type="dxa"/>
              <w:right w:w="96" w:type="dxa"/>
            </w:tcMar>
            <w:vAlign w:val="center"/>
          </w:tcPr>
          <w:p w14:paraId="485E8306"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CD56B06" w14:textId="77777777" w:rsidR="00FC5CAE" w:rsidRPr="00FC5CAE" w:rsidRDefault="00FC5CAE" w:rsidP="00FC5CAE">
            <w:pPr>
              <w:jc w:val="center"/>
              <w:rPr>
                <w:sz w:val="20"/>
                <w:szCs w:val="20"/>
              </w:rPr>
            </w:pPr>
            <w:r w:rsidRPr="00FC5CAE">
              <w:rPr>
                <w:sz w:val="20"/>
                <w:szCs w:val="20"/>
              </w:rPr>
              <w:t>0</w:t>
            </w:r>
          </w:p>
        </w:tc>
      </w:tr>
      <w:tr w:rsidR="00FC5CAE" w:rsidRPr="00FC5CAE" w14:paraId="3A3AD858" w14:textId="77777777" w:rsidTr="00FC5CAE">
        <w:tc>
          <w:tcPr>
            <w:tcW w:w="349" w:type="pct"/>
            <w:shd w:val="clear" w:color="auto" w:fill="auto"/>
            <w:tcMar>
              <w:top w:w="48" w:type="dxa"/>
              <w:left w:w="96" w:type="dxa"/>
              <w:bottom w:w="48" w:type="dxa"/>
              <w:right w:w="96" w:type="dxa"/>
            </w:tcMar>
            <w:vAlign w:val="center"/>
          </w:tcPr>
          <w:p w14:paraId="53C001AE" w14:textId="77777777" w:rsidR="00FC5CAE" w:rsidRPr="00FC5CAE" w:rsidRDefault="00FC5CAE" w:rsidP="00FC5CAE">
            <w:pPr>
              <w:jc w:val="center"/>
              <w:rPr>
                <w:sz w:val="20"/>
                <w:szCs w:val="20"/>
              </w:rPr>
            </w:pPr>
            <w:r w:rsidRPr="00FC5CAE">
              <w:rPr>
                <w:sz w:val="20"/>
                <w:szCs w:val="20"/>
              </w:rPr>
              <w:t>69</w:t>
            </w:r>
          </w:p>
        </w:tc>
        <w:tc>
          <w:tcPr>
            <w:tcW w:w="1778" w:type="pct"/>
            <w:shd w:val="clear" w:color="auto" w:fill="auto"/>
            <w:tcMar>
              <w:top w:w="48" w:type="dxa"/>
              <w:left w:w="96" w:type="dxa"/>
              <w:bottom w:w="48" w:type="dxa"/>
              <w:right w:w="96" w:type="dxa"/>
            </w:tcMar>
            <w:vAlign w:val="center"/>
          </w:tcPr>
          <w:p w14:paraId="080D5CB6" w14:textId="16A403AA" w:rsidR="00FC5CAE" w:rsidRPr="00FC5CAE" w:rsidRDefault="001E5786" w:rsidP="00FC5CAE">
            <w:pPr>
              <w:rPr>
                <w:sz w:val="20"/>
                <w:szCs w:val="20"/>
              </w:rPr>
            </w:pPr>
            <w:hyperlink r:id="rId80" w:tooltip="Микулино (Московская область)" w:history="1">
              <w:r w:rsidR="00FC5CAE" w:rsidRPr="00FC5CAE">
                <w:rPr>
                  <w:rStyle w:val="aff8"/>
                  <w:color w:val="auto"/>
                  <w:sz w:val="20"/>
                  <w:szCs w:val="20"/>
                  <w:u w:val="none"/>
                </w:rPr>
                <w:t>Микулино</w:t>
              </w:r>
            </w:hyperlink>
          </w:p>
        </w:tc>
        <w:tc>
          <w:tcPr>
            <w:tcW w:w="1472" w:type="pct"/>
            <w:shd w:val="clear" w:color="auto" w:fill="auto"/>
            <w:tcMar>
              <w:top w:w="48" w:type="dxa"/>
              <w:left w:w="96" w:type="dxa"/>
              <w:bottom w:w="48" w:type="dxa"/>
              <w:right w:w="96" w:type="dxa"/>
            </w:tcMar>
            <w:vAlign w:val="center"/>
          </w:tcPr>
          <w:p w14:paraId="03AA6632" w14:textId="77777777" w:rsidR="00FC5CAE" w:rsidRPr="00FC5CAE" w:rsidRDefault="00FC5CAE" w:rsidP="00FC5CAE">
            <w:pPr>
              <w:jc w:val="center"/>
              <w:rPr>
                <w:sz w:val="20"/>
                <w:szCs w:val="20"/>
              </w:rPr>
            </w:pPr>
            <w:r w:rsidRPr="00FC5CAE">
              <w:rPr>
                <w:sz w:val="20"/>
                <w:szCs w:val="20"/>
              </w:rPr>
              <w:t>село</w:t>
            </w:r>
          </w:p>
        </w:tc>
        <w:tc>
          <w:tcPr>
            <w:tcW w:w="1402" w:type="pct"/>
            <w:shd w:val="clear" w:color="auto" w:fill="auto"/>
            <w:tcMar>
              <w:top w:w="48" w:type="dxa"/>
              <w:left w:w="96" w:type="dxa"/>
              <w:bottom w:w="48" w:type="dxa"/>
              <w:right w:w="96" w:type="dxa"/>
            </w:tcMar>
            <w:vAlign w:val="center"/>
          </w:tcPr>
          <w:p w14:paraId="3B1F48DB" w14:textId="77777777" w:rsidR="00FC5CAE" w:rsidRPr="00FC5CAE" w:rsidRDefault="00FC5CAE" w:rsidP="00FC5CAE">
            <w:pPr>
              <w:jc w:val="center"/>
              <w:rPr>
                <w:sz w:val="20"/>
                <w:szCs w:val="20"/>
              </w:rPr>
            </w:pPr>
            <w:r w:rsidRPr="00FC5CAE">
              <w:rPr>
                <w:bCs/>
                <w:sz w:val="20"/>
                <w:szCs w:val="20"/>
              </w:rPr>
              <w:t>1455</w:t>
            </w:r>
          </w:p>
        </w:tc>
      </w:tr>
      <w:tr w:rsidR="00FC5CAE" w:rsidRPr="00FC5CAE" w14:paraId="27083C27" w14:textId="77777777" w:rsidTr="00FC5CAE">
        <w:tc>
          <w:tcPr>
            <w:tcW w:w="349" w:type="pct"/>
            <w:shd w:val="clear" w:color="auto" w:fill="auto"/>
            <w:tcMar>
              <w:top w:w="48" w:type="dxa"/>
              <w:left w:w="96" w:type="dxa"/>
              <w:bottom w:w="48" w:type="dxa"/>
              <w:right w:w="96" w:type="dxa"/>
            </w:tcMar>
            <w:vAlign w:val="center"/>
          </w:tcPr>
          <w:p w14:paraId="7E8A7930" w14:textId="77777777" w:rsidR="00FC5CAE" w:rsidRPr="00FC5CAE" w:rsidRDefault="00FC5CAE" w:rsidP="00FC5CAE">
            <w:pPr>
              <w:jc w:val="center"/>
              <w:rPr>
                <w:sz w:val="20"/>
                <w:szCs w:val="20"/>
              </w:rPr>
            </w:pPr>
            <w:r w:rsidRPr="00FC5CAE">
              <w:rPr>
                <w:sz w:val="20"/>
                <w:szCs w:val="20"/>
              </w:rPr>
              <w:t>70</w:t>
            </w:r>
          </w:p>
        </w:tc>
        <w:tc>
          <w:tcPr>
            <w:tcW w:w="1778" w:type="pct"/>
            <w:shd w:val="clear" w:color="auto" w:fill="auto"/>
            <w:tcMar>
              <w:top w:w="48" w:type="dxa"/>
              <w:left w:w="96" w:type="dxa"/>
              <w:bottom w:w="48" w:type="dxa"/>
              <w:right w:w="96" w:type="dxa"/>
            </w:tcMar>
            <w:vAlign w:val="center"/>
          </w:tcPr>
          <w:p w14:paraId="215822BF" w14:textId="2D2D46B5" w:rsidR="00FC5CAE" w:rsidRPr="00FC5CAE" w:rsidRDefault="001E5786" w:rsidP="00FC5CAE">
            <w:pPr>
              <w:rPr>
                <w:sz w:val="20"/>
                <w:szCs w:val="20"/>
              </w:rPr>
            </w:pPr>
            <w:hyperlink r:id="rId81" w:tooltip="Михалёво (Лотошинский район)" w:history="1">
              <w:proofErr w:type="spellStart"/>
              <w:r w:rsidR="00FC5CAE" w:rsidRPr="00FC5CAE">
                <w:rPr>
                  <w:rStyle w:val="aff8"/>
                  <w:color w:val="auto"/>
                  <w:sz w:val="20"/>
                  <w:szCs w:val="20"/>
                  <w:u w:val="none"/>
                </w:rPr>
                <w:t>Михалёво</w:t>
              </w:r>
              <w:proofErr w:type="spellEnd"/>
            </w:hyperlink>
          </w:p>
        </w:tc>
        <w:tc>
          <w:tcPr>
            <w:tcW w:w="1472" w:type="pct"/>
            <w:shd w:val="clear" w:color="auto" w:fill="auto"/>
            <w:tcMar>
              <w:top w:w="48" w:type="dxa"/>
              <w:left w:w="96" w:type="dxa"/>
              <w:bottom w:w="48" w:type="dxa"/>
              <w:right w:w="96" w:type="dxa"/>
            </w:tcMar>
            <w:vAlign w:val="center"/>
          </w:tcPr>
          <w:p w14:paraId="4D39BA0D"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AA35532" w14:textId="77777777" w:rsidR="00FC5CAE" w:rsidRPr="00FC5CAE" w:rsidRDefault="00FC5CAE" w:rsidP="00FC5CAE">
            <w:pPr>
              <w:jc w:val="center"/>
              <w:rPr>
                <w:sz w:val="20"/>
                <w:szCs w:val="20"/>
              </w:rPr>
            </w:pPr>
            <w:r w:rsidRPr="00FC5CAE">
              <w:rPr>
                <w:bCs/>
                <w:sz w:val="20"/>
                <w:szCs w:val="20"/>
              </w:rPr>
              <w:t>455</w:t>
            </w:r>
          </w:p>
        </w:tc>
      </w:tr>
      <w:tr w:rsidR="00FC5CAE" w:rsidRPr="00FC5CAE" w14:paraId="6DBCE94C" w14:textId="77777777" w:rsidTr="00FC5CAE">
        <w:tc>
          <w:tcPr>
            <w:tcW w:w="349" w:type="pct"/>
            <w:shd w:val="clear" w:color="auto" w:fill="auto"/>
            <w:tcMar>
              <w:top w:w="48" w:type="dxa"/>
              <w:left w:w="96" w:type="dxa"/>
              <w:bottom w:w="48" w:type="dxa"/>
              <w:right w:w="96" w:type="dxa"/>
            </w:tcMar>
            <w:vAlign w:val="center"/>
          </w:tcPr>
          <w:p w14:paraId="01F8679C" w14:textId="77777777" w:rsidR="00FC5CAE" w:rsidRPr="00FC5CAE" w:rsidRDefault="00FC5CAE" w:rsidP="00FC5CAE">
            <w:pPr>
              <w:jc w:val="center"/>
              <w:rPr>
                <w:sz w:val="20"/>
                <w:szCs w:val="20"/>
              </w:rPr>
            </w:pPr>
            <w:r w:rsidRPr="00FC5CAE">
              <w:rPr>
                <w:sz w:val="20"/>
                <w:szCs w:val="20"/>
              </w:rPr>
              <w:t>71</w:t>
            </w:r>
          </w:p>
        </w:tc>
        <w:tc>
          <w:tcPr>
            <w:tcW w:w="1778" w:type="pct"/>
            <w:shd w:val="clear" w:color="auto" w:fill="auto"/>
            <w:tcMar>
              <w:top w:w="48" w:type="dxa"/>
              <w:left w:w="96" w:type="dxa"/>
              <w:bottom w:w="48" w:type="dxa"/>
              <w:right w:w="96" w:type="dxa"/>
            </w:tcMar>
            <w:vAlign w:val="center"/>
          </w:tcPr>
          <w:p w14:paraId="31AB6B11" w14:textId="3CFE5F34" w:rsidR="00FC5CAE" w:rsidRPr="00FC5CAE" w:rsidRDefault="001E5786" w:rsidP="00FC5CAE">
            <w:pPr>
              <w:rPr>
                <w:sz w:val="20"/>
                <w:szCs w:val="20"/>
              </w:rPr>
            </w:pPr>
            <w:hyperlink r:id="rId82" w:tooltip="Могильцы (Лотошинский район)" w:history="1">
              <w:proofErr w:type="spellStart"/>
              <w:r w:rsidR="00FC5CAE" w:rsidRPr="00FC5CAE">
                <w:rPr>
                  <w:rStyle w:val="aff8"/>
                  <w:color w:val="auto"/>
                  <w:sz w:val="20"/>
                  <w:szCs w:val="20"/>
                  <w:u w:val="none"/>
                </w:rPr>
                <w:t>Могильцы</w:t>
              </w:r>
              <w:proofErr w:type="spellEnd"/>
            </w:hyperlink>
          </w:p>
        </w:tc>
        <w:tc>
          <w:tcPr>
            <w:tcW w:w="1472" w:type="pct"/>
            <w:shd w:val="clear" w:color="auto" w:fill="auto"/>
            <w:tcMar>
              <w:top w:w="48" w:type="dxa"/>
              <w:left w:w="96" w:type="dxa"/>
              <w:bottom w:w="48" w:type="dxa"/>
              <w:right w:w="96" w:type="dxa"/>
            </w:tcMar>
            <w:vAlign w:val="center"/>
          </w:tcPr>
          <w:p w14:paraId="1837492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BFDAC04" w14:textId="77777777" w:rsidR="00FC5CAE" w:rsidRPr="00FC5CAE" w:rsidRDefault="00FC5CAE" w:rsidP="00FC5CAE">
            <w:pPr>
              <w:jc w:val="center"/>
              <w:rPr>
                <w:sz w:val="20"/>
                <w:szCs w:val="20"/>
              </w:rPr>
            </w:pPr>
            <w:r w:rsidRPr="00FC5CAE">
              <w:rPr>
                <w:bCs/>
                <w:sz w:val="20"/>
                <w:szCs w:val="20"/>
              </w:rPr>
              <w:t>0</w:t>
            </w:r>
          </w:p>
        </w:tc>
      </w:tr>
      <w:tr w:rsidR="00FC5CAE" w:rsidRPr="00FC5CAE" w14:paraId="4F10659D" w14:textId="77777777" w:rsidTr="00FC5CAE">
        <w:tc>
          <w:tcPr>
            <w:tcW w:w="349" w:type="pct"/>
            <w:shd w:val="clear" w:color="auto" w:fill="auto"/>
            <w:tcMar>
              <w:top w:w="48" w:type="dxa"/>
              <w:left w:w="96" w:type="dxa"/>
              <w:bottom w:w="48" w:type="dxa"/>
              <w:right w:w="96" w:type="dxa"/>
            </w:tcMar>
            <w:vAlign w:val="center"/>
          </w:tcPr>
          <w:p w14:paraId="034EEC45" w14:textId="77777777" w:rsidR="00FC5CAE" w:rsidRPr="00FC5CAE" w:rsidRDefault="00FC5CAE" w:rsidP="00FC5CAE">
            <w:pPr>
              <w:jc w:val="center"/>
              <w:rPr>
                <w:sz w:val="20"/>
                <w:szCs w:val="20"/>
              </w:rPr>
            </w:pPr>
            <w:r w:rsidRPr="00FC5CAE">
              <w:rPr>
                <w:sz w:val="20"/>
                <w:szCs w:val="20"/>
              </w:rPr>
              <w:t>72</w:t>
            </w:r>
          </w:p>
        </w:tc>
        <w:tc>
          <w:tcPr>
            <w:tcW w:w="1778" w:type="pct"/>
            <w:shd w:val="clear" w:color="auto" w:fill="auto"/>
            <w:tcMar>
              <w:top w:w="48" w:type="dxa"/>
              <w:left w:w="96" w:type="dxa"/>
              <w:bottom w:w="48" w:type="dxa"/>
              <w:right w:w="96" w:type="dxa"/>
            </w:tcMar>
            <w:vAlign w:val="center"/>
          </w:tcPr>
          <w:p w14:paraId="05CAB6A9" w14:textId="05971261" w:rsidR="00FC5CAE" w:rsidRPr="00FC5CAE" w:rsidRDefault="001E5786" w:rsidP="00FC5CAE">
            <w:pPr>
              <w:rPr>
                <w:sz w:val="20"/>
                <w:szCs w:val="20"/>
              </w:rPr>
            </w:pPr>
            <w:hyperlink r:id="rId83" w:tooltip="Монасеино" w:history="1">
              <w:proofErr w:type="spellStart"/>
              <w:r w:rsidR="00FC5CAE" w:rsidRPr="00FC5CAE">
                <w:rPr>
                  <w:rStyle w:val="aff8"/>
                  <w:color w:val="auto"/>
                  <w:sz w:val="20"/>
                  <w:szCs w:val="20"/>
                  <w:u w:val="none"/>
                </w:rPr>
                <w:t>Монасеино</w:t>
              </w:r>
              <w:proofErr w:type="spellEnd"/>
            </w:hyperlink>
          </w:p>
        </w:tc>
        <w:tc>
          <w:tcPr>
            <w:tcW w:w="1472" w:type="pct"/>
            <w:shd w:val="clear" w:color="auto" w:fill="auto"/>
            <w:tcMar>
              <w:top w:w="48" w:type="dxa"/>
              <w:left w:w="96" w:type="dxa"/>
              <w:bottom w:w="48" w:type="dxa"/>
              <w:right w:w="96" w:type="dxa"/>
            </w:tcMar>
            <w:vAlign w:val="center"/>
          </w:tcPr>
          <w:p w14:paraId="4CCE2F96"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D047530" w14:textId="77777777" w:rsidR="00FC5CAE" w:rsidRPr="00FC5CAE" w:rsidRDefault="00FC5CAE" w:rsidP="00FC5CAE">
            <w:pPr>
              <w:jc w:val="center"/>
              <w:rPr>
                <w:sz w:val="20"/>
                <w:szCs w:val="20"/>
              </w:rPr>
            </w:pPr>
            <w:r w:rsidRPr="00FC5CAE">
              <w:rPr>
                <w:bCs/>
                <w:sz w:val="20"/>
                <w:szCs w:val="20"/>
              </w:rPr>
              <w:t>329</w:t>
            </w:r>
          </w:p>
        </w:tc>
      </w:tr>
      <w:tr w:rsidR="00FC5CAE" w:rsidRPr="00FC5CAE" w14:paraId="27D51B03" w14:textId="77777777" w:rsidTr="00FC5CAE">
        <w:tc>
          <w:tcPr>
            <w:tcW w:w="349" w:type="pct"/>
            <w:shd w:val="clear" w:color="auto" w:fill="auto"/>
            <w:tcMar>
              <w:top w:w="48" w:type="dxa"/>
              <w:left w:w="96" w:type="dxa"/>
              <w:bottom w:w="48" w:type="dxa"/>
              <w:right w:w="96" w:type="dxa"/>
            </w:tcMar>
            <w:vAlign w:val="center"/>
          </w:tcPr>
          <w:p w14:paraId="43171432" w14:textId="77777777" w:rsidR="00FC5CAE" w:rsidRPr="00FC5CAE" w:rsidRDefault="00FC5CAE" w:rsidP="00FC5CAE">
            <w:pPr>
              <w:jc w:val="center"/>
              <w:rPr>
                <w:sz w:val="20"/>
                <w:szCs w:val="20"/>
              </w:rPr>
            </w:pPr>
            <w:r w:rsidRPr="00FC5CAE">
              <w:rPr>
                <w:sz w:val="20"/>
                <w:szCs w:val="20"/>
              </w:rPr>
              <w:t>73</w:t>
            </w:r>
          </w:p>
        </w:tc>
        <w:tc>
          <w:tcPr>
            <w:tcW w:w="1778" w:type="pct"/>
            <w:shd w:val="clear" w:color="auto" w:fill="auto"/>
            <w:tcMar>
              <w:top w:w="48" w:type="dxa"/>
              <w:left w:w="96" w:type="dxa"/>
              <w:bottom w:w="48" w:type="dxa"/>
              <w:right w:w="96" w:type="dxa"/>
            </w:tcMar>
            <w:vAlign w:val="center"/>
          </w:tcPr>
          <w:p w14:paraId="676EAC09" w14:textId="0FA8C777" w:rsidR="00FC5CAE" w:rsidRPr="00FC5CAE" w:rsidRDefault="001E5786" w:rsidP="00FC5CAE">
            <w:pPr>
              <w:rPr>
                <w:sz w:val="20"/>
                <w:szCs w:val="20"/>
              </w:rPr>
            </w:pPr>
            <w:hyperlink r:id="rId84" w:tooltip="Натальино (Лотошинский район)" w:history="1">
              <w:r w:rsidR="00FC5CAE" w:rsidRPr="00FC5CAE">
                <w:rPr>
                  <w:rStyle w:val="aff8"/>
                  <w:color w:val="auto"/>
                  <w:sz w:val="20"/>
                  <w:szCs w:val="20"/>
                  <w:u w:val="none"/>
                </w:rPr>
                <w:t>Натальино</w:t>
              </w:r>
            </w:hyperlink>
          </w:p>
        </w:tc>
        <w:tc>
          <w:tcPr>
            <w:tcW w:w="1472" w:type="pct"/>
            <w:shd w:val="clear" w:color="auto" w:fill="auto"/>
            <w:tcMar>
              <w:top w:w="48" w:type="dxa"/>
              <w:left w:w="96" w:type="dxa"/>
              <w:bottom w:w="48" w:type="dxa"/>
              <w:right w:w="96" w:type="dxa"/>
            </w:tcMar>
            <w:vAlign w:val="center"/>
          </w:tcPr>
          <w:p w14:paraId="1BCAC85D"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D754B43" w14:textId="77777777" w:rsidR="00FC5CAE" w:rsidRPr="00FC5CAE" w:rsidRDefault="00FC5CAE" w:rsidP="00FC5CAE">
            <w:pPr>
              <w:jc w:val="center"/>
              <w:rPr>
                <w:sz w:val="20"/>
                <w:szCs w:val="20"/>
              </w:rPr>
            </w:pPr>
            <w:r w:rsidRPr="00FC5CAE">
              <w:rPr>
                <w:bCs/>
                <w:sz w:val="20"/>
                <w:szCs w:val="20"/>
              </w:rPr>
              <w:t>22</w:t>
            </w:r>
          </w:p>
        </w:tc>
      </w:tr>
      <w:tr w:rsidR="00FC5CAE" w:rsidRPr="00FC5CAE" w14:paraId="073CD1CB" w14:textId="77777777" w:rsidTr="00FC5CAE">
        <w:tc>
          <w:tcPr>
            <w:tcW w:w="349" w:type="pct"/>
            <w:shd w:val="clear" w:color="auto" w:fill="auto"/>
            <w:tcMar>
              <w:top w:w="48" w:type="dxa"/>
              <w:left w:w="96" w:type="dxa"/>
              <w:bottom w:w="48" w:type="dxa"/>
              <w:right w:w="96" w:type="dxa"/>
            </w:tcMar>
            <w:vAlign w:val="center"/>
          </w:tcPr>
          <w:p w14:paraId="357A1B7B" w14:textId="77777777" w:rsidR="00FC5CAE" w:rsidRPr="00FC5CAE" w:rsidRDefault="00FC5CAE" w:rsidP="00FC5CAE">
            <w:pPr>
              <w:jc w:val="center"/>
              <w:rPr>
                <w:sz w:val="20"/>
                <w:szCs w:val="20"/>
              </w:rPr>
            </w:pPr>
            <w:r w:rsidRPr="00FC5CAE">
              <w:rPr>
                <w:sz w:val="20"/>
                <w:szCs w:val="20"/>
              </w:rPr>
              <w:t>74</w:t>
            </w:r>
          </w:p>
        </w:tc>
        <w:tc>
          <w:tcPr>
            <w:tcW w:w="1778" w:type="pct"/>
            <w:shd w:val="clear" w:color="auto" w:fill="auto"/>
            <w:tcMar>
              <w:top w:w="48" w:type="dxa"/>
              <w:left w:w="96" w:type="dxa"/>
              <w:bottom w:w="48" w:type="dxa"/>
              <w:right w:w="96" w:type="dxa"/>
            </w:tcMar>
            <w:vAlign w:val="center"/>
          </w:tcPr>
          <w:p w14:paraId="287D0BE9" w14:textId="58F8EADC" w:rsidR="00FC5CAE" w:rsidRPr="00FC5CAE" w:rsidRDefault="001E5786" w:rsidP="00FC5CAE">
            <w:pPr>
              <w:rPr>
                <w:sz w:val="20"/>
                <w:szCs w:val="20"/>
              </w:rPr>
            </w:pPr>
            <w:hyperlink r:id="rId85" w:tooltip="Немки (Московская область)" w:history="1">
              <w:r w:rsidR="00FC5CAE" w:rsidRPr="00FC5CAE">
                <w:rPr>
                  <w:rStyle w:val="aff8"/>
                  <w:color w:val="auto"/>
                  <w:sz w:val="20"/>
                  <w:szCs w:val="20"/>
                  <w:u w:val="none"/>
                </w:rPr>
                <w:t>Немки</w:t>
              </w:r>
            </w:hyperlink>
          </w:p>
        </w:tc>
        <w:tc>
          <w:tcPr>
            <w:tcW w:w="1472" w:type="pct"/>
            <w:shd w:val="clear" w:color="auto" w:fill="auto"/>
            <w:tcMar>
              <w:top w:w="48" w:type="dxa"/>
              <w:left w:w="96" w:type="dxa"/>
              <w:bottom w:w="48" w:type="dxa"/>
              <w:right w:w="96" w:type="dxa"/>
            </w:tcMar>
            <w:vAlign w:val="center"/>
          </w:tcPr>
          <w:p w14:paraId="603EB565" w14:textId="77777777" w:rsidR="00FC5CAE" w:rsidRPr="00FC5CAE" w:rsidRDefault="00FC5CAE" w:rsidP="00FC5CAE">
            <w:pPr>
              <w:jc w:val="center"/>
              <w:rPr>
                <w:sz w:val="20"/>
                <w:szCs w:val="20"/>
              </w:rPr>
            </w:pPr>
            <w:r w:rsidRPr="00FC5CAE">
              <w:rPr>
                <w:sz w:val="20"/>
                <w:szCs w:val="20"/>
              </w:rPr>
              <w:t>посёлок</w:t>
            </w:r>
          </w:p>
        </w:tc>
        <w:tc>
          <w:tcPr>
            <w:tcW w:w="1402" w:type="pct"/>
            <w:shd w:val="clear" w:color="auto" w:fill="auto"/>
            <w:tcMar>
              <w:top w:w="48" w:type="dxa"/>
              <w:left w:w="96" w:type="dxa"/>
              <w:bottom w:w="48" w:type="dxa"/>
              <w:right w:w="96" w:type="dxa"/>
            </w:tcMar>
            <w:vAlign w:val="center"/>
          </w:tcPr>
          <w:p w14:paraId="60C1D608" w14:textId="77777777" w:rsidR="00FC5CAE" w:rsidRPr="00FC5CAE" w:rsidRDefault="00FC5CAE" w:rsidP="00FC5CAE">
            <w:pPr>
              <w:jc w:val="center"/>
              <w:rPr>
                <w:sz w:val="20"/>
                <w:szCs w:val="20"/>
              </w:rPr>
            </w:pPr>
            <w:r w:rsidRPr="00FC5CAE">
              <w:rPr>
                <w:bCs/>
                <w:sz w:val="20"/>
                <w:szCs w:val="20"/>
              </w:rPr>
              <w:t>59</w:t>
            </w:r>
          </w:p>
        </w:tc>
      </w:tr>
      <w:tr w:rsidR="00FC5CAE" w:rsidRPr="00FC5CAE" w14:paraId="17E67D09" w14:textId="77777777" w:rsidTr="00FC5CAE">
        <w:tc>
          <w:tcPr>
            <w:tcW w:w="349" w:type="pct"/>
            <w:shd w:val="clear" w:color="auto" w:fill="auto"/>
            <w:tcMar>
              <w:top w:w="48" w:type="dxa"/>
              <w:left w:w="96" w:type="dxa"/>
              <w:bottom w:w="48" w:type="dxa"/>
              <w:right w:w="96" w:type="dxa"/>
            </w:tcMar>
            <w:vAlign w:val="center"/>
          </w:tcPr>
          <w:p w14:paraId="434906E7" w14:textId="77777777" w:rsidR="00FC5CAE" w:rsidRPr="00FC5CAE" w:rsidRDefault="00FC5CAE" w:rsidP="00FC5CAE">
            <w:pPr>
              <w:jc w:val="center"/>
              <w:rPr>
                <w:sz w:val="20"/>
                <w:szCs w:val="20"/>
              </w:rPr>
            </w:pPr>
            <w:r w:rsidRPr="00FC5CAE">
              <w:rPr>
                <w:sz w:val="20"/>
                <w:szCs w:val="20"/>
              </w:rPr>
              <w:t>75</w:t>
            </w:r>
          </w:p>
        </w:tc>
        <w:tc>
          <w:tcPr>
            <w:tcW w:w="1778" w:type="pct"/>
            <w:shd w:val="clear" w:color="auto" w:fill="auto"/>
            <w:tcMar>
              <w:top w:w="48" w:type="dxa"/>
              <w:left w:w="96" w:type="dxa"/>
              <w:bottom w:w="48" w:type="dxa"/>
              <w:right w:w="96" w:type="dxa"/>
            </w:tcMar>
            <w:vAlign w:val="center"/>
          </w:tcPr>
          <w:p w14:paraId="639AA18F" w14:textId="6056D076" w:rsidR="00FC5CAE" w:rsidRPr="00FC5CAE" w:rsidRDefault="001E5786" w:rsidP="00FC5CAE">
            <w:pPr>
              <w:rPr>
                <w:sz w:val="20"/>
                <w:szCs w:val="20"/>
              </w:rPr>
            </w:pPr>
            <w:hyperlink r:id="rId86" w:tooltip="Нововасильевское (Лотошинский район)" w:history="1">
              <w:proofErr w:type="spellStart"/>
              <w:r w:rsidR="00FC5CAE" w:rsidRPr="00FC5CAE">
                <w:rPr>
                  <w:rStyle w:val="aff8"/>
                  <w:color w:val="auto"/>
                  <w:sz w:val="20"/>
                  <w:szCs w:val="20"/>
                  <w:u w:val="none"/>
                </w:rPr>
                <w:t>Нововасильевское</w:t>
              </w:r>
              <w:proofErr w:type="spellEnd"/>
            </w:hyperlink>
          </w:p>
        </w:tc>
        <w:tc>
          <w:tcPr>
            <w:tcW w:w="1472" w:type="pct"/>
            <w:shd w:val="clear" w:color="auto" w:fill="auto"/>
            <w:tcMar>
              <w:top w:w="48" w:type="dxa"/>
              <w:left w:w="96" w:type="dxa"/>
              <w:bottom w:w="48" w:type="dxa"/>
              <w:right w:w="96" w:type="dxa"/>
            </w:tcMar>
            <w:vAlign w:val="center"/>
          </w:tcPr>
          <w:p w14:paraId="3E34DC6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CF7C252" w14:textId="77777777" w:rsidR="00FC5CAE" w:rsidRPr="00FC5CAE" w:rsidRDefault="00FC5CAE" w:rsidP="00FC5CAE">
            <w:pPr>
              <w:jc w:val="center"/>
              <w:rPr>
                <w:sz w:val="20"/>
                <w:szCs w:val="20"/>
              </w:rPr>
            </w:pPr>
            <w:r w:rsidRPr="00FC5CAE">
              <w:rPr>
                <w:bCs/>
                <w:sz w:val="20"/>
                <w:szCs w:val="20"/>
              </w:rPr>
              <w:t>119</w:t>
            </w:r>
          </w:p>
        </w:tc>
      </w:tr>
      <w:tr w:rsidR="00FC5CAE" w:rsidRPr="00FC5CAE" w14:paraId="5A7055EC" w14:textId="77777777" w:rsidTr="00FC5CAE">
        <w:tc>
          <w:tcPr>
            <w:tcW w:w="349" w:type="pct"/>
            <w:shd w:val="clear" w:color="auto" w:fill="auto"/>
            <w:tcMar>
              <w:top w:w="48" w:type="dxa"/>
              <w:left w:w="96" w:type="dxa"/>
              <w:bottom w:w="48" w:type="dxa"/>
              <w:right w:w="96" w:type="dxa"/>
            </w:tcMar>
            <w:vAlign w:val="center"/>
          </w:tcPr>
          <w:p w14:paraId="0057936C" w14:textId="77777777" w:rsidR="00FC5CAE" w:rsidRPr="00FC5CAE" w:rsidRDefault="00FC5CAE" w:rsidP="00FC5CAE">
            <w:pPr>
              <w:jc w:val="center"/>
              <w:rPr>
                <w:sz w:val="20"/>
                <w:szCs w:val="20"/>
              </w:rPr>
            </w:pPr>
            <w:r w:rsidRPr="00FC5CAE">
              <w:rPr>
                <w:sz w:val="20"/>
                <w:szCs w:val="20"/>
              </w:rPr>
              <w:t>76</w:t>
            </w:r>
          </w:p>
        </w:tc>
        <w:tc>
          <w:tcPr>
            <w:tcW w:w="1778" w:type="pct"/>
            <w:shd w:val="clear" w:color="auto" w:fill="auto"/>
            <w:tcMar>
              <w:top w:w="48" w:type="dxa"/>
              <w:left w:w="96" w:type="dxa"/>
              <w:bottom w:w="48" w:type="dxa"/>
              <w:right w:w="96" w:type="dxa"/>
            </w:tcMar>
            <w:vAlign w:val="center"/>
          </w:tcPr>
          <w:p w14:paraId="3ABF3ED9" w14:textId="7D883733" w:rsidR="00FC5CAE" w:rsidRPr="00FC5CAE" w:rsidRDefault="001E5786" w:rsidP="00FC5CAE">
            <w:pPr>
              <w:rPr>
                <w:sz w:val="20"/>
                <w:szCs w:val="20"/>
              </w:rPr>
            </w:pPr>
            <w:hyperlink r:id="rId87" w:tooltip="Новое Лисино" w:history="1">
              <w:r w:rsidR="00FC5CAE" w:rsidRPr="00FC5CAE">
                <w:rPr>
                  <w:rStyle w:val="aff8"/>
                  <w:color w:val="auto"/>
                  <w:sz w:val="20"/>
                  <w:szCs w:val="20"/>
                  <w:u w:val="none"/>
                </w:rPr>
                <w:t xml:space="preserve">Новое </w:t>
              </w:r>
              <w:proofErr w:type="spellStart"/>
              <w:r w:rsidR="00FC5CAE" w:rsidRPr="00FC5CAE">
                <w:rPr>
                  <w:rStyle w:val="aff8"/>
                  <w:color w:val="auto"/>
                  <w:sz w:val="20"/>
                  <w:szCs w:val="20"/>
                  <w:u w:val="none"/>
                </w:rPr>
                <w:t>Лисино</w:t>
              </w:r>
              <w:proofErr w:type="spellEnd"/>
            </w:hyperlink>
          </w:p>
        </w:tc>
        <w:tc>
          <w:tcPr>
            <w:tcW w:w="1472" w:type="pct"/>
            <w:shd w:val="clear" w:color="auto" w:fill="auto"/>
            <w:tcMar>
              <w:top w:w="48" w:type="dxa"/>
              <w:left w:w="96" w:type="dxa"/>
              <w:bottom w:w="48" w:type="dxa"/>
              <w:right w:w="96" w:type="dxa"/>
            </w:tcMar>
            <w:vAlign w:val="center"/>
          </w:tcPr>
          <w:p w14:paraId="55DACF8B"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658DF03" w14:textId="77777777" w:rsidR="00FC5CAE" w:rsidRPr="00FC5CAE" w:rsidRDefault="00FC5CAE" w:rsidP="00FC5CAE">
            <w:pPr>
              <w:jc w:val="center"/>
              <w:rPr>
                <w:sz w:val="20"/>
                <w:szCs w:val="20"/>
              </w:rPr>
            </w:pPr>
            <w:r w:rsidRPr="00FC5CAE">
              <w:rPr>
                <w:bCs/>
                <w:sz w:val="20"/>
                <w:szCs w:val="20"/>
              </w:rPr>
              <w:t>39</w:t>
            </w:r>
          </w:p>
        </w:tc>
      </w:tr>
      <w:tr w:rsidR="00FC5CAE" w:rsidRPr="00FC5CAE" w14:paraId="73C1B051" w14:textId="77777777" w:rsidTr="00FC5CAE">
        <w:tc>
          <w:tcPr>
            <w:tcW w:w="349" w:type="pct"/>
            <w:shd w:val="clear" w:color="auto" w:fill="auto"/>
            <w:tcMar>
              <w:top w:w="48" w:type="dxa"/>
              <w:left w:w="96" w:type="dxa"/>
              <w:bottom w:w="48" w:type="dxa"/>
              <w:right w:w="96" w:type="dxa"/>
            </w:tcMar>
            <w:vAlign w:val="center"/>
          </w:tcPr>
          <w:p w14:paraId="229D24CA" w14:textId="77777777" w:rsidR="00FC5CAE" w:rsidRPr="00FC5CAE" w:rsidRDefault="00FC5CAE" w:rsidP="00FC5CAE">
            <w:pPr>
              <w:jc w:val="center"/>
              <w:rPr>
                <w:sz w:val="20"/>
                <w:szCs w:val="20"/>
              </w:rPr>
            </w:pPr>
            <w:r w:rsidRPr="00FC5CAE">
              <w:rPr>
                <w:sz w:val="20"/>
                <w:szCs w:val="20"/>
              </w:rPr>
              <w:t>77</w:t>
            </w:r>
          </w:p>
        </w:tc>
        <w:tc>
          <w:tcPr>
            <w:tcW w:w="1778" w:type="pct"/>
            <w:shd w:val="clear" w:color="auto" w:fill="auto"/>
            <w:tcMar>
              <w:top w:w="48" w:type="dxa"/>
              <w:left w:w="96" w:type="dxa"/>
              <w:bottom w:w="48" w:type="dxa"/>
              <w:right w:w="96" w:type="dxa"/>
            </w:tcMar>
            <w:vAlign w:val="center"/>
          </w:tcPr>
          <w:p w14:paraId="01991C00" w14:textId="6DBA94CA" w:rsidR="00FC5CAE" w:rsidRPr="00FC5CAE" w:rsidRDefault="001E5786" w:rsidP="00FC5CAE">
            <w:pPr>
              <w:rPr>
                <w:sz w:val="20"/>
                <w:szCs w:val="20"/>
              </w:rPr>
            </w:pPr>
            <w:hyperlink r:id="rId88" w:tooltip="Новолотошино" w:history="1">
              <w:proofErr w:type="spellStart"/>
              <w:r w:rsidR="00FC5CAE" w:rsidRPr="00FC5CAE">
                <w:rPr>
                  <w:rStyle w:val="aff8"/>
                  <w:color w:val="auto"/>
                  <w:sz w:val="20"/>
                  <w:szCs w:val="20"/>
                  <w:u w:val="none"/>
                </w:rPr>
                <w:t>Новолотошино</w:t>
              </w:r>
              <w:proofErr w:type="spellEnd"/>
            </w:hyperlink>
          </w:p>
        </w:tc>
        <w:tc>
          <w:tcPr>
            <w:tcW w:w="1472" w:type="pct"/>
            <w:shd w:val="clear" w:color="auto" w:fill="auto"/>
            <w:tcMar>
              <w:top w:w="48" w:type="dxa"/>
              <w:left w:w="96" w:type="dxa"/>
              <w:bottom w:w="48" w:type="dxa"/>
              <w:right w:w="96" w:type="dxa"/>
            </w:tcMar>
            <w:vAlign w:val="center"/>
          </w:tcPr>
          <w:p w14:paraId="69D3CB78" w14:textId="77777777" w:rsidR="00FC5CAE" w:rsidRPr="00FC5CAE" w:rsidRDefault="00FC5CAE" w:rsidP="00FC5CAE">
            <w:pPr>
              <w:jc w:val="center"/>
              <w:rPr>
                <w:sz w:val="20"/>
                <w:szCs w:val="20"/>
              </w:rPr>
            </w:pPr>
            <w:r w:rsidRPr="00FC5CAE">
              <w:rPr>
                <w:sz w:val="20"/>
                <w:szCs w:val="20"/>
              </w:rPr>
              <w:t>посёлок</w:t>
            </w:r>
          </w:p>
        </w:tc>
        <w:tc>
          <w:tcPr>
            <w:tcW w:w="1402" w:type="pct"/>
            <w:shd w:val="clear" w:color="auto" w:fill="auto"/>
            <w:tcMar>
              <w:top w:w="48" w:type="dxa"/>
              <w:left w:w="96" w:type="dxa"/>
              <w:bottom w:w="48" w:type="dxa"/>
              <w:right w:w="96" w:type="dxa"/>
            </w:tcMar>
            <w:vAlign w:val="center"/>
          </w:tcPr>
          <w:p w14:paraId="7D319F85" w14:textId="77777777" w:rsidR="00FC5CAE" w:rsidRPr="00FC5CAE" w:rsidRDefault="00FC5CAE" w:rsidP="00FC5CAE">
            <w:pPr>
              <w:jc w:val="center"/>
              <w:rPr>
                <w:sz w:val="20"/>
                <w:szCs w:val="20"/>
              </w:rPr>
            </w:pPr>
            <w:r w:rsidRPr="00FC5CAE">
              <w:rPr>
                <w:bCs/>
                <w:sz w:val="20"/>
                <w:szCs w:val="20"/>
              </w:rPr>
              <w:t>1067</w:t>
            </w:r>
          </w:p>
        </w:tc>
      </w:tr>
      <w:tr w:rsidR="00FC5CAE" w:rsidRPr="00FC5CAE" w14:paraId="36F9F234" w14:textId="77777777" w:rsidTr="00FC5CAE">
        <w:tc>
          <w:tcPr>
            <w:tcW w:w="349" w:type="pct"/>
            <w:shd w:val="clear" w:color="auto" w:fill="auto"/>
            <w:tcMar>
              <w:top w:w="48" w:type="dxa"/>
              <w:left w:w="96" w:type="dxa"/>
              <w:bottom w:w="48" w:type="dxa"/>
              <w:right w:w="96" w:type="dxa"/>
            </w:tcMar>
            <w:vAlign w:val="center"/>
          </w:tcPr>
          <w:p w14:paraId="68960F21" w14:textId="77777777" w:rsidR="00FC5CAE" w:rsidRPr="00FC5CAE" w:rsidRDefault="00FC5CAE" w:rsidP="00FC5CAE">
            <w:pPr>
              <w:jc w:val="center"/>
              <w:rPr>
                <w:sz w:val="20"/>
                <w:szCs w:val="20"/>
              </w:rPr>
            </w:pPr>
            <w:r w:rsidRPr="00FC5CAE">
              <w:rPr>
                <w:sz w:val="20"/>
                <w:szCs w:val="20"/>
              </w:rPr>
              <w:t>78</w:t>
            </w:r>
          </w:p>
        </w:tc>
        <w:tc>
          <w:tcPr>
            <w:tcW w:w="1778" w:type="pct"/>
            <w:shd w:val="clear" w:color="auto" w:fill="auto"/>
            <w:tcMar>
              <w:top w:w="48" w:type="dxa"/>
              <w:left w:w="96" w:type="dxa"/>
              <w:bottom w:w="48" w:type="dxa"/>
              <w:right w:w="96" w:type="dxa"/>
            </w:tcMar>
            <w:vAlign w:val="center"/>
          </w:tcPr>
          <w:p w14:paraId="5FCF60FE" w14:textId="29EAED90" w:rsidR="00FC5CAE" w:rsidRPr="00FC5CAE" w:rsidRDefault="001E5786" w:rsidP="00FC5CAE">
            <w:pPr>
              <w:rPr>
                <w:sz w:val="20"/>
                <w:szCs w:val="20"/>
              </w:rPr>
            </w:pPr>
            <w:hyperlink r:id="rId89" w:tooltip="Новошино (Лотошинский район)" w:history="1">
              <w:proofErr w:type="spellStart"/>
              <w:r w:rsidR="00FC5CAE" w:rsidRPr="00FC5CAE">
                <w:rPr>
                  <w:rStyle w:val="aff8"/>
                  <w:color w:val="auto"/>
                  <w:sz w:val="20"/>
                  <w:szCs w:val="20"/>
                  <w:u w:val="none"/>
                </w:rPr>
                <w:t>Новошино</w:t>
              </w:r>
              <w:proofErr w:type="spellEnd"/>
            </w:hyperlink>
          </w:p>
        </w:tc>
        <w:tc>
          <w:tcPr>
            <w:tcW w:w="1472" w:type="pct"/>
            <w:shd w:val="clear" w:color="auto" w:fill="auto"/>
            <w:tcMar>
              <w:top w:w="48" w:type="dxa"/>
              <w:left w:w="96" w:type="dxa"/>
              <w:bottom w:w="48" w:type="dxa"/>
              <w:right w:w="96" w:type="dxa"/>
            </w:tcMar>
            <w:vAlign w:val="center"/>
          </w:tcPr>
          <w:p w14:paraId="31C8E1B7"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2880379" w14:textId="77777777" w:rsidR="00FC5CAE" w:rsidRPr="00FC5CAE" w:rsidRDefault="00FC5CAE" w:rsidP="00FC5CAE">
            <w:pPr>
              <w:jc w:val="center"/>
              <w:rPr>
                <w:sz w:val="20"/>
                <w:szCs w:val="20"/>
              </w:rPr>
            </w:pPr>
            <w:r w:rsidRPr="00FC5CAE">
              <w:rPr>
                <w:bCs/>
                <w:sz w:val="20"/>
                <w:szCs w:val="20"/>
              </w:rPr>
              <w:t>79</w:t>
            </w:r>
          </w:p>
        </w:tc>
      </w:tr>
      <w:tr w:rsidR="00FC5CAE" w:rsidRPr="00FC5CAE" w14:paraId="6A15A9CF" w14:textId="77777777" w:rsidTr="00FC5CAE">
        <w:tc>
          <w:tcPr>
            <w:tcW w:w="349" w:type="pct"/>
            <w:shd w:val="clear" w:color="auto" w:fill="auto"/>
            <w:tcMar>
              <w:top w:w="48" w:type="dxa"/>
              <w:left w:w="96" w:type="dxa"/>
              <w:bottom w:w="48" w:type="dxa"/>
              <w:right w:w="96" w:type="dxa"/>
            </w:tcMar>
            <w:vAlign w:val="center"/>
          </w:tcPr>
          <w:p w14:paraId="2DCD860B" w14:textId="77777777" w:rsidR="00FC5CAE" w:rsidRPr="00FC5CAE" w:rsidRDefault="00FC5CAE" w:rsidP="00FC5CAE">
            <w:pPr>
              <w:jc w:val="center"/>
              <w:rPr>
                <w:sz w:val="20"/>
                <w:szCs w:val="20"/>
              </w:rPr>
            </w:pPr>
            <w:r w:rsidRPr="00FC5CAE">
              <w:rPr>
                <w:sz w:val="20"/>
                <w:szCs w:val="20"/>
              </w:rPr>
              <w:t>79</w:t>
            </w:r>
          </w:p>
        </w:tc>
        <w:tc>
          <w:tcPr>
            <w:tcW w:w="1778" w:type="pct"/>
            <w:shd w:val="clear" w:color="auto" w:fill="auto"/>
            <w:tcMar>
              <w:top w:w="48" w:type="dxa"/>
              <w:left w:w="96" w:type="dxa"/>
              <w:bottom w:w="48" w:type="dxa"/>
              <w:right w:w="96" w:type="dxa"/>
            </w:tcMar>
            <w:vAlign w:val="center"/>
          </w:tcPr>
          <w:p w14:paraId="409C139C" w14:textId="34A8819C" w:rsidR="00FC5CAE" w:rsidRPr="00FC5CAE" w:rsidRDefault="001E5786" w:rsidP="00FC5CAE">
            <w:pPr>
              <w:rPr>
                <w:sz w:val="20"/>
                <w:szCs w:val="20"/>
              </w:rPr>
            </w:pPr>
            <w:hyperlink r:id="rId90" w:tooltip="Орешково (Лотошинский район)" w:history="1">
              <w:proofErr w:type="spellStart"/>
              <w:r w:rsidR="00FC5CAE" w:rsidRPr="00FC5CAE">
                <w:rPr>
                  <w:rStyle w:val="aff8"/>
                  <w:color w:val="auto"/>
                  <w:sz w:val="20"/>
                  <w:szCs w:val="20"/>
                  <w:u w:val="none"/>
                </w:rPr>
                <w:t>Орешково</w:t>
              </w:r>
              <w:proofErr w:type="spellEnd"/>
            </w:hyperlink>
          </w:p>
        </w:tc>
        <w:tc>
          <w:tcPr>
            <w:tcW w:w="1472" w:type="pct"/>
            <w:shd w:val="clear" w:color="auto" w:fill="auto"/>
            <w:tcMar>
              <w:top w:w="48" w:type="dxa"/>
              <w:left w:w="96" w:type="dxa"/>
              <w:bottom w:w="48" w:type="dxa"/>
              <w:right w:w="96" w:type="dxa"/>
            </w:tcMar>
            <w:vAlign w:val="center"/>
          </w:tcPr>
          <w:p w14:paraId="3EA929AE"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AB0C229" w14:textId="77777777" w:rsidR="00FC5CAE" w:rsidRPr="00FC5CAE" w:rsidRDefault="00FC5CAE" w:rsidP="00FC5CAE">
            <w:pPr>
              <w:jc w:val="center"/>
              <w:rPr>
                <w:sz w:val="20"/>
                <w:szCs w:val="20"/>
              </w:rPr>
            </w:pPr>
            <w:r w:rsidRPr="00FC5CAE">
              <w:rPr>
                <w:bCs/>
                <w:sz w:val="20"/>
                <w:szCs w:val="20"/>
              </w:rPr>
              <w:t>7</w:t>
            </w:r>
          </w:p>
        </w:tc>
      </w:tr>
      <w:tr w:rsidR="00FC5CAE" w:rsidRPr="00FC5CAE" w14:paraId="6E95A981" w14:textId="77777777" w:rsidTr="00FC5CAE">
        <w:tc>
          <w:tcPr>
            <w:tcW w:w="349" w:type="pct"/>
            <w:shd w:val="clear" w:color="auto" w:fill="auto"/>
            <w:tcMar>
              <w:top w:w="48" w:type="dxa"/>
              <w:left w:w="96" w:type="dxa"/>
              <w:bottom w:w="48" w:type="dxa"/>
              <w:right w:w="96" w:type="dxa"/>
            </w:tcMar>
            <w:vAlign w:val="center"/>
          </w:tcPr>
          <w:p w14:paraId="5C206169" w14:textId="77777777" w:rsidR="00FC5CAE" w:rsidRPr="00FC5CAE" w:rsidRDefault="00FC5CAE" w:rsidP="00FC5CAE">
            <w:pPr>
              <w:jc w:val="center"/>
              <w:rPr>
                <w:sz w:val="20"/>
                <w:szCs w:val="20"/>
              </w:rPr>
            </w:pPr>
            <w:r w:rsidRPr="00FC5CAE">
              <w:rPr>
                <w:sz w:val="20"/>
                <w:szCs w:val="20"/>
              </w:rPr>
              <w:t>80</w:t>
            </w:r>
          </w:p>
        </w:tc>
        <w:tc>
          <w:tcPr>
            <w:tcW w:w="1778" w:type="pct"/>
            <w:shd w:val="clear" w:color="auto" w:fill="auto"/>
            <w:tcMar>
              <w:top w:w="48" w:type="dxa"/>
              <w:left w:w="96" w:type="dxa"/>
              <w:bottom w:w="48" w:type="dxa"/>
              <w:right w:w="96" w:type="dxa"/>
            </w:tcMar>
            <w:vAlign w:val="center"/>
          </w:tcPr>
          <w:p w14:paraId="6145D29B" w14:textId="3F80FE69" w:rsidR="00FC5CAE" w:rsidRPr="00FC5CAE" w:rsidRDefault="001E5786" w:rsidP="00FC5CAE">
            <w:pPr>
              <w:rPr>
                <w:sz w:val="20"/>
                <w:szCs w:val="20"/>
              </w:rPr>
            </w:pPr>
            <w:hyperlink r:id="rId91" w:tooltip="Ошейкино (Московская область)" w:history="1">
              <w:r w:rsidR="00FC5CAE" w:rsidRPr="00FC5CAE">
                <w:rPr>
                  <w:rStyle w:val="aff8"/>
                  <w:color w:val="auto"/>
                  <w:sz w:val="20"/>
                  <w:szCs w:val="20"/>
                  <w:u w:val="none"/>
                </w:rPr>
                <w:t>Ошейкино</w:t>
              </w:r>
            </w:hyperlink>
          </w:p>
        </w:tc>
        <w:tc>
          <w:tcPr>
            <w:tcW w:w="1472" w:type="pct"/>
            <w:shd w:val="clear" w:color="auto" w:fill="auto"/>
            <w:tcMar>
              <w:top w:w="48" w:type="dxa"/>
              <w:left w:w="96" w:type="dxa"/>
              <w:bottom w:w="48" w:type="dxa"/>
              <w:right w:w="96" w:type="dxa"/>
            </w:tcMar>
            <w:vAlign w:val="center"/>
          </w:tcPr>
          <w:p w14:paraId="4EAD7FDD"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10F2F47" w14:textId="77777777" w:rsidR="00FC5CAE" w:rsidRPr="00FC5CAE" w:rsidRDefault="00FC5CAE" w:rsidP="00FC5CAE">
            <w:pPr>
              <w:jc w:val="center"/>
              <w:rPr>
                <w:sz w:val="20"/>
                <w:szCs w:val="20"/>
              </w:rPr>
            </w:pPr>
            <w:r w:rsidRPr="00FC5CAE">
              <w:rPr>
                <w:bCs/>
                <w:sz w:val="20"/>
                <w:szCs w:val="20"/>
              </w:rPr>
              <w:t>109</w:t>
            </w:r>
          </w:p>
        </w:tc>
      </w:tr>
      <w:tr w:rsidR="00FC5CAE" w:rsidRPr="00FC5CAE" w14:paraId="60F82961" w14:textId="77777777" w:rsidTr="00FC5CAE">
        <w:tc>
          <w:tcPr>
            <w:tcW w:w="349" w:type="pct"/>
            <w:shd w:val="clear" w:color="auto" w:fill="auto"/>
            <w:tcMar>
              <w:top w:w="48" w:type="dxa"/>
              <w:left w:w="96" w:type="dxa"/>
              <w:bottom w:w="48" w:type="dxa"/>
              <w:right w:w="96" w:type="dxa"/>
            </w:tcMar>
            <w:vAlign w:val="center"/>
          </w:tcPr>
          <w:p w14:paraId="7E94BDA9" w14:textId="77777777" w:rsidR="00FC5CAE" w:rsidRPr="00FC5CAE" w:rsidRDefault="00FC5CAE" w:rsidP="00FC5CAE">
            <w:pPr>
              <w:jc w:val="center"/>
              <w:rPr>
                <w:sz w:val="20"/>
                <w:szCs w:val="20"/>
              </w:rPr>
            </w:pPr>
            <w:r w:rsidRPr="00FC5CAE">
              <w:rPr>
                <w:sz w:val="20"/>
                <w:szCs w:val="20"/>
              </w:rPr>
              <w:t>81</w:t>
            </w:r>
          </w:p>
        </w:tc>
        <w:tc>
          <w:tcPr>
            <w:tcW w:w="1778" w:type="pct"/>
            <w:shd w:val="clear" w:color="auto" w:fill="auto"/>
            <w:tcMar>
              <w:top w:w="48" w:type="dxa"/>
              <w:left w:w="96" w:type="dxa"/>
              <w:bottom w:w="48" w:type="dxa"/>
              <w:right w:w="96" w:type="dxa"/>
            </w:tcMar>
            <w:vAlign w:val="center"/>
          </w:tcPr>
          <w:p w14:paraId="2B3CE9B7" w14:textId="52ACD996" w:rsidR="00FC5CAE" w:rsidRPr="00FC5CAE" w:rsidRDefault="001E5786" w:rsidP="00FC5CAE">
            <w:pPr>
              <w:rPr>
                <w:sz w:val="20"/>
                <w:szCs w:val="20"/>
              </w:rPr>
            </w:pPr>
            <w:hyperlink r:id="rId92" w:tooltip="Ошенево" w:history="1">
              <w:proofErr w:type="spellStart"/>
              <w:r w:rsidR="00FC5CAE" w:rsidRPr="00FC5CAE">
                <w:rPr>
                  <w:rStyle w:val="aff8"/>
                  <w:color w:val="auto"/>
                  <w:sz w:val="20"/>
                  <w:szCs w:val="20"/>
                  <w:u w:val="none"/>
                </w:rPr>
                <w:t>Ошенево</w:t>
              </w:r>
              <w:proofErr w:type="spellEnd"/>
            </w:hyperlink>
          </w:p>
        </w:tc>
        <w:tc>
          <w:tcPr>
            <w:tcW w:w="1472" w:type="pct"/>
            <w:shd w:val="clear" w:color="auto" w:fill="auto"/>
            <w:tcMar>
              <w:top w:w="48" w:type="dxa"/>
              <w:left w:w="96" w:type="dxa"/>
              <w:bottom w:w="48" w:type="dxa"/>
              <w:right w:w="96" w:type="dxa"/>
            </w:tcMar>
            <w:vAlign w:val="center"/>
          </w:tcPr>
          <w:p w14:paraId="5ADEEBEB"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50D796D" w14:textId="77777777" w:rsidR="00FC5CAE" w:rsidRPr="00FC5CAE" w:rsidRDefault="00FC5CAE" w:rsidP="00FC5CAE">
            <w:pPr>
              <w:jc w:val="center"/>
              <w:rPr>
                <w:sz w:val="20"/>
                <w:szCs w:val="20"/>
              </w:rPr>
            </w:pPr>
            <w:r w:rsidRPr="00FC5CAE">
              <w:rPr>
                <w:bCs/>
                <w:sz w:val="20"/>
                <w:szCs w:val="20"/>
              </w:rPr>
              <w:t>12</w:t>
            </w:r>
          </w:p>
        </w:tc>
      </w:tr>
      <w:tr w:rsidR="00FC5CAE" w:rsidRPr="00FC5CAE" w14:paraId="3C5AF042" w14:textId="77777777" w:rsidTr="00FC5CAE">
        <w:tc>
          <w:tcPr>
            <w:tcW w:w="349" w:type="pct"/>
            <w:shd w:val="clear" w:color="auto" w:fill="auto"/>
            <w:tcMar>
              <w:top w:w="48" w:type="dxa"/>
              <w:left w:w="96" w:type="dxa"/>
              <w:bottom w:w="48" w:type="dxa"/>
              <w:right w:w="96" w:type="dxa"/>
            </w:tcMar>
            <w:vAlign w:val="center"/>
          </w:tcPr>
          <w:p w14:paraId="2B5865D3" w14:textId="77777777" w:rsidR="00FC5CAE" w:rsidRPr="00FC5CAE" w:rsidRDefault="00FC5CAE" w:rsidP="00FC5CAE">
            <w:pPr>
              <w:jc w:val="center"/>
              <w:rPr>
                <w:sz w:val="20"/>
                <w:szCs w:val="20"/>
              </w:rPr>
            </w:pPr>
            <w:r w:rsidRPr="00FC5CAE">
              <w:rPr>
                <w:sz w:val="20"/>
                <w:szCs w:val="20"/>
              </w:rPr>
              <w:t>82</w:t>
            </w:r>
          </w:p>
        </w:tc>
        <w:tc>
          <w:tcPr>
            <w:tcW w:w="1778" w:type="pct"/>
            <w:shd w:val="clear" w:color="auto" w:fill="auto"/>
            <w:tcMar>
              <w:top w:w="48" w:type="dxa"/>
              <w:left w:w="96" w:type="dxa"/>
              <w:bottom w:w="48" w:type="dxa"/>
              <w:right w:w="96" w:type="dxa"/>
            </w:tcMar>
            <w:vAlign w:val="center"/>
          </w:tcPr>
          <w:p w14:paraId="79472598" w14:textId="4C24285B" w:rsidR="00FC5CAE" w:rsidRPr="00FC5CAE" w:rsidRDefault="001E5786" w:rsidP="00FC5CAE">
            <w:pPr>
              <w:rPr>
                <w:sz w:val="20"/>
                <w:szCs w:val="20"/>
              </w:rPr>
            </w:pPr>
            <w:hyperlink r:id="rId93" w:tooltip="Павловское (Лотошинский район)" w:history="1">
              <w:r w:rsidR="00FC5CAE" w:rsidRPr="00FC5CAE">
                <w:rPr>
                  <w:rStyle w:val="aff8"/>
                  <w:color w:val="auto"/>
                  <w:sz w:val="20"/>
                  <w:szCs w:val="20"/>
                  <w:u w:val="none"/>
                </w:rPr>
                <w:t>Павловское</w:t>
              </w:r>
            </w:hyperlink>
          </w:p>
        </w:tc>
        <w:tc>
          <w:tcPr>
            <w:tcW w:w="1472" w:type="pct"/>
            <w:shd w:val="clear" w:color="auto" w:fill="auto"/>
            <w:tcMar>
              <w:top w:w="48" w:type="dxa"/>
              <w:left w:w="96" w:type="dxa"/>
              <w:bottom w:w="48" w:type="dxa"/>
              <w:right w:w="96" w:type="dxa"/>
            </w:tcMar>
            <w:vAlign w:val="center"/>
          </w:tcPr>
          <w:p w14:paraId="397A1F2C"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D0AA4A4" w14:textId="77777777" w:rsidR="00FC5CAE" w:rsidRPr="00FC5CAE" w:rsidRDefault="00FC5CAE" w:rsidP="00FC5CAE">
            <w:pPr>
              <w:jc w:val="center"/>
              <w:rPr>
                <w:sz w:val="20"/>
                <w:szCs w:val="20"/>
              </w:rPr>
            </w:pPr>
            <w:r w:rsidRPr="00FC5CAE">
              <w:rPr>
                <w:bCs/>
                <w:sz w:val="20"/>
                <w:szCs w:val="20"/>
              </w:rPr>
              <w:t>3</w:t>
            </w:r>
          </w:p>
        </w:tc>
      </w:tr>
      <w:tr w:rsidR="00FC5CAE" w:rsidRPr="00FC5CAE" w14:paraId="70E6FF7C" w14:textId="77777777" w:rsidTr="00FC5CAE">
        <w:tc>
          <w:tcPr>
            <w:tcW w:w="349" w:type="pct"/>
            <w:shd w:val="clear" w:color="auto" w:fill="auto"/>
            <w:tcMar>
              <w:top w:w="48" w:type="dxa"/>
              <w:left w:w="96" w:type="dxa"/>
              <w:bottom w:w="48" w:type="dxa"/>
              <w:right w:w="96" w:type="dxa"/>
            </w:tcMar>
            <w:vAlign w:val="center"/>
          </w:tcPr>
          <w:p w14:paraId="07BFF52A" w14:textId="77777777" w:rsidR="00FC5CAE" w:rsidRPr="00FC5CAE" w:rsidRDefault="00FC5CAE" w:rsidP="00FC5CAE">
            <w:pPr>
              <w:jc w:val="center"/>
              <w:rPr>
                <w:sz w:val="20"/>
                <w:szCs w:val="20"/>
              </w:rPr>
            </w:pPr>
            <w:r w:rsidRPr="00FC5CAE">
              <w:rPr>
                <w:sz w:val="20"/>
                <w:szCs w:val="20"/>
              </w:rPr>
              <w:t>83</w:t>
            </w:r>
          </w:p>
        </w:tc>
        <w:tc>
          <w:tcPr>
            <w:tcW w:w="1778" w:type="pct"/>
            <w:shd w:val="clear" w:color="auto" w:fill="auto"/>
            <w:tcMar>
              <w:top w:w="48" w:type="dxa"/>
              <w:left w:w="96" w:type="dxa"/>
              <w:bottom w:w="48" w:type="dxa"/>
              <w:right w:w="96" w:type="dxa"/>
            </w:tcMar>
            <w:vAlign w:val="center"/>
          </w:tcPr>
          <w:p w14:paraId="6A2CEFEC" w14:textId="222D153C" w:rsidR="00FC5CAE" w:rsidRPr="00FC5CAE" w:rsidRDefault="001E5786" w:rsidP="00FC5CAE">
            <w:pPr>
              <w:rPr>
                <w:sz w:val="20"/>
                <w:szCs w:val="20"/>
              </w:rPr>
            </w:pPr>
            <w:hyperlink r:id="rId94" w:tooltip="Палкино (Московская область)" w:history="1">
              <w:r w:rsidR="00FC5CAE" w:rsidRPr="00FC5CAE">
                <w:rPr>
                  <w:rStyle w:val="aff8"/>
                  <w:color w:val="auto"/>
                  <w:sz w:val="20"/>
                  <w:szCs w:val="20"/>
                  <w:u w:val="none"/>
                </w:rPr>
                <w:t>Палкино</w:t>
              </w:r>
            </w:hyperlink>
          </w:p>
        </w:tc>
        <w:tc>
          <w:tcPr>
            <w:tcW w:w="1472" w:type="pct"/>
            <w:shd w:val="clear" w:color="auto" w:fill="auto"/>
            <w:tcMar>
              <w:top w:w="48" w:type="dxa"/>
              <w:left w:w="96" w:type="dxa"/>
              <w:bottom w:w="48" w:type="dxa"/>
              <w:right w:w="96" w:type="dxa"/>
            </w:tcMar>
            <w:vAlign w:val="center"/>
          </w:tcPr>
          <w:p w14:paraId="58FD1C41"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131DC8F" w14:textId="77777777" w:rsidR="00FC5CAE" w:rsidRPr="00FC5CAE" w:rsidRDefault="00FC5CAE" w:rsidP="00FC5CAE">
            <w:pPr>
              <w:jc w:val="center"/>
              <w:rPr>
                <w:sz w:val="20"/>
                <w:szCs w:val="20"/>
              </w:rPr>
            </w:pPr>
            <w:r w:rsidRPr="00FC5CAE">
              <w:rPr>
                <w:bCs/>
                <w:sz w:val="20"/>
                <w:szCs w:val="20"/>
              </w:rPr>
              <w:t>56</w:t>
            </w:r>
          </w:p>
        </w:tc>
      </w:tr>
      <w:tr w:rsidR="00FC5CAE" w:rsidRPr="00FC5CAE" w14:paraId="3FD1118B" w14:textId="77777777" w:rsidTr="00FC5CAE">
        <w:tc>
          <w:tcPr>
            <w:tcW w:w="349" w:type="pct"/>
            <w:shd w:val="clear" w:color="auto" w:fill="auto"/>
            <w:tcMar>
              <w:top w:w="48" w:type="dxa"/>
              <w:left w:w="96" w:type="dxa"/>
              <w:bottom w:w="48" w:type="dxa"/>
              <w:right w:w="96" w:type="dxa"/>
            </w:tcMar>
            <w:vAlign w:val="center"/>
          </w:tcPr>
          <w:p w14:paraId="68E43853" w14:textId="77777777" w:rsidR="00FC5CAE" w:rsidRPr="00FC5CAE" w:rsidRDefault="00FC5CAE" w:rsidP="00FC5CAE">
            <w:pPr>
              <w:jc w:val="center"/>
              <w:rPr>
                <w:sz w:val="20"/>
                <w:szCs w:val="20"/>
              </w:rPr>
            </w:pPr>
            <w:r w:rsidRPr="00FC5CAE">
              <w:rPr>
                <w:sz w:val="20"/>
                <w:szCs w:val="20"/>
              </w:rPr>
              <w:t>84</w:t>
            </w:r>
          </w:p>
        </w:tc>
        <w:tc>
          <w:tcPr>
            <w:tcW w:w="1778" w:type="pct"/>
            <w:shd w:val="clear" w:color="auto" w:fill="auto"/>
            <w:tcMar>
              <w:top w:w="48" w:type="dxa"/>
              <w:left w:w="96" w:type="dxa"/>
              <w:bottom w:w="48" w:type="dxa"/>
              <w:right w:w="96" w:type="dxa"/>
            </w:tcMar>
            <w:vAlign w:val="center"/>
          </w:tcPr>
          <w:p w14:paraId="1651AC56" w14:textId="36946109" w:rsidR="00FC5CAE" w:rsidRPr="00FC5CAE" w:rsidRDefault="001E5786" w:rsidP="00FC5CAE">
            <w:pPr>
              <w:rPr>
                <w:sz w:val="20"/>
                <w:szCs w:val="20"/>
              </w:rPr>
            </w:pPr>
            <w:hyperlink r:id="rId95" w:tooltip="Паршино (Лотошинский район)" w:history="1">
              <w:proofErr w:type="spellStart"/>
              <w:r w:rsidR="00FC5CAE" w:rsidRPr="00FC5CAE">
                <w:rPr>
                  <w:rStyle w:val="aff8"/>
                  <w:color w:val="auto"/>
                  <w:sz w:val="20"/>
                  <w:szCs w:val="20"/>
                  <w:u w:val="none"/>
                </w:rPr>
                <w:t>Паршино</w:t>
              </w:r>
              <w:proofErr w:type="spellEnd"/>
            </w:hyperlink>
          </w:p>
        </w:tc>
        <w:tc>
          <w:tcPr>
            <w:tcW w:w="1472" w:type="pct"/>
            <w:shd w:val="clear" w:color="auto" w:fill="auto"/>
            <w:tcMar>
              <w:top w:w="48" w:type="dxa"/>
              <w:left w:w="96" w:type="dxa"/>
              <w:bottom w:w="48" w:type="dxa"/>
              <w:right w:w="96" w:type="dxa"/>
            </w:tcMar>
            <w:vAlign w:val="center"/>
          </w:tcPr>
          <w:p w14:paraId="564D0D19"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4FC5837" w14:textId="77777777" w:rsidR="00FC5CAE" w:rsidRPr="00FC5CAE" w:rsidRDefault="00FC5CAE" w:rsidP="00FC5CAE">
            <w:pPr>
              <w:jc w:val="center"/>
              <w:rPr>
                <w:sz w:val="20"/>
                <w:szCs w:val="20"/>
              </w:rPr>
            </w:pPr>
            <w:r w:rsidRPr="00FC5CAE">
              <w:rPr>
                <w:bCs/>
                <w:sz w:val="20"/>
                <w:szCs w:val="20"/>
              </w:rPr>
              <w:t>14</w:t>
            </w:r>
          </w:p>
        </w:tc>
      </w:tr>
      <w:tr w:rsidR="00FC5CAE" w:rsidRPr="00FC5CAE" w14:paraId="0D71D545" w14:textId="77777777" w:rsidTr="00FC5CAE">
        <w:tc>
          <w:tcPr>
            <w:tcW w:w="349" w:type="pct"/>
            <w:shd w:val="clear" w:color="auto" w:fill="auto"/>
            <w:tcMar>
              <w:top w:w="48" w:type="dxa"/>
              <w:left w:w="96" w:type="dxa"/>
              <w:bottom w:w="48" w:type="dxa"/>
              <w:right w:w="96" w:type="dxa"/>
            </w:tcMar>
            <w:vAlign w:val="center"/>
          </w:tcPr>
          <w:p w14:paraId="529AD9FC" w14:textId="77777777" w:rsidR="00FC5CAE" w:rsidRPr="00FC5CAE" w:rsidRDefault="00FC5CAE" w:rsidP="00FC5CAE">
            <w:pPr>
              <w:jc w:val="center"/>
              <w:rPr>
                <w:sz w:val="20"/>
                <w:szCs w:val="20"/>
              </w:rPr>
            </w:pPr>
            <w:r w:rsidRPr="00FC5CAE">
              <w:rPr>
                <w:sz w:val="20"/>
                <w:szCs w:val="20"/>
              </w:rPr>
              <w:t>85</w:t>
            </w:r>
          </w:p>
        </w:tc>
        <w:tc>
          <w:tcPr>
            <w:tcW w:w="1778" w:type="pct"/>
            <w:shd w:val="clear" w:color="auto" w:fill="auto"/>
            <w:tcMar>
              <w:top w:w="48" w:type="dxa"/>
              <w:left w:w="96" w:type="dxa"/>
              <w:bottom w:w="48" w:type="dxa"/>
              <w:right w:w="96" w:type="dxa"/>
            </w:tcMar>
            <w:vAlign w:val="center"/>
          </w:tcPr>
          <w:p w14:paraId="19A9863F" w14:textId="755B5F9F" w:rsidR="00FC5CAE" w:rsidRPr="00FC5CAE" w:rsidRDefault="001E5786" w:rsidP="00FC5CAE">
            <w:pPr>
              <w:rPr>
                <w:sz w:val="20"/>
                <w:szCs w:val="20"/>
              </w:rPr>
            </w:pPr>
            <w:hyperlink r:id="rId96" w:tooltip="Пеньи" w:history="1">
              <w:proofErr w:type="spellStart"/>
              <w:r w:rsidR="00FC5CAE" w:rsidRPr="00FC5CAE">
                <w:rPr>
                  <w:rStyle w:val="aff8"/>
                  <w:color w:val="auto"/>
                  <w:sz w:val="20"/>
                  <w:szCs w:val="20"/>
                  <w:u w:val="none"/>
                </w:rPr>
                <w:t>Пеньи</w:t>
              </w:r>
              <w:proofErr w:type="spellEnd"/>
            </w:hyperlink>
          </w:p>
        </w:tc>
        <w:tc>
          <w:tcPr>
            <w:tcW w:w="1472" w:type="pct"/>
            <w:shd w:val="clear" w:color="auto" w:fill="auto"/>
            <w:tcMar>
              <w:top w:w="48" w:type="dxa"/>
              <w:left w:w="96" w:type="dxa"/>
              <w:bottom w:w="48" w:type="dxa"/>
              <w:right w:w="96" w:type="dxa"/>
            </w:tcMar>
            <w:vAlign w:val="center"/>
          </w:tcPr>
          <w:p w14:paraId="178FCF5E"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31310A2" w14:textId="77777777" w:rsidR="00FC5CAE" w:rsidRPr="00FC5CAE" w:rsidRDefault="00FC5CAE" w:rsidP="00FC5CAE">
            <w:pPr>
              <w:jc w:val="center"/>
              <w:rPr>
                <w:sz w:val="20"/>
                <w:szCs w:val="20"/>
              </w:rPr>
            </w:pPr>
            <w:r w:rsidRPr="00FC5CAE">
              <w:rPr>
                <w:bCs/>
                <w:sz w:val="20"/>
                <w:szCs w:val="20"/>
              </w:rPr>
              <w:t>62</w:t>
            </w:r>
          </w:p>
        </w:tc>
      </w:tr>
      <w:tr w:rsidR="00FC5CAE" w:rsidRPr="00FC5CAE" w14:paraId="78384B5B" w14:textId="77777777" w:rsidTr="00FC5CAE">
        <w:tc>
          <w:tcPr>
            <w:tcW w:w="349" w:type="pct"/>
            <w:shd w:val="clear" w:color="auto" w:fill="auto"/>
            <w:tcMar>
              <w:top w:w="48" w:type="dxa"/>
              <w:left w:w="96" w:type="dxa"/>
              <w:bottom w:w="48" w:type="dxa"/>
              <w:right w:w="96" w:type="dxa"/>
            </w:tcMar>
            <w:vAlign w:val="center"/>
          </w:tcPr>
          <w:p w14:paraId="630F774E" w14:textId="77777777" w:rsidR="00FC5CAE" w:rsidRPr="00FC5CAE" w:rsidRDefault="00FC5CAE" w:rsidP="00FC5CAE">
            <w:pPr>
              <w:jc w:val="center"/>
              <w:rPr>
                <w:sz w:val="20"/>
                <w:szCs w:val="20"/>
              </w:rPr>
            </w:pPr>
            <w:r w:rsidRPr="00FC5CAE">
              <w:rPr>
                <w:sz w:val="20"/>
                <w:szCs w:val="20"/>
              </w:rPr>
              <w:t>86</w:t>
            </w:r>
          </w:p>
        </w:tc>
        <w:tc>
          <w:tcPr>
            <w:tcW w:w="1778" w:type="pct"/>
            <w:shd w:val="clear" w:color="auto" w:fill="auto"/>
            <w:tcMar>
              <w:top w:w="48" w:type="dxa"/>
              <w:left w:w="96" w:type="dxa"/>
              <w:bottom w:w="48" w:type="dxa"/>
              <w:right w:w="96" w:type="dxa"/>
            </w:tcMar>
            <w:vAlign w:val="center"/>
          </w:tcPr>
          <w:p w14:paraId="6360E7DD" w14:textId="4D70504C" w:rsidR="00FC5CAE" w:rsidRPr="00FC5CAE" w:rsidRDefault="001E5786" w:rsidP="00FC5CAE">
            <w:pPr>
              <w:rPr>
                <w:sz w:val="20"/>
                <w:szCs w:val="20"/>
              </w:rPr>
            </w:pPr>
            <w:hyperlink r:id="rId97" w:tooltip="Петровское (Лотошинский район)" w:history="1">
              <w:r w:rsidR="00FC5CAE" w:rsidRPr="00FC5CAE">
                <w:rPr>
                  <w:rStyle w:val="aff8"/>
                  <w:color w:val="auto"/>
                  <w:sz w:val="20"/>
                  <w:szCs w:val="20"/>
                  <w:u w:val="none"/>
                </w:rPr>
                <w:t>Петровское</w:t>
              </w:r>
            </w:hyperlink>
          </w:p>
        </w:tc>
        <w:tc>
          <w:tcPr>
            <w:tcW w:w="1472" w:type="pct"/>
            <w:shd w:val="clear" w:color="auto" w:fill="auto"/>
            <w:tcMar>
              <w:top w:w="48" w:type="dxa"/>
              <w:left w:w="96" w:type="dxa"/>
              <w:bottom w:w="48" w:type="dxa"/>
              <w:right w:w="96" w:type="dxa"/>
            </w:tcMar>
            <w:vAlign w:val="center"/>
          </w:tcPr>
          <w:p w14:paraId="17AC0525"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D4E1995" w14:textId="77777777" w:rsidR="00FC5CAE" w:rsidRPr="00FC5CAE" w:rsidRDefault="00FC5CAE" w:rsidP="00FC5CAE">
            <w:pPr>
              <w:jc w:val="center"/>
              <w:rPr>
                <w:sz w:val="20"/>
                <w:szCs w:val="20"/>
              </w:rPr>
            </w:pPr>
            <w:r w:rsidRPr="00FC5CAE">
              <w:rPr>
                <w:bCs/>
                <w:sz w:val="20"/>
                <w:szCs w:val="20"/>
              </w:rPr>
              <w:t>5</w:t>
            </w:r>
          </w:p>
        </w:tc>
      </w:tr>
      <w:tr w:rsidR="00FC5CAE" w:rsidRPr="00FC5CAE" w14:paraId="2A85FA87" w14:textId="77777777" w:rsidTr="00FC5CAE">
        <w:tc>
          <w:tcPr>
            <w:tcW w:w="349" w:type="pct"/>
            <w:shd w:val="clear" w:color="auto" w:fill="auto"/>
            <w:tcMar>
              <w:top w:w="48" w:type="dxa"/>
              <w:left w:w="96" w:type="dxa"/>
              <w:bottom w:w="48" w:type="dxa"/>
              <w:right w:w="96" w:type="dxa"/>
            </w:tcMar>
            <w:vAlign w:val="center"/>
          </w:tcPr>
          <w:p w14:paraId="22AFE749" w14:textId="77777777" w:rsidR="00FC5CAE" w:rsidRPr="00FC5CAE" w:rsidRDefault="00FC5CAE" w:rsidP="00FC5CAE">
            <w:pPr>
              <w:jc w:val="center"/>
              <w:rPr>
                <w:sz w:val="20"/>
                <w:szCs w:val="20"/>
              </w:rPr>
            </w:pPr>
            <w:r w:rsidRPr="00FC5CAE">
              <w:rPr>
                <w:sz w:val="20"/>
                <w:szCs w:val="20"/>
              </w:rPr>
              <w:t>87</w:t>
            </w:r>
          </w:p>
        </w:tc>
        <w:tc>
          <w:tcPr>
            <w:tcW w:w="1778" w:type="pct"/>
            <w:shd w:val="clear" w:color="auto" w:fill="auto"/>
            <w:tcMar>
              <w:top w:w="48" w:type="dxa"/>
              <w:left w:w="96" w:type="dxa"/>
              <w:bottom w:w="48" w:type="dxa"/>
              <w:right w:w="96" w:type="dxa"/>
            </w:tcMar>
            <w:vAlign w:val="center"/>
          </w:tcPr>
          <w:p w14:paraId="51488D7F" w14:textId="68C53F0F" w:rsidR="00FC5CAE" w:rsidRPr="00FC5CAE" w:rsidRDefault="001E5786" w:rsidP="00FC5CAE">
            <w:pPr>
              <w:rPr>
                <w:sz w:val="20"/>
                <w:szCs w:val="20"/>
              </w:rPr>
            </w:pPr>
            <w:hyperlink r:id="rId98" w:tooltip="Пешки (Лотошинский район)" w:history="1">
              <w:r w:rsidR="00FC5CAE" w:rsidRPr="00FC5CAE">
                <w:rPr>
                  <w:rStyle w:val="aff8"/>
                  <w:color w:val="auto"/>
                  <w:sz w:val="20"/>
                  <w:szCs w:val="20"/>
                  <w:u w:val="none"/>
                </w:rPr>
                <w:t>Пешки</w:t>
              </w:r>
            </w:hyperlink>
          </w:p>
        </w:tc>
        <w:tc>
          <w:tcPr>
            <w:tcW w:w="1472" w:type="pct"/>
            <w:shd w:val="clear" w:color="auto" w:fill="auto"/>
            <w:tcMar>
              <w:top w:w="48" w:type="dxa"/>
              <w:left w:w="96" w:type="dxa"/>
              <w:bottom w:w="48" w:type="dxa"/>
              <w:right w:w="96" w:type="dxa"/>
            </w:tcMar>
            <w:vAlign w:val="center"/>
          </w:tcPr>
          <w:p w14:paraId="676920E5"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71FD046" w14:textId="77777777" w:rsidR="00FC5CAE" w:rsidRPr="00FC5CAE" w:rsidRDefault="00FC5CAE" w:rsidP="00FC5CAE">
            <w:pPr>
              <w:jc w:val="center"/>
              <w:rPr>
                <w:sz w:val="20"/>
                <w:szCs w:val="20"/>
              </w:rPr>
            </w:pPr>
            <w:r w:rsidRPr="00FC5CAE">
              <w:rPr>
                <w:bCs/>
                <w:sz w:val="20"/>
                <w:szCs w:val="20"/>
              </w:rPr>
              <w:t>4</w:t>
            </w:r>
          </w:p>
        </w:tc>
      </w:tr>
      <w:tr w:rsidR="00FC5CAE" w:rsidRPr="00FC5CAE" w14:paraId="5245BAC5" w14:textId="77777777" w:rsidTr="00FC5CAE">
        <w:tc>
          <w:tcPr>
            <w:tcW w:w="349" w:type="pct"/>
            <w:shd w:val="clear" w:color="auto" w:fill="auto"/>
            <w:tcMar>
              <w:top w:w="48" w:type="dxa"/>
              <w:left w:w="96" w:type="dxa"/>
              <w:bottom w:w="48" w:type="dxa"/>
              <w:right w:w="96" w:type="dxa"/>
            </w:tcMar>
            <w:vAlign w:val="center"/>
          </w:tcPr>
          <w:p w14:paraId="70E8D280" w14:textId="77777777" w:rsidR="00FC5CAE" w:rsidRPr="00FC5CAE" w:rsidRDefault="00FC5CAE" w:rsidP="00FC5CAE">
            <w:pPr>
              <w:jc w:val="center"/>
              <w:rPr>
                <w:sz w:val="20"/>
                <w:szCs w:val="20"/>
              </w:rPr>
            </w:pPr>
            <w:r w:rsidRPr="00FC5CAE">
              <w:rPr>
                <w:sz w:val="20"/>
                <w:szCs w:val="20"/>
              </w:rPr>
              <w:t>88</w:t>
            </w:r>
          </w:p>
        </w:tc>
        <w:tc>
          <w:tcPr>
            <w:tcW w:w="1778" w:type="pct"/>
            <w:shd w:val="clear" w:color="auto" w:fill="auto"/>
            <w:tcMar>
              <w:top w:w="48" w:type="dxa"/>
              <w:left w:w="96" w:type="dxa"/>
              <w:bottom w:w="48" w:type="dxa"/>
              <w:right w:w="96" w:type="dxa"/>
            </w:tcMar>
            <w:vAlign w:val="center"/>
          </w:tcPr>
          <w:p w14:paraId="2EE060F4" w14:textId="72111F47" w:rsidR="00FC5CAE" w:rsidRPr="00FC5CAE" w:rsidRDefault="001E5786" w:rsidP="00FC5CAE">
            <w:pPr>
              <w:rPr>
                <w:sz w:val="20"/>
                <w:szCs w:val="20"/>
              </w:rPr>
            </w:pPr>
            <w:hyperlink r:id="rId99" w:tooltip="Плаксино (Лотошинский район)" w:history="1">
              <w:proofErr w:type="spellStart"/>
              <w:r w:rsidR="00FC5CAE" w:rsidRPr="00FC5CAE">
                <w:rPr>
                  <w:rStyle w:val="aff8"/>
                  <w:color w:val="auto"/>
                  <w:sz w:val="20"/>
                  <w:szCs w:val="20"/>
                  <w:u w:val="none"/>
                </w:rPr>
                <w:t>Плаксино</w:t>
              </w:r>
              <w:proofErr w:type="spellEnd"/>
            </w:hyperlink>
          </w:p>
        </w:tc>
        <w:tc>
          <w:tcPr>
            <w:tcW w:w="1472" w:type="pct"/>
            <w:shd w:val="clear" w:color="auto" w:fill="auto"/>
            <w:tcMar>
              <w:top w:w="48" w:type="dxa"/>
              <w:left w:w="96" w:type="dxa"/>
              <w:bottom w:w="48" w:type="dxa"/>
              <w:right w:w="96" w:type="dxa"/>
            </w:tcMar>
            <w:vAlign w:val="center"/>
          </w:tcPr>
          <w:p w14:paraId="70F42C35"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250D69A" w14:textId="77777777" w:rsidR="00FC5CAE" w:rsidRPr="00FC5CAE" w:rsidRDefault="00FC5CAE" w:rsidP="00FC5CAE">
            <w:pPr>
              <w:jc w:val="center"/>
              <w:rPr>
                <w:sz w:val="20"/>
                <w:szCs w:val="20"/>
              </w:rPr>
            </w:pPr>
            <w:r w:rsidRPr="00FC5CAE">
              <w:rPr>
                <w:sz w:val="20"/>
                <w:szCs w:val="20"/>
              </w:rPr>
              <w:t>2</w:t>
            </w:r>
          </w:p>
        </w:tc>
      </w:tr>
      <w:tr w:rsidR="00FC5CAE" w:rsidRPr="00FC5CAE" w14:paraId="0D85DF74" w14:textId="77777777" w:rsidTr="00FC5CAE">
        <w:tc>
          <w:tcPr>
            <w:tcW w:w="349" w:type="pct"/>
            <w:shd w:val="clear" w:color="auto" w:fill="auto"/>
            <w:tcMar>
              <w:top w:w="48" w:type="dxa"/>
              <w:left w:w="96" w:type="dxa"/>
              <w:bottom w:w="48" w:type="dxa"/>
              <w:right w:w="96" w:type="dxa"/>
            </w:tcMar>
            <w:vAlign w:val="center"/>
          </w:tcPr>
          <w:p w14:paraId="581AF5D3" w14:textId="77777777" w:rsidR="00FC5CAE" w:rsidRPr="00FC5CAE" w:rsidRDefault="00FC5CAE" w:rsidP="00FC5CAE">
            <w:pPr>
              <w:jc w:val="center"/>
              <w:rPr>
                <w:sz w:val="20"/>
                <w:szCs w:val="20"/>
              </w:rPr>
            </w:pPr>
            <w:r w:rsidRPr="00FC5CAE">
              <w:rPr>
                <w:sz w:val="20"/>
                <w:szCs w:val="20"/>
              </w:rPr>
              <w:t>89</w:t>
            </w:r>
          </w:p>
        </w:tc>
        <w:tc>
          <w:tcPr>
            <w:tcW w:w="1778" w:type="pct"/>
            <w:shd w:val="clear" w:color="auto" w:fill="auto"/>
            <w:tcMar>
              <w:top w:w="48" w:type="dxa"/>
              <w:left w:w="96" w:type="dxa"/>
              <w:bottom w:w="48" w:type="dxa"/>
              <w:right w:w="96" w:type="dxa"/>
            </w:tcMar>
            <w:vAlign w:val="center"/>
          </w:tcPr>
          <w:p w14:paraId="1D558CD3" w14:textId="15E9D82A" w:rsidR="00FC5CAE" w:rsidRPr="00FC5CAE" w:rsidRDefault="001E5786" w:rsidP="00FC5CAE">
            <w:pPr>
              <w:rPr>
                <w:sz w:val="20"/>
                <w:szCs w:val="20"/>
              </w:rPr>
            </w:pPr>
            <w:hyperlink r:id="rId100" w:tooltip="Плетенинское" w:history="1">
              <w:proofErr w:type="spellStart"/>
              <w:r w:rsidR="00FC5CAE" w:rsidRPr="00FC5CAE">
                <w:rPr>
                  <w:rStyle w:val="aff8"/>
                  <w:color w:val="auto"/>
                  <w:sz w:val="20"/>
                  <w:szCs w:val="20"/>
                  <w:u w:val="none"/>
                </w:rPr>
                <w:t>Плетенинское</w:t>
              </w:r>
              <w:proofErr w:type="spellEnd"/>
            </w:hyperlink>
          </w:p>
        </w:tc>
        <w:tc>
          <w:tcPr>
            <w:tcW w:w="1472" w:type="pct"/>
            <w:shd w:val="clear" w:color="auto" w:fill="auto"/>
            <w:tcMar>
              <w:top w:w="48" w:type="dxa"/>
              <w:left w:w="96" w:type="dxa"/>
              <w:bottom w:w="48" w:type="dxa"/>
              <w:right w:w="96" w:type="dxa"/>
            </w:tcMar>
            <w:vAlign w:val="center"/>
          </w:tcPr>
          <w:p w14:paraId="7608471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69BAE98" w14:textId="77777777" w:rsidR="00FC5CAE" w:rsidRPr="00FC5CAE" w:rsidRDefault="00FC5CAE" w:rsidP="00FC5CAE">
            <w:pPr>
              <w:jc w:val="center"/>
              <w:rPr>
                <w:sz w:val="20"/>
                <w:szCs w:val="20"/>
              </w:rPr>
            </w:pPr>
            <w:r w:rsidRPr="00FC5CAE">
              <w:rPr>
                <w:bCs/>
                <w:sz w:val="20"/>
                <w:szCs w:val="20"/>
              </w:rPr>
              <w:t>17</w:t>
            </w:r>
          </w:p>
        </w:tc>
      </w:tr>
      <w:tr w:rsidR="00FC5CAE" w:rsidRPr="00FC5CAE" w14:paraId="54225769" w14:textId="77777777" w:rsidTr="00FC5CAE">
        <w:tc>
          <w:tcPr>
            <w:tcW w:w="349" w:type="pct"/>
            <w:shd w:val="clear" w:color="auto" w:fill="auto"/>
            <w:tcMar>
              <w:top w:w="48" w:type="dxa"/>
              <w:left w:w="96" w:type="dxa"/>
              <w:bottom w:w="48" w:type="dxa"/>
              <w:right w:w="96" w:type="dxa"/>
            </w:tcMar>
            <w:vAlign w:val="center"/>
          </w:tcPr>
          <w:p w14:paraId="63DA1DA2" w14:textId="77777777" w:rsidR="00FC5CAE" w:rsidRPr="00FC5CAE" w:rsidRDefault="00FC5CAE" w:rsidP="00FC5CAE">
            <w:pPr>
              <w:jc w:val="center"/>
              <w:rPr>
                <w:sz w:val="20"/>
                <w:szCs w:val="20"/>
              </w:rPr>
            </w:pPr>
            <w:r w:rsidRPr="00FC5CAE">
              <w:rPr>
                <w:sz w:val="20"/>
                <w:szCs w:val="20"/>
              </w:rPr>
              <w:t>90</w:t>
            </w:r>
          </w:p>
        </w:tc>
        <w:tc>
          <w:tcPr>
            <w:tcW w:w="1778" w:type="pct"/>
            <w:shd w:val="clear" w:color="auto" w:fill="auto"/>
            <w:tcMar>
              <w:top w:w="48" w:type="dxa"/>
              <w:left w:w="96" w:type="dxa"/>
              <w:bottom w:w="48" w:type="dxa"/>
              <w:right w:w="96" w:type="dxa"/>
            </w:tcMar>
            <w:vAlign w:val="center"/>
          </w:tcPr>
          <w:p w14:paraId="41AFCE68" w14:textId="47166FFD" w:rsidR="00FC5CAE" w:rsidRPr="00FC5CAE" w:rsidRDefault="001E5786" w:rsidP="00FC5CAE">
            <w:pPr>
              <w:rPr>
                <w:sz w:val="20"/>
                <w:szCs w:val="20"/>
              </w:rPr>
            </w:pPr>
            <w:hyperlink r:id="rId101" w:tooltip="Поляны (Московская область)" w:history="1">
              <w:r w:rsidR="00FC5CAE" w:rsidRPr="00FC5CAE">
                <w:rPr>
                  <w:rStyle w:val="aff8"/>
                  <w:color w:val="auto"/>
                  <w:sz w:val="20"/>
                  <w:szCs w:val="20"/>
                  <w:u w:val="none"/>
                </w:rPr>
                <w:t>Поляны</w:t>
              </w:r>
            </w:hyperlink>
          </w:p>
        </w:tc>
        <w:tc>
          <w:tcPr>
            <w:tcW w:w="1472" w:type="pct"/>
            <w:shd w:val="clear" w:color="auto" w:fill="auto"/>
            <w:tcMar>
              <w:top w:w="48" w:type="dxa"/>
              <w:left w:w="96" w:type="dxa"/>
              <w:bottom w:w="48" w:type="dxa"/>
              <w:right w:w="96" w:type="dxa"/>
            </w:tcMar>
            <w:vAlign w:val="center"/>
          </w:tcPr>
          <w:p w14:paraId="108E3D9B"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BDE2446" w14:textId="77777777" w:rsidR="00FC5CAE" w:rsidRPr="00FC5CAE" w:rsidRDefault="00FC5CAE" w:rsidP="00FC5CAE">
            <w:pPr>
              <w:jc w:val="center"/>
              <w:rPr>
                <w:sz w:val="20"/>
                <w:szCs w:val="20"/>
              </w:rPr>
            </w:pPr>
            <w:r w:rsidRPr="00FC5CAE">
              <w:rPr>
                <w:bCs/>
                <w:sz w:val="20"/>
                <w:szCs w:val="20"/>
              </w:rPr>
              <w:t>4</w:t>
            </w:r>
          </w:p>
        </w:tc>
      </w:tr>
      <w:tr w:rsidR="00FC5CAE" w:rsidRPr="00FC5CAE" w14:paraId="040AADAE" w14:textId="77777777" w:rsidTr="00FC5CAE">
        <w:tc>
          <w:tcPr>
            <w:tcW w:w="349" w:type="pct"/>
            <w:shd w:val="clear" w:color="auto" w:fill="auto"/>
            <w:tcMar>
              <w:top w:w="48" w:type="dxa"/>
              <w:left w:w="96" w:type="dxa"/>
              <w:bottom w:w="48" w:type="dxa"/>
              <w:right w:w="96" w:type="dxa"/>
            </w:tcMar>
            <w:vAlign w:val="center"/>
          </w:tcPr>
          <w:p w14:paraId="44804A02" w14:textId="77777777" w:rsidR="00FC5CAE" w:rsidRPr="00FC5CAE" w:rsidRDefault="00FC5CAE" w:rsidP="00FC5CAE">
            <w:pPr>
              <w:jc w:val="center"/>
              <w:rPr>
                <w:sz w:val="20"/>
                <w:szCs w:val="20"/>
              </w:rPr>
            </w:pPr>
            <w:r w:rsidRPr="00FC5CAE">
              <w:rPr>
                <w:sz w:val="20"/>
                <w:szCs w:val="20"/>
              </w:rPr>
              <w:t>91</w:t>
            </w:r>
          </w:p>
        </w:tc>
        <w:tc>
          <w:tcPr>
            <w:tcW w:w="1778" w:type="pct"/>
            <w:shd w:val="clear" w:color="auto" w:fill="auto"/>
            <w:tcMar>
              <w:top w:w="48" w:type="dxa"/>
              <w:left w:w="96" w:type="dxa"/>
              <w:bottom w:w="48" w:type="dxa"/>
              <w:right w:w="96" w:type="dxa"/>
            </w:tcMar>
            <w:vAlign w:val="center"/>
          </w:tcPr>
          <w:p w14:paraId="08A41A07" w14:textId="42D3279C" w:rsidR="00FC5CAE" w:rsidRPr="00FC5CAE" w:rsidRDefault="001E5786" w:rsidP="00FC5CAE">
            <w:pPr>
              <w:rPr>
                <w:sz w:val="20"/>
                <w:szCs w:val="20"/>
              </w:rPr>
            </w:pPr>
            <w:hyperlink r:id="rId102" w:tooltip="Раменье (Лотошинский район)" w:history="1">
              <w:r w:rsidR="00FC5CAE" w:rsidRPr="00FC5CAE">
                <w:rPr>
                  <w:rStyle w:val="aff8"/>
                  <w:color w:val="auto"/>
                  <w:sz w:val="20"/>
                  <w:szCs w:val="20"/>
                  <w:u w:val="none"/>
                </w:rPr>
                <w:t>Раменье</w:t>
              </w:r>
            </w:hyperlink>
          </w:p>
        </w:tc>
        <w:tc>
          <w:tcPr>
            <w:tcW w:w="1472" w:type="pct"/>
            <w:shd w:val="clear" w:color="auto" w:fill="auto"/>
            <w:tcMar>
              <w:top w:w="48" w:type="dxa"/>
              <w:left w:w="96" w:type="dxa"/>
              <w:bottom w:w="48" w:type="dxa"/>
              <w:right w:w="96" w:type="dxa"/>
            </w:tcMar>
            <w:vAlign w:val="center"/>
          </w:tcPr>
          <w:p w14:paraId="1A873638"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037B43F" w14:textId="77777777" w:rsidR="00FC5CAE" w:rsidRPr="00FC5CAE" w:rsidRDefault="00FC5CAE" w:rsidP="00FC5CAE">
            <w:pPr>
              <w:jc w:val="center"/>
              <w:rPr>
                <w:sz w:val="20"/>
                <w:szCs w:val="20"/>
              </w:rPr>
            </w:pPr>
            <w:r w:rsidRPr="00FC5CAE">
              <w:rPr>
                <w:bCs/>
                <w:sz w:val="20"/>
                <w:szCs w:val="20"/>
              </w:rPr>
              <w:t>5</w:t>
            </w:r>
          </w:p>
        </w:tc>
      </w:tr>
      <w:tr w:rsidR="00FC5CAE" w:rsidRPr="00FC5CAE" w14:paraId="7A64A682" w14:textId="77777777" w:rsidTr="00FC5CAE">
        <w:tc>
          <w:tcPr>
            <w:tcW w:w="349" w:type="pct"/>
            <w:shd w:val="clear" w:color="auto" w:fill="auto"/>
            <w:tcMar>
              <w:top w:w="48" w:type="dxa"/>
              <w:left w:w="96" w:type="dxa"/>
              <w:bottom w:w="48" w:type="dxa"/>
              <w:right w:w="96" w:type="dxa"/>
            </w:tcMar>
            <w:vAlign w:val="center"/>
          </w:tcPr>
          <w:p w14:paraId="28B5A90E" w14:textId="77777777" w:rsidR="00FC5CAE" w:rsidRPr="00FC5CAE" w:rsidRDefault="00FC5CAE" w:rsidP="00FC5CAE">
            <w:pPr>
              <w:jc w:val="center"/>
              <w:rPr>
                <w:sz w:val="20"/>
                <w:szCs w:val="20"/>
              </w:rPr>
            </w:pPr>
            <w:r w:rsidRPr="00FC5CAE">
              <w:rPr>
                <w:sz w:val="20"/>
                <w:szCs w:val="20"/>
              </w:rPr>
              <w:t>92</w:t>
            </w:r>
          </w:p>
        </w:tc>
        <w:tc>
          <w:tcPr>
            <w:tcW w:w="1778" w:type="pct"/>
            <w:shd w:val="clear" w:color="auto" w:fill="auto"/>
            <w:tcMar>
              <w:top w:w="48" w:type="dxa"/>
              <w:left w:w="96" w:type="dxa"/>
              <w:bottom w:w="48" w:type="dxa"/>
              <w:right w:w="96" w:type="dxa"/>
            </w:tcMar>
            <w:vAlign w:val="center"/>
          </w:tcPr>
          <w:p w14:paraId="5C234471" w14:textId="39A35853" w:rsidR="00FC5CAE" w:rsidRPr="00FC5CAE" w:rsidRDefault="001E5786" w:rsidP="00FC5CAE">
            <w:pPr>
              <w:rPr>
                <w:sz w:val="20"/>
                <w:szCs w:val="20"/>
              </w:rPr>
            </w:pPr>
            <w:hyperlink r:id="rId103" w:tooltip="Рахново (Московская область)" w:history="1">
              <w:proofErr w:type="spellStart"/>
              <w:r w:rsidR="00FC5CAE" w:rsidRPr="00FC5CAE">
                <w:rPr>
                  <w:rStyle w:val="aff8"/>
                  <w:color w:val="auto"/>
                  <w:sz w:val="20"/>
                  <w:szCs w:val="20"/>
                  <w:u w:val="none"/>
                </w:rPr>
                <w:t>Рахново</w:t>
              </w:r>
              <w:proofErr w:type="spellEnd"/>
            </w:hyperlink>
          </w:p>
        </w:tc>
        <w:tc>
          <w:tcPr>
            <w:tcW w:w="1472" w:type="pct"/>
            <w:shd w:val="clear" w:color="auto" w:fill="auto"/>
            <w:tcMar>
              <w:top w:w="48" w:type="dxa"/>
              <w:left w:w="96" w:type="dxa"/>
              <w:bottom w:w="48" w:type="dxa"/>
              <w:right w:w="96" w:type="dxa"/>
            </w:tcMar>
            <w:vAlign w:val="center"/>
          </w:tcPr>
          <w:p w14:paraId="50059265"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0CE0363" w14:textId="77777777" w:rsidR="00FC5CAE" w:rsidRPr="00FC5CAE" w:rsidRDefault="00FC5CAE" w:rsidP="00FC5CAE">
            <w:pPr>
              <w:jc w:val="center"/>
              <w:rPr>
                <w:sz w:val="20"/>
                <w:szCs w:val="20"/>
              </w:rPr>
            </w:pPr>
            <w:r w:rsidRPr="00FC5CAE">
              <w:rPr>
                <w:sz w:val="20"/>
                <w:szCs w:val="20"/>
              </w:rPr>
              <w:t>0</w:t>
            </w:r>
          </w:p>
        </w:tc>
      </w:tr>
      <w:tr w:rsidR="00FC5CAE" w:rsidRPr="00FC5CAE" w14:paraId="3B2750E7" w14:textId="77777777" w:rsidTr="00FC5CAE">
        <w:tc>
          <w:tcPr>
            <w:tcW w:w="349" w:type="pct"/>
            <w:shd w:val="clear" w:color="auto" w:fill="auto"/>
            <w:tcMar>
              <w:top w:w="48" w:type="dxa"/>
              <w:left w:w="96" w:type="dxa"/>
              <w:bottom w:w="48" w:type="dxa"/>
              <w:right w:w="96" w:type="dxa"/>
            </w:tcMar>
            <w:vAlign w:val="center"/>
          </w:tcPr>
          <w:p w14:paraId="0254B641" w14:textId="77777777" w:rsidR="00FC5CAE" w:rsidRPr="00FC5CAE" w:rsidRDefault="00FC5CAE" w:rsidP="00FC5CAE">
            <w:pPr>
              <w:jc w:val="center"/>
              <w:rPr>
                <w:sz w:val="20"/>
                <w:szCs w:val="20"/>
              </w:rPr>
            </w:pPr>
            <w:r w:rsidRPr="00FC5CAE">
              <w:rPr>
                <w:sz w:val="20"/>
                <w:szCs w:val="20"/>
              </w:rPr>
              <w:t>93</w:t>
            </w:r>
          </w:p>
        </w:tc>
        <w:tc>
          <w:tcPr>
            <w:tcW w:w="1778" w:type="pct"/>
            <w:shd w:val="clear" w:color="auto" w:fill="auto"/>
            <w:tcMar>
              <w:top w:w="48" w:type="dxa"/>
              <w:left w:w="96" w:type="dxa"/>
              <w:bottom w:w="48" w:type="dxa"/>
              <w:right w:w="96" w:type="dxa"/>
            </w:tcMar>
            <w:vAlign w:val="center"/>
          </w:tcPr>
          <w:p w14:paraId="06E07F5C" w14:textId="4A803B06" w:rsidR="00FC5CAE" w:rsidRPr="00FC5CAE" w:rsidRDefault="001E5786" w:rsidP="00FC5CAE">
            <w:pPr>
              <w:rPr>
                <w:sz w:val="20"/>
                <w:szCs w:val="20"/>
              </w:rPr>
            </w:pPr>
            <w:hyperlink r:id="rId104" w:tooltip="Редькино (Лотошинский район)" w:history="1">
              <w:proofErr w:type="spellStart"/>
              <w:r w:rsidR="00FC5CAE" w:rsidRPr="00FC5CAE">
                <w:rPr>
                  <w:rStyle w:val="aff8"/>
                  <w:color w:val="auto"/>
                  <w:sz w:val="20"/>
                  <w:szCs w:val="20"/>
                  <w:u w:val="none"/>
                </w:rPr>
                <w:t>Редькино</w:t>
              </w:r>
              <w:proofErr w:type="spellEnd"/>
            </w:hyperlink>
          </w:p>
        </w:tc>
        <w:tc>
          <w:tcPr>
            <w:tcW w:w="1472" w:type="pct"/>
            <w:shd w:val="clear" w:color="auto" w:fill="auto"/>
            <w:tcMar>
              <w:top w:w="48" w:type="dxa"/>
              <w:left w:w="96" w:type="dxa"/>
              <w:bottom w:w="48" w:type="dxa"/>
              <w:right w:w="96" w:type="dxa"/>
            </w:tcMar>
            <w:vAlign w:val="center"/>
          </w:tcPr>
          <w:p w14:paraId="6D829230"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52F1AE3" w14:textId="77777777" w:rsidR="00FC5CAE" w:rsidRPr="00FC5CAE" w:rsidRDefault="00FC5CAE" w:rsidP="00FC5CAE">
            <w:pPr>
              <w:jc w:val="center"/>
              <w:rPr>
                <w:sz w:val="20"/>
                <w:szCs w:val="20"/>
              </w:rPr>
            </w:pPr>
            <w:r w:rsidRPr="00FC5CAE">
              <w:rPr>
                <w:sz w:val="20"/>
                <w:szCs w:val="20"/>
              </w:rPr>
              <w:t>0</w:t>
            </w:r>
          </w:p>
        </w:tc>
      </w:tr>
      <w:tr w:rsidR="00FC5CAE" w:rsidRPr="00FC5CAE" w14:paraId="1437165C" w14:textId="77777777" w:rsidTr="00FC5CAE">
        <w:tc>
          <w:tcPr>
            <w:tcW w:w="349" w:type="pct"/>
            <w:shd w:val="clear" w:color="auto" w:fill="auto"/>
            <w:tcMar>
              <w:top w:w="48" w:type="dxa"/>
              <w:left w:w="96" w:type="dxa"/>
              <w:bottom w:w="48" w:type="dxa"/>
              <w:right w:w="96" w:type="dxa"/>
            </w:tcMar>
            <w:vAlign w:val="center"/>
          </w:tcPr>
          <w:p w14:paraId="6E5790F8" w14:textId="77777777" w:rsidR="00FC5CAE" w:rsidRPr="00FC5CAE" w:rsidRDefault="00FC5CAE" w:rsidP="00FC5CAE">
            <w:pPr>
              <w:jc w:val="center"/>
              <w:rPr>
                <w:sz w:val="20"/>
                <w:szCs w:val="20"/>
              </w:rPr>
            </w:pPr>
            <w:r w:rsidRPr="00FC5CAE">
              <w:rPr>
                <w:sz w:val="20"/>
                <w:szCs w:val="20"/>
              </w:rPr>
              <w:t>94</w:t>
            </w:r>
          </w:p>
        </w:tc>
        <w:tc>
          <w:tcPr>
            <w:tcW w:w="1778" w:type="pct"/>
            <w:shd w:val="clear" w:color="auto" w:fill="auto"/>
            <w:tcMar>
              <w:top w:w="48" w:type="dxa"/>
              <w:left w:w="96" w:type="dxa"/>
              <w:bottom w:w="48" w:type="dxa"/>
              <w:right w:w="96" w:type="dxa"/>
            </w:tcMar>
            <w:vAlign w:val="center"/>
          </w:tcPr>
          <w:p w14:paraId="30617F3E" w14:textId="34652AF9" w:rsidR="00FC5CAE" w:rsidRPr="00FC5CAE" w:rsidRDefault="001E5786" w:rsidP="00FC5CAE">
            <w:pPr>
              <w:rPr>
                <w:sz w:val="20"/>
                <w:szCs w:val="20"/>
              </w:rPr>
            </w:pPr>
            <w:hyperlink r:id="rId105" w:tooltip="Речки (Лотошинский район)" w:history="1">
              <w:r w:rsidR="00FC5CAE" w:rsidRPr="00FC5CAE">
                <w:rPr>
                  <w:rStyle w:val="aff8"/>
                  <w:color w:val="auto"/>
                  <w:sz w:val="20"/>
                  <w:szCs w:val="20"/>
                  <w:u w:val="none"/>
                </w:rPr>
                <w:t>Речки</w:t>
              </w:r>
            </w:hyperlink>
          </w:p>
        </w:tc>
        <w:tc>
          <w:tcPr>
            <w:tcW w:w="1472" w:type="pct"/>
            <w:shd w:val="clear" w:color="auto" w:fill="auto"/>
            <w:tcMar>
              <w:top w:w="48" w:type="dxa"/>
              <w:left w:w="96" w:type="dxa"/>
              <w:bottom w:w="48" w:type="dxa"/>
              <w:right w:w="96" w:type="dxa"/>
            </w:tcMar>
            <w:vAlign w:val="center"/>
          </w:tcPr>
          <w:p w14:paraId="275B3ED3"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285DB33" w14:textId="77777777" w:rsidR="00FC5CAE" w:rsidRPr="00FC5CAE" w:rsidRDefault="00FC5CAE" w:rsidP="00FC5CAE">
            <w:pPr>
              <w:jc w:val="center"/>
              <w:rPr>
                <w:sz w:val="20"/>
                <w:szCs w:val="20"/>
              </w:rPr>
            </w:pPr>
            <w:r w:rsidRPr="00FC5CAE">
              <w:rPr>
                <w:bCs/>
                <w:sz w:val="20"/>
                <w:szCs w:val="20"/>
              </w:rPr>
              <w:t>85</w:t>
            </w:r>
          </w:p>
        </w:tc>
      </w:tr>
      <w:tr w:rsidR="00FC5CAE" w:rsidRPr="00FC5CAE" w14:paraId="6C98912B" w14:textId="77777777" w:rsidTr="00FC5CAE">
        <w:tc>
          <w:tcPr>
            <w:tcW w:w="349" w:type="pct"/>
            <w:shd w:val="clear" w:color="auto" w:fill="auto"/>
            <w:tcMar>
              <w:top w:w="48" w:type="dxa"/>
              <w:left w:w="96" w:type="dxa"/>
              <w:bottom w:w="48" w:type="dxa"/>
              <w:right w:w="96" w:type="dxa"/>
            </w:tcMar>
            <w:vAlign w:val="center"/>
          </w:tcPr>
          <w:p w14:paraId="20619161" w14:textId="77777777" w:rsidR="00FC5CAE" w:rsidRPr="00FC5CAE" w:rsidRDefault="00FC5CAE" w:rsidP="00FC5CAE">
            <w:pPr>
              <w:jc w:val="center"/>
              <w:rPr>
                <w:sz w:val="20"/>
                <w:szCs w:val="20"/>
              </w:rPr>
            </w:pPr>
            <w:r w:rsidRPr="00FC5CAE">
              <w:rPr>
                <w:sz w:val="20"/>
                <w:szCs w:val="20"/>
              </w:rPr>
              <w:t>95</w:t>
            </w:r>
          </w:p>
        </w:tc>
        <w:tc>
          <w:tcPr>
            <w:tcW w:w="1778" w:type="pct"/>
            <w:shd w:val="clear" w:color="auto" w:fill="auto"/>
            <w:tcMar>
              <w:top w:w="48" w:type="dxa"/>
              <w:left w:w="96" w:type="dxa"/>
              <w:bottom w:w="48" w:type="dxa"/>
              <w:right w:w="96" w:type="dxa"/>
            </w:tcMar>
            <w:vAlign w:val="center"/>
          </w:tcPr>
          <w:p w14:paraId="5A12F46D" w14:textId="282E6B79" w:rsidR="00FC5CAE" w:rsidRPr="00FC5CAE" w:rsidRDefault="001E5786" w:rsidP="00FC5CAE">
            <w:pPr>
              <w:rPr>
                <w:sz w:val="20"/>
                <w:szCs w:val="20"/>
              </w:rPr>
            </w:pPr>
            <w:hyperlink r:id="rId106" w:tooltip="Рождество (Лотошинский район)" w:history="1">
              <w:r w:rsidR="00FC5CAE" w:rsidRPr="00FC5CAE">
                <w:rPr>
                  <w:rStyle w:val="aff8"/>
                  <w:color w:val="auto"/>
                  <w:sz w:val="20"/>
                  <w:szCs w:val="20"/>
                  <w:u w:val="none"/>
                </w:rPr>
                <w:t>Рождество</w:t>
              </w:r>
            </w:hyperlink>
          </w:p>
        </w:tc>
        <w:tc>
          <w:tcPr>
            <w:tcW w:w="1472" w:type="pct"/>
            <w:shd w:val="clear" w:color="auto" w:fill="auto"/>
            <w:tcMar>
              <w:top w:w="48" w:type="dxa"/>
              <w:left w:w="96" w:type="dxa"/>
              <w:bottom w:w="48" w:type="dxa"/>
              <w:right w:w="96" w:type="dxa"/>
            </w:tcMar>
            <w:vAlign w:val="center"/>
          </w:tcPr>
          <w:p w14:paraId="2437F0A9"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1184EED" w14:textId="77777777" w:rsidR="00FC5CAE" w:rsidRPr="00FC5CAE" w:rsidRDefault="00FC5CAE" w:rsidP="00FC5CAE">
            <w:pPr>
              <w:jc w:val="center"/>
              <w:rPr>
                <w:sz w:val="20"/>
                <w:szCs w:val="20"/>
              </w:rPr>
            </w:pPr>
            <w:r w:rsidRPr="00FC5CAE">
              <w:rPr>
                <w:bCs/>
                <w:sz w:val="20"/>
                <w:szCs w:val="20"/>
              </w:rPr>
              <w:t>28</w:t>
            </w:r>
          </w:p>
        </w:tc>
      </w:tr>
      <w:tr w:rsidR="00FC5CAE" w:rsidRPr="00FC5CAE" w14:paraId="153E2603" w14:textId="77777777" w:rsidTr="00FC5CAE">
        <w:tc>
          <w:tcPr>
            <w:tcW w:w="349" w:type="pct"/>
            <w:shd w:val="clear" w:color="auto" w:fill="auto"/>
            <w:tcMar>
              <w:top w:w="48" w:type="dxa"/>
              <w:left w:w="96" w:type="dxa"/>
              <w:bottom w:w="48" w:type="dxa"/>
              <w:right w:w="96" w:type="dxa"/>
            </w:tcMar>
            <w:vAlign w:val="center"/>
          </w:tcPr>
          <w:p w14:paraId="34060BDE" w14:textId="77777777" w:rsidR="00FC5CAE" w:rsidRPr="00FC5CAE" w:rsidRDefault="00FC5CAE" w:rsidP="00FC5CAE">
            <w:pPr>
              <w:jc w:val="center"/>
              <w:rPr>
                <w:sz w:val="20"/>
                <w:szCs w:val="20"/>
              </w:rPr>
            </w:pPr>
            <w:r w:rsidRPr="00FC5CAE">
              <w:rPr>
                <w:sz w:val="20"/>
                <w:szCs w:val="20"/>
              </w:rPr>
              <w:t>96</w:t>
            </w:r>
          </w:p>
        </w:tc>
        <w:tc>
          <w:tcPr>
            <w:tcW w:w="1778" w:type="pct"/>
            <w:shd w:val="clear" w:color="auto" w:fill="auto"/>
            <w:tcMar>
              <w:top w:w="48" w:type="dxa"/>
              <w:left w:w="96" w:type="dxa"/>
              <w:bottom w:w="48" w:type="dxa"/>
              <w:right w:w="96" w:type="dxa"/>
            </w:tcMar>
            <w:vAlign w:val="center"/>
          </w:tcPr>
          <w:p w14:paraId="67021731" w14:textId="17DDD2B5" w:rsidR="00FC5CAE" w:rsidRPr="00FC5CAE" w:rsidRDefault="001E5786" w:rsidP="00FC5CAE">
            <w:pPr>
              <w:rPr>
                <w:sz w:val="20"/>
                <w:szCs w:val="20"/>
              </w:rPr>
            </w:pPr>
            <w:hyperlink r:id="rId107" w:tooltip="Савостино (Московская область)" w:history="1">
              <w:r w:rsidR="00FC5CAE" w:rsidRPr="00FC5CAE">
                <w:rPr>
                  <w:rStyle w:val="aff8"/>
                  <w:color w:val="auto"/>
                  <w:sz w:val="20"/>
                  <w:szCs w:val="20"/>
                  <w:u w:val="none"/>
                </w:rPr>
                <w:t>Савостино</w:t>
              </w:r>
            </w:hyperlink>
          </w:p>
        </w:tc>
        <w:tc>
          <w:tcPr>
            <w:tcW w:w="1472" w:type="pct"/>
            <w:shd w:val="clear" w:color="auto" w:fill="auto"/>
            <w:tcMar>
              <w:top w:w="48" w:type="dxa"/>
              <w:left w:w="96" w:type="dxa"/>
              <w:bottom w:w="48" w:type="dxa"/>
              <w:right w:w="96" w:type="dxa"/>
            </w:tcMar>
            <w:vAlign w:val="center"/>
          </w:tcPr>
          <w:p w14:paraId="5640A0F2"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86B3E35" w14:textId="77777777" w:rsidR="00FC5CAE" w:rsidRPr="00FC5CAE" w:rsidRDefault="00FC5CAE" w:rsidP="00FC5CAE">
            <w:pPr>
              <w:jc w:val="center"/>
              <w:rPr>
                <w:sz w:val="20"/>
                <w:szCs w:val="20"/>
              </w:rPr>
            </w:pPr>
            <w:r w:rsidRPr="00FC5CAE">
              <w:rPr>
                <w:bCs/>
                <w:sz w:val="20"/>
                <w:szCs w:val="20"/>
              </w:rPr>
              <w:t>636</w:t>
            </w:r>
          </w:p>
        </w:tc>
      </w:tr>
      <w:tr w:rsidR="00FC5CAE" w:rsidRPr="00FC5CAE" w14:paraId="643A6105" w14:textId="77777777" w:rsidTr="00FC5CAE">
        <w:tc>
          <w:tcPr>
            <w:tcW w:w="349" w:type="pct"/>
            <w:shd w:val="clear" w:color="auto" w:fill="auto"/>
            <w:tcMar>
              <w:top w:w="48" w:type="dxa"/>
              <w:left w:w="96" w:type="dxa"/>
              <w:bottom w:w="48" w:type="dxa"/>
              <w:right w:w="96" w:type="dxa"/>
            </w:tcMar>
            <w:vAlign w:val="center"/>
          </w:tcPr>
          <w:p w14:paraId="0C4501C2" w14:textId="77777777" w:rsidR="00FC5CAE" w:rsidRPr="00FC5CAE" w:rsidRDefault="00FC5CAE" w:rsidP="00FC5CAE">
            <w:pPr>
              <w:jc w:val="center"/>
              <w:rPr>
                <w:sz w:val="20"/>
                <w:szCs w:val="20"/>
              </w:rPr>
            </w:pPr>
            <w:r w:rsidRPr="00FC5CAE">
              <w:rPr>
                <w:sz w:val="20"/>
                <w:szCs w:val="20"/>
              </w:rPr>
              <w:t>97</w:t>
            </w:r>
          </w:p>
        </w:tc>
        <w:tc>
          <w:tcPr>
            <w:tcW w:w="1778" w:type="pct"/>
            <w:shd w:val="clear" w:color="auto" w:fill="auto"/>
            <w:tcMar>
              <w:top w:w="48" w:type="dxa"/>
              <w:left w:w="96" w:type="dxa"/>
              <w:bottom w:w="48" w:type="dxa"/>
              <w:right w:w="96" w:type="dxa"/>
            </w:tcMar>
            <w:vAlign w:val="center"/>
          </w:tcPr>
          <w:p w14:paraId="4E611996" w14:textId="33E923C0" w:rsidR="00FC5CAE" w:rsidRPr="00FC5CAE" w:rsidRDefault="001E5786" w:rsidP="00FC5CAE">
            <w:pPr>
              <w:rPr>
                <w:sz w:val="20"/>
                <w:szCs w:val="20"/>
              </w:rPr>
            </w:pPr>
            <w:hyperlink r:id="rId108" w:tooltip="Себудово" w:history="1">
              <w:proofErr w:type="spellStart"/>
              <w:r w:rsidR="00FC5CAE" w:rsidRPr="00FC5CAE">
                <w:rPr>
                  <w:rStyle w:val="aff8"/>
                  <w:color w:val="auto"/>
                  <w:sz w:val="20"/>
                  <w:szCs w:val="20"/>
                  <w:u w:val="none"/>
                </w:rPr>
                <w:t>Себудово</w:t>
              </w:r>
              <w:proofErr w:type="spellEnd"/>
            </w:hyperlink>
          </w:p>
        </w:tc>
        <w:tc>
          <w:tcPr>
            <w:tcW w:w="1472" w:type="pct"/>
            <w:shd w:val="clear" w:color="auto" w:fill="auto"/>
            <w:tcMar>
              <w:top w:w="48" w:type="dxa"/>
              <w:left w:w="96" w:type="dxa"/>
              <w:bottom w:w="48" w:type="dxa"/>
              <w:right w:w="96" w:type="dxa"/>
            </w:tcMar>
            <w:vAlign w:val="center"/>
          </w:tcPr>
          <w:p w14:paraId="7E1F6C7A"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16916E1F" w14:textId="77777777" w:rsidR="00FC5CAE" w:rsidRPr="00FC5CAE" w:rsidRDefault="00FC5CAE" w:rsidP="00FC5CAE">
            <w:pPr>
              <w:jc w:val="center"/>
              <w:rPr>
                <w:sz w:val="20"/>
                <w:szCs w:val="20"/>
              </w:rPr>
            </w:pPr>
            <w:r w:rsidRPr="00FC5CAE">
              <w:rPr>
                <w:bCs/>
                <w:sz w:val="20"/>
                <w:szCs w:val="20"/>
              </w:rPr>
              <w:t>2</w:t>
            </w:r>
          </w:p>
        </w:tc>
      </w:tr>
      <w:tr w:rsidR="00FC5CAE" w:rsidRPr="00FC5CAE" w14:paraId="7C176B25" w14:textId="77777777" w:rsidTr="00FC5CAE">
        <w:tc>
          <w:tcPr>
            <w:tcW w:w="349" w:type="pct"/>
            <w:shd w:val="clear" w:color="auto" w:fill="auto"/>
            <w:tcMar>
              <w:top w:w="48" w:type="dxa"/>
              <w:left w:w="96" w:type="dxa"/>
              <w:bottom w:w="48" w:type="dxa"/>
              <w:right w:w="96" w:type="dxa"/>
            </w:tcMar>
            <w:vAlign w:val="center"/>
          </w:tcPr>
          <w:p w14:paraId="2EA8DAC7" w14:textId="77777777" w:rsidR="00FC5CAE" w:rsidRPr="00FC5CAE" w:rsidRDefault="00FC5CAE" w:rsidP="00FC5CAE">
            <w:pPr>
              <w:jc w:val="center"/>
              <w:rPr>
                <w:sz w:val="20"/>
                <w:szCs w:val="20"/>
              </w:rPr>
            </w:pPr>
            <w:r w:rsidRPr="00FC5CAE">
              <w:rPr>
                <w:sz w:val="20"/>
                <w:szCs w:val="20"/>
              </w:rPr>
              <w:t>98</w:t>
            </w:r>
          </w:p>
        </w:tc>
        <w:tc>
          <w:tcPr>
            <w:tcW w:w="1778" w:type="pct"/>
            <w:shd w:val="clear" w:color="auto" w:fill="auto"/>
            <w:tcMar>
              <w:top w:w="48" w:type="dxa"/>
              <w:left w:w="96" w:type="dxa"/>
              <w:bottom w:w="48" w:type="dxa"/>
              <w:right w:w="96" w:type="dxa"/>
            </w:tcMar>
            <w:vAlign w:val="center"/>
          </w:tcPr>
          <w:p w14:paraId="1EDDD598" w14:textId="120D46DB" w:rsidR="00FC5CAE" w:rsidRPr="00FC5CAE" w:rsidRDefault="001E5786" w:rsidP="00FC5CAE">
            <w:pPr>
              <w:rPr>
                <w:sz w:val="20"/>
                <w:szCs w:val="20"/>
              </w:rPr>
            </w:pPr>
            <w:hyperlink r:id="rId109" w:tooltip="Сельменево" w:history="1">
              <w:proofErr w:type="spellStart"/>
              <w:r w:rsidR="00FC5CAE" w:rsidRPr="00FC5CAE">
                <w:rPr>
                  <w:rStyle w:val="aff8"/>
                  <w:color w:val="auto"/>
                  <w:sz w:val="20"/>
                  <w:szCs w:val="20"/>
                  <w:u w:val="none"/>
                </w:rPr>
                <w:t>Сельменево</w:t>
              </w:r>
              <w:proofErr w:type="spellEnd"/>
            </w:hyperlink>
          </w:p>
        </w:tc>
        <w:tc>
          <w:tcPr>
            <w:tcW w:w="1472" w:type="pct"/>
            <w:shd w:val="clear" w:color="auto" w:fill="auto"/>
            <w:tcMar>
              <w:top w:w="48" w:type="dxa"/>
              <w:left w:w="96" w:type="dxa"/>
              <w:bottom w:w="48" w:type="dxa"/>
              <w:right w:w="96" w:type="dxa"/>
            </w:tcMar>
            <w:vAlign w:val="center"/>
          </w:tcPr>
          <w:p w14:paraId="3F57DEC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2909E809" w14:textId="77777777" w:rsidR="00FC5CAE" w:rsidRPr="00FC5CAE" w:rsidRDefault="00FC5CAE" w:rsidP="00FC5CAE">
            <w:pPr>
              <w:jc w:val="center"/>
              <w:rPr>
                <w:sz w:val="20"/>
                <w:szCs w:val="20"/>
              </w:rPr>
            </w:pPr>
            <w:r w:rsidRPr="00FC5CAE">
              <w:rPr>
                <w:bCs/>
                <w:sz w:val="20"/>
                <w:szCs w:val="20"/>
              </w:rPr>
              <w:t>26</w:t>
            </w:r>
          </w:p>
        </w:tc>
      </w:tr>
      <w:tr w:rsidR="00FC5CAE" w:rsidRPr="00FC5CAE" w14:paraId="0CC02310" w14:textId="77777777" w:rsidTr="00FC5CAE">
        <w:tc>
          <w:tcPr>
            <w:tcW w:w="349" w:type="pct"/>
            <w:shd w:val="clear" w:color="auto" w:fill="auto"/>
            <w:tcMar>
              <w:top w:w="48" w:type="dxa"/>
              <w:left w:w="96" w:type="dxa"/>
              <w:bottom w:w="48" w:type="dxa"/>
              <w:right w:w="96" w:type="dxa"/>
            </w:tcMar>
            <w:vAlign w:val="center"/>
          </w:tcPr>
          <w:p w14:paraId="29766E64" w14:textId="77777777" w:rsidR="00FC5CAE" w:rsidRPr="00FC5CAE" w:rsidRDefault="00FC5CAE" w:rsidP="00FC5CAE">
            <w:pPr>
              <w:jc w:val="center"/>
              <w:rPr>
                <w:sz w:val="20"/>
                <w:szCs w:val="20"/>
              </w:rPr>
            </w:pPr>
            <w:r w:rsidRPr="00FC5CAE">
              <w:rPr>
                <w:sz w:val="20"/>
                <w:szCs w:val="20"/>
              </w:rPr>
              <w:lastRenderedPageBreak/>
              <w:t>99</w:t>
            </w:r>
          </w:p>
        </w:tc>
        <w:tc>
          <w:tcPr>
            <w:tcW w:w="1778" w:type="pct"/>
            <w:shd w:val="clear" w:color="auto" w:fill="auto"/>
            <w:tcMar>
              <w:top w:w="48" w:type="dxa"/>
              <w:left w:w="96" w:type="dxa"/>
              <w:bottom w:w="48" w:type="dxa"/>
              <w:right w:w="96" w:type="dxa"/>
            </w:tcMar>
            <w:vAlign w:val="center"/>
          </w:tcPr>
          <w:p w14:paraId="3F75C739" w14:textId="22640BB0" w:rsidR="00FC5CAE" w:rsidRPr="00FC5CAE" w:rsidRDefault="001E5786" w:rsidP="00FC5CAE">
            <w:pPr>
              <w:rPr>
                <w:sz w:val="20"/>
                <w:szCs w:val="20"/>
              </w:rPr>
            </w:pPr>
            <w:hyperlink r:id="rId110" w:tooltip="Сологино" w:history="1">
              <w:proofErr w:type="spellStart"/>
              <w:r w:rsidR="00FC5CAE" w:rsidRPr="00FC5CAE">
                <w:rPr>
                  <w:rStyle w:val="aff8"/>
                  <w:color w:val="auto"/>
                  <w:sz w:val="20"/>
                  <w:szCs w:val="20"/>
                  <w:u w:val="none"/>
                </w:rPr>
                <w:t>Сологино</w:t>
              </w:r>
              <w:proofErr w:type="spellEnd"/>
            </w:hyperlink>
          </w:p>
        </w:tc>
        <w:tc>
          <w:tcPr>
            <w:tcW w:w="1472" w:type="pct"/>
            <w:shd w:val="clear" w:color="auto" w:fill="auto"/>
            <w:tcMar>
              <w:top w:w="48" w:type="dxa"/>
              <w:left w:w="96" w:type="dxa"/>
              <w:bottom w:w="48" w:type="dxa"/>
              <w:right w:w="96" w:type="dxa"/>
            </w:tcMar>
            <w:vAlign w:val="center"/>
          </w:tcPr>
          <w:p w14:paraId="2468A7D5"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DFB4CDA" w14:textId="77777777" w:rsidR="00FC5CAE" w:rsidRPr="00FC5CAE" w:rsidRDefault="00FC5CAE" w:rsidP="00FC5CAE">
            <w:pPr>
              <w:jc w:val="center"/>
              <w:rPr>
                <w:sz w:val="20"/>
                <w:szCs w:val="20"/>
              </w:rPr>
            </w:pPr>
            <w:r w:rsidRPr="00FC5CAE">
              <w:rPr>
                <w:bCs/>
                <w:sz w:val="20"/>
                <w:szCs w:val="20"/>
              </w:rPr>
              <w:t>28</w:t>
            </w:r>
          </w:p>
        </w:tc>
      </w:tr>
      <w:tr w:rsidR="00FC5CAE" w:rsidRPr="00FC5CAE" w14:paraId="236434D0" w14:textId="77777777" w:rsidTr="00FC5CAE">
        <w:tc>
          <w:tcPr>
            <w:tcW w:w="349" w:type="pct"/>
            <w:shd w:val="clear" w:color="auto" w:fill="auto"/>
            <w:tcMar>
              <w:top w:w="48" w:type="dxa"/>
              <w:left w:w="96" w:type="dxa"/>
              <w:bottom w:w="48" w:type="dxa"/>
              <w:right w:w="96" w:type="dxa"/>
            </w:tcMar>
            <w:vAlign w:val="center"/>
          </w:tcPr>
          <w:p w14:paraId="420DC473" w14:textId="77777777" w:rsidR="00FC5CAE" w:rsidRPr="00FC5CAE" w:rsidRDefault="00FC5CAE" w:rsidP="00FC5CAE">
            <w:pPr>
              <w:jc w:val="center"/>
              <w:rPr>
                <w:sz w:val="20"/>
                <w:szCs w:val="20"/>
              </w:rPr>
            </w:pPr>
            <w:r w:rsidRPr="00FC5CAE">
              <w:rPr>
                <w:sz w:val="20"/>
                <w:szCs w:val="20"/>
              </w:rPr>
              <w:t>100</w:t>
            </w:r>
          </w:p>
        </w:tc>
        <w:tc>
          <w:tcPr>
            <w:tcW w:w="1778" w:type="pct"/>
            <w:shd w:val="clear" w:color="auto" w:fill="auto"/>
            <w:tcMar>
              <w:top w:w="48" w:type="dxa"/>
              <w:left w:w="96" w:type="dxa"/>
              <w:bottom w:w="48" w:type="dxa"/>
              <w:right w:w="96" w:type="dxa"/>
            </w:tcMar>
            <w:vAlign w:val="center"/>
          </w:tcPr>
          <w:p w14:paraId="25364CFD" w14:textId="73212764" w:rsidR="00FC5CAE" w:rsidRPr="00FC5CAE" w:rsidRDefault="001E5786" w:rsidP="00FC5CAE">
            <w:pPr>
              <w:rPr>
                <w:sz w:val="20"/>
                <w:szCs w:val="20"/>
              </w:rPr>
            </w:pPr>
            <w:hyperlink r:id="rId111" w:tooltip="Софийское (деревня)" w:history="1">
              <w:r w:rsidR="00FC5CAE" w:rsidRPr="00FC5CAE">
                <w:rPr>
                  <w:rStyle w:val="aff8"/>
                  <w:color w:val="auto"/>
                  <w:sz w:val="20"/>
                  <w:szCs w:val="20"/>
                  <w:u w:val="none"/>
                </w:rPr>
                <w:t>Софийское</w:t>
              </w:r>
            </w:hyperlink>
          </w:p>
        </w:tc>
        <w:tc>
          <w:tcPr>
            <w:tcW w:w="1472" w:type="pct"/>
            <w:shd w:val="clear" w:color="auto" w:fill="auto"/>
            <w:tcMar>
              <w:top w:w="48" w:type="dxa"/>
              <w:left w:w="96" w:type="dxa"/>
              <w:bottom w:w="48" w:type="dxa"/>
              <w:right w:w="96" w:type="dxa"/>
            </w:tcMar>
            <w:vAlign w:val="center"/>
          </w:tcPr>
          <w:p w14:paraId="2F345E41"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7109D03" w14:textId="77777777" w:rsidR="00FC5CAE" w:rsidRPr="00FC5CAE" w:rsidRDefault="00FC5CAE" w:rsidP="00FC5CAE">
            <w:pPr>
              <w:jc w:val="center"/>
              <w:rPr>
                <w:sz w:val="20"/>
                <w:szCs w:val="20"/>
              </w:rPr>
            </w:pPr>
            <w:r w:rsidRPr="00FC5CAE">
              <w:rPr>
                <w:bCs/>
                <w:sz w:val="20"/>
                <w:szCs w:val="20"/>
              </w:rPr>
              <w:t>21</w:t>
            </w:r>
          </w:p>
        </w:tc>
      </w:tr>
      <w:tr w:rsidR="00FC5CAE" w:rsidRPr="00FC5CAE" w14:paraId="258EC5B2" w14:textId="77777777" w:rsidTr="00FC5CAE">
        <w:tc>
          <w:tcPr>
            <w:tcW w:w="349" w:type="pct"/>
            <w:shd w:val="clear" w:color="auto" w:fill="auto"/>
            <w:tcMar>
              <w:top w:w="48" w:type="dxa"/>
              <w:left w:w="96" w:type="dxa"/>
              <w:bottom w:w="48" w:type="dxa"/>
              <w:right w:w="96" w:type="dxa"/>
            </w:tcMar>
            <w:vAlign w:val="center"/>
          </w:tcPr>
          <w:p w14:paraId="564AD64B" w14:textId="77777777" w:rsidR="00FC5CAE" w:rsidRPr="00FC5CAE" w:rsidRDefault="00FC5CAE" w:rsidP="00FC5CAE">
            <w:pPr>
              <w:jc w:val="center"/>
              <w:rPr>
                <w:sz w:val="20"/>
                <w:szCs w:val="20"/>
              </w:rPr>
            </w:pPr>
            <w:r w:rsidRPr="00FC5CAE">
              <w:rPr>
                <w:sz w:val="20"/>
                <w:szCs w:val="20"/>
              </w:rPr>
              <w:t>101</w:t>
            </w:r>
          </w:p>
        </w:tc>
        <w:tc>
          <w:tcPr>
            <w:tcW w:w="1778" w:type="pct"/>
            <w:shd w:val="clear" w:color="auto" w:fill="auto"/>
            <w:tcMar>
              <w:top w:w="48" w:type="dxa"/>
              <w:left w:w="96" w:type="dxa"/>
              <w:bottom w:w="48" w:type="dxa"/>
              <w:right w:w="96" w:type="dxa"/>
            </w:tcMar>
            <w:vAlign w:val="center"/>
          </w:tcPr>
          <w:p w14:paraId="100BE712" w14:textId="59F119F8" w:rsidR="00FC5CAE" w:rsidRPr="00FC5CAE" w:rsidRDefault="001E5786" w:rsidP="00FC5CAE">
            <w:pPr>
              <w:rPr>
                <w:sz w:val="20"/>
                <w:szCs w:val="20"/>
              </w:rPr>
            </w:pPr>
            <w:hyperlink r:id="rId112" w:tooltip="Старое Лисино" w:history="1">
              <w:r w:rsidR="00FC5CAE" w:rsidRPr="00FC5CAE">
                <w:rPr>
                  <w:rStyle w:val="aff8"/>
                  <w:color w:val="auto"/>
                  <w:sz w:val="20"/>
                  <w:szCs w:val="20"/>
                  <w:u w:val="none"/>
                </w:rPr>
                <w:t xml:space="preserve">Старое </w:t>
              </w:r>
              <w:proofErr w:type="spellStart"/>
              <w:r w:rsidR="00FC5CAE" w:rsidRPr="00FC5CAE">
                <w:rPr>
                  <w:rStyle w:val="aff8"/>
                  <w:color w:val="auto"/>
                  <w:sz w:val="20"/>
                  <w:szCs w:val="20"/>
                  <w:u w:val="none"/>
                </w:rPr>
                <w:t>Лисино</w:t>
              </w:r>
              <w:proofErr w:type="spellEnd"/>
            </w:hyperlink>
          </w:p>
        </w:tc>
        <w:tc>
          <w:tcPr>
            <w:tcW w:w="1472" w:type="pct"/>
            <w:shd w:val="clear" w:color="auto" w:fill="auto"/>
            <w:tcMar>
              <w:top w:w="48" w:type="dxa"/>
              <w:left w:w="96" w:type="dxa"/>
              <w:bottom w:w="48" w:type="dxa"/>
              <w:right w:w="96" w:type="dxa"/>
            </w:tcMar>
            <w:vAlign w:val="center"/>
          </w:tcPr>
          <w:p w14:paraId="33AC5FA0"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6DD5EE7" w14:textId="77777777" w:rsidR="00FC5CAE" w:rsidRPr="00FC5CAE" w:rsidRDefault="00FC5CAE" w:rsidP="00FC5CAE">
            <w:pPr>
              <w:jc w:val="center"/>
              <w:rPr>
                <w:sz w:val="20"/>
                <w:szCs w:val="20"/>
              </w:rPr>
            </w:pPr>
            <w:r w:rsidRPr="00FC5CAE">
              <w:rPr>
                <w:bCs/>
                <w:sz w:val="20"/>
                <w:szCs w:val="20"/>
              </w:rPr>
              <w:t>7</w:t>
            </w:r>
          </w:p>
        </w:tc>
      </w:tr>
      <w:tr w:rsidR="00FC5CAE" w:rsidRPr="00FC5CAE" w14:paraId="73909AAB" w14:textId="77777777" w:rsidTr="00FC5CAE">
        <w:tc>
          <w:tcPr>
            <w:tcW w:w="349" w:type="pct"/>
            <w:shd w:val="clear" w:color="auto" w:fill="auto"/>
            <w:tcMar>
              <w:top w:w="48" w:type="dxa"/>
              <w:left w:w="96" w:type="dxa"/>
              <w:bottom w:w="48" w:type="dxa"/>
              <w:right w:w="96" w:type="dxa"/>
            </w:tcMar>
            <w:vAlign w:val="center"/>
          </w:tcPr>
          <w:p w14:paraId="71430837" w14:textId="77777777" w:rsidR="00FC5CAE" w:rsidRPr="00FC5CAE" w:rsidRDefault="00FC5CAE" w:rsidP="00FC5CAE">
            <w:pPr>
              <w:jc w:val="center"/>
              <w:rPr>
                <w:sz w:val="20"/>
                <w:szCs w:val="20"/>
              </w:rPr>
            </w:pPr>
            <w:r w:rsidRPr="00FC5CAE">
              <w:rPr>
                <w:sz w:val="20"/>
                <w:szCs w:val="20"/>
              </w:rPr>
              <w:t>102</w:t>
            </w:r>
          </w:p>
        </w:tc>
        <w:tc>
          <w:tcPr>
            <w:tcW w:w="1778" w:type="pct"/>
            <w:shd w:val="clear" w:color="auto" w:fill="auto"/>
            <w:tcMar>
              <w:top w:w="48" w:type="dxa"/>
              <w:left w:w="96" w:type="dxa"/>
              <w:bottom w:w="48" w:type="dxa"/>
              <w:right w:w="96" w:type="dxa"/>
            </w:tcMar>
            <w:vAlign w:val="center"/>
          </w:tcPr>
          <w:p w14:paraId="339F1BEB" w14:textId="117E15A4" w:rsidR="00FC5CAE" w:rsidRPr="00FC5CAE" w:rsidRDefault="001E5786" w:rsidP="00FC5CAE">
            <w:pPr>
              <w:rPr>
                <w:sz w:val="20"/>
                <w:szCs w:val="20"/>
              </w:rPr>
            </w:pPr>
            <w:hyperlink r:id="rId113" w:tooltip="Степаньково (Лотошинский район)" w:history="1">
              <w:proofErr w:type="spellStart"/>
              <w:r w:rsidR="00FC5CAE" w:rsidRPr="00FC5CAE">
                <w:rPr>
                  <w:rStyle w:val="aff8"/>
                  <w:color w:val="auto"/>
                  <w:sz w:val="20"/>
                  <w:szCs w:val="20"/>
                  <w:u w:val="none"/>
                </w:rPr>
                <w:t>Степаньково</w:t>
              </w:r>
              <w:proofErr w:type="spellEnd"/>
            </w:hyperlink>
          </w:p>
        </w:tc>
        <w:tc>
          <w:tcPr>
            <w:tcW w:w="1472" w:type="pct"/>
            <w:shd w:val="clear" w:color="auto" w:fill="auto"/>
            <w:tcMar>
              <w:top w:w="48" w:type="dxa"/>
              <w:left w:w="96" w:type="dxa"/>
              <w:bottom w:w="48" w:type="dxa"/>
              <w:right w:w="96" w:type="dxa"/>
            </w:tcMar>
            <w:vAlign w:val="center"/>
          </w:tcPr>
          <w:p w14:paraId="79FEDC9C"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1624F7F" w14:textId="77777777" w:rsidR="00FC5CAE" w:rsidRPr="00FC5CAE" w:rsidRDefault="00FC5CAE" w:rsidP="00FC5CAE">
            <w:pPr>
              <w:jc w:val="center"/>
              <w:rPr>
                <w:sz w:val="20"/>
                <w:szCs w:val="20"/>
              </w:rPr>
            </w:pPr>
            <w:r w:rsidRPr="00FC5CAE">
              <w:rPr>
                <w:bCs/>
                <w:sz w:val="20"/>
                <w:szCs w:val="20"/>
              </w:rPr>
              <w:t>17</w:t>
            </w:r>
          </w:p>
        </w:tc>
      </w:tr>
      <w:tr w:rsidR="00FC5CAE" w:rsidRPr="00FC5CAE" w14:paraId="487DF5BF" w14:textId="77777777" w:rsidTr="00FC5CAE">
        <w:tc>
          <w:tcPr>
            <w:tcW w:w="349" w:type="pct"/>
            <w:shd w:val="clear" w:color="auto" w:fill="auto"/>
            <w:tcMar>
              <w:top w:w="48" w:type="dxa"/>
              <w:left w:w="96" w:type="dxa"/>
              <w:bottom w:w="48" w:type="dxa"/>
              <w:right w:w="96" w:type="dxa"/>
            </w:tcMar>
            <w:vAlign w:val="center"/>
          </w:tcPr>
          <w:p w14:paraId="0D8A82AB" w14:textId="77777777" w:rsidR="00FC5CAE" w:rsidRPr="00FC5CAE" w:rsidRDefault="00FC5CAE" w:rsidP="00FC5CAE">
            <w:pPr>
              <w:jc w:val="center"/>
              <w:rPr>
                <w:sz w:val="20"/>
                <w:szCs w:val="20"/>
              </w:rPr>
            </w:pPr>
            <w:r w:rsidRPr="00FC5CAE">
              <w:rPr>
                <w:sz w:val="20"/>
                <w:szCs w:val="20"/>
              </w:rPr>
              <w:t>103</w:t>
            </w:r>
          </w:p>
        </w:tc>
        <w:tc>
          <w:tcPr>
            <w:tcW w:w="1778" w:type="pct"/>
            <w:shd w:val="clear" w:color="auto" w:fill="auto"/>
            <w:tcMar>
              <w:top w:w="48" w:type="dxa"/>
              <w:left w:w="96" w:type="dxa"/>
              <w:bottom w:w="48" w:type="dxa"/>
              <w:right w:w="96" w:type="dxa"/>
            </w:tcMar>
            <w:vAlign w:val="center"/>
          </w:tcPr>
          <w:p w14:paraId="15C38702" w14:textId="2D10E030" w:rsidR="00FC5CAE" w:rsidRPr="00FC5CAE" w:rsidRDefault="001E5786" w:rsidP="00FC5CAE">
            <w:pPr>
              <w:rPr>
                <w:sz w:val="20"/>
                <w:szCs w:val="20"/>
              </w:rPr>
            </w:pPr>
            <w:hyperlink r:id="rId114" w:tooltip="Стрешневы Горы" w:history="1">
              <w:r w:rsidR="00FC5CAE" w:rsidRPr="00FC5CAE">
                <w:rPr>
                  <w:rStyle w:val="aff8"/>
                  <w:color w:val="auto"/>
                  <w:sz w:val="20"/>
                  <w:szCs w:val="20"/>
                  <w:u w:val="none"/>
                </w:rPr>
                <w:t>Стрешневы Горы</w:t>
              </w:r>
            </w:hyperlink>
          </w:p>
        </w:tc>
        <w:tc>
          <w:tcPr>
            <w:tcW w:w="1472" w:type="pct"/>
            <w:shd w:val="clear" w:color="auto" w:fill="auto"/>
            <w:tcMar>
              <w:top w:w="48" w:type="dxa"/>
              <w:left w:w="96" w:type="dxa"/>
              <w:bottom w:w="48" w:type="dxa"/>
              <w:right w:w="96" w:type="dxa"/>
            </w:tcMar>
            <w:vAlign w:val="center"/>
          </w:tcPr>
          <w:p w14:paraId="091F03A3"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5DB48A1" w14:textId="77777777" w:rsidR="00FC5CAE" w:rsidRPr="00FC5CAE" w:rsidRDefault="00FC5CAE" w:rsidP="00FC5CAE">
            <w:pPr>
              <w:jc w:val="center"/>
              <w:rPr>
                <w:sz w:val="20"/>
                <w:szCs w:val="20"/>
              </w:rPr>
            </w:pPr>
            <w:r w:rsidRPr="00FC5CAE">
              <w:rPr>
                <w:bCs/>
                <w:sz w:val="20"/>
                <w:szCs w:val="20"/>
              </w:rPr>
              <w:t>111</w:t>
            </w:r>
          </w:p>
        </w:tc>
      </w:tr>
      <w:tr w:rsidR="00FC5CAE" w:rsidRPr="00FC5CAE" w14:paraId="7EC1EB6F" w14:textId="77777777" w:rsidTr="00FC5CAE">
        <w:tc>
          <w:tcPr>
            <w:tcW w:w="349" w:type="pct"/>
            <w:shd w:val="clear" w:color="auto" w:fill="auto"/>
            <w:tcMar>
              <w:top w:w="48" w:type="dxa"/>
              <w:left w:w="96" w:type="dxa"/>
              <w:bottom w:w="48" w:type="dxa"/>
              <w:right w:w="96" w:type="dxa"/>
            </w:tcMar>
            <w:vAlign w:val="center"/>
          </w:tcPr>
          <w:p w14:paraId="23496F23" w14:textId="77777777" w:rsidR="00FC5CAE" w:rsidRPr="00FC5CAE" w:rsidRDefault="00FC5CAE" w:rsidP="00FC5CAE">
            <w:pPr>
              <w:jc w:val="center"/>
              <w:rPr>
                <w:sz w:val="20"/>
                <w:szCs w:val="20"/>
              </w:rPr>
            </w:pPr>
            <w:r w:rsidRPr="00FC5CAE">
              <w:rPr>
                <w:sz w:val="20"/>
                <w:szCs w:val="20"/>
              </w:rPr>
              <w:t>104</w:t>
            </w:r>
          </w:p>
        </w:tc>
        <w:tc>
          <w:tcPr>
            <w:tcW w:w="1778" w:type="pct"/>
            <w:shd w:val="clear" w:color="auto" w:fill="auto"/>
            <w:tcMar>
              <w:top w:w="48" w:type="dxa"/>
              <w:left w:w="96" w:type="dxa"/>
              <w:bottom w:w="48" w:type="dxa"/>
              <w:right w:w="96" w:type="dxa"/>
            </w:tcMar>
            <w:vAlign w:val="center"/>
          </w:tcPr>
          <w:p w14:paraId="533967E2" w14:textId="7B756055" w:rsidR="00FC5CAE" w:rsidRPr="00FC5CAE" w:rsidRDefault="001E5786" w:rsidP="00FC5CAE">
            <w:pPr>
              <w:rPr>
                <w:sz w:val="20"/>
                <w:szCs w:val="20"/>
              </w:rPr>
            </w:pPr>
            <w:hyperlink r:id="rId115" w:tooltip="Судниково (Лотошинский район)" w:history="1">
              <w:r w:rsidR="00FC5CAE" w:rsidRPr="00FC5CAE">
                <w:rPr>
                  <w:rStyle w:val="aff8"/>
                  <w:color w:val="auto"/>
                  <w:sz w:val="20"/>
                  <w:szCs w:val="20"/>
                  <w:u w:val="none"/>
                </w:rPr>
                <w:t>Судниково</w:t>
              </w:r>
            </w:hyperlink>
          </w:p>
        </w:tc>
        <w:tc>
          <w:tcPr>
            <w:tcW w:w="1472" w:type="pct"/>
            <w:shd w:val="clear" w:color="auto" w:fill="auto"/>
            <w:tcMar>
              <w:top w:w="48" w:type="dxa"/>
              <w:left w:w="96" w:type="dxa"/>
              <w:bottom w:w="48" w:type="dxa"/>
              <w:right w:w="96" w:type="dxa"/>
            </w:tcMar>
            <w:vAlign w:val="center"/>
          </w:tcPr>
          <w:p w14:paraId="5C531E98" w14:textId="77777777" w:rsidR="00FC5CAE" w:rsidRPr="00FC5CAE" w:rsidRDefault="00FC5CAE" w:rsidP="00FC5CAE">
            <w:pPr>
              <w:jc w:val="center"/>
              <w:rPr>
                <w:sz w:val="20"/>
                <w:szCs w:val="20"/>
              </w:rPr>
            </w:pPr>
            <w:r w:rsidRPr="00FC5CAE">
              <w:rPr>
                <w:sz w:val="20"/>
                <w:szCs w:val="20"/>
              </w:rPr>
              <w:t>село</w:t>
            </w:r>
          </w:p>
        </w:tc>
        <w:tc>
          <w:tcPr>
            <w:tcW w:w="1402" w:type="pct"/>
            <w:shd w:val="clear" w:color="auto" w:fill="auto"/>
            <w:tcMar>
              <w:top w:w="48" w:type="dxa"/>
              <w:left w:w="96" w:type="dxa"/>
              <w:bottom w:w="48" w:type="dxa"/>
              <w:right w:w="96" w:type="dxa"/>
            </w:tcMar>
            <w:vAlign w:val="center"/>
          </w:tcPr>
          <w:p w14:paraId="7BC990B8" w14:textId="77777777" w:rsidR="00FC5CAE" w:rsidRPr="00FC5CAE" w:rsidRDefault="00FC5CAE" w:rsidP="00FC5CAE">
            <w:pPr>
              <w:jc w:val="center"/>
              <w:rPr>
                <w:sz w:val="20"/>
                <w:szCs w:val="20"/>
              </w:rPr>
            </w:pPr>
            <w:r w:rsidRPr="00FC5CAE">
              <w:rPr>
                <w:bCs/>
                <w:sz w:val="20"/>
                <w:szCs w:val="20"/>
              </w:rPr>
              <w:t>16</w:t>
            </w:r>
          </w:p>
        </w:tc>
      </w:tr>
      <w:tr w:rsidR="00FC5CAE" w:rsidRPr="00FC5CAE" w14:paraId="1CB0CE1A" w14:textId="77777777" w:rsidTr="00FC5CAE">
        <w:tc>
          <w:tcPr>
            <w:tcW w:w="349" w:type="pct"/>
            <w:shd w:val="clear" w:color="auto" w:fill="auto"/>
            <w:tcMar>
              <w:top w:w="48" w:type="dxa"/>
              <w:left w:w="96" w:type="dxa"/>
              <w:bottom w:w="48" w:type="dxa"/>
              <w:right w:w="96" w:type="dxa"/>
            </w:tcMar>
            <w:vAlign w:val="center"/>
          </w:tcPr>
          <w:p w14:paraId="7072069E" w14:textId="77777777" w:rsidR="00FC5CAE" w:rsidRPr="00FC5CAE" w:rsidRDefault="00FC5CAE" w:rsidP="00FC5CAE">
            <w:pPr>
              <w:jc w:val="center"/>
              <w:rPr>
                <w:sz w:val="20"/>
                <w:szCs w:val="20"/>
              </w:rPr>
            </w:pPr>
            <w:r w:rsidRPr="00FC5CAE">
              <w:rPr>
                <w:sz w:val="20"/>
                <w:szCs w:val="20"/>
              </w:rPr>
              <w:t>105</w:t>
            </w:r>
          </w:p>
        </w:tc>
        <w:tc>
          <w:tcPr>
            <w:tcW w:w="1778" w:type="pct"/>
            <w:shd w:val="clear" w:color="auto" w:fill="auto"/>
            <w:tcMar>
              <w:top w:w="48" w:type="dxa"/>
              <w:left w:w="96" w:type="dxa"/>
              <w:bottom w:w="48" w:type="dxa"/>
              <w:right w:w="96" w:type="dxa"/>
            </w:tcMar>
            <w:vAlign w:val="center"/>
          </w:tcPr>
          <w:p w14:paraId="6174E0FE" w14:textId="60FDA758" w:rsidR="00FC5CAE" w:rsidRPr="00FC5CAE" w:rsidRDefault="001E5786" w:rsidP="00FC5CAE">
            <w:pPr>
              <w:rPr>
                <w:sz w:val="20"/>
                <w:szCs w:val="20"/>
              </w:rPr>
            </w:pPr>
            <w:hyperlink r:id="rId116" w:tooltip="Татарки (Лотошинский район)" w:history="1">
              <w:r w:rsidR="00FC5CAE" w:rsidRPr="00FC5CAE">
                <w:rPr>
                  <w:rStyle w:val="aff8"/>
                  <w:color w:val="auto"/>
                  <w:sz w:val="20"/>
                  <w:szCs w:val="20"/>
                  <w:u w:val="none"/>
                </w:rPr>
                <w:t>Татарки</w:t>
              </w:r>
            </w:hyperlink>
          </w:p>
        </w:tc>
        <w:tc>
          <w:tcPr>
            <w:tcW w:w="1472" w:type="pct"/>
            <w:shd w:val="clear" w:color="auto" w:fill="auto"/>
            <w:tcMar>
              <w:top w:w="48" w:type="dxa"/>
              <w:left w:w="96" w:type="dxa"/>
              <w:bottom w:w="48" w:type="dxa"/>
              <w:right w:w="96" w:type="dxa"/>
            </w:tcMar>
            <w:vAlign w:val="center"/>
          </w:tcPr>
          <w:p w14:paraId="5BE86B61"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E6C52C8" w14:textId="77777777" w:rsidR="00FC5CAE" w:rsidRPr="00FC5CAE" w:rsidRDefault="00FC5CAE" w:rsidP="00FC5CAE">
            <w:pPr>
              <w:jc w:val="center"/>
              <w:rPr>
                <w:sz w:val="20"/>
                <w:szCs w:val="20"/>
              </w:rPr>
            </w:pPr>
            <w:r w:rsidRPr="00FC5CAE">
              <w:rPr>
                <w:bCs/>
                <w:sz w:val="20"/>
                <w:szCs w:val="20"/>
              </w:rPr>
              <w:t>12</w:t>
            </w:r>
          </w:p>
        </w:tc>
      </w:tr>
      <w:tr w:rsidR="00FC5CAE" w:rsidRPr="00FC5CAE" w14:paraId="7C2DF602" w14:textId="77777777" w:rsidTr="00FC5CAE">
        <w:tc>
          <w:tcPr>
            <w:tcW w:w="349" w:type="pct"/>
            <w:shd w:val="clear" w:color="auto" w:fill="auto"/>
            <w:tcMar>
              <w:top w:w="48" w:type="dxa"/>
              <w:left w:w="96" w:type="dxa"/>
              <w:bottom w:w="48" w:type="dxa"/>
              <w:right w:w="96" w:type="dxa"/>
            </w:tcMar>
            <w:vAlign w:val="center"/>
          </w:tcPr>
          <w:p w14:paraId="45DF7045" w14:textId="77777777" w:rsidR="00FC5CAE" w:rsidRPr="00FC5CAE" w:rsidRDefault="00FC5CAE" w:rsidP="00FC5CAE">
            <w:pPr>
              <w:jc w:val="center"/>
              <w:rPr>
                <w:sz w:val="20"/>
                <w:szCs w:val="20"/>
              </w:rPr>
            </w:pPr>
            <w:r w:rsidRPr="00FC5CAE">
              <w:rPr>
                <w:sz w:val="20"/>
                <w:szCs w:val="20"/>
              </w:rPr>
              <w:t>106</w:t>
            </w:r>
          </w:p>
        </w:tc>
        <w:tc>
          <w:tcPr>
            <w:tcW w:w="1778" w:type="pct"/>
            <w:shd w:val="clear" w:color="auto" w:fill="auto"/>
            <w:tcMar>
              <w:top w:w="48" w:type="dxa"/>
              <w:left w:w="96" w:type="dxa"/>
              <w:bottom w:w="48" w:type="dxa"/>
              <w:right w:w="96" w:type="dxa"/>
            </w:tcMar>
            <w:vAlign w:val="center"/>
          </w:tcPr>
          <w:p w14:paraId="27E2E315" w14:textId="7E09CE94" w:rsidR="00FC5CAE" w:rsidRPr="00FC5CAE" w:rsidRDefault="001E5786" w:rsidP="00FC5CAE">
            <w:pPr>
              <w:rPr>
                <w:sz w:val="20"/>
                <w:szCs w:val="20"/>
              </w:rPr>
            </w:pPr>
            <w:hyperlink r:id="rId117" w:tooltip="Татьянки" w:history="1">
              <w:proofErr w:type="spellStart"/>
              <w:r w:rsidR="00FC5CAE" w:rsidRPr="00FC5CAE">
                <w:rPr>
                  <w:rStyle w:val="aff8"/>
                  <w:color w:val="auto"/>
                  <w:sz w:val="20"/>
                  <w:szCs w:val="20"/>
                  <w:u w:val="none"/>
                </w:rPr>
                <w:t>Татьянки</w:t>
              </w:r>
              <w:proofErr w:type="spellEnd"/>
            </w:hyperlink>
          </w:p>
        </w:tc>
        <w:tc>
          <w:tcPr>
            <w:tcW w:w="1472" w:type="pct"/>
            <w:shd w:val="clear" w:color="auto" w:fill="auto"/>
            <w:tcMar>
              <w:top w:w="48" w:type="dxa"/>
              <w:left w:w="96" w:type="dxa"/>
              <w:bottom w:w="48" w:type="dxa"/>
              <w:right w:w="96" w:type="dxa"/>
            </w:tcMar>
            <w:vAlign w:val="center"/>
          </w:tcPr>
          <w:p w14:paraId="462E523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A1469DB" w14:textId="77777777" w:rsidR="00FC5CAE" w:rsidRPr="00FC5CAE" w:rsidRDefault="00FC5CAE" w:rsidP="00FC5CAE">
            <w:pPr>
              <w:jc w:val="center"/>
              <w:rPr>
                <w:sz w:val="20"/>
                <w:szCs w:val="20"/>
              </w:rPr>
            </w:pPr>
            <w:r w:rsidRPr="00FC5CAE">
              <w:rPr>
                <w:bCs/>
                <w:sz w:val="20"/>
                <w:szCs w:val="20"/>
              </w:rPr>
              <w:t>0</w:t>
            </w:r>
          </w:p>
        </w:tc>
      </w:tr>
      <w:tr w:rsidR="00FC5CAE" w:rsidRPr="00FC5CAE" w14:paraId="0699261E" w14:textId="77777777" w:rsidTr="00FC5CAE">
        <w:tc>
          <w:tcPr>
            <w:tcW w:w="349" w:type="pct"/>
            <w:shd w:val="clear" w:color="auto" w:fill="auto"/>
            <w:tcMar>
              <w:top w:w="48" w:type="dxa"/>
              <w:left w:w="96" w:type="dxa"/>
              <w:bottom w:w="48" w:type="dxa"/>
              <w:right w:w="96" w:type="dxa"/>
            </w:tcMar>
            <w:vAlign w:val="center"/>
          </w:tcPr>
          <w:p w14:paraId="0A43A9E2" w14:textId="77777777" w:rsidR="00FC5CAE" w:rsidRPr="00FC5CAE" w:rsidRDefault="00FC5CAE" w:rsidP="00FC5CAE">
            <w:pPr>
              <w:jc w:val="center"/>
              <w:rPr>
                <w:sz w:val="20"/>
                <w:szCs w:val="20"/>
              </w:rPr>
            </w:pPr>
            <w:r w:rsidRPr="00FC5CAE">
              <w:rPr>
                <w:sz w:val="20"/>
                <w:szCs w:val="20"/>
              </w:rPr>
              <w:t>107</w:t>
            </w:r>
          </w:p>
        </w:tc>
        <w:tc>
          <w:tcPr>
            <w:tcW w:w="1778" w:type="pct"/>
            <w:shd w:val="clear" w:color="auto" w:fill="auto"/>
            <w:tcMar>
              <w:top w:w="48" w:type="dxa"/>
              <w:left w:w="96" w:type="dxa"/>
              <w:bottom w:w="48" w:type="dxa"/>
              <w:right w:w="96" w:type="dxa"/>
            </w:tcMar>
            <w:vAlign w:val="center"/>
          </w:tcPr>
          <w:p w14:paraId="60D90004" w14:textId="59470E62" w:rsidR="00FC5CAE" w:rsidRPr="00FC5CAE" w:rsidRDefault="001E5786" w:rsidP="00FC5CAE">
            <w:pPr>
              <w:rPr>
                <w:sz w:val="20"/>
                <w:szCs w:val="20"/>
              </w:rPr>
            </w:pPr>
            <w:hyperlink r:id="rId118" w:tooltip="Телешово (Лотошинский район)" w:history="1">
              <w:proofErr w:type="spellStart"/>
              <w:r w:rsidR="00FC5CAE" w:rsidRPr="00FC5CAE">
                <w:rPr>
                  <w:rStyle w:val="aff8"/>
                  <w:color w:val="auto"/>
                  <w:sz w:val="20"/>
                  <w:szCs w:val="20"/>
                  <w:u w:val="none"/>
                </w:rPr>
                <w:t>Телешово</w:t>
              </w:r>
              <w:proofErr w:type="spellEnd"/>
            </w:hyperlink>
          </w:p>
        </w:tc>
        <w:tc>
          <w:tcPr>
            <w:tcW w:w="1472" w:type="pct"/>
            <w:shd w:val="clear" w:color="auto" w:fill="auto"/>
            <w:tcMar>
              <w:top w:w="48" w:type="dxa"/>
              <w:left w:w="96" w:type="dxa"/>
              <w:bottom w:w="48" w:type="dxa"/>
              <w:right w:w="96" w:type="dxa"/>
            </w:tcMar>
            <w:vAlign w:val="center"/>
          </w:tcPr>
          <w:p w14:paraId="7FE28D2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14D894D" w14:textId="77777777" w:rsidR="00FC5CAE" w:rsidRPr="00FC5CAE" w:rsidRDefault="00FC5CAE" w:rsidP="00FC5CAE">
            <w:pPr>
              <w:jc w:val="center"/>
              <w:rPr>
                <w:sz w:val="20"/>
                <w:szCs w:val="20"/>
              </w:rPr>
            </w:pPr>
            <w:r w:rsidRPr="00FC5CAE">
              <w:rPr>
                <w:bCs/>
                <w:sz w:val="20"/>
                <w:szCs w:val="20"/>
              </w:rPr>
              <w:t>15</w:t>
            </w:r>
          </w:p>
        </w:tc>
      </w:tr>
      <w:tr w:rsidR="00FC5CAE" w:rsidRPr="00FC5CAE" w14:paraId="521E14EF" w14:textId="77777777" w:rsidTr="00FC5CAE">
        <w:tc>
          <w:tcPr>
            <w:tcW w:w="349" w:type="pct"/>
            <w:shd w:val="clear" w:color="auto" w:fill="auto"/>
            <w:tcMar>
              <w:top w:w="48" w:type="dxa"/>
              <w:left w:w="96" w:type="dxa"/>
              <w:bottom w:w="48" w:type="dxa"/>
              <w:right w:w="96" w:type="dxa"/>
            </w:tcMar>
            <w:vAlign w:val="center"/>
          </w:tcPr>
          <w:p w14:paraId="3C5809E4" w14:textId="77777777" w:rsidR="00FC5CAE" w:rsidRPr="00FC5CAE" w:rsidRDefault="00FC5CAE" w:rsidP="00FC5CAE">
            <w:pPr>
              <w:jc w:val="center"/>
              <w:rPr>
                <w:sz w:val="20"/>
                <w:szCs w:val="20"/>
              </w:rPr>
            </w:pPr>
            <w:r w:rsidRPr="00FC5CAE">
              <w:rPr>
                <w:sz w:val="20"/>
                <w:szCs w:val="20"/>
              </w:rPr>
              <w:t>108</w:t>
            </w:r>
          </w:p>
        </w:tc>
        <w:tc>
          <w:tcPr>
            <w:tcW w:w="1778" w:type="pct"/>
            <w:shd w:val="clear" w:color="auto" w:fill="auto"/>
            <w:tcMar>
              <w:top w:w="48" w:type="dxa"/>
              <w:left w:w="96" w:type="dxa"/>
              <w:bottom w:w="48" w:type="dxa"/>
              <w:right w:w="96" w:type="dxa"/>
            </w:tcMar>
            <w:vAlign w:val="center"/>
          </w:tcPr>
          <w:p w14:paraId="18804420" w14:textId="15FFA0F1" w:rsidR="00FC5CAE" w:rsidRPr="00FC5CAE" w:rsidRDefault="001E5786" w:rsidP="00FC5CAE">
            <w:pPr>
              <w:rPr>
                <w:sz w:val="20"/>
                <w:szCs w:val="20"/>
              </w:rPr>
            </w:pPr>
            <w:hyperlink r:id="rId119" w:tooltip="Теребетово" w:history="1">
              <w:proofErr w:type="spellStart"/>
              <w:r w:rsidR="00FC5CAE" w:rsidRPr="00FC5CAE">
                <w:rPr>
                  <w:rStyle w:val="aff8"/>
                  <w:color w:val="auto"/>
                  <w:sz w:val="20"/>
                  <w:szCs w:val="20"/>
                  <w:u w:val="none"/>
                </w:rPr>
                <w:t>Теребетово</w:t>
              </w:r>
              <w:proofErr w:type="spellEnd"/>
            </w:hyperlink>
          </w:p>
        </w:tc>
        <w:tc>
          <w:tcPr>
            <w:tcW w:w="1472" w:type="pct"/>
            <w:shd w:val="clear" w:color="auto" w:fill="auto"/>
            <w:tcMar>
              <w:top w:w="48" w:type="dxa"/>
              <w:left w:w="96" w:type="dxa"/>
              <w:bottom w:w="48" w:type="dxa"/>
              <w:right w:w="96" w:type="dxa"/>
            </w:tcMar>
            <w:vAlign w:val="center"/>
          </w:tcPr>
          <w:p w14:paraId="0BC2405E"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62C073A" w14:textId="77777777" w:rsidR="00FC5CAE" w:rsidRPr="00FC5CAE" w:rsidRDefault="00FC5CAE" w:rsidP="00FC5CAE">
            <w:pPr>
              <w:jc w:val="center"/>
              <w:rPr>
                <w:sz w:val="20"/>
                <w:szCs w:val="20"/>
              </w:rPr>
            </w:pPr>
            <w:r w:rsidRPr="00FC5CAE">
              <w:rPr>
                <w:bCs/>
                <w:sz w:val="20"/>
                <w:szCs w:val="20"/>
              </w:rPr>
              <w:t>4</w:t>
            </w:r>
          </w:p>
        </w:tc>
      </w:tr>
      <w:tr w:rsidR="00FC5CAE" w:rsidRPr="00FC5CAE" w14:paraId="5B79F3ED" w14:textId="77777777" w:rsidTr="00FC5CAE">
        <w:tc>
          <w:tcPr>
            <w:tcW w:w="349" w:type="pct"/>
            <w:shd w:val="clear" w:color="auto" w:fill="auto"/>
            <w:tcMar>
              <w:top w:w="48" w:type="dxa"/>
              <w:left w:w="96" w:type="dxa"/>
              <w:bottom w:w="48" w:type="dxa"/>
              <w:right w:w="96" w:type="dxa"/>
            </w:tcMar>
            <w:vAlign w:val="center"/>
          </w:tcPr>
          <w:p w14:paraId="6715FEFF" w14:textId="77777777" w:rsidR="00FC5CAE" w:rsidRPr="00FC5CAE" w:rsidRDefault="00FC5CAE" w:rsidP="00FC5CAE">
            <w:pPr>
              <w:jc w:val="center"/>
              <w:rPr>
                <w:sz w:val="20"/>
                <w:szCs w:val="20"/>
              </w:rPr>
            </w:pPr>
            <w:r w:rsidRPr="00FC5CAE">
              <w:rPr>
                <w:sz w:val="20"/>
                <w:szCs w:val="20"/>
              </w:rPr>
              <w:t>109</w:t>
            </w:r>
          </w:p>
        </w:tc>
        <w:tc>
          <w:tcPr>
            <w:tcW w:w="1778" w:type="pct"/>
            <w:shd w:val="clear" w:color="auto" w:fill="auto"/>
            <w:tcMar>
              <w:top w:w="48" w:type="dxa"/>
              <w:left w:w="96" w:type="dxa"/>
              <w:bottom w:w="48" w:type="dxa"/>
              <w:right w:w="96" w:type="dxa"/>
            </w:tcMar>
            <w:vAlign w:val="center"/>
          </w:tcPr>
          <w:p w14:paraId="51E4653C" w14:textId="0ACE0124" w:rsidR="00FC5CAE" w:rsidRPr="00FC5CAE" w:rsidRDefault="001E5786" w:rsidP="00FC5CAE">
            <w:pPr>
              <w:rPr>
                <w:sz w:val="20"/>
                <w:szCs w:val="20"/>
              </w:rPr>
            </w:pPr>
            <w:hyperlink r:id="rId120" w:tooltip="Тереховка (Московская область)" w:history="1">
              <w:r w:rsidR="00FC5CAE" w:rsidRPr="00FC5CAE">
                <w:rPr>
                  <w:rStyle w:val="aff8"/>
                  <w:color w:val="auto"/>
                  <w:sz w:val="20"/>
                  <w:szCs w:val="20"/>
                  <w:u w:val="none"/>
                </w:rPr>
                <w:t>Тереховка</w:t>
              </w:r>
            </w:hyperlink>
          </w:p>
        </w:tc>
        <w:tc>
          <w:tcPr>
            <w:tcW w:w="1472" w:type="pct"/>
            <w:shd w:val="clear" w:color="auto" w:fill="auto"/>
            <w:tcMar>
              <w:top w:w="48" w:type="dxa"/>
              <w:left w:w="96" w:type="dxa"/>
              <w:bottom w:w="48" w:type="dxa"/>
              <w:right w:w="96" w:type="dxa"/>
            </w:tcMar>
            <w:vAlign w:val="center"/>
          </w:tcPr>
          <w:p w14:paraId="420C9E84"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92A011F" w14:textId="77777777" w:rsidR="00FC5CAE" w:rsidRPr="00FC5CAE" w:rsidRDefault="00FC5CAE" w:rsidP="00FC5CAE">
            <w:pPr>
              <w:jc w:val="center"/>
              <w:rPr>
                <w:sz w:val="20"/>
                <w:szCs w:val="20"/>
              </w:rPr>
            </w:pPr>
            <w:r w:rsidRPr="00FC5CAE">
              <w:rPr>
                <w:bCs/>
                <w:sz w:val="20"/>
                <w:szCs w:val="20"/>
              </w:rPr>
              <w:t>11</w:t>
            </w:r>
          </w:p>
        </w:tc>
      </w:tr>
      <w:tr w:rsidR="00FC5CAE" w:rsidRPr="00FC5CAE" w14:paraId="3423C4D8" w14:textId="77777777" w:rsidTr="00FC5CAE">
        <w:tc>
          <w:tcPr>
            <w:tcW w:w="349" w:type="pct"/>
            <w:shd w:val="clear" w:color="auto" w:fill="auto"/>
            <w:tcMar>
              <w:top w:w="48" w:type="dxa"/>
              <w:left w:w="96" w:type="dxa"/>
              <w:bottom w:w="48" w:type="dxa"/>
              <w:right w:w="96" w:type="dxa"/>
            </w:tcMar>
            <w:vAlign w:val="center"/>
          </w:tcPr>
          <w:p w14:paraId="708FBA10" w14:textId="77777777" w:rsidR="00FC5CAE" w:rsidRPr="00FC5CAE" w:rsidRDefault="00FC5CAE" w:rsidP="00FC5CAE">
            <w:pPr>
              <w:jc w:val="center"/>
              <w:rPr>
                <w:sz w:val="20"/>
                <w:szCs w:val="20"/>
              </w:rPr>
            </w:pPr>
            <w:r w:rsidRPr="00FC5CAE">
              <w:rPr>
                <w:sz w:val="20"/>
                <w:szCs w:val="20"/>
              </w:rPr>
              <w:t>110</w:t>
            </w:r>
          </w:p>
        </w:tc>
        <w:tc>
          <w:tcPr>
            <w:tcW w:w="1778" w:type="pct"/>
            <w:shd w:val="clear" w:color="auto" w:fill="auto"/>
            <w:tcMar>
              <w:top w:w="48" w:type="dxa"/>
              <w:left w:w="96" w:type="dxa"/>
              <w:bottom w:w="48" w:type="dxa"/>
              <w:right w:w="96" w:type="dxa"/>
            </w:tcMar>
            <w:vAlign w:val="center"/>
          </w:tcPr>
          <w:p w14:paraId="54E1F863" w14:textId="1C0E6F6A" w:rsidR="00FC5CAE" w:rsidRPr="00FC5CAE" w:rsidRDefault="001E5786" w:rsidP="00FC5CAE">
            <w:pPr>
              <w:rPr>
                <w:sz w:val="20"/>
                <w:szCs w:val="20"/>
              </w:rPr>
            </w:pPr>
            <w:hyperlink r:id="rId121" w:tooltip="Торфяной (Московская область)" w:history="1">
              <w:r w:rsidR="00FC5CAE" w:rsidRPr="00FC5CAE">
                <w:rPr>
                  <w:rStyle w:val="aff8"/>
                  <w:color w:val="auto"/>
                  <w:sz w:val="20"/>
                  <w:szCs w:val="20"/>
                  <w:u w:val="none"/>
                </w:rPr>
                <w:t>Торфяной</w:t>
              </w:r>
            </w:hyperlink>
          </w:p>
        </w:tc>
        <w:tc>
          <w:tcPr>
            <w:tcW w:w="1472" w:type="pct"/>
            <w:shd w:val="clear" w:color="auto" w:fill="auto"/>
            <w:tcMar>
              <w:top w:w="48" w:type="dxa"/>
              <w:left w:w="96" w:type="dxa"/>
              <w:bottom w:w="48" w:type="dxa"/>
              <w:right w:w="96" w:type="dxa"/>
            </w:tcMar>
            <w:vAlign w:val="center"/>
          </w:tcPr>
          <w:p w14:paraId="7C02E27A" w14:textId="77777777" w:rsidR="00FC5CAE" w:rsidRPr="00FC5CAE" w:rsidRDefault="00FC5CAE" w:rsidP="00FC5CAE">
            <w:pPr>
              <w:jc w:val="center"/>
              <w:rPr>
                <w:sz w:val="20"/>
                <w:szCs w:val="20"/>
              </w:rPr>
            </w:pPr>
            <w:r w:rsidRPr="00FC5CAE">
              <w:rPr>
                <w:sz w:val="20"/>
                <w:szCs w:val="20"/>
              </w:rPr>
              <w:t>посёлок</w:t>
            </w:r>
          </w:p>
        </w:tc>
        <w:tc>
          <w:tcPr>
            <w:tcW w:w="1402" w:type="pct"/>
            <w:shd w:val="clear" w:color="auto" w:fill="auto"/>
            <w:tcMar>
              <w:top w:w="48" w:type="dxa"/>
              <w:left w:w="96" w:type="dxa"/>
              <w:bottom w:w="48" w:type="dxa"/>
              <w:right w:w="96" w:type="dxa"/>
            </w:tcMar>
            <w:vAlign w:val="center"/>
          </w:tcPr>
          <w:p w14:paraId="15B74D78" w14:textId="77777777" w:rsidR="00FC5CAE" w:rsidRPr="00FC5CAE" w:rsidRDefault="00FC5CAE" w:rsidP="00FC5CAE">
            <w:pPr>
              <w:jc w:val="center"/>
              <w:rPr>
                <w:sz w:val="20"/>
                <w:szCs w:val="20"/>
              </w:rPr>
            </w:pPr>
            <w:r w:rsidRPr="00FC5CAE">
              <w:rPr>
                <w:bCs/>
                <w:sz w:val="20"/>
                <w:szCs w:val="20"/>
              </w:rPr>
              <w:t>48</w:t>
            </w:r>
          </w:p>
        </w:tc>
      </w:tr>
      <w:tr w:rsidR="00FC5CAE" w:rsidRPr="00FC5CAE" w14:paraId="396C21BE" w14:textId="77777777" w:rsidTr="00FC5CAE">
        <w:tc>
          <w:tcPr>
            <w:tcW w:w="349" w:type="pct"/>
            <w:shd w:val="clear" w:color="auto" w:fill="auto"/>
            <w:tcMar>
              <w:top w:w="48" w:type="dxa"/>
              <w:left w:w="96" w:type="dxa"/>
              <w:bottom w:w="48" w:type="dxa"/>
              <w:right w:w="96" w:type="dxa"/>
            </w:tcMar>
            <w:vAlign w:val="center"/>
          </w:tcPr>
          <w:p w14:paraId="5B435A8C" w14:textId="77777777" w:rsidR="00FC5CAE" w:rsidRPr="00FC5CAE" w:rsidRDefault="00FC5CAE" w:rsidP="00FC5CAE">
            <w:pPr>
              <w:jc w:val="center"/>
              <w:rPr>
                <w:sz w:val="20"/>
                <w:szCs w:val="20"/>
              </w:rPr>
            </w:pPr>
            <w:r w:rsidRPr="00FC5CAE">
              <w:rPr>
                <w:sz w:val="20"/>
                <w:szCs w:val="20"/>
              </w:rPr>
              <w:t>111</w:t>
            </w:r>
          </w:p>
        </w:tc>
        <w:tc>
          <w:tcPr>
            <w:tcW w:w="1778" w:type="pct"/>
            <w:shd w:val="clear" w:color="auto" w:fill="auto"/>
            <w:tcMar>
              <w:top w:w="48" w:type="dxa"/>
              <w:left w:w="96" w:type="dxa"/>
              <w:bottom w:w="48" w:type="dxa"/>
              <w:right w:w="96" w:type="dxa"/>
            </w:tcMar>
            <w:vAlign w:val="center"/>
          </w:tcPr>
          <w:p w14:paraId="41F5A306" w14:textId="70D4E4DC" w:rsidR="00FC5CAE" w:rsidRPr="00FC5CAE" w:rsidRDefault="001E5786" w:rsidP="00FC5CAE">
            <w:pPr>
              <w:rPr>
                <w:sz w:val="20"/>
                <w:szCs w:val="20"/>
              </w:rPr>
            </w:pPr>
            <w:hyperlink r:id="rId122" w:tooltip="Турово (Лотошинский район)" w:history="1">
              <w:r w:rsidR="00FC5CAE" w:rsidRPr="00FC5CAE">
                <w:rPr>
                  <w:rStyle w:val="aff8"/>
                  <w:color w:val="auto"/>
                  <w:sz w:val="20"/>
                  <w:szCs w:val="20"/>
                  <w:u w:val="none"/>
                </w:rPr>
                <w:t>Турово</w:t>
              </w:r>
            </w:hyperlink>
          </w:p>
        </w:tc>
        <w:tc>
          <w:tcPr>
            <w:tcW w:w="1472" w:type="pct"/>
            <w:shd w:val="clear" w:color="auto" w:fill="auto"/>
            <w:tcMar>
              <w:top w:w="48" w:type="dxa"/>
              <w:left w:w="96" w:type="dxa"/>
              <w:bottom w:w="48" w:type="dxa"/>
              <w:right w:w="96" w:type="dxa"/>
            </w:tcMar>
            <w:vAlign w:val="center"/>
          </w:tcPr>
          <w:p w14:paraId="077BE1D1"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3692D117" w14:textId="77777777" w:rsidR="00FC5CAE" w:rsidRPr="00FC5CAE" w:rsidRDefault="00FC5CAE" w:rsidP="00FC5CAE">
            <w:pPr>
              <w:jc w:val="center"/>
              <w:rPr>
                <w:sz w:val="20"/>
                <w:szCs w:val="20"/>
              </w:rPr>
            </w:pPr>
            <w:r w:rsidRPr="00FC5CAE">
              <w:rPr>
                <w:bCs/>
                <w:sz w:val="20"/>
                <w:szCs w:val="20"/>
              </w:rPr>
              <w:t>17</w:t>
            </w:r>
          </w:p>
        </w:tc>
      </w:tr>
      <w:tr w:rsidR="00FC5CAE" w:rsidRPr="00FC5CAE" w14:paraId="0D81D2BB" w14:textId="77777777" w:rsidTr="00FC5CAE">
        <w:tc>
          <w:tcPr>
            <w:tcW w:w="349" w:type="pct"/>
            <w:shd w:val="clear" w:color="auto" w:fill="auto"/>
            <w:tcMar>
              <w:top w:w="48" w:type="dxa"/>
              <w:left w:w="96" w:type="dxa"/>
              <w:bottom w:w="48" w:type="dxa"/>
              <w:right w:w="96" w:type="dxa"/>
            </w:tcMar>
            <w:vAlign w:val="center"/>
          </w:tcPr>
          <w:p w14:paraId="04574D52" w14:textId="77777777" w:rsidR="00FC5CAE" w:rsidRPr="00FC5CAE" w:rsidRDefault="00FC5CAE" w:rsidP="00FC5CAE">
            <w:pPr>
              <w:jc w:val="center"/>
              <w:rPr>
                <w:sz w:val="20"/>
                <w:szCs w:val="20"/>
              </w:rPr>
            </w:pPr>
            <w:r w:rsidRPr="00FC5CAE">
              <w:rPr>
                <w:sz w:val="20"/>
                <w:szCs w:val="20"/>
              </w:rPr>
              <w:t>112</w:t>
            </w:r>
          </w:p>
        </w:tc>
        <w:tc>
          <w:tcPr>
            <w:tcW w:w="1778" w:type="pct"/>
            <w:shd w:val="clear" w:color="auto" w:fill="auto"/>
            <w:tcMar>
              <w:top w:w="48" w:type="dxa"/>
              <w:left w:w="96" w:type="dxa"/>
              <w:bottom w:w="48" w:type="dxa"/>
              <w:right w:w="96" w:type="dxa"/>
            </w:tcMar>
            <w:vAlign w:val="center"/>
          </w:tcPr>
          <w:p w14:paraId="243DE75B" w14:textId="325CC455" w:rsidR="00FC5CAE" w:rsidRPr="00FC5CAE" w:rsidRDefault="001E5786" w:rsidP="00FC5CAE">
            <w:pPr>
              <w:rPr>
                <w:sz w:val="20"/>
                <w:szCs w:val="20"/>
              </w:rPr>
            </w:pPr>
            <w:hyperlink r:id="rId123" w:tooltip="Узорово" w:history="1">
              <w:proofErr w:type="spellStart"/>
              <w:r w:rsidR="00FC5CAE" w:rsidRPr="00FC5CAE">
                <w:rPr>
                  <w:rStyle w:val="aff8"/>
                  <w:color w:val="auto"/>
                  <w:sz w:val="20"/>
                  <w:szCs w:val="20"/>
                  <w:u w:val="none"/>
                </w:rPr>
                <w:t>Узорово</w:t>
              </w:r>
              <w:proofErr w:type="spellEnd"/>
            </w:hyperlink>
          </w:p>
        </w:tc>
        <w:tc>
          <w:tcPr>
            <w:tcW w:w="1472" w:type="pct"/>
            <w:shd w:val="clear" w:color="auto" w:fill="auto"/>
            <w:tcMar>
              <w:top w:w="48" w:type="dxa"/>
              <w:left w:w="96" w:type="dxa"/>
              <w:bottom w:w="48" w:type="dxa"/>
              <w:right w:w="96" w:type="dxa"/>
            </w:tcMar>
            <w:vAlign w:val="center"/>
          </w:tcPr>
          <w:p w14:paraId="75E15A1C"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14ACC05" w14:textId="77777777" w:rsidR="00FC5CAE" w:rsidRPr="00FC5CAE" w:rsidRDefault="00FC5CAE" w:rsidP="00FC5CAE">
            <w:pPr>
              <w:jc w:val="center"/>
              <w:rPr>
                <w:sz w:val="20"/>
                <w:szCs w:val="20"/>
              </w:rPr>
            </w:pPr>
            <w:r w:rsidRPr="00FC5CAE">
              <w:rPr>
                <w:bCs/>
                <w:sz w:val="20"/>
                <w:szCs w:val="20"/>
              </w:rPr>
              <w:t>53</w:t>
            </w:r>
          </w:p>
        </w:tc>
      </w:tr>
      <w:tr w:rsidR="00FC5CAE" w:rsidRPr="00FC5CAE" w14:paraId="7B05E93B" w14:textId="77777777" w:rsidTr="00FC5CAE">
        <w:tc>
          <w:tcPr>
            <w:tcW w:w="349" w:type="pct"/>
            <w:shd w:val="clear" w:color="auto" w:fill="auto"/>
            <w:tcMar>
              <w:top w:w="48" w:type="dxa"/>
              <w:left w:w="96" w:type="dxa"/>
              <w:bottom w:w="48" w:type="dxa"/>
              <w:right w:w="96" w:type="dxa"/>
            </w:tcMar>
            <w:vAlign w:val="center"/>
          </w:tcPr>
          <w:p w14:paraId="487E0D86" w14:textId="77777777" w:rsidR="00FC5CAE" w:rsidRPr="00FC5CAE" w:rsidRDefault="00FC5CAE" w:rsidP="00FC5CAE">
            <w:pPr>
              <w:jc w:val="center"/>
              <w:rPr>
                <w:sz w:val="20"/>
                <w:szCs w:val="20"/>
              </w:rPr>
            </w:pPr>
            <w:r w:rsidRPr="00FC5CAE">
              <w:rPr>
                <w:sz w:val="20"/>
                <w:szCs w:val="20"/>
              </w:rPr>
              <w:t>113</w:t>
            </w:r>
          </w:p>
        </w:tc>
        <w:tc>
          <w:tcPr>
            <w:tcW w:w="1778" w:type="pct"/>
            <w:shd w:val="clear" w:color="auto" w:fill="auto"/>
            <w:tcMar>
              <w:top w:w="48" w:type="dxa"/>
              <w:left w:w="96" w:type="dxa"/>
              <w:bottom w:w="48" w:type="dxa"/>
              <w:right w:w="96" w:type="dxa"/>
            </w:tcMar>
            <w:vAlign w:val="center"/>
          </w:tcPr>
          <w:p w14:paraId="26D9B35C" w14:textId="2BE4C6D3" w:rsidR="00FC5CAE" w:rsidRPr="00FC5CAE" w:rsidRDefault="001E5786" w:rsidP="00FC5CAE">
            <w:pPr>
              <w:rPr>
                <w:sz w:val="20"/>
                <w:szCs w:val="20"/>
              </w:rPr>
            </w:pPr>
            <w:hyperlink r:id="rId124" w:tooltip="Урусово (Московская область)" w:history="1">
              <w:proofErr w:type="spellStart"/>
              <w:r w:rsidR="00FC5CAE" w:rsidRPr="00FC5CAE">
                <w:rPr>
                  <w:rStyle w:val="aff8"/>
                  <w:color w:val="auto"/>
                  <w:sz w:val="20"/>
                  <w:szCs w:val="20"/>
                  <w:u w:val="none"/>
                </w:rPr>
                <w:t>Урусово</w:t>
              </w:r>
              <w:proofErr w:type="spellEnd"/>
            </w:hyperlink>
          </w:p>
        </w:tc>
        <w:tc>
          <w:tcPr>
            <w:tcW w:w="1472" w:type="pct"/>
            <w:shd w:val="clear" w:color="auto" w:fill="auto"/>
            <w:tcMar>
              <w:top w:w="48" w:type="dxa"/>
              <w:left w:w="96" w:type="dxa"/>
              <w:bottom w:w="48" w:type="dxa"/>
              <w:right w:w="96" w:type="dxa"/>
            </w:tcMar>
            <w:vAlign w:val="center"/>
          </w:tcPr>
          <w:p w14:paraId="08C2968F"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2C16A007" w14:textId="77777777" w:rsidR="00FC5CAE" w:rsidRPr="00FC5CAE" w:rsidRDefault="00FC5CAE" w:rsidP="00FC5CAE">
            <w:pPr>
              <w:jc w:val="center"/>
              <w:rPr>
                <w:sz w:val="20"/>
                <w:szCs w:val="20"/>
              </w:rPr>
            </w:pPr>
            <w:r w:rsidRPr="00FC5CAE">
              <w:rPr>
                <w:bCs/>
                <w:sz w:val="20"/>
                <w:szCs w:val="20"/>
              </w:rPr>
              <w:t>38</w:t>
            </w:r>
          </w:p>
        </w:tc>
      </w:tr>
      <w:tr w:rsidR="00FC5CAE" w:rsidRPr="00FC5CAE" w14:paraId="67247B54" w14:textId="77777777" w:rsidTr="00FC5CAE">
        <w:tc>
          <w:tcPr>
            <w:tcW w:w="349" w:type="pct"/>
            <w:shd w:val="clear" w:color="auto" w:fill="auto"/>
            <w:tcMar>
              <w:top w:w="48" w:type="dxa"/>
              <w:left w:w="96" w:type="dxa"/>
              <w:bottom w:w="48" w:type="dxa"/>
              <w:right w:w="96" w:type="dxa"/>
            </w:tcMar>
            <w:vAlign w:val="center"/>
          </w:tcPr>
          <w:p w14:paraId="2CD18195" w14:textId="77777777" w:rsidR="00FC5CAE" w:rsidRPr="00FC5CAE" w:rsidRDefault="00FC5CAE" w:rsidP="00FC5CAE">
            <w:pPr>
              <w:jc w:val="center"/>
              <w:rPr>
                <w:sz w:val="20"/>
                <w:szCs w:val="20"/>
              </w:rPr>
            </w:pPr>
            <w:r w:rsidRPr="00FC5CAE">
              <w:rPr>
                <w:sz w:val="20"/>
                <w:szCs w:val="20"/>
              </w:rPr>
              <w:t>114</w:t>
            </w:r>
          </w:p>
        </w:tc>
        <w:tc>
          <w:tcPr>
            <w:tcW w:w="1778" w:type="pct"/>
            <w:shd w:val="clear" w:color="auto" w:fill="auto"/>
            <w:tcMar>
              <w:top w:w="48" w:type="dxa"/>
              <w:left w:w="96" w:type="dxa"/>
              <w:bottom w:w="48" w:type="dxa"/>
              <w:right w:w="96" w:type="dxa"/>
            </w:tcMar>
            <w:vAlign w:val="center"/>
          </w:tcPr>
          <w:p w14:paraId="7C65026C" w14:textId="02AC4D3F" w:rsidR="00FC5CAE" w:rsidRPr="00FC5CAE" w:rsidRDefault="001E5786" w:rsidP="00FC5CAE">
            <w:pPr>
              <w:rPr>
                <w:sz w:val="20"/>
                <w:szCs w:val="20"/>
              </w:rPr>
            </w:pPr>
            <w:hyperlink r:id="rId125" w:tooltip="Ушаково (Московская область)" w:history="1">
              <w:r w:rsidR="00FC5CAE" w:rsidRPr="00FC5CAE">
                <w:rPr>
                  <w:rStyle w:val="aff8"/>
                  <w:color w:val="auto"/>
                  <w:sz w:val="20"/>
                  <w:szCs w:val="20"/>
                  <w:u w:val="none"/>
                </w:rPr>
                <w:t>Ушаково</w:t>
              </w:r>
            </w:hyperlink>
          </w:p>
        </w:tc>
        <w:tc>
          <w:tcPr>
            <w:tcW w:w="1472" w:type="pct"/>
            <w:shd w:val="clear" w:color="auto" w:fill="auto"/>
            <w:tcMar>
              <w:top w:w="48" w:type="dxa"/>
              <w:left w:w="96" w:type="dxa"/>
              <w:bottom w:w="48" w:type="dxa"/>
              <w:right w:w="96" w:type="dxa"/>
            </w:tcMar>
            <w:vAlign w:val="center"/>
          </w:tcPr>
          <w:p w14:paraId="4A1AEC82"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5F01A10" w14:textId="77777777" w:rsidR="00FC5CAE" w:rsidRPr="00FC5CAE" w:rsidRDefault="00FC5CAE" w:rsidP="00FC5CAE">
            <w:pPr>
              <w:jc w:val="center"/>
              <w:rPr>
                <w:sz w:val="20"/>
                <w:szCs w:val="20"/>
              </w:rPr>
            </w:pPr>
            <w:r w:rsidRPr="00FC5CAE">
              <w:rPr>
                <w:bCs/>
                <w:sz w:val="20"/>
                <w:szCs w:val="20"/>
              </w:rPr>
              <w:t>1139</w:t>
            </w:r>
          </w:p>
        </w:tc>
      </w:tr>
      <w:tr w:rsidR="00FC5CAE" w:rsidRPr="00FC5CAE" w14:paraId="69B19597" w14:textId="77777777" w:rsidTr="00FC5CAE">
        <w:tc>
          <w:tcPr>
            <w:tcW w:w="349" w:type="pct"/>
            <w:shd w:val="clear" w:color="auto" w:fill="auto"/>
            <w:tcMar>
              <w:top w:w="48" w:type="dxa"/>
              <w:left w:w="96" w:type="dxa"/>
              <w:bottom w:w="48" w:type="dxa"/>
              <w:right w:w="96" w:type="dxa"/>
            </w:tcMar>
            <w:vAlign w:val="center"/>
          </w:tcPr>
          <w:p w14:paraId="7D9C2319" w14:textId="77777777" w:rsidR="00FC5CAE" w:rsidRPr="00FC5CAE" w:rsidRDefault="00FC5CAE" w:rsidP="00FC5CAE">
            <w:pPr>
              <w:jc w:val="center"/>
              <w:rPr>
                <w:sz w:val="20"/>
                <w:szCs w:val="20"/>
              </w:rPr>
            </w:pPr>
            <w:r w:rsidRPr="00FC5CAE">
              <w:rPr>
                <w:sz w:val="20"/>
                <w:szCs w:val="20"/>
              </w:rPr>
              <w:t>115</w:t>
            </w:r>
          </w:p>
        </w:tc>
        <w:tc>
          <w:tcPr>
            <w:tcW w:w="1778" w:type="pct"/>
            <w:shd w:val="clear" w:color="auto" w:fill="auto"/>
            <w:tcMar>
              <w:top w:w="48" w:type="dxa"/>
              <w:left w:w="96" w:type="dxa"/>
              <w:bottom w:w="48" w:type="dxa"/>
              <w:right w:w="96" w:type="dxa"/>
            </w:tcMar>
            <w:vAlign w:val="center"/>
          </w:tcPr>
          <w:p w14:paraId="69FB7143" w14:textId="271C0D08" w:rsidR="00FC5CAE" w:rsidRPr="00FC5CAE" w:rsidRDefault="001E5786" w:rsidP="00FC5CAE">
            <w:pPr>
              <w:rPr>
                <w:sz w:val="20"/>
                <w:szCs w:val="20"/>
              </w:rPr>
            </w:pPr>
            <w:hyperlink r:id="rId126" w:tooltip="Харпай" w:history="1">
              <w:proofErr w:type="spellStart"/>
              <w:r w:rsidR="00FC5CAE" w:rsidRPr="00FC5CAE">
                <w:rPr>
                  <w:rStyle w:val="aff8"/>
                  <w:color w:val="auto"/>
                  <w:sz w:val="20"/>
                  <w:szCs w:val="20"/>
                  <w:u w:val="none"/>
                </w:rPr>
                <w:t>Харпай</w:t>
              </w:r>
              <w:proofErr w:type="spellEnd"/>
            </w:hyperlink>
          </w:p>
        </w:tc>
        <w:tc>
          <w:tcPr>
            <w:tcW w:w="1472" w:type="pct"/>
            <w:shd w:val="clear" w:color="auto" w:fill="auto"/>
            <w:tcMar>
              <w:top w:w="48" w:type="dxa"/>
              <w:left w:w="96" w:type="dxa"/>
              <w:bottom w:w="48" w:type="dxa"/>
              <w:right w:w="96" w:type="dxa"/>
            </w:tcMar>
            <w:vAlign w:val="center"/>
          </w:tcPr>
          <w:p w14:paraId="6E3508DB"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3A19A85" w14:textId="77777777" w:rsidR="00FC5CAE" w:rsidRPr="00FC5CAE" w:rsidRDefault="00FC5CAE" w:rsidP="00FC5CAE">
            <w:pPr>
              <w:jc w:val="center"/>
              <w:rPr>
                <w:sz w:val="20"/>
                <w:szCs w:val="20"/>
              </w:rPr>
            </w:pPr>
            <w:r w:rsidRPr="00FC5CAE">
              <w:rPr>
                <w:bCs/>
                <w:sz w:val="20"/>
                <w:szCs w:val="20"/>
              </w:rPr>
              <w:t>4</w:t>
            </w:r>
          </w:p>
        </w:tc>
      </w:tr>
      <w:tr w:rsidR="00FC5CAE" w:rsidRPr="00FC5CAE" w14:paraId="67DB21B1" w14:textId="77777777" w:rsidTr="00FC5CAE">
        <w:tc>
          <w:tcPr>
            <w:tcW w:w="349" w:type="pct"/>
            <w:shd w:val="clear" w:color="auto" w:fill="auto"/>
            <w:tcMar>
              <w:top w:w="48" w:type="dxa"/>
              <w:left w:w="96" w:type="dxa"/>
              <w:bottom w:w="48" w:type="dxa"/>
              <w:right w:w="96" w:type="dxa"/>
            </w:tcMar>
            <w:vAlign w:val="center"/>
          </w:tcPr>
          <w:p w14:paraId="5CC4A150" w14:textId="77777777" w:rsidR="00FC5CAE" w:rsidRPr="00FC5CAE" w:rsidRDefault="00FC5CAE" w:rsidP="00FC5CAE">
            <w:pPr>
              <w:jc w:val="center"/>
              <w:rPr>
                <w:sz w:val="20"/>
                <w:szCs w:val="20"/>
              </w:rPr>
            </w:pPr>
            <w:r w:rsidRPr="00FC5CAE">
              <w:rPr>
                <w:sz w:val="20"/>
                <w:szCs w:val="20"/>
              </w:rPr>
              <w:t>116</w:t>
            </w:r>
          </w:p>
        </w:tc>
        <w:tc>
          <w:tcPr>
            <w:tcW w:w="1778" w:type="pct"/>
            <w:shd w:val="clear" w:color="auto" w:fill="auto"/>
            <w:tcMar>
              <w:top w:w="48" w:type="dxa"/>
              <w:left w:w="96" w:type="dxa"/>
              <w:bottom w:w="48" w:type="dxa"/>
              <w:right w:w="96" w:type="dxa"/>
            </w:tcMar>
            <w:vAlign w:val="center"/>
          </w:tcPr>
          <w:p w14:paraId="7E6D63A2" w14:textId="7A2CA6A6" w:rsidR="00FC5CAE" w:rsidRPr="00FC5CAE" w:rsidRDefault="001E5786" w:rsidP="00FC5CAE">
            <w:pPr>
              <w:rPr>
                <w:sz w:val="20"/>
                <w:szCs w:val="20"/>
              </w:rPr>
            </w:pPr>
            <w:hyperlink r:id="rId127" w:tooltip="Хилово (Московская область)" w:history="1">
              <w:proofErr w:type="spellStart"/>
              <w:r w:rsidR="00FC5CAE" w:rsidRPr="00FC5CAE">
                <w:rPr>
                  <w:rStyle w:val="aff8"/>
                  <w:color w:val="auto"/>
                  <w:sz w:val="20"/>
                  <w:szCs w:val="20"/>
                  <w:u w:val="none"/>
                </w:rPr>
                <w:t>Хилово</w:t>
              </w:r>
              <w:proofErr w:type="spellEnd"/>
            </w:hyperlink>
          </w:p>
        </w:tc>
        <w:tc>
          <w:tcPr>
            <w:tcW w:w="1472" w:type="pct"/>
            <w:shd w:val="clear" w:color="auto" w:fill="auto"/>
            <w:tcMar>
              <w:top w:w="48" w:type="dxa"/>
              <w:left w:w="96" w:type="dxa"/>
              <w:bottom w:w="48" w:type="dxa"/>
              <w:right w:w="96" w:type="dxa"/>
            </w:tcMar>
            <w:vAlign w:val="center"/>
          </w:tcPr>
          <w:p w14:paraId="45943B6E"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2B8D548" w14:textId="77777777" w:rsidR="00FC5CAE" w:rsidRPr="00FC5CAE" w:rsidRDefault="00FC5CAE" w:rsidP="00FC5CAE">
            <w:pPr>
              <w:jc w:val="center"/>
              <w:rPr>
                <w:sz w:val="20"/>
                <w:szCs w:val="20"/>
              </w:rPr>
            </w:pPr>
            <w:r w:rsidRPr="00FC5CAE">
              <w:rPr>
                <w:bCs/>
                <w:sz w:val="20"/>
                <w:szCs w:val="20"/>
              </w:rPr>
              <w:t>9</w:t>
            </w:r>
          </w:p>
        </w:tc>
      </w:tr>
      <w:tr w:rsidR="00FC5CAE" w:rsidRPr="00FC5CAE" w14:paraId="501AF265" w14:textId="77777777" w:rsidTr="00FC5CAE">
        <w:tc>
          <w:tcPr>
            <w:tcW w:w="349" w:type="pct"/>
            <w:shd w:val="clear" w:color="auto" w:fill="auto"/>
            <w:tcMar>
              <w:top w:w="48" w:type="dxa"/>
              <w:left w:w="96" w:type="dxa"/>
              <w:bottom w:w="48" w:type="dxa"/>
              <w:right w:w="96" w:type="dxa"/>
            </w:tcMar>
            <w:vAlign w:val="center"/>
          </w:tcPr>
          <w:p w14:paraId="5CA86AC6" w14:textId="77777777" w:rsidR="00FC5CAE" w:rsidRPr="00FC5CAE" w:rsidRDefault="00FC5CAE" w:rsidP="00FC5CAE">
            <w:pPr>
              <w:jc w:val="center"/>
              <w:rPr>
                <w:sz w:val="20"/>
                <w:szCs w:val="20"/>
              </w:rPr>
            </w:pPr>
            <w:r w:rsidRPr="00FC5CAE">
              <w:rPr>
                <w:sz w:val="20"/>
                <w:szCs w:val="20"/>
              </w:rPr>
              <w:t>117</w:t>
            </w:r>
          </w:p>
        </w:tc>
        <w:tc>
          <w:tcPr>
            <w:tcW w:w="1778" w:type="pct"/>
            <w:shd w:val="clear" w:color="auto" w:fill="auto"/>
            <w:tcMar>
              <w:top w:w="48" w:type="dxa"/>
              <w:left w:w="96" w:type="dxa"/>
              <w:bottom w:w="48" w:type="dxa"/>
              <w:right w:w="96" w:type="dxa"/>
            </w:tcMar>
            <w:vAlign w:val="center"/>
          </w:tcPr>
          <w:p w14:paraId="44152836" w14:textId="1E022EBC" w:rsidR="00FC5CAE" w:rsidRPr="00FC5CAE" w:rsidRDefault="001E5786" w:rsidP="00FC5CAE">
            <w:pPr>
              <w:rPr>
                <w:sz w:val="20"/>
                <w:szCs w:val="20"/>
              </w:rPr>
            </w:pPr>
            <w:hyperlink r:id="rId128" w:tooltip="Хмелевки" w:history="1">
              <w:r w:rsidR="00FC5CAE" w:rsidRPr="00FC5CAE">
                <w:rPr>
                  <w:rStyle w:val="aff8"/>
                  <w:color w:val="auto"/>
                  <w:sz w:val="20"/>
                  <w:szCs w:val="20"/>
                  <w:u w:val="none"/>
                </w:rPr>
                <w:t>Хмелевки</w:t>
              </w:r>
            </w:hyperlink>
          </w:p>
        </w:tc>
        <w:tc>
          <w:tcPr>
            <w:tcW w:w="1472" w:type="pct"/>
            <w:shd w:val="clear" w:color="auto" w:fill="auto"/>
            <w:tcMar>
              <w:top w:w="48" w:type="dxa"/>
              <w:left w:w="96" w:type="dxa"/>
              <w:bottom w:w="48" w:type="dxa"/>
              <w:right w:w="96" w:type="dxa"/>
            </w:tcMar>
            <w:vAlign w:val="center"/>
          </w:tcPr>
          <w:p w14:paraId="7AB48A3D"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7B283234" w14:textId="77777777" w:rsidR="00FC5CAE" w:rsidRPr="00FC5CAE" w:rsidRDefault="00FC5CAE" w:rsidP="00FC5CAE">
            <w:pPr>
              <w:jc w:val="center"/>
              <w:rPr>
                <w:sz w:val="20"/>
                <w:szCs w:val="20"/>
              </w:rPr>
            </w:pPr>
            <w:r w:rsidRPr="00FC5CAE">
              <w:rPr>
                <w:bCs/>
                <w:sz w:val="20"/>
                <w:szCs w:val="20"/>
              </w:rPr>
              <w:t>8</w:t>
            </w:r>
          </w:p>
        </w:tc>
      </w:tr>
      <w:tr w:rsidR="00FC5CAE" w:rsidRPr="00FC5CAE" w14:paraId="58E0CAD4" w14:textId="77777777" w:rsidTr="00FC5CAE">
        <w:tc>
          <w:tcPr>
            <w:tcW w:w="349" w:type="pct"/>
            <w:shd w:val="clear" w:color="auto" w:fill="auto"/>
            <w:tcMar>
              <w:top w:w="48" w:type="dxa"/>
              <w:left w:w="96" w:type="dxa"/>
              <w:bottom w:w="48" w:type="dxa"/>
              <w:right w:w="96" w:type="dxa"/>
            </w:tcMar>
            <w:vAlign w:val="center"/>
          </w:tcPr>
          <w:p w14:paraId="34D1F01F" w14:textId="77777777" w:rsidR="00FC5CAE" w:rsidRPr="00FC5CAE" w:rsidRDefault="00FC5CAE" w:rsidP="00FC5CAE">
            <w:pPr>
              <w:jc w:val="center"/>
              <w:rPr>
                <w:sz w:val="20"/>
                <w:szCs w:val="20"/>
              </w:rPr>
            </w:pPr>
            <w:r w:rsidRPr="00FC5CAE">
              <w:rPr>
                <w:sz w:val="20"/>
                <w:szCs w:val="20"/>
              </w:rPr>
              <w:t>118</w:t>
            </w:r>
          </w:p>
        </w:tc>
        <w:tc>
          <w:tcPr>
            <w:tcW w:w="1778" w:type="pct"/>
            <w:shd w:val="clear" w:color="auto" w:fill="auto"/>
            <w:tcMar>
              <w:top w:w="48" w:type="dxa"/>
              <w:left w:w="96" w:type="dxa"/>
              <w:bottom w:w="48" w:type="dxa"/>
              <w:right w:w="96" w:type="dxa"/>
            </w:tcMar>
            <w:vAlign w:val="center"/>
          </w:tcPr>
          <w:p w14:paraId="74F5B085" w14:textId="54C7A2A9" w:rsidR="00FC5CAE" w:rsidRPr="00FC5CAE" w:rsidRDefault="001E5786" w:rsidP="00FC5CAE">
            <w:pPr>
              <w:rPr>
                <w:sz w:val="20"/>
                <w:szCs w:val="20"/>
              </w:rPr>
            </w:pPr>
            <w:hyperlink r:id="rId129" w:tooltip="Хранёво" w:history="1">
              <w:proofErr w:type="spellStart"/>
              <w:r w:rsidR="00FC5CAE" w:rsidRPr="00FC5CAE">
                <w:rPr>
                  <w:rStyle w:val="aff8"/>
                  <w:color w:val="auto"/>
                  <w:sz w:val="20"/>
                  <w:szCs w:val="20"/>
                  <w:u w:val="none"/>
                </w:rPr>
                <w:t>Хранёво</w:t>
              </w:r>
              <w:proofErr w:type="spellEnd"/>
            </w:hyperlink>
          </w:p>
        </w:tc>
        <w:tc>
          <w:tcPr>
            <w:tcW w:w="1472" w:type="pct"/>
            <w:shd w:val="clear" w:color="auto" w:fill="auto"/>
            <w:tcMar>
              <w:top w:w="48" w:type="dxa"/>
              <w:left w:w="96" w:type="dxa"/>
              <w:bottom w:w="48" w:type="dxa"/>
              <w:right w:w="96" w:type="dxa"/>
            </w:tcMar>
            <w:vAlign w:val="center"/>
          </w:tcPr>
          <w:p w14:paraId="1081E7AA"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2A11649" w14:textId="77777777" w:rsidR="00FC5CAE" w:rsidRPr="00FC5CAE" w:rsidRDefault="00FC5CAE" w:rsidP="00FC5CAE">
            <w:pPr>
              <w:jc w:val="center"/>
              <w:rPr>
                <w:sz w:val="20"/>
                <w:szCs w:val="20"/>
              </w:rPr>
            </w:pPr>
            <w:r w:rsidRPr="00FC5CAE">
              <w:rPr>
                <w:bCs/>
                <w:sz w:val="20"/>
                <w:szCs w:val="20"/>
              </w:rPr>
              <w:t>92</w:t>
            </w:r>
          </w:p>
        </w:tc>
      </w:tr>
      <w:tr w:rsidR="00FC5CAE" w:rsidRPr="00FC5CAE" w14:paraId="184FA218" w14:textId="77777777" w:rsidTr="00FC5CAE">
        <w:tc>
          <w:tcPr>
            <w:tcW w:w="349" w:type="pct"/>
            <w:shd w:val="clear" w:color="auto" w:fill="auto"/>
            <w:tcMar>
              <w:top w:w="48" w:type="dxa"/>
              <w:left w:w="96" w:type="dxa"/>
              <w:bottom w:w="48" w:type="dxa"/>
              <w:right w:w="96" w:type="dxa"/>
            </w:tcMar>
            <w:vAlign w:val="center"/>
          </w:tcPr>
          <w:p w14:paraId="42D21ED3" w14:textId="77777777" w:rsidR="00FC5CAE" w:rsidRPr="00FC5CAE" w:rsidRDefault="00FC5CAE" w:rsidP="00FC5CAE">
            <w:pPr>
              <w:jc w:val="center"/>
              <w:rPr>
                <w:sz w:val="20"/>
                <w:szCs w:val="20"/>
              </w:rPr>
            </w:pPr>
            <w:r w:rsidRPr="00FC5CAE">
              <w:rPr>
                <w:sz w:val="20"/>
                <w:szCs w:val="20"/>
              </w:rPr>
              <w:t>119</w:t>
            </w:r>
          </w:p>
        </w:tc>
        <w:tc>
          <w:tcPr>
            <w:tcW w:w="1778" w:type="pct"/>
            <w:shd w:val="clear" w:color="auto" w:fill="auto"/>
            <w:tcMar>
              <w:top w:w="48" w:type="dxa"/>
              <w:left w:w="96" w:type="dxa"/>
              <w:bottom w:w="48" w:type="dxa"/>
              <w:right w:w="96" w:type="dxa"/>
            </w:tcMar>
            <w:vAlign w:val="center"/>
          </w:tcPr>
          <w:p w14:paraId="11F56F81" w14:textId="09B8085C" w:rsidR="00FC5CAE" w:rsidRPr="00FC5CAE" w:rsidRDefault="001E5786" w:rsidP="00FC5CAE">
            <w:pPr>
              <w:rPr>
                <w:sz w:val="20"/>
                <w:szCs w:val="20"/>
              </w:rPr>
            </w:pPr>
            <w:hyperlink r:id="rId130" w:tooltip="Чапаево (Московская область)" w:history="1">
              <w:r w:rsidR="00FC5CAE" w:rsidRPr="00FC5CAE">
                <w:rPr>
                  <w:rStyle w:val="aff8"/>
                  <w:color w:val="auto"/>
                  <w:sz w:val="20"/>
                  <w:szCs w:val="20"/>
                  <w:u w:val="none"/>
                </w:rPr>
                <w:t>Чапаево</w:t>
              </w:r>
            </w:hyperlink>
          </w:p>
        </w:tc>
        <w:tc>
          <w:tcPr>
            <w:tcW w:w="1472" w:type="pct"/>
            <w:shd w:val="clear" w:color="auto" w:fill="auto"/>
            <w:tcMar>
              <w:top w:w="48" w:type="dxa"/>
              <w:left w:w="96" w:type="dxa"/>
              <w:bottom w:w="48" w:type="dxa"/>
              <w:right w:w="96" w:type="dxa"/>
            </w:tcMar>
            <w:vAlign w:val="center"/>
          </w:tcPr>
          <w:p w14:paraId="0FC35C17"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54B0A8FC" w14:textId="77777777" w:rsidR="00FC5CAE" w:rsidRPr="00FC5CAE" w:rsidRDefault="00FC5CAE" w:rsidP="00FC5CAE">
            <w:pPr>
              <w:jc w:val="center"/>
              <w:rPr>
                <w:sz w:val="20"/>
                <w:szCs w:val="20"/>
              </w:rPr>
            </w:pPr>
            <w:r w:rsidRPr="00FC5CAE">
              <w:rPr>
                <w:bCs/>
                <w:sz w:val="20"/>
                <w:szCs w:val="20"/>
              </w:rPr>
              <w:t>27</w:t>
            </w:r>
          </w:p>
        </w:tc>
      </w:tr>
      <w:tr w:rsidR="00FC5CAE" w:rsidRPr="00FC5CAE" w14:paraId="774345D8" w14:textId="77777777" w:rsidTr="00FC5CAE">
        <w:tc>
          <w:tcPr>
            <w:tcW w:w="349" w:type="pct"/>
            <w:shd w:val="clear" w:color="auto" w:fill="auto"/>
            <w:tcMar>
              <w:top w:w="48" w:type="dxa"/>
              <w:left w:w="96" w:type="dxa"/>
              <w:bottom w:w="48" w:type="dxa"/>
              <w:right w:w="96" w:type="dxa"/>
            </w:tcMar>
            <w:vAlign w:val="center"/>
          </w:tcPr>
          <w:p w14:paraId="420A1E54" w14:textId="77777777" w:rsidR="00FC5CAE" w:rsidRPr="00FC5CAE" w:rsidRDefault="00FC5CAE" w:rsidP="00FC5CAE">
            <w:pPr>
              <w:jc w:val="center"/>
              <w:rPr>
                <w:sz w:val="20"/>
                <w:szCs w:val="20"/>
              </w:rPr>
            </w:pPr>
            <w:r w:rsidRPr="00FC5CAE">
              <w:rPr>
                <w:sz w:val="20"/>
                <w:szCs w:val="20"/>
              </w:rPr>
              <w:t>120</w:t>
            </w:r>
          </w:p>
        </w:tc>
        <w:tc>
          <w:tcPr>
            <w:tcW w:w="1778" w:type="pct"/>
            <w:shd w:val="clear" w:color="auto" w:fill="auto"/>
            <w:tcMar>
              <w:top w:w="48" w:type="dxa"/>
              <w:left w:w="96" w:type="dxa"/>
              <w:bottom w:w="48" w:type="dxa"/>
              <w:right w:w="96" w:type="dxa"/>
            </w:tcMar>
            <w:vAlign w:val="center"/>
          </w:tcPr>
          <w:p w14:paraId="193A4B6B" w14:textId="74257887" w:rsidR="00FC5CAE" w:rsidRPr="00FC5CAE" w:rsidRDefault="001E5786" w:rsidP="00FC5CAE">
            <w:pPr>
              <w:rPr>
                <w:sz w:val="20"/>
                <w:szCs w:val="20"/>
              </w:rPr>
            </w:pPr>
            <w:hyperlink r:id="rId131" w:tooltip="Чекчино" w:history="1">
              <w:proofErr w:type="spellStart"/>
              <w:r w:rsidR="00FC5CAE" w:rsidRPr="00FC5CAE">
                <w:rPr>
                  <w:rStyle w:val="aff8"/>
                  <w:color w:val="auto"/>
                  <w:sz w:val="20"/>
                  <w:szCs w:val="20"/>
                  <w:u w:val="none"/>
                </w:rPr>
                <w:t>Чекчино</w:t>
              </w:r>
              <w:proofErr w:type="spellEnd"/>
            </w:hyperlink>
          </w:p>
        </w:tc>
        <w:tc>
          <w:tcPr>
            <w:tcW w:w="1472" w:type="pct"/>
            <w:shd w:val="clear" w:color="auto" w:fill="auto"/>
            <w:tcMar>
              <w:top w:w="48" w:type="dxa"/>
              <w:left w:w="96" w:type="dxa"/>
              <w:bottom w:w="48" w:type="dxa"/>
              <w:right w:w="96" w:type="dxa"/>
            </w:tcMar>
            <w:vAlign w:val="center"/>
          </w:tcPr>
          <w:p w14:paraId="6C6C059C"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720254A" w14:textId="77777777" w:rsidR="00FC5CAE" w:rsidRPr="00FC5CAE" w:rsidRDefault="00FC5CAE" w:rsidP="00FC5CAE">
            <w:pPr>
              <w:jc w:val="center"/>
              <w:rPr>
                <w:sz w:val="20"/>
                <w:szCs w:val="20"/>
              </w:rPr>
            </w:pPr>
            <w:r w:rsidRPr="00FC5CAE">
              <w:rPr>
                <w:bCs/>
                <w:sz w:val="20"/>
                <w:szCs w:val="20"/>
              </w:rPr>
              <w:t>19</w:t>
            </w:r>
          </w:p>
        </w:tc>
      </w:tr>
      <w:tr w:rsidR="00FC5CAE" w:rsidRPr="00FC5CAE" w14:paraId="678525D6" w14:textId="77777777" w:rsidTr="00FC5CAE">
        <w:tc>
          <w:tcPr>
            <w:tcW w:w="349" w:type="pct"/>
            <w:shd w:val="clear" w:color="auto" w:fill="auto"/>
            <w:tcMar>
              <w:top w:w="48" w:type="dxa"/>
              <w:left w:w="96" w:type="dxa"/>
              <w:bottom w:w="48" w:type="dxa"/>
              <w:right w:w="96" w:type="dxa"/>
            </w:tcMar>
            <w:vAlign w:val="center"/>
          </w:tcPr>
          <w:p w14:paraId="6ADB77FC" w14:textId="77777777" w:rsidR="00FC5CAE" w:rsidRPr="00FC5CAE" w:rsidRDefault="00FC5CAE" w:rsidP="00FC5CAE">
            <w:pPr>
              <w:jc w:val="center"/>
              <w:rPr>
                <w:sz w:val="20"/>
                <w:szCs w:val="20"/>
              </w:rPr>
            </w:pPr>
            <w:r w:rsidRPr="00FC5CAE">
              <w:rPr>
                <w:sz w:val="20"/>
                <w:szCs w:val="20"/>
              </w:rPr>
              <w:t>121</w:t>
            </w:r>
          </w:p>
        </w:tc>
        <w:tc>
          <w:tcPr>
            <w:tcW w:w="1778" w:type="pct"/>
            <w:shd w:val="clear" w:color="auto" w:fill="auto"/>
            <w:tcMar>
              <w:top w:w="48" w:type="dxa"/>
              <w:left w:w="96" w:type="dxa"/>
              <w:bottom w:w="48" w:type="dxa"/>
              <w:right w:w="96" w:type="dxa"/>
            </w:tcMar>
            <w:vAlign w:val="center"/>
          </w:tcPr>
          <w:p w14:paraId="0096FCF5" w14:textId="5C8DBB57" w:rsidR="00FC5CAE" w:rsidRPr="00FC5CAE" w:rsidRDefault="001E5786" w:rsidP="00FC5CAE">
            <w:pPr>
              <w:rPr>
                <w:sz w:val="20"/>
                <w:szCs w:val="20"/>
              </w:rPr>
            </w:pPr>
            <w:hyperlink r:id="rId132" w:tooltip="Шелгуново (Московская область)" w:history="1">
              <w:proofErr w:type="spellStart"/>
              <w:r w:rsidR="00FC5CAE" w:rsidRPr="00FC5CAE">
                <w:rPr>
                  <w:rStyle w:val="aff8"/>
                  <w:color w:val="auto"/>
                  <w:sz w:val="20"/>
                  <w:szCs w:val="20"/>
                  <w:u w:val="none"/>
                </w:rPr>
                <w:t>Шелгуново</w:t>
              </w:r>
              <w:proofErr w:type="spellEnd"/>
            </w:hyperlink>
          </w:p>
        </w:tc>
        <w:tc>
          <w:tcPr>
            <w:tcW w:w="1472" w:type="pct"/>
            <w:shd w:val="clear" w:color="auto" w:fill="auto"/>
            <w:tcMar>
              <w:top w:w="48" w:type="dxa"/>
              <w:left w:w="96" w:type="dxa"/>
              <w:bottom w:w="48" w:type="dxa"/>
              <w:right w:w="96" w:type="dxa"/>
            </w:tcMar>
            <w:vAlign w:val="center"/>
          </w:tcPr>
          <w:p w14:paraId="3B72E09A"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411F441F" w14:textId="77777777" w:rsidR="00FC5CAE" w:rsidRPr="00FC5CAE" w:rsidRDefault="00FC5CAE" w:rsidP="00FC5CAE">
            <w:pPr>
              <w:jc w:val="center"/>
              <w:rPr>
                <w:sz w:val="20"/>
                <w:szCs w:val="20"/>
              </w:rPr>
            </w:pPr>
            <w:r w:rsidRPr="00FC5CAE">
              <w:rPr>
                <w:bCs/>
                <w:sz w:val="20"/>
                <w:szCs w:val="20"/>
              </w:rPr>
              <w:t>9</w:t>
            </w:r>
          </w:p>
        </w:tc>
      </w:tr>
      <w:tr w:rsidR="00FC5CAE" w:rsidRPr="00FC5CAE" w14:paraId="4C2B19C9" w14:textId="77777777" w:rsidTr="00FC5CAE">
        <w:tc>
          <w:tcPr>
            <w:tcW w:w="349" w:type="pct"/>
            <w:shd w:val="clear" w:color="auto" w:fill="auto"/>
            <w:tcMar>
              <w:top w:w="48" w:type="dxa"/>
              <w:left w:w="96" w:type="dxa"/>
              <w:bottom w:w="48" w:type="dxa"/>
              <w:right w:w="96" w:type="dxa"/>
            </w:tcMar>
            <w:vAlign w:val="center"/>
          </w:tcPr>
          <w:p w14:paraId="7A097501" w14:textId="77777777" w:rsidR="00FC5CAE" w:rsidRPr="00FC5CAE" w:rsidRDefault="00FC5CAE" w:rsidP="00FC5CAE">
            <w:pPr>
              <w:jc w:val="center"/>
              <w:rPr>
                <w:sz w:val="20"/>
                <w:szCs w:val="20"/>
              </w:rPr>
            </w:pPr>
            <w:r w:rsidRPr="00FC5CAE">
              <w:rPr>
                <w:sz w:val="20"/>
                <w:szCs w:val="20"/>
              </w:rPr>
              <w:t>122</w:t>
            </w:r>
          </w:p>
        </w:tc>
        <w:tc>
          <w:tcPr>
            <w:tcW w:w="1778" w:type="pct"/>
            <w:shd w:val="clear" w:color="auto" w:fill="auto"/>
            <w:tcMar>
              <w:top w:w="48" w:type="dxa"/>
              <w:left w:w="96" w:type="dxa"/>
              <w:bottom w:w="48" w:type="dxa"/>
              <w:right w:w="96" w:type="dxa"/>
            </w:tcMar>
            <w:vAlign w:val="center"/>
          </w:tcPr>
          <w:p w14:paraId="57DAA7A4" w14:textId="4458F2D0" w:rsidR="00FC5CAE" w:rsidRPr="00FC5CAE" w:rsidRDefault="001E5786" w:rsidP="00FC5CAE">
            <w:pPr>
              <w:rPr>
                <w:sz w:val="20"/>
                <w:szCs w:val="20"/>
              </w:rPr>
            </w:pPr>
            <w:hyperlink r:id="rId133" w:tooltip="Шилово (Лотошинский район)" w:history="1">
              <w:r w:rsidR="00FC5CAE" w:rsidRPr="00FC5CAE">
                <w:rPr>
                  <w:rStyle w:val="aff8"/>
                  <w:color w:val="auto"/>
                  <w:sz w:val="20"/>
                  <w:szCs w:val="20"/>
                  <w:u w:val="none"/>
                </w:rPr>
                <w:t>Шилово</w:t>
              </w:r>
            </w:hyperlink>
          </w:p>
        </w:tc>
        <w:tc>
          <w:tcPr>
            <w:tcW w:w="1472" w:type="pct"/>
            <w:shd w:val="clear" w:color="auto" w:fill="auto"/>
            <w:tcMar>
              <w:top w:w="48" w:type="dxa"/>
              <w:left w:w="96" w:type="dxa"/>
              <w:bottom w:w="48" w:type="dxa"/>
              <w:right w:w="96" w:type="dxa"/>
            </w:tcMar>
            <w:vAlign w:val="center"/>
          </w:tcPr>
          <w:p w14:paraId="7A5E1737"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06AD949E" w14:textId="77777777" w:rsidR="00FC5CAE" w:rsidRPr="00FC5CAE" w:rsidRDefault="00FC5CAE" w:rsidP="00FC5CAE">
            <w:pPr>
              <w:jc w:val="center"/>
              <w:rPr>
                <w:sz w:val="20"/>
                <w:szCs w:val="20"/>
              </w:rPr>
            </w:pPr>
            <w:r w:rsidRPr="00FC5CAE">
              <w:rPr>
                <w:sz w:val="20"/>
                <w:szCs w:val="20"/>
              </w:rPr>
              <w:t>6</w:t>
            </w:r>
          </w:p>
        </w:tc>
      </w:tr>
      <w:tr w:rsidR="00FC5CAE" w:rsidRPr="00FC5CAE" w14:paraId="2582EA3A" w14:textId="77777777" w:rsidTr="00FC5CAE">
        <w:tc>
          <w:tcPr>
            <w:tcW w:w="349" w:type="pct"/>
            <w:shd w:val="clear" w:color="auto" w:fill="auto"/>
            <w:tcMar>
              <w:top w:w="48" w:type="dxa"/>
              <w:left w:w="96" w:type="dxa"/>
              <w:bottom w:w="48" w:type="dxa"/>
              <w:right w:w="96" w:type="dxa"/>
            </w:tcMar>
            <w:vAlign w:val="center"/>
          </w:tcPr>
          <w:p w14:paraId="2C890A30" w14:textId="77777777" w:rsidR="00FC5CAE" w:rsidRPr="00FC5CAE" w:rsidRDefault="00FC5CAE" w:rsidP="00FC5CAE">
            <w:pPr>
              <w:jc w:val="center"/>
              <w:rPr>
                <w:sz w:val="20"/>
                <w:szCs w:val="20"/>
              </w:rPr>
            </w:pPr>
            <w:r w:rsidRPr="00FC5CAE">
              <w:rPr>
                <w:sz w:val="20"/>
                <w:szCs w:val="20"/>
              </w:rPr>
              <w:t>123</w:t>
            </w:r>
          </w:p>
        </w:tc>
        <w:tc>
          <w:tcPr>
            <w:tcW w:w="1778" w:type="pct"/>
            <w:shd w:val="clear" w:color="auto" w:fill="auto"/>
            <w:tcMar>
              <w:top w:w="48" w:type="dxa"/>
              <w:left w:w="96" w:type="dxa"/>
              <w:bottom w:w="48" w:type="dxa"/>
              <w:right w:w="96" w:type="dxa"/>
            </w:tcMar>
            <w:vAlign w:val="center"/>
          </w:tcPr>
          <w:p w14:paraId="2058A8EF" w14:textId="2367F938" w:rsidR="00FC5CAE" w:rsidRPr="00FC5CAE" w:rsidRDefault="001E5786" w:rsidP="00FC5CAE">
            <w:pPr>
              <w:rPr>
                <w:sz w:val="20"/>
                <w:szCs w:val="20"/>
              </w:rPr>
            </w:pPr>
            <w:hyperlink r:id="rId134" w:tooltip="Шубино (Лотошинский район)" w:history="1">
              <w:r w:rsidR="00FC5CAE" w:rsidRPr="00FC5CAE">
                <w:rPr>
                  <w:rStyle w:val="aff8"/>
                  <w:color w:val="auto"/>
                  <w:sz w:val="20"/>
                  <w:szCs w:val="20"/>
                  <w:u w:val="none"/>
                </w:rPr>
                <w:t>Шубино</w:t>
              </w:r>
            </w:hyperlink>
          </w:p>
        </w:tc>
        <w:tc>
          <w:tcPr>
            <w:tcW w:w="1472" w:type="pct"/>
            <w:shd w:val="clear" w:color="auto" w:fill="auto"/>
            <w:tcMar>
              <w:top w:w="48" w:type="dxa"/>
              <w:left w:w="96" w:type="dxa"/>
              <w:bottom w:w="48" w:type="dxa"/>
              <w:right w:w="96" w:type="dxa"/>
            </w:tcMar>
            <w:vAlign w:val="center"/>
          </w:tcPr>
          <w:p w14:paraId="045595F8" w14:textId="77777777" w:rsidR="00FC5CAE" w:rsidRPr="00FC5CAE" w:rsidRDefault="00FC5CAE" w:rsidP="00FC5CAE">
            <w:pPr>
              <w:jc w:val="center"/>
              <w:rPr>
                <w:sz w:val="20"/>
                <w:szCs w:val="20"/>
              </w:rPr>
            </w:pPr>
            <w:r w:rsidRPr="00FC5CAE">
              <w:rPr>
                <w:sz w:val="20"/>
                <w:szCs w:val="20"/>
              </w:rPr>
              <w:t>деревня</w:t>
            </w:r>
          </w:p>
        </w:tc>
        <w:tc>
          <w:tcPr>
            <w:tcW w:w="1402" w:type="pct"/>
            <w:shd w:val="clear" w:color="auto" w:fill="auto"/>
            <w:tcMar>
              <w:top w:w="48" w:type="dxa"/>
              <w:left w:w="96" w:type="dxa"/>
              <w:bottom w:w="48" w:type="dxa"/>
              <w:right w:w="96" w:type="dxa"/>
            </w:tcMar>
            <w:vAlign w:val="center"/>
          </w:tcPr>
          <w:p w14:paraId="626706F6" w14:textId="77777777" w:rsidR="00FC5CAE" w:rsidRPr="00FC5CAE" w:rsidRDefault="00FC5CAE" w:rsidP="00FC5CAE">
            <w:pPr>
              <w:jc w:val="center"/>
              <w:rPr>
                <w:sz w:val="20"/>
                <w:szCs w:val="20"/>
              </w:rPr>
            </w:pPr>
            <w:r w:rsidRPr="00FC5CAE">
              <w:rPr>
                <w:bCs/>
                <w:sz w:val="20"/>
                <w:szCs w:val="20"/>
              </w:rPr>
              <w:t>26</w:t>
            </w:r>
          </w:p>
        </w:tc>
      </w:tr>
      <w:tr w:rsidR="00FC5CAE" w:rsidRPr="00FC5CAE" w14:paraId="69A695CD" w14:textId="77777777" w:rsidTr="00FC5CAE">
        <w:tc>
          <w:tcPr>
            <w:tcW w:w="349" w:type="pct"/>
            <w:shd w:val="clear" w:color="auto" w:fill="auto"/>
            <w:tcMar>
              <w:top w:w="48" w:type="dxa"/>
              <w:left w:w="96" w:type="dxa"/>
              <w:bottom w:w="48" w:type="dxa"/>
              <w:right w:w="96" w:type="dxa"/>
            </w:tcMar>
            <w:vAlign w:val="center"/>
          </w:tcPr>
          <w:p w14:paraId="2A608B43" w14:textId="77777777" w:rsidR="00FC5CAE" w:rsidRPr="00FC5CAE" w:rsidRDefault="00FC5CAE" w:rsidP="00FC5CAE">
            <w:pPr>
              <w:jc w:val="center"/>
              <w:rPr>
                <w:sz w:val="20"/>
                <w:szCs w:val="20"/>
              </w:rPr>
            </w:pPr>
            <w:r w:rsidRPr="00FC5CAE">
              <w:rPr>
                <w:sz w:val="20"/>
                <w:szCs w:val="20"/>
              </w:rPr>
              <w:t>124</w:t>
            </w:r>
          </w:p>
        </w:tc>
        <w:tc>
          <w:tcPr>
            <w:tcW w:w="1778" w:type="pct"/>
            <w:shd w:val="clear" w:color="auto" w:fill="auto"/>
            <w:tcMar>
              <w:top w:w="48" w:type="dxa"/>
              <w:left w:w="96" w:type="dxa"/>
              <w:bottom w:w="48" w:type="dxa"/>
              <w:right w:w="96" w:type="dxa"/>
            </w:tcMar>
            <w:vAlign w:val="center"/>
          </w:tcPr>
          <w:p w14:paraId="54CB5B29" w14:textId="66D0A325" w:rsidR="00FC5CAE" w:rsidRPr="00FC5CAE" w:rsidRDefault="001E5786" w:rsidP="00FC5CAE">
            <w:pPr>
              <w:rPr>
                <w:sz w:val="20"/>
                <w:szCs w:val="20"/>
              </w:rPr>
            </w:pPr>
            <w:hyperlink r:id="rId135" w:tooltip="Щеглятьево (Лотошинский район)" w:history="1">
              <w:proofErr w:type="spellStart"/>
              <w:r w:rsidR="00FC5CAE" w:rsidRPr="00FC5CAE">
                <w:rPr>
                  <w:rStyle w:val="aff8"/>
                  <w:color w:val="auto"/>
                  <w:sz w:val="20"/>
                  <w:szCs w:val="20"/>
                  <w:u w:val="none"/>
                </w:rPr>
                <w:t>Щеглятьево</w:t>
              </w:r>
              <w:proofErr w:type="spellEnd"/>
            </w:hyperlink>
          </w:p>
        </w:tc>
        <w:tc>
          <w:tcPr>
            <w:tcW w:w="1472" w:type="pct"/>
            <w:shd w:val="clear" w:color="auto" w:fill="auto"/>
            <w:tcMar>
              <w:top w:w="48" w:type="dxa"/>
              <w:left w:w="96" w:type="dxa"/>
              <w:bottom w:w="48" w:type="dxa"/>
              <w:right w:w="96" w:type="dxa"/>
            </w:tcMar>
            <w:vAlign w:val="center"/>
          </w:tcPr>
          <w:p w14:paraId="18751B39" w14:textId="77777777" w:rsidR="00FC5CAE" w:rsidRPr="00FC5CAE" w:rsidRDefault="00FC5CAE" w:rsidP="00FC5CAE">
            <w:pPr>
              <w:jc w:val="center"/>
              <w:rPr>
                <w:sz w:val="20"/>
                <w:szCs w:val="20"/>
              </w:rPr>
            </w:pPr>
            <w:r w:rsidRPr="00FC5CAE">
              <w:rPr>
                <w:sz w:val="20"/>
                <w:szCs w:val="20"/>
              </w:rPr>
              <w:t>село</w:t>
            </w:r>
          </w:p>
        </w:tc>
        <w:tc>
          <w:tcPr>
            <w:tcW w:w="1402" w:type="pct"/>
            <w:shd w:val="clear" w:color="auto" w:fill="auto"/>
            <w:tcMar>
              <w:top w:w="48" w:type="dxa"/>
              <w:left w:w="96" w:type="dxa"/>
              <w:bottom w:w="48" w:type="dxa"/>
              <w:right w:w="96" w:type="dxa"/>
            </w:tcMar>
            <w:vAlign w:val="center"/>
          </w:tcPr>
          <w:p w14:paraId="5FA21FB0" w14:textId="77777777" w:rsidR="00FC5CAE" w:rsidRPr="00FC5CAE" w:rsidRDefault="00FC5CAE" w:rsidP="00FC5CAE">
            <w:pPr>
              <w:jc w:val="center"/>
              <w:rPr>
                <w:sz w:val="20"/>
                <w:szCs w:val="20"/>
              </w:rPr>
            </w:pPr>
            <w:r w:rsidRPr="00FC5CAE">
              <w:rPr>
                <w:bCs/>
                <w:sz w:val="20"/>
                <w:szCs w:val="20"/>
              </w:rPr>
              <w:t>18</w:t>
            </w:r>
          </w:p>
        </w:tc>
      </w:tr>
    </w:tbl>
    <w:p w14:paraId="7C70653B" w14:textId="77777777" w:rsidR="00FA0833" w:rsidRDefault="00FA0833" w:rsidP="00FA0833">
      <w:pPr>
        <w:pStyle w:val="Maximyz2"/>
        <w:rPr>
          <w:shd w:val="clear" w:color="auto" w:fill="FFFFFF"/>
          <w:lang w:eastAsia="en-US"/>
        </w:rPr>
      </w:pPr>
    </w:p>
    <w:p w14:paraId="46894E5F" w14:textId="3DAAD533" w:rsidR="00433AC0" w:rsidRDefault="00433AC0" w:rsidP="00433AC0">
      <w:pPr>
        <w:pStyle w:val="Maximyz2"/>
        <w:rPr>
          <w:shd w:val="clear" w:color="auto" w:fill="FFFFFF"/>
          <w:lang w:eastAsia="en-US"/>
        </w:rPr>
      </w:pPr>
      <w:r>
        <w:rPr>
          <w:shd w:val="clear" w:color="auto" w:fill="FFFFFF"/>
          <w:lang w:eastAsia="en-US"/>
        </w:rPr>
        <w:t xml:space="preserve">Численность населения </w:t>
      </w:r>
      <w:r w:rsidR="00B21971">
        <w:rPr>
          <w:shd w:val="clear" w:color="auto" w:fill="FFFFFF"/>
          <w:lang w:eastAsia="en-US"/>
        </w:rPr>
        <w:t>муниципального округа Лотошино</w:t>
      </w:r>
      <w:r w:rsidRPr="0021568B">
        <w:rPr>
          <w:shd w:val="clear" w:color="auto" w:fill="FFFFFF"/>
          <w:lang w:eastAsia="en-US"/>
        </w:rPr>
        <w:t xml:space="preserve"> составляет</w:t>
      </w:r>
      <w:r>
        <w:rPr>
          <w:shd w:val="clear" w:color="auto" w:fill="FFFFFF"/>
          <w:lang w:eastAsia="en-US"/>
        </w:rPr>
        <w:t xml:space="preserve"> 17241 чел.</w:t>
      </w:r>
    </w:p>
    <w:p w14:paraId="1C90800F" w14:textId="72D95CDA" w:rsidR="00433AC0" w:rsidRPr="00F06CDD" w:rsidRDefault="00433AC0" w:rsidP="00433AC0">
      <w:pPr>
        <w:pStyle w:val="Maximyz2"/>
      </w:pPr>
      <w:r w:rsidRPr="0021568B">
        <w:rPr>
          <w:shd w:val="clear" w:color="auto" w:fill="FFFFFF"/>
          <w:lang w:eastAsia="en-US"/>
        </w:rPr>
        <w:t xml:space="preserve">Территория </w:t>
      </w:r>
      <w:r w:rsidR="00B21971">
        <w:rPr>
          <w:shd w:val="clear" w:color="auto" w:fill="FFFFFF"/>
          <w:lang w:eastAsia="en-US"/>
        </w:rPr>
        <w:t>муниципального округа Лотошино</w:t>
      </w:r>
      <w:r w:rsidRPr="0021568B">
        <w:rPr>
          <w:shd w:val="clear" w:color="auto" w:fill="FFFFFF"/>
          <w:lang w:eastAsia="en-US"/>
        </w:rPr>
        <w:t xml:space="preserve"> составляет </w:t>
      </w:r>
      <w:r w:rsidRPr="00697068">
        <w:rPr>
          <w:shd w:val="clear" w:color="auto" w:fill="FFFFFF"/>
          <w:lang w:eastAsia="en-US"/>
        </w:rPr>
        <w:t>97 957 га</w:t>
      </w:r>
      <w:r>
        <w:rPr>
          <w:shd w:val="clear" w:color="auto" w:fill="FFFFFF"/>
          <w:lang w:eastAsia="en-US"/>
        </w:rPr>
        <w:t xml:space="preserve"> </w:t>
      </w:r>
      <w:r w:rsidRPr="00697068">
        <w:rPr>
          <w:shd w:val="clear" w:color="auto" w:fill="FFFFFF"/>
          <w:lang w:eastAsia="en-US"/>
        </w:rPr>
        <w:t>(979,57 км²)</w:t>
      </w:r>
      <w:r w:rsidRPr="00F06CDD">
        <w:t xml:space="preserve">, плотность населения – </w:t>
      </w:r>
      <w:r>
        <w:t>17,6</w:t>
      </w:r>
      <w:r w:rsidRPr="00F06CDD">
        <w:t xml:space="preserve"> чел./км</w:t>
      </w:r>
      <w:r w:rsidRPr="00F06CDD">
        <w:rPr>
          <w:vertAlign w:val="superscript"/>
        </w:rPr>
        <w:t>2</w:t>
      </w:r>
      <w:r w:rsidRPr="00F06CDD">
        <w:t>.</w:t>
      </w:r>
      <w:r>
        <w:t xml:space="preserve"> </w:t>
      </w:r>
    </w:p>
    <w:p w14:paraId="5764729E" w14:textId="77777777" w:rsidR="0005126A" w:rsidRDefault="0005126A" w:rsidP="0005126A"/>
    <w:p w14:paraId="7E3B2CB3" w14:textId="0823DE6A" w:rsidR="00FC5CAE" w:rsidRDefault="00FC5CAE" w:rsidP="00FC5CAE">
      <w:pPr>
        <w:pStyle w:val="Maximyz2"/>
      </w:pPr>
      <w:r>
        <w:t>З</w:t>
      </w:r>
      <w:r w:rsidRPr="003C592D">
        <w:t>он</w:t>
      </w:r>
      <w:r>
        <w:t xml:space="preserve">ы </w:t>
      </w:r>
      <w:r w:rsidRPr="003C592D">
        <w:t>деятельности (эксплуатационной ответственности) теплоснабжающих и теплосетевых организаций</w:t>
      </w:r>
      <w:r>
        <w:t xml:space="preserve"> </w:t>
      </w:r>
      <w:r w:rsidR="00B21971">
        <w:t>муниципального округа Лотошино</w:t>
      </w:r>
      <w:r>
        <w:t xml:space="preserve"> представлены на рисунках </w:t>
      </w:r>
      <w:r w:rsidR="000478A9">
        <w:fldChar w:fldCharType="begin"/>
      </w:r>
      <w:r w:rsidR="000478A9">
        <w:instrText xml:space="preserve"> REF _Ref141104556 \h  \* MERGEFORMAT </w:instrText>
      </w:r>
      <w:r w:rsidR="000478A9">
        <w:fldChar w:fldCharType="separate"/>
      </w:r>
      <w:r w:rsidR="00723C2D" w:rsidRPr="00723C2D">
        <w:rPr>
          <w:vanish/>
        </w:rPr>
        <w:t xml:space="preserve">Рисунок </w:t>
      </w:r>
      <w:r w:rsidR="00723C2D">
        <w:rPr>
          <w:noProof/>
        </w:rPr>
        <w:t>3</w:t>
      </w:r>
      <w:r w:rsidR="00723C2D">
        <w:t>.</w:t>
      </w:r>
      <w:r w:rsidR="00723C2D">
        <w:rPr>
          <w:noProof/>
        </w:rPr>
        <w:t>2</w:t>
      </w:r>
      <w:r w:rsidR="000478A9">
        <w:fldChar w:fldCharType="end"/>
      </w:r>
      <w:r>
        <w:t xml:space="preserve">- </w:t>
      </w:r>
      <w:r>
        <w:fldChar w:fldCharType="begin"/>
      </w:r>
      <w:r>
        <w:instrText xml:space="preserve"> REF _Ref45270501 \h  \* MERGEFORMAT </w:instrText>
      </w:r>
      <w:r>
        <w:fldChar w:fldCharType="separate"/>
      </w:r>
      <w:r w:rsidR="00723C2D" w:rsidRPr="00723C2D">
        <w:rPr>
          <w:vanish/>
        </w:rPr>
        <w:t xml:space="preserve">Рисунок </w:t>
      </w:r>
      <w:r w:rsidR="00723C2D">
        <w:rPr>
          <w:noProof/>
        </w:rPr>
        <w:t>3</w:t>
      </w:r>
      <w:r w:rsidR="00723C2D">
        <w:t>.</w:t>
      </w:r>
      <w:r w:rsidR="00723C2D">
        <w:rPr>
          <w:noProof/>
        </w:rPr>
        <w:t>25</w:t>
      </w:r>
      <w:r>
        <w:fldChar w:fldCharType="end"/>
      </w:r>
      <w:r>
        <w:t>.</w:t>
      </w:r>
    </w:p>
    <w:p w14:paraId="3F2ED48D" w14:textId="77777777" w:rsidR="00FC5CAE" w:rsidRDefault="00FC5CAE" w:rsidP="00FC5CAE">
      <w:pPr>
        <w:pStyle w:val="Maximyz2"/>
      </w:pPr>
    </w:p>
    <w:p w14:paraId="029CF314" w14:textId="77777777" w:rsidR="00FC5CAE" w:rsidRDefault="00FC5CAE" w:rsidP="00FC5CAE">
      <w:pPr>
        <w:pStyle w:val="Maximyz2"/>
        <w:rPr>
          <w:lang w:eastAsia="en-US"/>
        </w:rPr>
      </w:pPr>
    </w:p>
    <w:p w14:paraId="5A25EF2D" w14:textId="77777777" w:rsidR="00FC5CAE" w:rsidRDefault="00FC5CAE" w:rsidP="00FC5CAE">
      <w:pPr>
        <w:pStyle w:val="Maximyz2"/>
        <w:keepNext/>
      </w:pPr>
      <w:bookmarkStart w:id="12" w:name="_Hlk531859651"/>
      <w:r>
        <w:rPr>
          <w:noProof/>
        </w:rPr>
        <w:lastRenderedPageBreak/>
        <w:drawing>
          <wp:inline distT="0" distB="0" distL="0" distR="0" wp14:anchorId="0BDCBF7D" wp14:editId="2EAACC58">
            <wp:extent cx="5223051" cy="3914775"/>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extLst>
                        <a:ext uri="{28A0092B-C50C-407E-A947-70E740481C1C}">
                          <a14:useLocalDpi xmlns:a14="http://schemas.microsoft.com/office/drawing/2010/main" val="0"/>
                        </a:ext>
                      </a:extLst>
                    </a:blip>
                    <a:stretch>
                      <a:fillRect/>
                    </a:stretch>
                  </pic:blipFill>
                  <pic:spPr>
                    <a:xfrm>
                      <a:off x="0" y="0"/>
                      <a:ext cx="5229295" cy="3919455"/>
                    </a:xfrm>
                    <a:prstGeom prst="rect">
                      <a:avLst/>
                    </a:prstGeom>
                  </pic:spPr>
                </pic:pic>
              </a:graphicData>
            </a:graphic>
          </wp:inline>
        </w:drawing>
      </w:r>
    </w:p>
    <w:p w14:paraId="7C5571EE" w14:textId="504B7253" w:rsidR="00FC5CAE" w:rsidRDefault="00FC5CAE" w:rsidP="00FC5CAE">
      <w:pPr>
        <w:pStyle w:val="afffa"/>
        <w:jc w:val="center"/>
      </w:pPr>
      <w:bookmarkStart w:id="13" w:name="_Ref141104556"/>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2</w:t>
      </w:r>
      <w:r>
        <w:rPr>
          <w:noProof/>
        </w:rPr>
        <w:fldChar w:fldCharType="end"/>
      </w:r>
      <w:bookmarkEnd w:id="13"/>
      <w:r>
        <w:t xml:space="preserve"> - Зона эксплуатационной ответственности </w:t>
      </w:r>
      <w:r w:rsidR="00397071">
        <w:t>МКП «Лотошинское ЖКХ»</w:t>
      </w:r>
      <w:r>
        <w:t xml:space="preserve"> (котельная №1) </w:t>
      </w:r>
    </w:p>
    <w:p w14:paraId="7500AD78" w14:textId="77777777" w:rsidR="00FC5CAE" w:rsidRPr="00EC6D12" w:rsidRDefault="00FC5CAE" w:rsidP="00FC5CAE"/>
    <w:p w14:paraId="360BD818" w14:textId="77777777" w:rsidR="00FC5CAE" w:rsidRDefault="00FC5CAE" w:rsidP="00FC5CAE">
      <w:pPr>
        <w:pStyle w:val="afffa"/>
        <w:keepNext/>
        <w:jc w:val="center"/>
      </w:pPr>
      <w:r>
        <w:rPr>
          <w:noProof/>
        </w:rPr>
        <w:drawing>
          <wp:inline distT="0" distB="0" distL="0" distR="0" wp14:anchorId="696E0CB4" wp14:editId="3DEA5332">
            <wp:extent cx="4638675" cy="4319312"/>
            <wp:effectExtent l="0" t="0" r="0" b="5080"/>
            <wp:docPr id="28" name="Рисунок 2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37">
                      <a:extLst>
                        <a:ext uri="{28A0092B-C50C-407E-A947-70E740481C1C}">
                          <a14:useLocalDpi xmlns:a14="http://schemas.microsoft.com/office/drawing/2010/main" val="0"/>
                        </a:ext>
                      </a:extLst>
                    </a:blip>
                    <a:stretch>
                      <a:fillRect/>
                    </a:stretch>
                  </pic:blipFill>
                  <pic:spPr>
                    <a:xfrm>
                      <a:off x="0" y="0"/>
                      <a:ext cx="4650229" cy="4330070"/>
                    </a:xfrm>
                    <a:prstGeom prst="rect">
                      <a:avLst/>
                    </a:prstGeom>
                  </pic:spPr>
                </pic:pic>
              </a:graphicData>
            </a:graphic>
          </wp:inline>
        </w:drawing>
      </w:r>
    </w:p>
    <w:p w14:paraId="7F6DE22A" w14:textId="4296B4AE"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3</w:t>
      </w:r>
      <w:r>
        <w:rPr>
          <w:noProof/>
        </w:rPr>
        <w:fldChar w:fldCharType="end"/>
      </w:r>
      <w:r>
        <w:t xml:space="preserve"> - Зона эксплуатационной ответственности </w:t>
      </w:r>
      <w:r w:rsidR="00397071">
        <w:t>МКП «Лотошинское ЖКХ»</w:t>
      </w:r>
      <w:r>
        <w:t xml:space="preserve"> (котельная №2а) </w:t>
      </w:r>
    </w:p>
    <w:p w14:paraId="358A501B" w14:textId="77777777" w:rsidR="00FC5CAE" w:rsidRDefault="00FC5CAE" w:rsidP="00FC5CAE">
      <w:pPr>
        <w:pStyle w:val="afffa"/>
      </w:pPr>
    </w:p>
    <w:p w14:paraId="162FF68D" w14:textId="77777777" w:rsidR="00FC5CAE" w:rsidRDefault="00FC5CAE" w:rsidP="00FC5CAE">
      <w:pPr>
        <w:pStyle w:val="afffa"/>
        <w:keepNext/>
        <w:jc w:val="center"/>
      </w:pPr>
      <w:r>
        <w:rPr>
          <w:noProof/>
        </w:rPr>
        <w:lastRenderedPageBreak/>
        <w:drawing>
          <wp:inline distT="0" distB="0" distL="0" distR="0" wp14:anchorId="61867E07" wp14:editId="7F9DBCB6">
            <wp:extent cx="4340295" cy="4276725"/>
            <wp:effectExtent l="0" t="0" r="3175" b="0"/>
            <wp:docPr id="3" name="Рисунок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38">
                      <a:extLst>
                        <a:ext uri="{28A0092B-C50C-407E-A947-70E740481C1C}">
                          <a14:useLocalDpi xmlns:a14="http://schemas.microsoft.com/office/drawing/2010/main" val="0"/>
                        </a:ext>
                      </a:extLst>
                    </a:blip>
                    <a:stretch>
                      <a:fillRect/>
                    </a:stretch>
                  </pic:blipFill>
                  <pic:spPr>
                    <a:xfrm>
                      <a:off x="0" y="0"/>
                      <a:ext cx="4351902" cy="4288162"/>
                    </a:xfrm>
                    <a:prstGeom prst="rect">
                      <a:avLst/>
                    </a:prstGeom>
                  </pic:spPr>
                </pic:pic>
              </a:graphicData>
            </a:graphic>
          </wp:inline>
        </w:drawing>
      </w:r>
    </w:p>
    <w:p w14:paraId="4912316D" w14:textId="36FEB350"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4</w:t>
      </w:r>
      <w:r>
        <w:rPr>
          <w:noProof/>
        </w:rPr>
        <w:fldChar w:fldCharType="end"/>
      </w:r>
      <w:r>
        <w:t xml:space="preserve"> - Зона эксплуатационной ответственности </w:t>
      </w:r>
      <w:r w:rsidR="00397071">
        <w:t>МКП «Лотошинское ЖКХ»</w:t>
      </w:r>
      <w:r>
        <w:t xml:space="preserve"> (котельная №3а)</w:t>
      </w:r>
    </w:p>
    <w:p w14:paraId="59FEF0E5" w14:textId="77777777" w:rsidR="00FC5CAE" w:rsidRPr="00EC6D12" w:rsidRDefault="00FC5CAE" w:rsidP="00FC5CAE"/>
    <w:p w14:paraId="246C7A47" w14:textId="77777777" w:rsidR="00FC5CAE" w:rsidRDefault="00FC5CAE" w:rsidP="00FC5CAE">
      <w:pPr>
        <w:pStyle w:val="afffa"/>
        <w:jc w:val="center"/>
      </w:pPr>
      <w:r>
        <w:rPr>
          <w:noProof/>
        </w:rPr>
        <w:drawing>
          <wp:inline distT="0" distB="0" distL="0" distR="0" wp14:anchorId="615DA114" wp14:editId="5FF96BFB">
            <wp:extent cx="4924425" cy="4172652"/>
            <wp:effectExtent l="0" t="0" r="0" b="0"/>
            <wp:docPr id="2" name="Рисунок 2"/>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39">
                      <a:extLst>
                        <a:ext uri="{28A0092B-C50C-407E-A947-70E740481C1C}">
                          <a14:useLocalDpi xmlns:a14="http://schemas.microsoft.com/office/drawing/2010/main" val="0"/>
                        </a:ext>
                      </a:extLst>
                    </a:blip>
                    <a:stretch>
                      <a:fillRect/>
                    </a:stretch>
                  </pic:blipFill>
                  <pic:spPr>
                    <a:xfrm>
                      <a:off x="0" y="0"/>
                      <a:ext cx="4926920" cy="4174766"/>
                    </a:xfrm>
                    <a:prstGeom prst="rect">
                      <a:avLst/>
                    </a:prstGeom>
                  </pic:spPr>
                </pic:pic>
              </a:graphicData>
            </a:graphic>
          </wp:inline>
        </w:drawing>
      </w:r>
    </w:p>
    <w:p w14:paraId="709BBDA6" w14:textId="520EC1DF"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5</w:t>
      </w:r>
      <w:r>
        <w:rPr>
          <w:noProof/>
        </w:rPr>
        <w:fldChar w:fldCharType="end"/>
      </w:r>
      <w:r>
        <w:t xml:space="preserve"> - Зона эксплуатационной ответственности </w:t>
      </w:r>
      <w:r w:rsidR="00397071">
        <w:t>МКП «Лотошинское ЖКХ»</w:t>
      </w:r>
      <w:r>
        <w:t xml:space="preserve"> (котельная №4) </w:t>
      </w:r>
    </w:p>
    <w:p w14:paraId="21C76A90" w14:textId="77777777" w:rsidR="00FC5CAE" w:rsidRDefault="00FC5CAE" w:rsidP="00FC5CAE">
      <w:pPr>
        <w:pStyle w:val="afffa"/>
        <w:jc w:val="center"/>
      </w:pPr>
    </w:p>
    <w:p w14:paraId="7A4FE775" w14:textId="77777777" w:rsidR="00FC5CAE" w:rsidRDefault="00FC5CAE" w:rsidP="00FC5CAE">
      <w:pPr>
        <w:pStyle w:val="afffa"/>
        <w:keepNext/>
        <w:jc w:val="center"/>
      </w:pPr>
      <w:r>
        <w:rPr>
          <w:noProof/>
        </w:rPr>
        <w:lastRenderedPageBreak/>
        <w:drawing>
          <wp:inline distT="0" distB="0" distL="0" distR="0" wp14:anchorId="7EB075B7" wp14:editId="52A0DF25">
            <wp:extent cx="4505325" cy="4487987"/>
            <wp:effectExtent l="0" t="0" r="0" b="8255"/>
            <wp:docPr id="5" name="Рисунок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0">
                      <a:extLst>
                        <a:ext uri="{28A0092B-C50C-407E-A947-70E740481C1C}">
                          <a14:useLocalDpi xmlns:a14="http://schemas.microsoft.com/office/drawing/2010/main" val="0"/>
                        </a:ext>
                      </a:extLst>
                    </a:blip>
                    <a:stretch>
                      <a:fillRect/>
                    </a:stretch>
                  </pic:blipFill>
                  <pic:spPr>
                    <a:xfrm>
                      <a:off x="0" y="0"/>
                      <a:ext cx="4511853" cy="4494490"/>
                    </a:xfrm>
                    <a:prstGeom prst="rect">
                      <a:avLst/>
                    </a:prstGeom>
                  </pic:spPr>
                </pic:pic>
              </a:graphicData>
            </a:graphic>
          </wp:inline>
        </w:drawing>
      </w:r>
    </w:p>
    <w:p w14:paraId="666F68D7" w14:textId="2D1874DB"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6</w:t>
      </w:r>
      <w:r>
        <w:rPr>
          <w:noProof/>
        </w:rPr>
        <w:fldChar w:fldCharType="end"/>
      </w:r>
      <w:r>
        <w:t xml:space="preserve"> - Зона эксплуатационной ответственности </w:t>
      </w:r>
      <w:r w:rsidR="00397071">
        <w:t>МКП «Лотошинское ЖКХ»</w:t>
      </w:r>
      <w:r>
        <w:t xml:space="preserve"> (котельная №5)</w:t>
      </w:r>
    </w:p>
    <w:p w14:paraId="5B15EB54" w14:textId="77777777" w:rsidR="00FC5CAE" w:rsidRPr="00D53384" w:rsidRDefault="00FC5CAE" w:rsidP="00FC5CAE"/>
    <w:p w14:paraId="72F1CC94" w14:textId="77777777" w:rsidR="00FC5CAE" w:rsidRDefault="00FC5CAE" w:rsidP="00FC5CAE">
      <w:pPr>
        <w:pStyle w:val="afffa"/>
        <w:jc w:val="center"/>
      </w:pPr>
      <w:r>
        <w:rPr>
          <w:noProof/>
        </w:rPr>
        <w:drawing>
          <wp:inline distT="0" distB="0" distL="0" distR="0" wp14:anchorId="009D7D6A" wp14:editId="34E0FF5C">
            <wp:extent cx="3631092" cy="3943350"/>
            <wp:effectExtent l="0" t="0" r="7620" b="0"/>
            <wp:docPr id="4" name="Рисунок 4"/>
            <wp:cNvGraphicFramePr/>
            <a:graphic xmlns:a="http://schemas.openxmlformats.org/drawingml/2006/main">
              <a:graphicData uri="http://schemas.openxmlformats.org/drawingml/2006/picture">
                <pic:pic xmlns:pic="http://schemas.openxmlformats.org/drawingml/2006/picture">
                  <pic:nvPicPr>
                    <pic:cNvPr id="6" name=""/>
                    <pic:cNvPicPr/>
                  </pic:nvPicPr>
                  <pic:blipFill rotWithShape="1">
                    <a:blip r:embed="rId141">
                      <a:extLst>
                        <a:ext uri="{28A0092B-C50C-407E-A947-70E740481C1C}">
                          <a14:useLocalDpi xmlns:a14="http://schemas.microsoft.com/office/drawing/2010/main" val="0"/>
                        </a:ext>
                      </a:extLst>
                    </a:blip>
                    <a:srcRect l="12213" t="8190" r="12213" b="8190"/>
                    <a:stretch/>
                  </pic:blipFill>
                  <pic:spPr bwMode="auto">
                    <a:xfrm>
                      <a:off x="0" y="0"/>
                      <a:ext cx="3642357" cy="3955583"/>
                    </a:xfrm>
                    <a:prstGeom prst="rect">
                      <a:avLst/>
                    </a:prstGeom>
                    <a:ln>
                      <a:noFill/>
                    </a:ln>
                    <a:extLst>
                      <a:ext uri="{53640926-AAD7-44D8-BBD7-CCE9431645EC}">
                        <a14:shadowObscured xmlns:a14="http://schemas.microsoft.com/office/drawing/2010/main"/>
                      </a:ext>
                    </a:extLst>
                  </pic:spPr>
                </pic:pic>
              </a:graphicData>
            </a:graphic>
          </wp:inline>
        </w:drawing>
      </w:r>
    </w:p>
    <w:p w14:paraId="41424C84" w14:textId="6EB3185C"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7</w:t>
      </w:r>
      <w:r>
        <w:rPr>
          <w:noProof/>
        </w:rPr>
        <w:fldChar w:fldCharType="end"/>
      </w:r>
      <w:r>
        <w:t xml:space="preserve"> - Зона эксплуатационной ответственности </w:t>
      </w:r>
      <w:r w:rsidR="00397071">
        <w:t>МКП «Лотошинское ЖКХ»</w:t>
      </w:r>
      <w:r>
        <w:t xml:space="preserve"> (котельная №6) </w:t>
      </w:r>
    </w:p>
    <w:p w14:paraId="277E3C72" w14:textId="77777777" w:rsidR="00FC5CAE" w:rsidRDefault="00FC5CAE" w:rsidP="00FC5CAE">
      <w:pPr>
        <w:pStyle w:val="afffa"/>
        <w:jc w:val="center"/>
      </w:pPr>
    </w:p>
    <w:p w14:paraId="30E1A8BF" w14:textId="77777777" w:rsidR="00FC5CAE" w:rsidRDefault="00FC5CAE" w:rsidP="00FC5CAE">
      <w:pPr>
        <w:pStyle w:val="afffa"/>
        <w:keepNext/>
        <w:jc w:val="center"/>
      </w:pPr>
      <w:r>
        <w:rPr>
          <w:noProof/>
        </w:rPr>
        <w:lastRenderedPageBreak/>
        <w:drawing>
          <wp:inline distT="0" distB="0" distL="0" distR="0" wp14:anchorId="36B13A93" wp14:editId="4820E9B0">
            <wp:extent cx="4800600" cy="4143174"/>
            <wp:effectExtent l="0" t="0" r="0" b="0"/>
            <wp:docPr id="7" name="Рисунок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2">
                      <a:extLst>
                        <a:ext uri="{28A0092B-C50C-407E-A947-70E740481C1C}">
                          <a14:useLocalDpi xmlns:a14="http://schemas.microsoft.com/office/drawing/2010/main" val="0"/>
                        </a:ext>
                      </a:extLst>
                    </a:blip>
                    <a:stretch>
                      <a:fillRect/>
                    </a:stretch>
                  </pic:blipFill>
                  <pic:spPr>
                    <a:xfrm>
                      <a:off x="0" y="0"/>
                      <a:ext cx="4804686" cy="4146700"/>
                    </a:xfrm>
                    <a:prstGeom prst="rect">
                      <a:avLst/>
                    </a:prstGeom>
                  </pic:spPr>
                </pic:pic>
              </a:graphicData>
            </a:graphic>
          </wp:inline>
        </w:drawing>
      </w:r>
    </w:p>
    <w:p w14:paraId="5C137E3A" w14:textId="733B0DD2"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8</w:t>
      </w:r>
      <w:r>
        <w:rPr>
          <w:noProof/>
        </w:rPr>
        <w:fldChar w:fldCharType="end"/>
      </w:r>
      <w:r>
        <w:t xml:space="preserve"> - Зона эксплуатационной ответственности </w:t>
      </w:r>
      <w:r w:rsidR="00397071">
        <w:t>МКП «Лотошинское ЖКХ»</w:t>
      </w:r>
      <w:r>
        <w:t xml:space="preserve"> (котельная №7)</w:t>
      </w:r>
    </w:p>
    <w:p w14:paraId="72DE64EA" w14:textId="77777777" w:rsidR="00FC5CAE" w:rsidRPr="00D53384" w:rsidRDefault="00FC5CAE" w:rsidP="00FC5CAE"/>
    <w:p w14:paraId="58D249C9" w14:textId="77777777" w:rsidR="00FC5CAE" w:rsidRDefault="00FC5CAE" w:rsidP="00FC5CAE">
      <w:pPr>
        <w:pStyle w:val="afffa"/>
        <w:jc w:val="center"/>
      </w:pPr>
      <w:r>
        <w:rPr>
          <w:noProof/>
        </w:rPr>
        <w:drawing>
          <wp:inline distT="0" distB="0" distL="0" distR="0" wp14:anchorId="31B1E3A6" wp14:editId="10772190">
            <wp:extent cx="4333875" cy="4130014"/>
            <wp:effectExtent l="0" t="0" r="0" b="4445"/>
            <wp:docPr id="6" name="Рисунок 6"/>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43">
                      <a:extLst>
                        <a:ext uri="{28A0092B-C50C-407E-A947-70E740481C1C}">
                          <a14:useLocalDpi xmlns:a14="http://schemas.microsoft.com/office/drawing/2010/main" val="0"/>
                        </a:ext>
                      </a:extLst>
                    </a:blip>
                    <a:stretch>
                      <a:fillRect/>
                    </a:stretch>
                  </pic:blipFill>
                  <pic:spPr>
                    <a:xfrm>
                      <a:off x="0" y="0"/>
                      <a:ext cx="4339625" cy="4135494"/>
                    </a:xfrm>
                    <a:prstGeom prst="rect">
                      <a:avLst/>
                    </a:prstGeom>
                  </pic:spPr>
                </pic:pic>
              </a:graphicData>
            </a:graphic>
          </wp:inline>
        </w:drawing>
      </w:r>
    </w:p>
    <w:p w14:paraId="166589B3" w14:textId="47B39798"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9</w:t>
      </w:r>
      <w:r>
        <w:rPr>
          <w:noProof/>
        </w:rPr>
        <w:fldChar w:fldCharType="end"/>
      </w:r>
      <w:r>
        <w:t xml:space="preserve"> - Зона эксплуатационной ответственности </w:t>
      </w:r>
      <w:r w:rsidR="00397071">
        <w:t>МКП «Лотошинское ЖКХ»</w:t>
      </w:r>
      <w:r>
        <w:t xml:space="preserve"> (котельная №8)</w:t>
      </w:r>
    </w:p>
    <w:p w14:paraId="50605E29" w14:textId="77777777" w:rsidR="00FC5CAE" w:rsidRDefault="00FC5CAE" w:rsidP="00FC5CAE">
      <w:pPr>
        <w:pStyle w:val="afffa"/>
        <w:jc w:val="center"/>
      </w:pPr>
    </w:p>
    <w:p w14:paraId="1C092556" w14:textId="77777777" w:rsidR="00FC5CAE" w:rsidRDefault="00FC5CAE" w:rsidP="00FC5CAE">
      <w:pPr>
        <w:pStyle w:val="afffa"/>
        <w:keepNext/>
        <w:jc w:val="center"/>
      </w:pPr>
      <w:r>
        <w:rPr>
          <w:noProof/>
        </w:rPr>
        <w:lastRenderedPageBreak/>
        <w:drawing>
          <wp:inline distT="0" distB="0" distL="0" distR="0" wp14:anchorId="454F4503" wp14:editId="0D176AAC">
            <wp:extent cx="5011626" cy="4162425"/>
            <wp:effectExtent l="0" t="0" r="0" b="0"/>
            <wp:docPr id="9" name="Рисунок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44">
                      <a:extLst>
                        <a:ext uri="{28A0092B-C50C-407E-A947-70E740481C1C}">
                          <a14:useLocalDpi xmlns:a14="http://schemas.microsoft.com/office/drawing/2010/main" val="0"/>
                        </a:ext>
                      </a:extLst>
                    </a:blip>
                    <a:stretch>
                      <a:fillRect/>
                    </a:stretch>
                  </pic:blipFill>
                  <pic:spPr>
                    <a:xfrm>
                      <a:off x="0" y="0"/>
                      <a:ext cx="5017908" cy="4167643"/>
                    </a:xfrm>
                    <a:prstGeom prst="rect">
                      <a:avLst/>
                    </a:prstGeom>
                  </pic:spPr>
                </pic:pic>
              </a:graphicData>
            </a:graphic>
          </wp:inline>
        </w:drawing>
      </w:r>
    </w:p>
    <w:p w14:paraId="25EA10F0" w14:textId="41307627"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10</w:t>
      </w:r>
      <w:r>
        <w:rPr>
          <w:noProof/>
        </w:rPr>
        <w:fldChar w:fldCharType="end"/>
      </w:r>
      <w:r>
        <w:t xml:space="preserve"> - Зона эксплуатационной ответственности </w:t>
      </w:r>
      <w:r w:rsidR="00397071">
        <w:t>МКП «Лотошинское ЖКХ»</w:t>
      </w:r>
      <w:r>
        <w:t xml:space="preserve"> (котельная №9)</w:t>
      </w:r>
    </w:p>
    <w:p w14:paraId="1F987F9C" w14:textId="77777777" w:rsidR="00FC5CAE" w:rsidRPr="00725BCF" w:rsidRDefault="00FC5CAE" w:rsidP="00FC5CAE"/>
    <w:p w14:paraId="386454E5" w14:textId="77777777" w:rsidR="00FC5CAE" w:rsidRDefault="00FC5CAE" w:rsidP="00FC5CAE">
      <w:pPr>
        <w:pStyle w:val="afffa"/>
        <w:jc w:val="center"/>
      </w:pPr>
      <w:r>
        <w:rPr>
          <w:noProof/>
        </w:rPr>
        <w:drawing>
          <wp:inline distT="0" distB="0" distL="0" distR="0" wp14:anchorId="5663EF25" wp14:editId="52DA5427">
            <wp:extent cx="5600700" cy="4249921"/>
            <wp:effectExtent l="0" t="0" r="0" b="0"/>
            <wp:docPr id="10" name="Рисунок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45">
                      <a:extLst>
                        <a:ext uri="{28A0092B-C50C-407E-A947-70E740481C1C}">
                          <a14:useLocalDpi xmlns:a14="http://schemas.microsoft.com/office/drawing/2010/main" val="0"/>
                        </a:ext>
                      </a:extLst>
                    </a:blip>
                    <a:stretch>
                      <a:fillRect/>
                    </a:stretch>
                  </pic:blipFill>
                  <pic:spPr>
                    <a:xfrm>
                      <a:off x="0" y="0"/>
                      <a:ext cx="5604803" cy="4253034"/>
                    </a:xfrm>
                    <a:prstGeom prst="rect">
                      <a:avLst/>
                    </a:prstGeom>
                  </pic:spPr>
                </pic:pic>
              </a:graphicData>
            </a:graphic>
          </wp:inline>
        </w:drawing>
      </w:r>
    </w:p>
    <w:p w14:paraId="7C19AB21" w14:textId="4DD4B965"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11</w:t>
      </w:r>
      <w:r>
        <w:rPr>
          <w:noProof/>
        </w:rPr>
        <w:fldChar w:fldCharType="end"/>
      </w:r>
      <w:r>
        <w:t xml:space="preserve"> - Зона эксплуатационной ответственности </w:t>
      </w:r>
      <w:r w:rsidR="00397071">
        <w:t>МКП «Лотошинское ЖКХ»</w:t>
      </w:r>
      <w:r>
        <w:t xml:space="preserve"> (котельная №10) </w:t>
      </w:r>
    </w:p>
    <w:p w14:paraId="7FC71E4D" w14:textId="77777777" w:rsidR="00FC5CAE" w:rsidRDefault="00FC5CAE" w:rsidP="00FC5CAE">
      <w:pPr>
        <w:pStyle w:val="afffa"/>
        <w:jc w:val="center"/>
      </w:pPr>
    </w:p>
    <w:p w14:paraId="14E25FFE" w14:textId="77777777" w:rsidR="00FC5CAE" w:rsidRDefault="00FC5CAE" w:rsidP="00FC5CAE">
      <w:pPr>
        <w:pStyle w:val="afffa"/>
        <w:keepNext/>
        <w:jc w:val="center"/>
      </w:pPr>
      <w:r>
        <w:rPr>
          <w:noProof/>
        </w:rPr>
        <w:lastRenderedPageBreak/>
        <w:drawing>
          <wp:inline distT="0" distB="0" distL="0" distR="0" wp14:anchorId="1CDB43B9" wp14:editId="22C1C4BC">
            <wp:extent cx="4895850" cy="4199209"/>
            <wp:effectExtent l="0" t="0" r="0" b="0"/>
            <wp:docPr id="11" name="Рисунок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46">
                      <a:extLst>
                        <a:ext uri="{28A0092B-C50C-407E-A947-70E740481C1C}">
                          <a14:useLocalDpi xmlns:a14="http://schemas.microsoft.com/office/drawing/2010/main" val="0"/>
                        </a:ext>
                      </a:extLst>
                    </a:blip>
                    <a:stretch>
                      <a:fillRect/>
                    </a:stretch>
                  </pic:blipFill>
                  <pic:spPr>
                    <a:xfrm>
                      <a:off x="0" y="0"/>
                      <a:ext cx="4899227" cy="4202105"/>
                    </a:xfrm>
                    <a:prstGeom prst="rect">
                      <a:avLst/>
                    </a:prstGeom>
                  </pic:spPr>
                </pic:pic>
              </a:graphicData>
            </a:graphic>
          </wp:inline>
        </w:drawing>
      </w:r>
    </w:p>
    <w:p w14:paraId="4B895C07" w14:textId="3A573988"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12</w:t>
      </w:r>
      <w:r>
        <w:rPr>
          <w:noProof/>
        </w:rPr>
        <w:fldChar w:fldCharType="end"/>
      </w:r>
      <w:r>
        <w:t xml:space="preserve"> - Зона эксплуатационной ответственности </w:t>
      </w:r>
      <w:r w:rsidR="00397071">
        <w:t>МКП «Лотошинское ЖКХ»</w:t>
      </w:r>
      <w:r>
        <w:t xml:space="preserve"> (котельная №11)</w:t>
      </w:r>
    </w:p>
    <w:p w14:paraId="6F9C60B1" w14:textId="77777777" w:rsidR="00FC5CAE" w:rsidRPr="00725BCF" w:rsidRDefault="00FC5CAE" w:rsidP="00FC5CAE"/>
    <w:p w14:paraId="5D365292" w14:textId="77777777" w:rsidR="00FC5CAE" w:rsidRDefault="00FC5CAE" w:rsidP="00FC5CAE">
      <w:pPr>
        <w:pStyle w:val="afffa"/>
        <w:jc w:val="center"/>
      </w:pPr>
      <w:r>
        <w:rPr>
          <w:noProof/>
        </w:rPr>
        <w:drawing>
          <wp:inline distT="0" distB="0" distL="0" distR="0" wp14:anchorId="7EA5206F" wp14:editId="1FDA2EBF">
            <wp:extent cx="4322197" cy="4143375"/>
            <wp:effectExtent l="0" t="0" r="2540" b="0"/>
            <wp:docPr id="12" name="Рисунок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47">
                      <a:extLst>
                        <a:ext uri="{28A0092B-C50C-407E-A947-70E740481C1C}">
                          <a14:useLocalDpi xmlns:a14="http://schemas.microsoft.com/office/drawing/2010/main" val="0"/>
                        </a:ext>
                      </a:extLst>
                    </a:blip>
                    <a:stretch>
                      <a:fillRect/>
                    </a:stretch>
                  </pic:blipFill>
                  <pic:spPr>
                    <a:xfrm>
                      <a:off x="0" y="0"/>
                      <a:ext cx="4335054" cy="4155700"/>
                    </a:xfrm>
                    <a:prstGeom prst="rect">
                      <a:avLst/>
                    </a:prstGeom>
                  </pic:spPr>
                </pic:pic>
              </a:graphicData>
            </a:graphic>
          </wp:inline>
        </w:drawing>
      </w:r>
    </w:p>
    <w:p w14:paraId="080A9704" w14:textId="177ABA95"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13</w:t>
      </w:r>
      <w:r>
        <w:rPr>
          <w:noProof/>
        </w:rPr>
        <w:fldChar w:fldCharType="end"/>
      </w:r>
      <w:r>
        <w:t xml:space="preserve"> - Зона эксплуатационной ответственности </w:t>
      </w:r>
      <w:r w:rsidR="00397071">
        <w:t>МКП «Лотошинское ЖКХ»</w:t>
      </w:r>
      <w:r>
        <w:t xml:space="preserve"> (котельная №12) </w:t>
      </w:r>
    </w:p>
    <w:p w14:paraId="19501E1E" w14:textId="77777777" w:rsidR="00FC5CAE" w:rsidRDefault="00FC5CAE" w:rsidP="00FC5CAE">
      <w:pPr>
        <w:pStyle w:val="afffa"/>
        <w:jc w:val="center"/>
      </w:pPr>
    </w:p>
    <w:p w14:paraId="31A01813" w14:textId="77777777" w:rsidR="00FC5CAE" w:rsidRDefault="00FC5CAE" w:rsidP="00FC5CAE">
      <w:pPr>
        <w:pStyle w:val="afffa"/>
        <w:keepNext/>
        <w:jc w:val="center"/>
      </w:pPr>
      <w:r>
        <w:rPr>
          <w:noProof/>
        </w:rPr>
        <w:lastRenderedPageBreak/>
        <w:drawing>
          <wp:inline distT="0" distB="0" distL="0" distR="0" wp14:anchorId="104028EF" wp14:editId="086F209C">
            <wp:extent cx="5650963" cy="4572000"/>
            <wp:effectExtent l="0" t="0" r="6985" b="0"/>
            <wp:docPr id="8" name="Рисунок 8"/>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48">
                      <a:extLst>
                        <a:ext uri="{28A0092B-C50C-407E-A947-70E740481C1C}">
                          <a14:useLocalDpi xmlns:a14="http://schemas.microsoft.com/office/drawing/2010/main" val="0"/>
                        </a:ext>
                      </a:extLst>
                    </a:blip>
                    <a:stretch>
                      <a:fillRect/>
                    </a:stretch>
                  </pic:blipFill>
                  <pic:spPr>
                    <a:xfrm>
                      <a:off x="0" y="0"/>
                      <a:ext cx="5660383" cy="4579622"/>
                    </a:xfrm>
                    <a:prstGeom prst="rect">
                      <a:avLst/>
                    </a:prstGeom>
                  </pic:spPr>
                </pic:pic>
              </a:graphicData>
            </a:graphic>
          </wp:inline>
        </w:drawing>
      </w:r>
    </w:p>
    <w:p w14:paraId="65C86D10" w14:textId="74901DC1"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14</w:t>
      </w:r>
      <w:r>
        <w:rPr>
          <w:noProof/>
        </w:rPr>
        <w:fldChar w:fldCharType="end"/>
      </w:r>
      <w:r>
        <w:t xml:space="preserve"> - Зона эксплуатационной ответственности </w:t>
      </w:r>
      <w:r w:rsidR="00397071">
        <w:t>МКП «Лотошинское ЖКХ»</w:t>
      </w:r>
      <w:r>
        <w:t xml:space="preserve"> (котельная №13)</w:t>
      </w:r>
    </w:p>
    <w:p w14:paraId="550CE8AF" w14:textId="77777777" w:rsidR="00FC5CAE" w:rsidRDefault="00FC5CAE" w:rsidP="00FC5CAE">
      <w:pPr>
        <w:pStyle w:val="afffa"/>
        <w:jc w:val="center"/>
      </w:pPr>
      <w:r>
        <w:rPr>
          <w:noProof/>
        </w:rPr>
        <w:drawing>
          <wp:inline distT="0" distB="0" distL="0" distR="0" wp14:anchorId="2A42B499" wp14:editId="5C1726B3">
            <wp:extent cx="5781675" cy="3444933"/>
            <wp:effectExtent l="0" t="0" r="0" b="3175"/>
            <wp:docPr id="14" name="Рисунок 14"/>
            <wp:cNvGraphicFramePr/>
            <a:graphic xmlns:a="http://schemas.openxmlformats.org/drawingml/2006/main">
              <a:graphicData uri="http://schemas.openxmlformats.org/drawingml/2006/picture">
                <pic:pic xmlns:pic="http://schemas.openxmlformats.org/drawingml/2006/picture">
                  <pic:nvPicPr>
                    <pic:cNvPr id="14" name=""/>
                    <pic:cNvPicPr/>
                  </pic:nvPicPr>
                  <pic:blipFill rotWithShape="1">
                    <a:blip r:embed="rId149">
                      <a:extLst>
                        <a:ext uri="{28A0092B-C50C-407E-A947-70E740481C1C}">
                          <a14:useLocalDpi xmlns:a14="http://schemas.microsoft.com/office/drawing/2010/main" val="0"/>
                        </a:ext>
                      </a:extLst>
                    </a:blip>
                    <a:srcRect t="19015" b="9031"/>
                    <a:stretch/>
                  </pic:blipFill>
                  <pic:spPr bwMode="auto">
                    <a:xfrm>
                      <a:off x="0" y="0"/>
                      <a:ext cx="5786838" cy="3448009"/>
                    </a:xfrm>
                    <a:prstGeom prst="rect">
                      <a:avLst/>
                    </a:prstGeom>
                    <a:ln>
                      <a:noFill/>
                    </a:ln>
                    <a:extLst>
                      <a:ext uri="{53640926-AAD7-44D8-BBD7-CCE9431645EC}">
                        <a14:shadowObscured xmlns:a14="http://schemas.microsoft.com/office/drawing/2010/main"/>
                      </a:ext>
                    </a:extLst>
                  </pic:spPr>
                </pic:pic>
              </a:graphicData>
            </a:graphic>
          </wp:inline>
        </w:drawing>
      </w:r>
    </w:p>
    <w:p w14:paraId="6B4774A9" w14:textId="2BCA251F"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15</w:t>
      </w:r>
      <w:r>
        <w:rPr>
          <w:noProof/>
        </w:rPr>
        <w:fldChar w:fldCharType="end"/>
      </w:r>
      <w:r>
        <w:t xml:space="preserve"> - Зона эксплуатационной ответственности </w:t>
      </w:r>
      <w:r w:rsidR="00397071">
        <w:t>МКП «Лотошинское ЖКХ»</w:t>
      </w:r>
      <w:r>
        <w:t xml:space="preserve"> (котельная №14) </w:t>
      </w:r>
    </w:p>
    <w:p w14:paraId="2F537799" w14:textId="77777777" w:rsidR="00FC5CAE" w:rsidRDefault="00FC5CAE" w:rsidP="00FC5CAE">
      <w:pPr>
        <w:pStyle w:val="afffa"/>
        <w:jc w:val="center"/>
      </w:pPr>
    </w:p>
    <w:p w14:paraId="301FFA55" w14:textId="77777777" w:rsidR="00FC5CAE" w:rsidRDefault="00FC5CAE" w:rsidP="00FC5CAE">
      <w:pPr>
        <w:pStyle w:val="afffa"/>
        <w:keepNext/>
        <w:jc w:val="center"/>
      </w:pPr>
      <w:r>
        <w:rPr>
          <w:noProof/>
        </w:rPr>
        <w:lastRenderedPageBreak/>
        <w:drawing>
          <wp:inline distT="0" distB="0" distL="0" distR="0" wp14:anchorId="7F34880D" wp14:editId="1D545190">
            <wp:extent cx="4305300" cy="4169982"/>
            <wp:effectExtent l="0" t="0" r="0" b="2540"/>
            <wp:docPr id="15" name="Рисунок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50">
                      <a:extLst>
                        <a:ext uri="{28A0092B-C50C-407E-A947-70E740481C1C}">
                          <a14:useLocalDpi xmlns:a14="http://schemas.microsoft.com/office/drawing/2010/main" val="0"/>
                        </a:ext>
                      </a:extLst>
                    </a:blip>
                    <a:stretch>
                      <a:fillRect/>
                    </a:stretch>
                  </pic:blipFill>
                  <pic:spPr>
                    <a:xfrm>
                      <a:off x="0" y="0"/>
                      <a:ext cx="4309573" cy="4174121"/>
                    </a:xfrm>
                    <a:prstGeom prst="rect">
                      <a:avLst/>
                    </a:prstGeom>
                  </pic:spPr>
                </pic:pic>
              </a:graphicData>
            </a:graphic>
          </wp:inline>
        </w:drawing>
      </w:r>
    </w:p>
    <w:p w14:paraId="55D348DF" w14:textId="6842BB53"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16</w:t>
      </w:r>
      <w:r>
        <w:rPr>
          <w:noProof/>
        </w:rPr>
        <w:fldChar w:fldCharType="end"/>
      </w:r>
      <w:r>
        <w:t xml:space="preserve"> - Зона эксплуатационной ответственности </w:t>
      </w:r>
      <w:r w:rsidR="00397071">
        <w:t>МКП «Лотошинское ЖКХ»</w:t>
      </w:r>
      <w:r>
        <w:t xml:space="preserve"> (котельная №15)</w:t>
      </w:r>
    </w:p>
    <w:p w14:paraId="259F837B" w14:textId="77777777" w:rsidR="00FC5CAE" w:rsidRPr="007D06F5" w:rsidRDefault="00FC5CAE" w:rsidP="00FC5CAE"/>
    <w:p w14:paraId="7383D1CF" w14:textId="77777777" w:rsidR="00FC5CAE" w:rsidRDefault="00FC5CAE" w:rsidP="00FC5CAE">
      <w:pPr>
        <w:pStyle w:val="afffa"/>
        <w:jc w:val="center"/>
      </w:pPr>
      <w:r>
        <w:rPr>
          <w:noProof/>
        </w:rPr>
        <w:drawing>
          <wp:inline distT="0" distB="0" distL="0" distR="0" wp14:anchorId="46C9B816" wp14:editId="43A7F55D">
            <wp:extent cx="4685672" cy="4143375"/>
            <wp:effectExtent l="0" t="0" r="635" b="0"/>
            <wp:docPr id="13" name="Рисунок 13"/>
            <wp:cNvGraphicFramePr/>
            <a:graphic xmlns:a="http://schemas.openxmlformats.org/drawingml/2006/main">
              <a:graphicData uri="http://schemas.openxmlformats.org/drawingml/2006/picture">
                <pic:pic xmlns:pic="http://schemas.openxmlformats.org/drawingml/2006/picture">
                  <pic:nvPicPr>
                    <pic:cNvPr id="16" name=""/>
                    <pic:cNvPicPr/>
                  </pic:nvPicPr>
                  <pic:blipFill rotWithShape="1">
                    <a:blip r:embed="rId151">
                      <a:extLst>
                        <a:ext uri="{28A0092B-C50C-407E-A947-70E740481C1C}">
                          <a14:useLocalDpi xmlns:a14="http://schemas.microsoft.com/office/drawing/2010/main" val="0"/>
                        </a:ext>
                      </a:extLst>
                    </a:blip>
                    <a:srcRect b="10897"/>
                    <a:stretch/>
                  </pic:blipFill>
                  <pic:spPr bwMode="auto">
                    <a:xfrm>
                      <a:off x="0" y="0"/>
                      <a:ext cx="4689273" cy="4146560"/>
                    </a:xfrm>
                    <a:prstGeom prst="rect">
                      <a:avLst/>
                    </a:prstGeom>
                    <a:ln>
                      <a:noFill/>
                    </a:ln>
                    <a:extLst>
                      <a:ext uri="{53640926-AAD7-44D8-BBD7-CCE9431645EC}">
                        <a14:shadowObscured xmlns:a14="http://schemas.microsoft.com/office/drawing/2010/main"/>
                      </a:ext>
                    </a:extLst>
                  </pic:spPr>
                </pic:pic>
              </a:graphicData>
            </a:graphic>
          </wp:inline>
        </w:drawing>
      </w:r>
    </w:p>
    <w:p w14:paraId="2314E105" w14:textId="62244E64"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17</w:t>
      </w:r>
      <w:r>
        <w:rPr>
          <w:noProof/>
        </w:rPr>
        <w:fldChar w:fldCharType="end"/>
      </w:r>
      <w:r>
        <w:t xml:space="preserve"> - Зона эксплуатационной ответственности </w:t>
      </w:r>
      <w:r w:rsidR="00397071">
        <w:t>МКП «Лотошинское ЖКХ»</w:t>
      </w:r>
      <w:r>
        <w:t xml:space="preserve"> (котельная №16) </w:t>
      </w:r>
    </w:p>
    <w:p w14:paraId="7309492A" w14:textId="77777777" w:rsidR="00FC5CAE" w:rsidRDefault="00FC5CAE" w:rsidP="00FC5CAE">
      <w:pPr>
        <w:pStyle w:val="afffa"/>
        <w:jc w:val="center"/>
      </w:pPr>
    </w:p>
    <w:p w14:paraId="4648D3FB" w14:textId="77777777" w:rsidR="00FC5CAE" w:rsidRDefault="00FC5CAE" w:rsidP="00FC5CAE">
      <w:pPr>
        <w:pStyle w:val="afffa"/>
        <w:keepNext/>
        <w:jc w:val="center"/>
      </w:pPr>
      <w:r>
        <w:rPr>
          <w:noProof/>
        </w:rPr>
        <w:lastRenderedPageBreak/>
        <w:drawing>
          <wp:inline distT="0" distB="0" distL="0" distR="0" wp14:anchorId="1D7CD4AB" wp14:editId="58F75C77">
            <wp:extent cx="5010150" cy="4187979"/>
            <wp:effectExtent l="0" t="0" r="0" b="3175"/>
            <wp:docPr id="17" name="Рисунок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52">
                      <a:extLst>
                        <a:ext uri="{28A0092B-C50C-407E-A947-70E740481C1C}">
                          <a14:useLocalDpi xmlns:a14="http://schemas.microsoft.com/office/drawing/2010/main" val="0"/>
                        </a:ext>
                      </a:extLst>
                    </a:blip>
                    <a:stretch>
                      <a:fillRect/>
                    </a:stretch>
                  </pic:blipFill>
                  <pic:spPr>
                    <a:xfrm>
                      <a:off x="0" y="0"/>
                      <a:ext cx="5013703" cy="4190949"/>
                    </a:xfrm>
                    <a:prstGeom prst="rect">
                      <a:avLst/>
                    </a:prstGeom>
                  </pic:spPr>
                </pic:pic>
              </a:graphicData>
            </a:graphic>
          </wp:inline>
        </w:drawing>
      </w:r>
    </w:p>
    <w:p w14:paraId="72F92A9C" w14:textId="29EF518D"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18</w:t>
      </w:r>
      <w:r>
        <w:rPr>
          <w:noProof/>
        </w:rPr>
        <w:fldChar w:fldCharType="end"/>
      </w:r>
      <w:r>
        <w:t xml:space="preserve"> - Зона эксплуатационной ответственности </w:t>
      </w:r>
      <w:r w:rsidR="00397071">
        <w:t>МКП «Лотошинское ЖКХ»</w:t>
      </w:r>
      <w:r>
        <w:t xml:space="preserve"> (котельная №17)</w:t>
      </w:r>
    </w:p>
    <w:p w14:paraId="5BE48820" w14:textId="77777777" w:rsidR="00FC5CAE" w:rsidRPr="007D06F5" w:rsidRDefault="00FC5CAE" w:rsidP="00FC5CAE"/>
    <w:p w14:paraId="69470B5D" w14:textId="77777777" w:rsidR="00FC5CAE" w:rsidRDefault="00FC5CAE" w:rsidP="00FC5CAE">
      <w:pPr>
        <w:pStyle w:val="afffa"/>
        <w:jc w:val="center"/>
      </w:pPr>
      <w:r>
        <w:rPr>
          <w:noProof/>
        </w:rPr>
        <w:drawing>
          <wp:inline distT="0" distB="0" distL="0" distR="0" wp14:anchorId="24A331DA" wp14:editId="23BC2BE6">
            <wp:extent cx="4800600" cy="4237300"/>
            <wp:effectExtent l="0" t="0" r="0" b="0"/>
            <wp:docPr id="18" name="Рисунок 18"/>
            <wp:cNvGraphicFramePr/>
            <a:graphic xmlns:a="http://schemas.openxmlformats.org/drawingml/2006/main">
              <a:graphicData uri="http://schemas.openxmlformats.org/drawingml/2006/picture">
                <pic:pic xmlns:pic="http://schemas.openxmlformats.org/drawingml/2006/picture">
                  <pic:nvPicPr>
                    <pic:cNvPr id="18" name=""/>
                    <pic:cNvPicPr/>
                  </pic:nvPicPr>
                  <pic:blipFill rotWithShape="1">
                    <a:blip r:embed="rId153">
                      <a:extLst>
                        <a:ext uri="{28A0092B-C50C-407E-A947-70E740481C1C}">
                          <a14:useLocalDpi xmlns:a14="http://schemas.microsoft.com/office/drawing/2010/main" val="0"/>
                        </a:ext>
                      </a:extLst>
                    </a:blip>
                    <a:srcRect t="8098"/>
                    <a:stretch/>
                  </pic:blipFill>
                  <pic:spPr bwMode="auto">
                    <a:xfrm>
                      <a:off x="0" y="0"/>
                      <a:ext cx="4807035" cy="4242980"/>
                    </a:xfrm>
                    <a:prstGeom prst="rect">
                      <a:avLst/>
                    </a:prstGeom>
                    <a:ln>
                      <a:noFill/>
                    </a:ln>
                    <a:extLst>
                      <a:ext uri="{53640926-AAD7-44D8-BBD7-CCE9431645EC}">
                        <a14:shadowObscured xmlns:a14="http://schemas.microsoft.com/office/drawing/2010/main"/>
                      </a:ext>
                    </a:extLst>
                  </pic:spPr>
                </pic:pic>
              </a:graphicData>
            </a:graphic>
          </wp:inline>
        </w:drawing>
      </w:r>
    </w:p>
    <w:p w14:paraId="658BE385" w14:textId="17AF243D"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19</w:t>
      </w:r>
      <w:r>
        <w:rPr>
          <w:noProof/>
        </w:rPr>
        <w:fldChar w:fldCharType="end"/>
      </w:r>
      <w:r>
        <w:t xml:space="preserve"> - Зона эксплуатационной ответственности </w:t>
      </w:r>
      <w:r w:rsidR="00397071">
        <w:t>МКП «Лотошинское ЖКХ»</w:t>
      </w:r>
      <w:r>
        <w:t xml:space="preserve"> (котельная №18) </w:t>
      </w:r>
    </w:p>
    <w:p w14:paraId="42A4655E" w14:textId="77777777" w:rsidR="00FC5CAE" w:rsidRDefault="00FC5CAE" w:rsidP="00FC5CAE">
      <w:pPr>
        <w:pStyle w:val="afffa"/>
        <w:jc w:val="center"/>
      </w:pPr>
    </w:p>
    <w:p w14:paraId="37D1B13F" w14:textId="77777777" w:rsidR="00FC5CAE" w:rsidRDefault="00FC5CAE" w:rsidP="00FC5CAE">
      <w:pPr>
        <w:pStyle w:val="afffa"/>
        <w:keepNext/>
        <w:jc w:val="center"/>
      </w:pPr>
      <w:r>
        <w:rPr>
          <w:noProof/>
        </w:rPr>
        <w:lastRenderedPageBreak/>
        <w:drawing>
          <wp:inline distT="0" distB="0" distL="0" distR="0" wp14:anchorId="04ECD6C6" wp14:editId="0CF81099">
            <wp:extent cx="4057650" cy="3377904"/>
            <wp:effectExtent l="0" t="0" r="0" b="0"/>
            <wp:docPr id="19" name="Рисунок 1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54">
                      <a:extLst>
                        <a:ext uri="{28A0092B-C50C-407E-A947-70E740481C1C}">
                          <a14:useLocalDpi xmlns:a14="http://schemas.microsoft.com/office/drawing/2010/main" val="0"/>
                        </a:ext>
                      </a:extLst>
                    </a:blip>
                    <a:stretch>
                      <a:fillRect/>
                    </a:stretch>
                  </pic:blipFill>
                  <pic:spPr>
                    <a:xfrm>
                      <a:off x="0" y="0"/>
                      <a:ext cx="4063957" cy="3383155"/>
                    </a:xfrm>
                    <a:prstGeom prst="rect">
                      <a:avLst/>
                    </a:prstGeom>
                  </pic:spPr>
                </pic:pic>
              </a:graphicData>
            </a:graphic>
          </wp:inline>
        </w:drawing>
      </w:r>
    </w:p>
    <w:p w14:paraId="02899F86" w14:textId="30BB3E7F"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20</w:t>
      </w:r>
      <w:r>
        <w:rPr>
          <w:noProof/>
        </w:rPr>
        <w:fldChar w:fldCharType="end"/>
      </w:r>
      <w:r>
        <w:t xml:space="preserve"> - Зона эксплуатационной ответственности </w:t>
      </w:r>
      <w:r w:rsidR="00397071">
        <w:t>МКП «Лотошинское ЖКХ»</w:t>
      </w:r>
      <w:r>
        <w:t xml:space="preserve"> (котельная №19)</w:t>
      </w:r>
    </w:p>
    <w:p w14:paraId="74B97ECA" w14:textId="77777777" w:rsidR="00FC5CAE" w:rsidRPr="007D06F5" w:rsidRDefault="00FC5CAE" w:rsidP="00FC5CAE"/>
    <w:p w14:paraId="0B42048C" w14:textId="77777777" w:rsidR="00FC5CAE" w:rsidRDefault="00FC5CAE" w:rsidP="00FC5CAE">
      <w:pPr>
        <w:pStyle w:val="afffa"/>
        <w:keepNext/>
        <w:jc w:val="center"/>
      </w:pPr>
      <w:r>
        <w:rPr>
          <w:noProof/>
        </w:rPr>
        <w:drawing>
          <wp:inline distT="0" distB="0" distL="0" distR="0" wp14:anchorId="23A16692" wp14:editId="01E8B03B">
            <wp:extent cx="5867791" cy="4402411"/>
            <wp:effectExtent l="0" t="0" r="0" b="0"/>
            <wp:docPr id="20" name="Рисунок 2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155">
                      <a:extLst>
                        <a:ext uri="{28A0092B-C50C-407E-A947-70E740481C1C}">
                          <a14:useLocalDpi xmlns:a14="http://schemas.microsoft.com/office/drawing/2010/main" val="0"/>
                        </a:ext>
                      </a:extLst>
                    </a:blip>
                    <a:stretch>
                      <a:fillRect/>
                    </a:stretch>
                  </pic:blipFill>
                  <pic:spPr>
                    <a:xfrm>
                      <a:off x="0" y="0"/>
                      <a:ext cx="5867791" cy="4402411"/>
                    </a:xfrm>
                    <a:prstGeom prst="rect">
                      <a:avLst/>
                    </a:prstGeom>
                  </pic:spPr>
                </pic:pic>
              </a:graphicData>
            </a:graphic>
          </wp:inline>
        </w:drawing>
      </w:r>
    </w:p>
    <w:p w14:paraId="7EB52E52" w14:textId="4250A13C"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21</w:t>
      </w:r>
      <w:r>
        <w:rPr>
          <w:noProof/>
        </w:rPr>
        <w:fldChar w:fldCharType="end"/>
      </w:r>
      <w:r>
        <w:t xml:space="preserve"> - Зона эксплуатационной ответственности </w:t>
      </w:r>
      <w:r w:rsidR="00397071">
        <w:t>МКП «Лотошинское ЖКХ»</w:t>
      </w:r>
      <w:r>
        <w:t xml:space="preserve"> (котельная №20) </w:t>
      </w:r>
    </w:p>
    <w:p w14:paraId="07BEFA3A" w14:textId="77777777" w:rsidR="00FC5CAE" w:rsidRDefault="00FC5CAE" w:rsidP="00FC5CAE">
      <w:pPr>
        <w:pStyle w:val="afffa"/>
        <w:jc w:val="center"/>
      </w:pPr>
    </w:p>
    <w:p w14:paraId="44922F0E" w14:textId="77777777" w:rsidR="00FC5CAE" w:rsidRDefault="00FC5CAE" w:rsidP="00FC5CAE">
      <w:pPr>
        <w:pStyle w:val="afffa"/>
        <w:keepNext/>
        <w:jc w:val="center"/>
      </w:pPr>
      <w:r>
        <w:rPr>
          <w:noProof/>
        </w:rPr>
        <w:lastRenderedPageBreak/>
        <w:drawing>
          <wp:inline distT="0" distB="0" distL="0" distR="0" wp14:anchorId="56BD7BF5" wp14:editId="3E494C82">
            <wp:extent cx="4210050" cy="3719462"/>
            <wp:effectExtent l="0" t="0" r="0" b="0"/>
            <wp:docPr id="21" name="Рисунок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56">
                      <a:extLst>
                        <a:ext uri="{28A0092B-C50C-407E-A947-70E740481C1C}">
                          <a14:useLocalDpi xmlns:a14="http://schemas.microsoft.com/office/drawing/2010/main" val="0"/>
                        </a:ext>
                      </a:extLst>
                    </a:blip>
                    <a:stretch>
                      <a:fillRect/>
                    </a:stretch>
                  </pic:blipFill>
                  <pic:spPr>
                    <a:xfrm>
                      <a:off x="0" y="0"/>
                      <a:ext cx="4212955" cy="3722028"/>
                    </a:xfrm>
                    <a:prstGeom prst="rect">
                      <a:avLst/>
                    </a:prstGeom>
                  </pic:spPr>
                </pic:pic>
              </a:graphicData>
            </a:graphic>
          </wp:inline>
        </w:drawing>
      </w:r>
    </w:p>
    <w:p w14:paraId="3723F777" w14:textId="4CF02A55"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22</w:t>
      </w:r>
      <w:r>
        <w:rPr>
          <w:noProof/>
        </w:rPr>
        <w:fldChar w:fldCharType="end"/>
      </w:r>
      <w:r>
        <w:t xml:space="preserve"> - Зона эксплуатационной ответственности </w:t>
      </w:r>
      <w:r w:rsidR="00397071">
        <w:t>МКП «Лотошинское ЖКХ»</w:t>
      </w:r>
      <w:r>
        <w:t xml:space="preserve"> (котельная №21)</w:t>
      </w:r>
    </w:p>
    <w:p w14:paraId="79D95FBA" w14:textId="77777777" w:rsidR="00FC5CAE" w:rsidRPr="00F74B7A" w:rsidRDefault="00FC5CAE" w:rsidP="00FC5CAE"/>
    <w:p w14:paraId="233A580F" w14:textId="77777777" w:rsidR="00FC5CAE" w:rsidRDefault="00FC5CAE" w:rsidP="00FC5CAE">
      <w:pPr>
        <w:pStyle w:val="afffa"/>
        <w:keepNext/>
        <w:jc w:val="center"/>
      </w:pPr>
      <w:r>
        <w:rPr>
          <w:noProof/>
        </w:rPr>
        <w:drawing>
          <wp:inline distT="0" distB="0" distL="0" distR="0" wp14:anchorId="1D08F44A" wp14:editId="7B908549">
            <wp:extent cx="4362450" cy="4269175"/>
            <wp:effectExtent l="0" t="0" r="0" b="0"/>
            <wp:docPr id="22" name="Рисунок 2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157">
                      <a:extLst>
                        <a:ext uri="{28A0092B-C50C-407E-A947-70E740481C1C}">
                          <a14:useLocalDpi xmlns:a14="http://schemas.microsoft.com/office/drawing/2010/main" val="0"/>
                        </a:ext>
                      </a:extLst>
                    </a:blip>
                    <a:stretch>
                      <a:fillRect/>
                    </a:stretch>
                  </pic:blipFill>
                  <pic:spPr>
                    <a:xfrm>
                      <a:off x="0" y="0"/>
                      <a:ext cx="4365124" cy="4271792"/>
                    </a:xfrm>
                    <a:prstGeom prst="rect">
                      <a:avLst/>
                    </a:prstGeom>
                  </pic:spPr>
                </pic:pic>
              </a:graphicData>
            </a:graphic>
          </wp:inline>
        </w:drawing>
      </w:r>
    </w:p>
    <w:p w14:paraId="10510A19" w14:textId="27C5FA42"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23</w:t>
      </w:r>
      <w:r>
        <w:rPr>
          <w:noProof/>
        </w:rPr>
        <w:fldChar w:fldCharType="end"/>
      </w:r>
      <w:r>
        <w:t xml:space="preserve"> - Зона эксплуатационной ответственности </w:t>
      </w:r>
      <w:r w:rsidR="00397071">
        <w:t>МКП «Лотошинское ЖКХ»</w:t>
      </w:r>
      <w:r>
        <w:t xml:space="preserve"> (котельная №22) </w:t>
      </w:r>
    </w:p>
    <w:p w14:paraId="0FFD21F9" w14:textId="77777777" w:rsidR="00FC5CAE" w:rsidRDefault="00FC5CAE" w:rsidP="00FC5CAE">
      <w:pPr>
        <w:pStyle w:val="afffa"/>
        <w:jc w:val="center"/>
      </w:pPr>
    </w:p>
    <w:p w14:paraId="7D0D0C78" w14:textId="77777777" w:rsidR="00FC5CAE" w:rsidRDefault="00FC5CAE" w:rsidP="00FC5CAE">
      <w:pPr>
        <w:pStyle w:val="afffa"/>
        <w:keepNext/>
        <w:jc w:val="center"/>
      </w:pPr>
      <w:r>
        <w:rPr>
          <w:noProof/>
        </w:rPr>
        <w:lastRenderedPageBreak/>
        <w:drawing>
          <wp:inline distT="0" distB="0" distL="0" distR="0" wp14:anchorId="72562984" wp14:editId="6E83B1A6">
            <wp:extent cx="4267200" cy="3857997"/>
            <wp:effectExtent l="0" t="0" r="0" b="9525"/>
            <wp:docPr id="23" name="Рисунок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58">
                      <a:extLst>
                        <a:ext uri="{28A0092B-C50C-407E-A947-70E740481C1C}">
                          <a14:useLocalDpi xmlns:a14="http://schemas.microsoft.com/office/drawing/2010/main" val="0"/>
                        </a:ext>
                      </a:extLst>
                    </a:blip>
                    <a:stretch>
                      <a:fillRect/>
                    </a:stretch>
                  </pic:blipFill>
                  <pic:spPr>
                    <a:xfrm>
                      <a:off x="0" y="0"/>
                      <a:ext cx="4270730" cy="3861188"/>
                    </a:xfrm>
                    <a:prstGeom prst="rect">
                      <a:avLst/>
                    </a:prstGeom>
                  </pic:spPr>
                </pic:pic>
              </a:graphicData>
            </a:graphic>
          </wp:inline>
        </w:drawing>
      </w:r>
    </w:p>
    <w:p w14:paraId="78A44E94" w14:textId="37A22F77" w:rsidR="00FC5CAE" w:rsidRDefault="00FC5CAE" w:rsidP="00FC5CAE">
      <w:pPr>
        <w:pStyle w:val="afffa"/>
        <w:jc w:val="center"/>
      </w:pPr>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24</w:t>
      </w:r>
      <w:r>
        <w:rPr>
          <w:noProof/>
        </w:rPr>
        <w:fldChar w:fldCharType="end"/>
      </w:r>
      <w:r>
        <w:t xml:space="preserve"> - Зона эксплуатационной ответственности </w:t>
      </w:r>
      <w:r w:rsidR="00397071">
        <w:t>МКП «Лотошинское ЖКХ»</w:t>
      </w:r>
      <w:r>
        <w:t xml:space="preserve"> (котельная №23)</w:t>
      </w:r>
    </w:p>
    <w:p w14:paraId="52676EB0" w14:textId="77777777" w:rsidR="00FC5CAE" w:rsidRPr="007D06F5" w:rsidRDefault="00FC5CAE" w:rsidP="00FC5CAE"/>
    <w:p w14:paraId="650E3791" w14:textId="77777777" w:rsidR="00FC5CAE" w:rsidRDefault="00FC5CAE" w:rsidP="00FC5CAE">
      <w:pPr>
        <w:pStyle w:val="afffa"/>
        <w:keepNext/>
        <w:jc w:val="center"/>
      </w:pPr>
      <w:r>
        <w:rPr>
          <w:noProof/>
        </w:rPr>
        <w:drawing>
          <wp:inline distT="0" distB="0" distL="0" distR="0" wp14:anchorId="4D432185" wp14:editId="2369BAAB">
            <wp:extent cx="5867791" cy="4414330"/>
            <wp:effectExtent l="0" t="0" r="0" b="5715"/>
            <wp:docPr id="24" name="Рисунок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59">
                      <a:extLst>
                        <a:ext uri="{28A0092B-C50C-407E-A947-70E740481C1C}">
                          <a14:useLocalDpi xmlns:a14="http://schemas.microsoft.com/office/drawing/2010/main" val="0"/>
                        </a:ext>
                      </a:extLst>
                    </a:blip>
                    <a:stretch>
                      <a:fillRect/>
                    </a:stretch>
                  </pic:blipFill>
                  <pic:spPr>
                    <a:xfrm>
                      <a:off x="0" y="0"/>
                      <a:ext cx="5867791" cy="4414330"/>
                    </a:xfrm>
                    <a:prstGeom prst="rect">
                      <a:avLst/>
                    </a:prstGeom>
                  </pic:spPr>
                </pic:pic>
              </a:graphicData>
            </a:graphic>
          </wp:inline>
        </w:drawing>
      </w:r>
    </w:p>
    <w:p w14:paraId="6D76A983" w14:textId="164EBB63" w:rsidR="00FC5CAE" w:rsidRDefault="00FC5CAE" w:rsidP="00FC5CAE">
      <w:pPr>
        <w:pStyle w:val="afffa"/>
        <w:jc w:val="center"/>
      </w:pPr>
      <w:bookmarkStart w:id="14" w:name="_Ref45270501"/>
      <w:r>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25</w:t>
      </w:r>
      <w:r>
        <w:rPr>
          <w:noProof/>
        </w:rPr>
        <w:fldChar w:fldCharType="end"/>
      </w:r>
      <w:bookmarkEnd w:id="14"/>
      <w:r>
        <w:t xml:space="preserve"> - Зона эксплуатационной ответственности </w:t>
      </w:r>
      <w:r w:rsidR="00397071">
        <w:t>МКП «Лотошинское ЖКХ»</w:t>
      </w:r>
      <w:r>
        <w:t xml:space="preserve"> (котельная №24)</w:t>
      </w:r>
    </w:p>
    <w:p w14:paraId="7C51FFBF" w14:textId="77777777" w:rsidR="00FC5CAE" w:rsidRDefault="00FC5CAE" w:rsidP="00FC5CAE"/>
    <w:p w14:paraId="70CD37A6" w14:textId="77777777" w:rsidR="00FC5CAE" w:rsidRDefault="00FC5CAE" w:rsidP="00FC5CAE"/>
    <w:bookmarkEnd w:id="12"/>
    <w:p w14:paraId="1996A2E9" w14:textId="77777777" w:rsidR="00FC5CAE" w:rsidRPr="002E53E7" w:rsidRDefault="00FC5CAE" w:rsidP="00FC5CAE">
      <w:pPr>
        <w:pStyle w:val="Maximyz2"/>
        <w:rPr>
          <w:i/>
        </w:rPr>
      </w:pPr>
      <w:r w:rsidRPr="002E53E7">
        <w:lastRenderedPageBreak/>
        <w:t>Зоной действия системы теплоснабжения является территория городского округа или её часть, границы которой устанавливаются по наиболее удаленным точкам подключения потребителей к тепловым сетям, входящим в схему теплоснабжения. Зона действия источника тепловой энергии – территория городского округа или ее часть, границы которой устанавливаются закрытыми секционирующими задвижками тепловой сети системы теплоснабжения. Если система теплоснабжения образована на базе единственного источника теплоты, то границы его (источника) зоны действия совпадают с границами системы теплоснабжения. Такие системы теплоснабжения принято назвать изолированными</w:t>
      </w:r>
      <w:r w:rsidRPr="002E53E7">
        <w:rPr>
          <w:i/>
        </w:rPr>
        <w:t>.</w:t>
      </w:r>
    </w:p>
    <w:p w14:paraId="6813634F" w14:textId="332F6AD1" w:rsidR="00FC5CAE" w:rsidRDefault="00FC5CAE" w:rsidP="00FC5CAE">
      <w:pPr>
        <w:pStyle w:val="Maximyz2"/>
      </w:pPr>
      <w:r>
        <w:t xml:space="preserve">Зоны действия источников теплоснабжения </w:t>
      </w:r>
      <w:r w:rsidR="00B21971">
        <w:t>муниципального округа Лотошино</w:t>
      </w:r>
      <w:r>
        <w:t xml:space="preserve"> совпадают с эксплуатационными зонами и приведены на рисунках</w:t>
      </w:r>
      <w:r w:rsidR="003A5603">
        <w:t xml:space="preserve"> </w:t>
      </w:r>
      <w:r w:rsidR="003A5603">
        <w:fldChar w:fldCharType="begin"/>
      </w:r>
      <w:r w:rsidR="003A5603">
        <w:instrText xml:space="preserve"> REF _Ref141104556 \h  \* MERGEFORMAT </w:instrText>
      </w:r>
      <w:r w:rsidR="003A5603">
        <w:fldChar w:fldCharType="separate"/>
      </w:r>
      <w:r w:rsidR="00723C2D" w:rsidRPr="00723C2D">
        <w:rPr>
          <w:vanish/>
        </w:rPr>
        <w:t xml:space="preserve">Рисунок </w:t>
      </w:r>
      <w:r w:rsidR="00723C2D">
        <w:rPr>
          <w:noProof/>
        </w:rPr>
        <w:t>3</w:t>
      </w:r>
      <w:r w:rsidR="00723C2D">
        <w:t>.</w:t>
      </w:r>
      <w:r w:rsidR="00723C2D">
        <w:rPr>
          <w:noProof/>
        </w:rPr>
        <w:t>2</w:t>
      </w:r>
      <w:r w:rsidR="003A5603">
        <w:fldChar w:fldCharType="end"/>
      </w:r>
      <w:r>
        <w:t xml:space="preserve"> - </w:t>
      </w:r>
      <w:r>
        <w:fldChar w:fldCharType="begin"/>
      </w:r>
      <w:r>
        <w:instrText xml:space="preserve"> REF _Ref45270501 \h  \* MERGEFORMAT </w:instrText>
      </w:r>
      <w:r>
        <w:fldChar w:fldCharType="separate"/>
      </w:r>
      <w:r w:rsidR="00723C2D" w:rsidRPr="00723C2D">
        <w:rPr>
          <w:vanish/>
        </w:rPr>
        <w:t xml:space="preserve">Рисунок </w:t>
      </w:r>
      <w:r w:rsidR="00723C2D">
        <w:rPr>
          <w:noProof/>
        </w:rPr>
        <w:t>3</w:t>
      </w:r>
      <w:r w:rsidR="00723C2D">
        <w:t>.</w:t>
      </w:r>
      <w:r w:rsidR="00723C2D">
        <w:rPr>
          <w:noProof/>
        </w:rPr>
        <w:t>25</w:t>
      </w:r>
      <w:r>
        <w:fldChar w:fldCharType="end"/>
      </w:r>
      <w:r>
        <w:t>.</w:t>
      </w:r>
    </w:p>
    <w:p w14:paraId="04FBA31B" w14:textId="4D034D2E" w:rsidR="00FC5CAE" w:rsidRDefault="00FC5CAE" w:rsidP="00FC5CAE">
      <w:pPr>
        <w:pStyle w:val="Maximyz2"/>
        <w:ind w:firstLine="708"/>
      </w:pPr>
      <w:r w:rsidRPr="002E53E7">
        <w:t xml:space="preserve">Расположение источников тепловой энергии </w:t>
      </w:r>
      <w:r w:rsidR="00B21971">
        <w:t>муниципального округа Лотошино</w:t>
      </w:r>
      <w:r>
        <w:t xml:space="preserve"> </w:t>
      </w:r>
      <w:r w:rsidRPr="002E53E7">
        <w:t>приведено на рисунк</w:t>
      </w:r>
      <w:r>
        <w:t xml:space="preserve">е </w:t>
      </w:r>
      <w:r w:rsidR="003A5603">
        <w:fldChar w:fldCharType="begin"/>
      </w:r>
      <w:r w:rsidR="003A5603">
        <w:instrText xml:space="preserve"> REF _Ref141104542 \h  \* MERGEFORMAT </w:instrText>
      </w:r>
      <w:r w:rsidR="003A5603">
        <w:fldChar w:fldCharType="separate"/>
      </w:r>
      <w:r w:rsidR="00723C2D" w:rsidRPr="00723C2D">
        <w:rPr>
          <w:vanish/>
        </w:rPr>
        <w:t xml:space="preserve">Рисунок </w:t>
      </w:r>
      <w:r w:rsidR="00723C2D">
        <w:rPr>
          <w:noProof/>
        </w:rPr>
        <w:t>3</w:t>
      </w:r>
      <w:r w:rsidR="00723C2D">
        <w:t>.</w:t>
      </w:r>
      <w:r w:rsidR="00723C2D">
        <w:rPr>
          <w:noProof/>
        </w:rPr>
        <w:t>26</w:t>
      </w:r>
      <w:r w:rsidR="003A5603">
        <w:fldChar w:fldCharType="end"/>
      </w:r>
      <w:r w:rsidR="003A5603">
        <w:t>.</w:t>
      </w:r>
    </w:p>
    <w:p w14:paraId="44ACF6A9" w14:textId="77777777" w:rsidR="00FC5CAE" w:rsidRPr="002E53E7" w:rsidRDefault="00FC5CAE" w:rsidP="00FC5CAE">
      <w:pPr>
        <w:pStyle w:val="Maximyz2"/>
        <w:ind w:firstLine="0"/>
      </w:pPr>
      <w:r w:rsidRPr="005005F6">
        <w:rPr>
          <w:noProof/>
        </w:rPr>
        <w:drawing>
          <wp:inline distT="0" distB="0" distL="0" distR="0" wp14:anchorId="2F64F424" wp14:editId="4EF6E11E">
            <wp:extent cx="5940425" cy="4700657"/>
            <wp:effectExtent l="0" t="0" r="3175" b="5080"/>
            <wp:docPr id="16" name="Рисунок 16" descr="C:\Users\kb01\Downloads\Вс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kb01\Downloads\Всё.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40425" cy="4700657"/>
                    </a:xfrm>
                    <a:prstGeom prst="rect">
                      <a:avLst/>
                    </a:prstGeom>
                    <a:noFill/>
                    <a:ln>
                      <a:noFill/>
                    </a:ln>
                  </pic:spPr>
                </pic:pic>
              </a:graphicData>
            </a:graphic>
          </wp:inline>
        </w:drawing>
      </w:r>
    </w:p>
    <w:p w14:paraId="3A7F7F8C" w14:textId="77777777" w:rsidR="00FC5CAE" w:rsidRDefault="00FC5CAE" w:rsidP="00FC5CAE">
      <w:pPr>
        <w:pStyle w:val="afffa"/>
        <w:jc w:val="center"/>
      </w:pPr>
      <w:bookmarkStart w:id="15" w:name="_Hlk514583"/>
    </w:p>
    <w:p w14:paraId="484CE2A5" w14:textId="3BC13913" w:rsidR="00FC5CAE" w:rsidRPr="002E53E7" w:rsidRDefault="00FC5CAE" w:rsidP="00FC5CAE">
      <w:pPr>
        <w:pStyle w:val="afffa"/>
        <w:jc w:val="center"/>
      </w:pPr>
      <w:bookmarkStart w:id="16" w:name="_Ref141104542"/>
      <w:r w:rsidRPr="002E53E7">
        <w:t xml:space="preserve">Рисунок </w:t>
      </w:r>
      <w:r>
        <w:rPr>
          <w:noProof/>
        </w:rPr>
        <w:fldChar w:fldCharType="begin"/>
      </w:r>
      <w:r>
        <w:rPr>
          <w:noProof/>
        </w:rPr>
        <w:instrText xml:space="preserve"> STYLEREF 1 \s </w:instrText>
      </w:r>
      <w:r>
        <w:rPr>
          <w:noProof/>
        </w:rPr>
        <w:fldChar w:fldCharType="separate"/>
      </w:r>
      <w:r w:rsidR="00723C2D">
        <w:rPr>
          <w:noProof/>
        </w:rPr>
        <w:t>3</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23C2D">
        <w:rPr>
          <w:noProof/>
        </w:rPr>
        <w:t>26</w:t>
      </w:r>
      <w:r>
        <w:rPr>
          <w:noProof/>
        </w:rPr>
        <w:fldChar w:fldCharType="end"/>
      </w:r>
      <w:bookmarkEnd w:id="16"/>
      <w:r w:rsidRPr="002E53E7">
        <w:t xml:space="preserve"> </w:t>
      </w:r>
      <w:r>
        <w:t>–</w:t>
      </w:r>
      <w:r w:rsidRPr="002E53E7">
        <w:t xml:space="preserve"> Расположение источников тепловой энергии</w:t>
      </w:r>
      <w:r>
        <w:t xml:space="preserve"> на территории</w:t>
      </w:r>
      <w:r w:rsidRPr="002E53E7">
        <w:t xml:space="preserve"> </w:t>
      </w:r>
      <w:r w:rsidR="00B21971">
        <w:t>муниципального округа Лотошино</w:t>
      </w:r>
      <w:r>
        <w:t xml:space="preserve"> </w:t>
      </w:r>
    </w:p>
    <w:p w14:paraId="489FA40A" w14:textId="77777777" w:rsidR="00FC5CAE" w:rsidRPr="00F961D6" w:rsidRDefault="00FC5CAE" w:rsidP="00FC5CAE"/>
    <w:bookmarkEnd w:id="15"/>
    <w:p w14:paraId="7E7AE1FF" w14:textId="1503BB3F" w:rsidR="000D143D" w:rsidRDefault="000D143D" w:rsidP="0005126A">
      <w:pPr>
        <w:pStyle w:val="Maximyz2"/>
        <w:rPr>
          <w:lang w:eastAsia="en-US"/>
        </w:rPr>
      </w:pPr>
    </w:p>
    <w:p w14:paraId="4B3309FF" w14:textId="77777777" w:rsidR="00FC5CAE" w:rsidRDefault="00FC5CAE" w:rsidP="0005126A">
      <w:pPr>
        <w:pStyle w:val="Maximyz2"/>
        <w:rPr>
          <w:lang w:eastAsia="en-US"/>
        </w:rPr>
      </w:pPr>
    </w:p>
    <w:p w14:paraId="01BFBAF7" w14:textId="790B731D" w:rsidR="0005126A" w:rsidRPr="003E5280" w:rsidRDefault="0005126A" w:rsidP="00AE58FA">
      <w:pPr>
        <w:pStyle w:val="Maximyz21"/>
      </w:pPr>
      <w:bookmarkStart w:id="17" w:name="_Toc204699383"/>
      <w:proofErr w:type="spellStart"/>
      <w:r w:rsidRPr="003E5280">
        <w:t>Паспортизация</w:t>
      </w:r>
      <w:proofErr w:type="spellEnd"/>
      <w:r w:rsidRPr="003E5280">
        <w:t xml:space="preserve"> </w:t>
      </w:r>
      <w:proofErr w:type="spellStart"/>
      <w:r w:rsidRPr="003E5280">
        <w:t>объектов</w:t>
      </w:r>
      <w:proofErr w:type="spellEnd"/>
      <w:r w:rsidRPr="003E5280">
        <w:t xml:space="preserve"> </w:t>
      </w:r>
      <w:proofErr w:type="spellStart"/>
      <w:r w:rsidRPr="003E5280">
        <w:t>системы</w:t>
      </w:r>
      <w:proofErr w:type="spellEnd"/>
      <w:r w:rsidRPr="003E5280">
        <w:t xml:space="preserve"> </w:t>
      </w:r>
      <w:proofErr w:type="spellStart"/>
      <w:r w:rsidRPr="003E5280">
        <w:t>теплоснабжения</w:t>
      </w:r>
      <w:bookmarkEnd w:id="17"/>
      <w:proofErr w:type="spellEnd"/>
    </w:p>
    <w:p w14:paraId="31EFB153" w14:textId="530EF1DC" w:rsidR="00FC5CAE" w:rsidRDefault="00FC5CAE" w:rsidP="00FC5CAE">
      <w:pPr>
        <w:pStyle w:val="Maximyz2"/>
        <w:spacing w:after="240"/>
      </w:pPr>
      <w:r w:rsidRPr="00FC5CAE">
        <w:t xml:space="preserve">Перечень источников тепловой энергии, включенных в электронную модель </w:t>
      </w:r>
      <w:r w:rsidR="00B21971">
        <w:t>муниципального округа Лотошино</w:t>
      </w:r>
      <w:r w:rsidRPr="00FC5CAE">
        <w:t xml:space="preserve">, представлен </w:t>
      </w:r>
      <w:r w:rsidRPr="00483970">
        <w:t>в таблиц</w:t>
      </w:r>
      <w:r w:rsidR="00DC0D69">
        <w:t>е</w:t>
      </w:r>
      <w:r>
        <w:t xml:space="preserve"> </w:t>
      </w:r>
      <w:r w:rsidR="00DC0D69">
        <w:fldChar w:fldCharType="begin"/>
      </w:r>
      <w:r w:rsidR="00DC0D69">
        <w:instrText xml:space="preserve"> REF _Ref134367330 \h  \* MERGEFORMAT </w:instrText>
      </w:r>
      <w:r w:rsidR="00DC0D69">
        <w:fldChar w:fldCharType="separate"/>
      </w:r>
      <w:r w:rsidR="00723C2D" w:rsidRPr="00723C2D">
        <w:rPr>
          <w:vanish/>
        </w:rPr>
        <w:t xml:space="preserve">Таблица </w:t>
      </w:r>
      <w:r w:rsidR="00723C2D">
        <w:rPr>
          <w:noProof/>
        </w:rPr>
        <w:t>3</w:t>
      </w:r>
      <w:r w:rsidR="00723C2D">
        <w:t>.</w:t>
      </w:r>
      <w:r w:rsidR="00723C2D">
        <w:rPr>
          <w:noProof/>
        </w:rPr>
        <w:t>3</w:t>
      </w:r>
      <w:r w:rsidR="00DC0D69">
        <w:fldChar w:fldCharType="end"/>
      </w:r>
      <w:r w:rsidR="00DC0D69">
        <w:t>.</w:t>
      </w:r>
    </w:p>
    <w:p w14:paraId="53729784" w14:textId="58D2EA1A" w:rsidR="00FC5CAE" w:rsidRPr="001111BE" w:rsidRDefault="00FC5CAE" w:rsidP="00FC5CAE">
      <w:pPr>
        <w:pStyle w:val="afffa"/>
        <w:keepNext/>
      </w:pPr>
      <w:bookmarkStart w:id="18" w:name="_Ref134367330"/>
      <w:r w:rsidRPr="001111BE">
        <w:t xml:space="preserve">Таблица </w:t>
      </w:r>
      <w:r w:rsidR="001E5786">
        <w:fldChar w:fldCharType="begin"/>
      </w:r>
      <w:r w:rsidR="001E5786">
        <w:instrText xml:space="preserve"> STY</w:instrText>
      </w:r>
      <w:r w:rsidR="001E5786">
        <w:instrText xml:space="preserve">LEREF 1 \s </w:instrText>
      </w:r>
      <w:r w:rsidR="001E5786">
        <w:fldChar w:fldCharType="separate"/>
      </w:r>
      <w:r w:rsidR="00723C2D">
        <w:rPr>
          <w:noProof/>
        </w:rPr>
        <w:t>3</w:t>
      </w:r>
      <w:r w:rsidR="001E5786">
        <w:rPr>
          <w:noProof/>
        </w:rPr>
        <w:fldChar w:fldCharType="end"/>
      </w:r>
      <w:r>
        <w:t>.</w:t>
      </w:r>
      <w:r w:rsidR="001E5786">
        <w:fldChar w:fldCharType="begin"/>
      </w:r>
      <w:r w:rsidR="001E5786">
        <w:instrText xml:space="preserve"> SEQ Таблица \* ARABIC \s 1 </w:instrText>
      </w:r>
      <w:r w:rsidR="001E5786">
        <w:fldChar w:fldCharType="separate"/>
      </w:r>
      <w:r w:rsidR="00723C2D">
        <w:rPr>
          <w:noProof/>
        </w:rPr>
        <w:t>3</w:t>
      </w:r>
      <w:r w:rsidR="001E5786">
        <w:rPr>
          <w:noProof/>
        </w:rPr>
        <w:fldChar w:fldCharType="end"/>
      </w:r>
      <w:bookmarkEnd w:id="18"/>
      <w:r w:rsidRPr="001111BE">
        <w:t xml:space="preserve"> </w:t>
      </w:r>
      <w:r>
        <w:t>–</w:t>
      </w:r>
      <w:r w:rsidRPr="001111BE">
        <w:t xml:space="preserve"> </w:t>
      </w:r>
      <w:r w:rsidRPr="00FC5CAE">
        <w:t>Перечень источников тепловой энергии, включенных в электронную модель</w:t>
      </w:r>
      <w:r>
        <w:t xml:space="preserve"> </w:t>
      </w:r>
      <w:r w:rsidR="00B21971">
        <w:t>муниципального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
        <w:gridCol w:w="695"/>
        <w:gridCol w:w="1916"/>
        <w:gridCol w:w="2653"/>
        <w:gridCol w:w="3467"/>
      </w:tblGrid>
      <w:tr w:rsidR="00FC5CAE" w:rsidRPr="00270A13" w14:paraId="243F27E0" w14:textId="77777777" w:rsidTr="00FC5CAE">
        <w:trPr>
          <w:trHeight w:val="283"/>
          <w:tblHeader/>
        </w:trPr>
        <w:tc>
          <w:tcPr>
            <w:tcW w:w="0" w:type="auto"/>
            <w:shd w:val="clear" w:color="auto" w:fill="auto"/>
            <w:vAlign w:val="center"/>
            <w:hideMark/>
          </w:tcPr>
          <w:p w14:paraId="6E2B7F0A" w14:textId="77777777" w:rsidR="00FC5CAE" w:rsidRPr="00270A13" w:rsidRDefault="00FC5CAE" w:rsidP="00FC5CAE">
            <w:pPr>
              <w:jc w:val="center"/>
              <w:rPr>
                <w:bCs/>
                <w:color w:val="000000"/>
                <w:sz w:val="20"/>
                <w:szCs w:val="20"/>
              </w:rPr>
            </w:pPr>
            <w:r w:rsidRPr="00270A13">
              <w:rPr>
                <w:bCs/>
                <w:color w:val="000000"/>
                <w:sz w:val="20"/>
                <w:szCs w:val="20"/>
              </w:rPr>
              <w:t>№ п/п</w:t>
            </w:r>
          </w:p>
        </w:tc>
        <w:tc>
          <w:tcPr>
            <w:tcW w:w="0" w:type="auto"/>
            <w:vAlign w:val="center"/>
          </w:tcPr>
          <w:p w14:paraId="15B5858B" w14:textId="77777777" w:rsidR="00FC5CAE" w:rsidRPr="00270A13" w:rsidRDefault="00FC5CAE" w:rsidP="00FC5CAE">
            <w:pPr>
              <w:jc w:val="center"/>
              <w:rPr>
                <w:bCs/>
                <w:color w:val="000000"/>
                <w:sz w:val="20"/>
                <w:szCs w:val="20"/>
              </w:rPr>
            </w:pPr>
            <w:r w:rsidRPr="00270A13">
              <w:rPr>
                <w:bCs/>
                <w:color w:val="000000"/>
                <w:sz w:val="20"/>
                <w:szCs w:val="20"/>
              </w:rPr>
              <w:t>№ п/</w:t>
            </w:r>
            <w:proofErr w:type="spellStart"/>
            <w:r w:rsidRPr="00270A13">
              <w:rPr>
                <w:bCs/>
                <w:color w:val="000000"/>
                <w:sz w:val="20"/>
                <w:szCs w:val="20"/>
              </w:rPr>
              <w:t>сх</w:t>
            </w:r>
            <w:proofErr w:type="spellEnd"/>
          </w:p>
        </w:tc>
        <w:tc>
          <w:tcPr>
            <w:tcW w:w="1916" w:type="dxa"/>
            <w:shd w:val="clear" w:color="auto" w:fill="auto"/>
            <w:vAlign w:val="center"/>
            <w:hideMark/>
          </w:tcPr>
          <w:p w14:paraId="6FD0CFFA" w14:textId="77777777" w:rsidR="00FC5CAE" w:rsidRPr="00270A13" w:rsidRDefault="00FC5CAE" w:rsidP="00FC5CAE">
            <w:pPr>
              <w:jc w:val="center"/>
              <w:rPr>
                <w:bCs/>
                <w:color w:val="000000"/>
                <w:sz w:val="20"/>
                <w:szCs w:val="20"/>
              </w:rPr>
            </w:pPr>
            <w:r w:rsidRPr="00270A13">
              <w:rPr>
                <w:bCs/>
                <w:color w:val="000000"/>
                <w:sz w:val="20"/>
                <w:szCs w:val="20"/>
              </w:rPr>
              <w:t>Название котельной</w:t>
            </w:r>
          </w:p>
        </w:tc>
        <w:tc>
          <w:tcPr>
            <w:tcW w:w="2653" w:type="dxa"/>
            <w:shd w:val="clear" w:color="auto" w:fill="auto"/>
            <w:vAlign w:val="center"/>
            <w:hideMark/>
          </w:tcPr>
          <w:p w14:paraId="38C7A9A6" w14:textId="77777777" w:rsidR="00FC5CAE" w:rsidRPr="00270A13" w:rsidRDefault="00FC5CAE" w:rsidP="00FC5CAE">
            <w:pPr>
              <w:jc w:val="center"/>
              <w:rPr>
                <w:bCs/>
                <w:color w:val="000000"/>
                <w:sz w:val="20"/>
                <w:szCs w:val="20"/>
              </w:rPr>
            </w:pPr>
            <w:r w:rsidRPr="00270A13">
              <w:rPr>
                <w:bCs/>
                <w:color w:val="000000"/>
                <w:sz w:val="20"/>
                <w:szCs w:val="20"/>
              </w:rPr>
              <w:t>Адрес</w:t>
            </w:r>
          </w:p>
        </w:tc>
        <w:tc>
          <w:tcPr>
            <w:tcW w:w="0" w:type="auto"/>
            <w:shd w:val="clear" w:color="auto" w:fill="auto"/>
            <w:vAlign w:val="center"/>
            <w:hideMark/>
          </w:tcPr>
          <w:p w14:paraId="5EC41AA5" w14:textId="77777777" w:rsidR="00FC5CAE" w:rsidRPr="00270A13" w:rsidRDefault="00FC5CAE" w:rsidP="00FC5CAE">
            <w:pPr>
              <w:jc w:val="center"/>
              <w:rPr>
                <w:bCs/>
                <w:color w:val="000000"/>
                <w:sz w:val="20"/>
                <w:szCs w:val="20"/>
              </w:rPr>
            </w:pPr>
            <w:r w:rsidRPr="00270A13">
              <w:rPr>
                <w:bCs/>
                <w:color w:val="000000"/>
                <w:sz w:val="20"/>
                <w:szCs w:val="20"/>
              </w:rPr>
              <w:t>Зона действия</w:t>
            </w:r>
          </w:p>
        </w:tc>
      </w:tr>
      <w:tr w:rsidR="00FF4618" w:rsidRPr="00270A13" w14:paraId="0D769F0F" w14:textId="77777777" w:rsidTr="00B21971">
        <w:trPr>
          <w:trHeight w:val="283"/>
        </w:trPr>
        <w:tc>
          <w:tcPr>
            <w:tcW w:w="0" w:type="auto"/>
            <w:shd w:val="clear" w:color="auto" w:fill="auto"/>
            <w:vAlign w:val="center"/>
            <w:hideMark/>
          </w:tcPr>
          <w:p w14:paraId="25E9807D" w14:textId="77777777" w:rsidR="00FF4618" w:rsidRPr="00270A13" w:rsidRDefault="00FF4618" w:rsidP="00FF4618">
            <w:pPr>
              <w:jc w:val="center"/>
              <w:rPr>
                <w:color w:val="000000"/>
                <w:sz w:val="20"/>
                <w:szCs w:val="20"/>
              </w:rPr>
            </w:pPr>
            <w:r w:rsidRPr="00270A13">
              <w:rPr>
                <w:color w:val="000000"/>
                <w:sz w:val="20"/>
                <w:szCs w:val="20"/>
              </w:rPr>
              <w:t>1</w:t>
            </w:r>
          </w:p>
        </w:tc>
        <w:tc>
          <w:tcPr>
            <w:tcW w:w="0" w:type="auto"/>
            <w:vAlign w:val="center"/>
          </w:tcPr>
          <w:p w14:paraId="09F2F329" w14:textId="77777777" w:rsidR="00FF4618" w:rsidRPr="00270A13" w:rsidRDefault="00FF4618" w:rsidP="00FF4618">
            <w:pPr>
              <w:jc w:val="center"/>
              <w:rPr>
                <w:color w:val="000000"/>
                <w:sz w:val="20"/>
                <w:szCs w:val="20"/>
              </w:rPr>
            </w:pPr>
            <w:r w:rsidRPr="00270A13">
              <w:rPr>
                <w:color w:val="000000"/>
                <w:sz w:val="20"/>
                <w:szCs w:val="20"/>
              </w:rPr>
              <w:t>1</w:t>
            </w:r>
          </w:p>
        </w:tc>
        <w:tc>
          <w:tcPr>
            <w:tcW w:w="1916" w:type="dxa"/>
            <w:shd w:val="clear" w:color="auto" w:fill="auto"/>
            <w:vAlign w:val="center"/>
          </w:tcPr>
          <w:p w14:paraId="486724C4" w14:textId="77777777" w:rsidR="00FF4618" w:rsidRPr="00270A13" w:rsidRDefault="00FF4618" w:rsidP="00FF4618">
            <w:pPr>
              <w:jc w:val="center"/>
              <w:rPr>
                <w:color w:val="000000"/>
                <w:sz w:val="20"/>
                <w:szCs w:val="20"/>
              </w:rPr>
            </w:pPr>
            <w:r w:rsidRPr="00270A13">
              <w:rPr>
                <w:sz w:val="20"/>
                <w:szCs w:val="20"/>
              </w:rPr>
              <w:t>Котельная №1</w:t>
            </w:r>
          </w:p>
        </w:tc>
        <w:tc>
          <w:tcPr>
            <w:tcW w:w="2653" w:type="dxa"/>
            <w:shd w:val="clear" w:color="auto" w:fill="auto"/>
          </w:tcPr>
          <w:p w14:paraId="37FA47DF" w14:textId="125F5B0F"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xml:space="preserve">, </w:t>
            </w:r>
            <w:proofErr w:type="spellStart"/>
            <w:r>
              <w:rPr>
                <w:sz w:val="20"/>
                <w:szCs w:val="20"/>
              </w:rPr>
              <w:t>рп</w:t>
            </w:r>
            <w:proofErr w:type="spellEnd"/>
            <w:r>
              <w:rPr>
                <w:sz w:val="20"/>
                <w:szCs w:val="20"/>
              </w:rPr>
              <w:t xml:space="preserve">. Лотошино, </w:t>
            </w:r>
            <w:r w:rsidRPr="009B1386">
              <w:rPr>
                <w:sz w:val="20"/>
                <w:szCs w:val="20"/>
              </w:rPr>
              <w:t>Микрорайон, д.9</w:t>
            </w:r>
          </w:p>
        </w:tc>
        <w:tc>
          <w:tcPr>
            <w:tcW w:w="0" w:type="auto"/>
            <w:shd w:val="clear" w:color="auto" w:fill="auto"/>
          </w:tcPr>
          <w:p w14:paraId="17A41998" w14:textId="77777777" w:rsidR="00FF4618" w:rsidRPr="00270A13" w:rsidRDefault="00FF4618" w:rsidP="00FF4618">
            <w:pPr>
              <w:rPr>
                <w:color w:val="000000"/>
                <w:sz w:val="20"/>
                <w:szCs w:val="20"/>
              </w:rPr>
            </w:pPr>
            <w:r w:rsidRPr="00270A13">
              <w:rPr>
                <w:sz w:val="20"/>
                <w:szCs w:val="20"/>
              </w:rPr>
              <w:t xml:space="preserve">В границах улиц </w:t>
            </w:r>
            <w:proofErr w:type="spellStart"/>
            <w:r w:rsidRPr="00270A13">
              <w:rPr>
                <w:sz w:val="20"/>
                <w:szCs w:val="20"/>
              </w:rPr>
              <w:t>Калиниа</w:t>
            </w:r>
            <w:proofErr w:type="spellEnd"/>
            <w:r w:rsidRPr="00270A13">
              <w:rPr>
                <w:sz w:val="20"/>
                <w:szCs w:val="20"/>
              </w:rPr>
              <w:t xml:space="preserve"> и </w:t>
            </w:r>
            <w:proofErr w:type="spellStart"/>
            <w:r w:rsidRPr="00270A13">
              <w:rPr>
                <w:sz w:val="20"/>
                <w:szCs w:val="20"/>
              </w:rPr>
              <w:t>Сушзаводска</w:t>
            </w:r>
            <w:r>
              <w:rPr>
                <w:sz w:val="20"/>
                <w:szCs w:val="20"/>
              </w:rPr>
              <w:t>я</w:t>
            </w:r>
            <w:proofErr w:type="spellEnd"/>
          </w:p>
        </w:tc>
      </w:tr>
      <w:tr w:rsidR="00FF4618" w:rsidRPr="00270A13" w14:paraId="4E85FA2F" w14:textId="77777777" w:rsidTr="00B21971">
        <w:trPr>
          <w:trHeight w:val="283"/>
        </w:trPr>
        <w:tc>
          <w:tcPr>
            <w:tcW w:w="0" w:type="auto"/>
            <w:shd w:val="clear" w:color="auto" w:fill="auto"/>
            <w:vAlign w:val="center"/>
            <w:hideMark/>
          </w:tcPr>
          <w:p w14:paraId="1AC0B6D4" w14:textId="77777777" w:rsidR="00FF4618" w:rsidRPr="00270A13" w:rsidRDefault="00FF4618" w:rsidP="00FF4618">
            <w:pPr>
              <w:jc w:val="center"/>
              <w:rPr>
                <w:color w:val="000000"/>
                <w:sz w:val="20"/>
                <w:szCs w:val="20"/>
              </w:rPr>
            </w:pPr>
            <w:r w:rsidRPr="00270A13">
              <w:rPr>
                <w:color w:val="000000"/>
                <w:sz w:val="20"/>
                <w:szCs w:val="20"/>
              </w:rPr>
              <w:t>2</w:t>
            </w:r>
          </w:p>
        </w:tc>
        <w:tc>
          <w:tcPr>
            <w:tcW w:w="0" w:type="auto"/>
            <w:vAlign w:val="center"/>
          </w:tcPr>
          <w:p w14:paraId="6E329537" w14:textId="77777777" w:rsidR="00FF4618" w:rsidRPr="00270A13" w:rsidRDefault="00FF4618" w:rsidP="00FF4618">
            <w:pPr>
              <w:jc w:val="center"/>
              <w:rPr>
                <w:color w:val="000000"/>
                <w:sz w:val="20"/>
                <w:szCs w:val="20"/>
              </w:rPr>
            </w:pPr>
            <w:r w:rsidRPr="00270A13">
              <w:rPr>
                <w:color w:val="000000"/>
                <w:sz w:val="20"/>
                <w:szCs w:val="20"/>
              </w:rPr>
              <w:t>2</w:t>
            </w:r>
          </w:p>
        </w:tc>
        <w:tc>
          <w:tcPr>
            <w:tcW w:w="1916" w:type="dxa"/>
            <w:shd w:val="clear" w:color="auto" w:fill="auto"/>
            <w:vAlign w:val="center"/>
          </w:tcPr>
          <w:p w14:paraId="259353A5" w14:textId="77777777" w:rsidR="00FF4618" w:rsidRPr="00270A13" w:rsidRDefault="00FF4618" w:rsidP="00FF4618">
            <w:pPr>
              <w:jc w:val="center"/>
              <w:rPr>
                <w:color w:val="000000"/>
                <w:sz w:val="20"/>
                <w:szCs w:val="20"/>
              </w:rPr>
            </w:pPr>
            <w:r w:rsidRPr="00270A13">
              <w:rPr>
                <w:sz w:val="20"/>
                <w:szCs w:val="20"/>
              </w:rPr>
              <w:t>Котельная №2а</w:t>
            </w:r>
          </w:p>
        </w:tc>
        <w:tc>
          <w:tcPr>
            <w:tcW w:w="2653" w:type="dxa"/>
            <w:shd w:val="clear" w:color="auto" w:fill="auto"/>
          </w:tcPr>
          <w:p w14:paraId="1FFCB3BD" w14:textId="62F60BF8"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п. Кировский, ул. Волоколамское шоссе, д.4</w:t>
            </w:r>
          </w:p>
        </w:tc>
        <w:tc>
          <w:tcPr>
            <w:tcW w:w="0" w:type="auto"/>
            <w:shd w:val="clear" w:color="auto" w:fill="auto"/>
          </w:tcPr>
          <w:p w14:paraId="3C88287C" w14:textId="77777777" w:rsidR="00FF4618" w:rsidRPr="00270A13" w:rsidRDefault="00FF4618" w:rsidP="00FF4618">
            <w:pPr>
              <w:rPr>
                <w:color w:val="000000"/>
                <w:sz w:val="20"/>
                <w:szCs w:val="20"/>
              </w:rPr>
            </w:pPr>
            <w:r w:rsidRPr="00270A13">
              <w:rPr>
                <w:sz w:val="20"/>
                <w:szCs w:val="20"/>
              </w:rPr>
              <w:t xml:space="preserve">В границах улиц Лесная, Луговая и </w:t>
            </w:r>
            <w:proofErr w:type="spellStart"/>
            <w:r w:rsidRPr="00270A13">
              <w:rPr>
                <w:sz w:val="20"/>
                <w:szCs w:val="20"/>
              </w:rPr>
              <w:t>Волоколоамсое</w:t>
            </w:r>
            <w:proofErr w:type="spellEnd"/>
            <w:r w:rsidRPr="00270A13">
              <w:rPr>
                <w:sz w:val="20"/>
                <w:szCs w:val="20"/>
              </w:rPr>
              <w:t xml:space="preserve"> шоссе</w:t>
            </w:r>
          </w:p>
        </w:tc>
      </w:tr>
      <w:tr w:rsidR="00FF4618" w:rsidRPr="00270A13" w14:paraId="7F009B35" w14:textId="77777777" w:rsidTr="00B21971">
        <w:trPr>
          <w:trHeight w:val="283"/>
        </w:trPr>
        <w:tc>
          <w:tcPr>
            <w:tcW w:w="0" w:type="auto"/>
            <w:shd w:val="clear" w:color="auto" w:fill="auto"/>
            <w:vAlign w:val="center"/>
            <w:hideMark/>
          </w:tcPr>
          <w:p w14:paraId="04DBAE73" w14:textId="77777777" w:rsidR="00FF4618" w:rsidRPr="00270A13" w:rsidRDefault="00FF4618" w:rsidP="00FF4618">
            <w:pPr>
              <w:jc w:val="center"/>
              <w:rPr>
                <w:color w:val="000000"/>
                <w:sz w:val="20"/>
                <w:szCs w:val="20"/>
              </w:rPr>
            </w:pPr>
            <w:r w:rsidRPr="00270A13">
              <w:rPr>
                <w:color w:val="000000"/>
                <w:sz w:val="20"/>
                <w:szCs w:val="20"/>
              </w:rPr>
              <w:t>3</w:t>
            </w:r>
          </w:p>
        </w:tc>
        <w:tc>
          <w:tcPr>
            <w:tcW w:w="0" w:type="auto"/>
            <w:vAlign w:val="center"/>
          </w:tcPr>
          <w:p w14:paraId="7AC02F4A" w14:textId="77777777" w:rsidR="00FF4618" w:rsidRPr="00270A13" w:rsidRDefault="00FF4618" w:rsidP="00FF4618">
            <w:pPr>
              <w:jc w:val="center"/>
              <w:rPr>
                <w:color w:val="000000"/>
                <w:sz w:val="20"/>
                <w:szCs w:val="20"/>
              </w:rPr>
            </w:pPr>
            <w:r w:rsidRPr="00270A13">
              <w:rPr>
                <w:color w:val="000000"/>
                <w:sz w:val="20"/>
                <w:szCs w:val="20"/>
              </w:rPr>
              <w:t>3</w:t>
            </w:r>
          </w:p>
        </w:tc>
        <w:tc>
          <w:tcPr>
            <w:tcW w:w="1916" w:type="dxa"/>
            <w:shd w:val="clear" w:color="auto" w:fill="auto"/>
            <w:vAlign w:val="center"/>
          </w:tcPr>
          <w:p w14:paraId="39E32EF5" w14:textId="77777777" w:rsidR="00FF4618" w:rsidRPr="00270A13" w:rsidRDefault="00FF4618" w:rsidP="00FF4618">
            <w:pPr>
              <w:jc w:val="center"/>
              <w:rPr>
                <w:color w:val="000000"/>
                <w:sz w:val="20"/>
                <w:szCs w:val="20"/>
              </w:rPr>
            </w:pPr>
            <w:r w:rsidRPr="00270A13">
              <w:rPr>
                <w:sz w:val="20"/>
                <w:szCs w:val="20"/>
              </w:rPr>
              <w:t>Котельная №3а</w:t>
            </w:r>
          </w:p>
        </w:tc>
        <w:tc>
          <w:tcPr>
            <w:tcW w:w="2653" w:type="dxa"/>
            <w:shd w:val="clear" w:color="auto" w:fill="auto"/>
          </w:tcPr>
          <w:p w14:paraId="5B8D3742" w14:textId="7B8229CC"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w:t>
            </w:r>
            <w:r>
              <w:rPr>
                <w:sz w:val="20"/>
                <w:szCs w:val="20"/>
              </w:rPr>
              <w:t xml:space="preserve"> </w:t>
            </w:r>
            <w:proofErr w:type="spellStart"/>
            <w:r>
              <w:rPr>
                <w:sz w:val="20"/>
                <w:szCs w:val="20"/>
              </w:rPr>
              <w:t>рп</w:t>
            </w:r>
            <w:proofErr w:type="spellEnd"/>
            <w:r>
              <w:rPr>
                <w:sz w:val="20"/>
                <w:szCs w:val="20"/>
              </w:rPr>
              <w:t>. Лотошино,</w:t>
            </w:r>
            <w:r w:rsidRPr="009B1386">
              <w:rPr>
                <w:sz w:val="20"/>
                <w:szCs w:val="20"/>
              </w:rPr>
              <w:t xml:space="preserve"> ул. Западная, д.1</w:t>
            </w:r>
          </w:p>
        </w:tc>
        <w:tc>
          <w:tcPr>
            <w:tcW w:w="0" w:type="auto"/>
            <w:shd w:val="clear" w:color="auto" w:fill="auto"/>
          </w:tcPr>
          <w:p w14:paraId="538DB90A" w14:textId="77777777" w:rsidR="00FF4618" w:rsidRPr="00270A13" w:rsidRDefault="00FF4618" w:rsidP="00FF4618">
            <w:pPr>
              <w:rPr>
                <w:color w:val="000000"/>
                <w:sz w:val="20"/>
                <w:szCs w:val="20"/>
              </w:rPr>
            </w:pPr>
            <w:r w:rsidRPr="00270A13">
              <w:rPr>
                <w:sz w:val="20"/>
                <w:szCs w:val="20"/>
              </w:rPr>
              <w:t xml:space="preserve">В границах улиц Западная, 1 </w:t>
            </w:r>
            <w:proofErr w:type="spellStart"/>
            <w:r w:rsidRPr="00270A13">
              <w:rPr>
                <w:sz w:val="20"/>
                <w:szCs w:val="20"/>
              </w:rPr>
              <w:t>Льнозаводская</w:t>
            </w:r>
            <w:proofErr w:type="spellEnd"/>
            <w:r w:rsidRPr="00270A13">
              <w:rPr>
                <w:sz w:val="20"/>
                <w:szCs w:val="20"/>
              </w:rPr>
              <w:t xml:space="preserve"> и Калинина</w:t>
            </w:r>
          </w:p>
        </w:tc>
      </w:tr>
      <w:tr w:rsidR="00FF4618" w:rsidRPr="00270A13" w14:paraId="3347DC52" w14:textId="77777777" w:rsidTr="00B21971">
        <w:trPr>
          <w:trHeight w:val="283"/>
        </w:trPr>
        <w:tc>
          <w:tcPr>
            <w:tcW w:w="0" w:type="auto"/>
            <w:shd w:val="clear" w:color="auto" w:fill="auto"/>
            <w:vAlign w:val="center"/>
            <w:hideMark/>
          </w:tcPr>
          <w:p w14:paraId="554F33A4" w14:textId="77777777" w:rsidR="00FF4618" w:rsidRPr="00270A13" w:rsidRDefault="00FF4618" w:rsidP="00FF4618">
            <w:pPr>
              <w:jc w:val="center"/>
              <w:rPr>
                <w:color w:val="000000"/>
                <w:sz w:val="20"/>
                <w:szCs w:val="20"/>
              </w:rPr>
            </w:pPr>
            <w:r w:rsidRPr="00270A13">
              <w:rPr>
                <w:color w:val="000000"/>
                <w:sz w:val="20"/>
                <w:szCs w:val="20"/>
              </w:rPr>
              <w:t>4</w:t>
            </w:r>
          </w:p>
        </w:tc>
        <w:tc>
          <w:tcPr>
            <w:tcW w:w="0" w:type="auto"/>
            <w:vAlign w:val="center"/>
          </w:tcPr>
          <w:p w14:paraId="5A7D104A" w14:textId="77777777" w:rsidR="00FF4618" w:rsidRPr="00270A13" w:rsidRDefault="00FF4618" w:rsidP="00FF4618">
            <w:pPr>
              <w:jc w:val="center"/>
              <w:rPr>
                <w:color w:val="000000"/>
                <w:sz w:val="20"/>
                <w:szCs w:val="20"/>
              </w:rPr>
            </w:pPr>
            <w:r w:rsidRPr="00270A13">
              <w:rPr>
                <w:color w:val="000000"/>
                <w:sz w:val="20"/>
                <w:szCs w:val="20"/>
              </w:rPr>
              <w:t>4</w:t>
            </w:r>
          </w:p>
        </w:tc>
        <w:tc>
          <w:tcPr>
            <w:tcW w:w="1916" w:type="dxa"/>
            <w:shd w:val="clear" w:color="auto" w:fill="auto"/>
            <w:vAlign w:val="center"/>
          </w:tcPr>
          <w:p w14:paraId="0AE6CE70" w14:textId="77777777" w:rsidR="00FF4618" w:rsidRPr="00270A13" w:rsidRDefault="00FF4618" w:rsidP="00FF4618">
            <w:pPr>
              <w:jc w:val="center"/>
              <w:rPr>
                <w:color w:val="000000"/>
                <w:sz w:val="20"/>
                <w:szCs w:val="20"/>
              </w:rPr>
            </w:pPr>
            <w:r w:rsidRPr="00270A13">
              <w:rPr>
                <w:sz w:val="20"/>
                <w:szCs w:val="20"/>
              </w:rPr>
              <w:t>Котельная №4</w:t>
            </w:r>
          </w:p>
        </w:tc>
        <w:tc>
          <w:tcPr>
            <w:tcW w:w="2653" w:type="dxa"/>
            <w:shd w:val="clear" w:color="auto" w:fill="auto"/>
          </w:tcPr>
          <w:p w14:paraId="538A5336" w14:textId="195DD1D5"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xml:space="preserve">, </w:t>
            </w:r>
            <w:proofErr w:type="spellStart"/>
            <w:r>
              <w:rPr>
                <w:sz w:val="20"/>
                <w:szCs w:val="20"/>
              </w:rPr>
              <w:t>рп</w:t>
            </w:r>
            <w:proofErr w:type="spellEnd"/>
            <w:r>
              <w:rPr>
                <w:sz w:val="20"/>
                <w:szCs w:val="20"/>
              </w:rPr>
              <w:t xml:space="preserve">, Лотошино, </w:t>
            </w:r>
            <w:r w:rsidRPr="009B1386">
              <w:rPr>
                <w:sz w:val="20"/>
                <w:szCs w:val="20"/>
              </w:rPr>
              <w:t>ул. Спортивная, д. 9</w:t>
            </w:r>
          </w:p>
        </w:tc>
        <w:tc>
          <w:tcPr>
            <w:tcW w:w="0" w:type="auto"/>
            <w:shd w:val="clear" w:color="auto" w:fill="auto"/>
          </w:tcPr>
          <w:p w14:paraId="7CA7251E" w14:textId="77777777" w:rsidR="00FF4618" w:rsidRPr="00270A13" w:rsidRDefault="00FF4618" w:rsidP="00FF4618">
            <w:pPr>
              <w:rPr>
                <w:color w:val="000000"/>
                <w:sz w:val="20"/>
                <w:szCs w:val="20"/>
              </w:rPr>
            </w:pPr>
            <w:r w:rsidRPr="00270A13">
              <w:rPr>
                <w:sz w:val="20"/>
                <w:szCs w:val="20"/>
              </w:rPr>
              <w:t>В границах улиц Калинина, Спортивная и Парковая</w:t>
            </w:r>
          </w:p>
        </w:tc>
      </w:tr>
      <w:tr w:rsidR="00FF4618" w:rsidRPr="00270A13" w14:paraId="7170B4E9" w14:textId="77777777" w:rsidTr="00B21971">
        <w:trPr>
          <w:trHeight w:val="283"/>
        </w:trPr>
        <w:tc>
          <w:tcPr>
            <w:tcW w:w="0" w:type="auto"/>
            <w:shd w:val="clear" w:color="auto" w:fill="auto"/>
            <w:vAlign w:val="center"/>
            <w:hideMark/>
          </w:tcPr>
          <w:p w14:paraId="66DC0955" w14:textId="77777777" w:rsidR="00FF4618" w:rsidRPr="00270A13" w:rsidRDefault="00FF4618" w:rsidP="00FF4618">
            <w:pPr>
              <w:jc w:val="center"/>
              <w:rPr>
                <w:color w:val="000000"/>
                <w:sz w:val="20"/>
                <w:szCs w:val="20"/>
              </w:rPr>
            </w:pPr>
            <w:r w:rsidRPr="00270A13">
              <w:rPr>
                <w:color w:val="000000"/>
                <w:sz w:val="20"/>
                <w:szCs w:val="20"/>
              </w:rPr>
              <w:t>5</w:t>
            </w:r>
          </w:p>
        </w:tc>
        <w:tc>
          <w:tcPr>
            <w:tcW w:w="0" w:type="auto"/>
            <w:vAlign w:val="center"/>
          </w:tcPr>
          <w:p w14:paraId="225EF007" w14:textId="77777777" w:rsidR="00FF4618" w:rsidRPr="00270A13" w:rsidRDefault="00FF4618" w:rsidP="00FF4618">
            <w:pPr>
              <w:jc w:val="center"/>
              <w:rPr>
                <w:color w:val="000000"/>
                <w:sz w:val="20"/>
                <w:szCs w:val="20"/>
              </w:rPr>
            </w:pPr>
            <w:r w:rsidRPr="00270A13">
              <w:rPr>
                <w:color w:val="000000"/>
                <w:sz w:val="20"/>
                <w:szCs w:val="20"/>
              </w:rPr>
              <w:t>5</w:t>
            </w:r>
          </w:p>
        </w:tc>
        <w:tc>
          <w:tcPr>
            <w:tcW w:w="1916" w:type="dxa"/>
            <w:shd w:val="clear" w:color="auto" w:fill="auto"/>
            <w:vAlign w:val="center"/>
          </w:tcPr>
          <w:p w14:paraId="2F2AF078" w14:textId="77777777" w:rsidR="00FF4618" w:rsidRPr="00270A13" w:rsidRDefault="00FF4618" w:rsidP="00FF4618">
            <w:pPr>
              <w:jc w:val="center"/>
              <w:rPr>
                <w:color w:val="000000"/>
                <w:sz w:val="20"/>
                <w:szCs w:val="20"/>
              </w:rPr>
            </w:pPr>
            <w:r w:rsidRPr="00270A13">
              <w:rPr>
                <w:sz w:val="20"/>
                <w:szCs w:val="20"/>
              </w:rPr>
              <w:t>Котельная №5</w:t>
            </w:r>
          </w:p>
        </w:tc>
        <w:tc>
          <w:tcPr>
            <w:tcW w:w="2653" w:type="dxa"/>
            <w:shd w:val="clear" w:color="auto" w:fill="auto"/>
          </w:tcPr>
          <w:p w14:paraId="1D5800B7" w14:textId="35D30D7C"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с. Микулино, ул. Школьная д.18</w:t>
            </w:r>
          </w:p>
        </w:tc>
        <w:tc>
          <w:tcPr>
            <w:tcW w:w="0" w:type="auto"/>
            <w:shd w:val="clear" w:color="auto" w:fill="auto"/>
          </w:tcPr>
          <w:p w14:paraId="54202D25" w14:textId="77777777" w:rsidR="00FF4618" w:rsidRPr="00270A13" w:rsidRDefault="00FF4618" w:rsidP="00FF4618">
            <w:pPr>
              <w:rPr>
                <w:color w:val="000000"/>
                <w:sz w:val="20"/>
                <w:szCs w:val="20"/>
              </w:rPr>
            </w:pPr>
            <w:r w:rsidRPr="00270A13">
              <w:rPr>
                <w:sz w:val="20"/>
                <w:szCs w:val="20"/>
              </w:rPr>
              <w:t>В границах улиц Парковая и Школьная</w:t>
            </w:r>
          </w:p>
        </w:tc>
      </w:tr>
      <w:tr w:rsidR="00FF4618" w:rsidRPr="00270A13" w14:paraId="0357217E" w14:textId="77777777" w:rsidTr="00B21971">
        <w:trPr>
          <w:trHeight w:val="283"/>
        </w:trPr>
        <w:tc>
          <w:tcPr>
            <w:tcW w:w="0" w:type="auto"/>
            <w:shd w:val="clear" w:color="auto" w:fill="auto"/>
            <w:vAlign w:val="center"/>
          </w:tcPr>
          <w:p w14:paraId="0BD951FF" w14:textId="77777777" w:rsidR="00FF4618" w:rsidRPr="00270A13" w:rsidRDefault="00FF4618" w:rsidP="00FF4618">
            <w:pPr>
              <w:jc w:val="center"/>
              <w:rPr>
                <w:color w:val="000000"/>
                <w:sz w:val="20"/>
                <w:szCs w:val="20"/>
              </w:rPr>
            </w:pPr>
            <w:r w:rsidRPr="00270A13">
              <w:rPr>
                <w:color w:val="000000"/>
                <w:sz w:val="20"/>
                <w:szCs w:val="20"/>
              </w:rPr>
              <w:t>6</w:t>
            </w:r>
          </w:p>
        </w:tc>
        <w:tc>
          <w:tcPr>
            <w:tcW w:w="0" w:type="auto"/>
            <w:vAlign w:val="center"/>
          </w:tcPr>
          <w:p w14:paraId="2B2B6726" w14:textId="77777777" w:rsidR="00FF4618" w:rsidRPr="00270A13" w:rsidRDefault="00FF4618" w:rsidP="00FF4618">
            <w:pPr>
              <w:jc w:val="center"/>
              <w:rPr>
                <w:color w:val="000000"/>
                <w:sz w:val="20"/>
                <w:szCs w:val="20"/>
              </w:rPr>
            </w:pPr>
            <w:r w:rsidRPr="00270A13">
              <w:rPr>
                <w:color w:val="000000"/>
                <w:sz w:val="20"/>
                <w:szCs w:val="20"/>
              </w:rPr>
              <w:t>6</w:t>
            </w:r>
          </w:p>
        </w:tc>
        <w:tc>
          <w:tcPr>
            <w:tcW w:w="1916" w:type="dxa"/>
            <w:shd w:val="clear" w:color="auto" w:fill="auto"/>
            <w:vAlign w:val="center"/>
          </w:tcPr>
          <w:p w14:paraId="3B20E988" w14:textId="77777777" w:rsidR="00FF4618" w:rsidRPr="00270A13" w:rsidRDefault="00FF4618" w:rsidP="00FF4618">
            <w:pPr>
              <w:jc w:val="center"/>
              <w:rPr>
                <w:color w:val="000000"/>
                <w:sz w:val="20"/>
                <w:szCs w:val="20"/>
              </w:rPr>
            </w:pPr>
            <w:r w:rsidRPr="00270A13">
              <w:rPr>
                <w:sz w:val="20"/>
                <w:szCs w:val="20"/>
              </w:rPr>
              <w:t>Котельная №6</w:t>
            </w:r>
          </w:p>
        </w:tc>
        <w:tc>
          <w:tcPr>
            <w:tcW w:w="2653" w:type="dxa"/>
            <w:shd w:val="clear" w:color="auto" w:fill="auto"/>
          </w:tcPr>
          <w:p w14:paraId="78ABE03E" w14:textId="6267CD3C"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w:t>
            </w:r>
            <w:r>
              <w:rPr>
                <w:sz w:val="20"/>
                <w:szCs w:val="20"/>
              </w:rPr>
              <w:t xml:space="preserve"> </w:t>
            </w:r>
            <w:proofErr w:type="spellStart"/>
            <w:r>
              <w:rPr>
                <w:sz w:val="20"/>
                <w:szCs w:val="20"/>
              </w:rPr>
              <w:t>рп</w:t>
            </w:r>
            <w:proofErr w:type="spellEnd"/>
            <w:r>
              <w:rPr>
                <w:sz w:val="20"/>
                <w:szCs w:val="20"/>
              </w:rPr>
              <w:t>. Лотошино,</w:t>
            </w:r>
            <w:r w:rsidRPr="009B1386">
              <w:rPr>
                <w:sz w:val="20"/>
                <w:szCs w:val="20"/>
              </w:rPr>
              <w:t xml:space="preserve"> </w:t>
            </w:r>
            <w:proofErr w:type="spellStart"/>
            <w:r w:rsidRPr="009B1386">
              <w:rPr>
                <w:sz w:val="20"/>
                <w:szCs w:val="20"/>
              </w:rPr>
              <w:t>ул</w:t>
            </w:r>
            <w:proofErr w:type="spellEnd"/>
            <w:r w:rsidRPr="009B1386">
              <w:rPr>
                <w:sz w:val="20"/>
                <w:szCs w:val="20"/>
              </w:rPr>
              <w:t xml:space="preserve"> 2-я Ветеринарная, д.23</w:t>
            </w:r>
          </w:p>
        </w:tc>
        <w:tc>
          <w:tcPr>
            <w:tcW w:w="0" w:type="auto"/>
            <w:shd w:val="clear" w:color="auto" w:fill="auto"/>
          </w:tcPr>
          <w:p w14:paraId="74C6A28E" w14:textId="77777777" w:rsidR="00FF4618" w:rsidRPr="00270A13" w:rsidRDefault="00FF4618" w:rsidP="00FF4618">
            <w:pPr>
              <w:rPr>
                <w:color w:val="000000"/>
                <w:sz w:val="20"/>
                <w:szCs w:val="20"/>
              </w:rPr>
            </w:pPr>
            <w:r w:rsidRPr="00270A13">
              <w:rPr>
                <w:sz w:val="20"/>
                <w:szCs w:val="20"/>
              </w:rPr>
              <w:t>Вдоль улицы Ветеринарной</w:t>
            </w:r>
          </w:p>
        </w:tc>
      </w:tr>
      <w:tr w:rsidR="00FF4618" w:rsidRPr="00270A13" w14:paraId="2CCEB743" w14:textId="77777777" w:rsidTr="00B21971">
        <w:trPr>
          <w:trHeight w:val="283"/>
        </w:trPr>
        <w:tc>
          <w:tcPr>
            <w:tcW w:w="0" w:type="auto"/>
            <w:shd w:val="clear" w:color="auto" w:fill="auto"/>
            <w:vAlign w:val="center"/>
          </w:tcPr>
          <w:p w14:paraId="40AC94A6" w14:textId="77777777" w:rsidR="00FF4618" w:rsidRPr="00270A13" w:rsidRDefault="00FF4618" w:rsidP="00FF4618">
            <w:pPr>
              <w:jc w:val="center"/>
              <w:rPr>
                <w:color w:val="000000"/>
                <w:sz w:val="20"/>
                <w:szCs w:val="20"/>
              </w:rPr>
            </w:pPr>
            <w:r w:rsidRPr="00270A13">
              <w:rPr>
                <w:color w:val="000000"/>
                <w:sz w:val="20"/>
                <w:szCs w:val="20"/>
              </w:rPr>
              <w:t>7</w:t>
            </w:r>
          </w:p>
        </w:tc>
        <w:tc>
          <w:tcPr>
            <w:tcW w:w="0" w:type="auto"/>
            <w:vAlign w:val="center"/>
          </w:tcPr>
          <w:p w14:paraId="37CF6EC9" w14:textId="77777777" w:rsidR="00FF4618" w:rsidRPr="00270A13" w:rsidRDefault="00FF4618" w:rsidP="00FF4618">
            <w:pPr>
              <w:jc w:val="center"/>
              <w:rPr>
                <w:color w:val="000000"/>
                <w:sz w:val="20"/>
                <w:szCs w:val="20"/>
              </w:rPr>
            </w:pPr>
            <w:r w:rsidRPr="00270A13">
              <w:rPr>
                <w:color w:val="000000"/>
                <w:sz w:val="20"/>
                <w:szCs w:val="20"/>
              </w:rPr>
              <w:t>7</w:t>
            </w:r>
          </w:p>
        </w:tc>
        <w:tc>
          <w:tcPr>
            <w:tcW w:w="1916" w:type="dxa"/>
            <w:shd w:val="clear" w:color="auto" w:fill="auto"/>
            <w:vAlign w:val="center"/>
          </w:tcPr>
          <w:p w14:paraId="2BD9DDA0" w14:textId="77777777" w:rsidR="00FF4618" w:rsidRPr="00270A13" w:rsidRDefault="00FF4618" w:rsidP="00FF4618">
            <w:pPr>
              <w:jc w:val="center"/>
              <w:rPr>
                <w:color w:val="000000"/>
                <w:sz w:val="20"/>
                <w:szCs w:val="20"/>
              </w:rPr>
            </w:pPr>
            <w:r w:rsidRPr="00270A13">
              <w:rPr>
                <w:sz w:val="20"/>
                <w:szCs w:val="20"/>
              </w:rPr>
              <w:t>Котельная №7</w:t>
            </w:r>
          </w:p>
        </w:tc>
        <w:tc>
          <w:tcPr>
            <w:tcW w:w="2653" w:type="dxa"/>
            <w:shd w:val="clear" w:color="auto" w:fill="auto"/>
          </w:tcPr>
          <w:p w14:paraId="60181D56" w14:textId="0C6965C4"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xml:space="preserve">, п. </w:t>
            </w:r>
            <w:proofErr w:type="spellStart"/>
            <w:r w:rsidRPr="009B1386">
              <w:rPr>
                <w:sz w:val="20"/>
                <w:szCs w:val="20"/>
              </w:rPr>
              <w:t>Новолотошино</w:t>
            </w:r>
            <w:proofErr w:type="spellEnd"/>
            <w:r w:rsidRPr="009B1386">
              <w:rPr>
                <w:sz w:val="20"/>
                <w:szCs w:val="20"/>
              </w:rPr>
              <w:t>, д.35</w:t>
            </w:r>
            <w:r>
              <w:rPr>
                <w:sz w:val="20"/>
                <w:szCs w:val="20"/>
              </w:rPr>
              <w:t>,</w:t>
            </w:r>
            <w:r>
              <w:rPr>
                <w:color w:val="333333"/>
                <w:sz w:val="20"/>
                <w:szCs w:val="20"/>
                <w:shd w:val="clear" w:color="auto" w:fill="FFFFFF"/>
              </w:rPr>
              <w:t xml:space="preserve"> </w:t>
            </w:r>
            <w:proofErr w:type="spellStart"/>
            <w:r>
              <w:rPr>
                <w:color w:val="333333"/>
                <w:sz w:val="20"/>
                <w:szCs w:val="20"/>
                <w:shd w:val="clear" w:color="auto" w:fill="FFFFFF"/>
              </w:rPr>
              <w:t>помещ</w:t>
            </w:r>
            <w:proofErr w:type="spellEnd"/>
            <w:r>
              <w:rPr>
                <w:color w:val="333333"/>
                <w:sz w:val="20"/>
                <w:szCs w:val="20"/>
                <w:shd w:val="clear" w:color="auto" w:fill="FFFFFF"/>
              </w:rPr>
              <w:t>. 1</w:t>
            </w:r>
          </w:p>
        </w:tc>
        <w:tc>
          <w:tcPr>
            <w:tcW w:w="0" w:type="auto"/>
            <w:shd w:val="clear" w:color="auto" w:fill="auto"/>
          </w:tcPr>
          <w:p w14:paraId="182A60C2" w14:textId="77777777" w:rsidR="00FF4618" w:rsidRPr="00270A13" w:rsidRDefault="00FF4618" w:rsidP="00FF4618">
            <w:pPr>
              <w:rPr>
                <w:color w:val="000000"/>
                <w:sz w:val="20"/>
                <w:szCs w:val="20"/>
              </w:rPr>
            </w:pPr>
            <w:r w:rsidRPr="00270A13">
              <w:rPr>
                <w:sz w:val="20"/>
                <w:szCs w:val="20"/>
              </w:rPr>
              <w:t xml:space="preserve">Охватывает микрорайон </w:t>
            </w:r>
            <w:proofErr w:type="spellStart"/>
            <w:r w:rsidRPr="00270A13">
              <w:rPr>
                <w:sz w:val="20"/>
                <w:szCs w:val="20"/>
              </w:rPr>
              <w:t>Новолотошино</w:t>
            </w:r>
            <w:proofErr w:type="spellEnd"/>
          </w:p>
        </w:tc>
      </w:tr>
      <w:tr w:rsidR="00FF4618" w:rsidRPr="00270A13" w14:paraId="2A54E0D4" w14:textId="77777777" w:rsidTr="00B21971">
        <w:trPr>
          <w:trHeight w:val="283"/>
        </w:trPr>
        <w:tc>
          <w:tcPr>
            <w:tcW w:w="0" w:type="auto"/>
            <w:shd w:val="clear" w:color="auto" w:fill="auto"/>
            <w:vAlign w:val="center"/>
          </w:tcPr>
          <w:p w14:paraId="11595571" w14:textId="77777777" w:rsidR="00FF4618" w:rsidRPr="00270A13" w:rsidRDefault="00FF4618" w:rsidP="00FF4618">
            <w:pPr>
              <w:jc w:val="center"/>
              <w:rPr>
                <w:color w:val="000000"/>
                <w:sz w:val="20"/>
                <w:szCs w:val="20"/>
              </w:rPr>
            </w:pPr>
            <w:r w:rsidRPr="00270A13">
              <w:rPr>
                <w:color w:val="000000"/>
                <w:sz w:val="20"/>
                <w:szCs w:val="20"/>
              </w:rPr>
              <w:t>8</w:t>
            </w:r>
          </w:p>
        </w:tc>
        <w:tc>
          <w:tcPr>
            <w:tcW w:w="0" w:type="auto"/>
            <w:vAlign w:val="center"/>
          </w:tcPr>
          <w:p w14:paraId="2B2F8A32" w14:textId="77777777" w:rsidR="00FF4618" w:rsidRPr="00270A13" w:rsidRDefault="00FF4618" w:rsidP="00FF4618">
            <w:pPr>
              <w:jc w:val="center"/>
              <w:rPr>
                <w:color w:val="000000"/>
                <w:sz w:val="20"/>
                <w:szCs w:val="20"/>
              </w:rPr>
            </w:pPr>
            <w:r w:rsidRPr="00270A13">
              <w:rPr>
                <w:color w:val="000000"/>
                <w:sz w:val="20"/>
                <w:szCs w:val="20"/>
              </w:rPr>
              <w:t>8</w:t>
            </w:r>
          </w:p>
        </w:tc>
        <w:tc>
          <w:tcPr>
            <w:tcW w:w="1916" w:type="dxa"/>
            <w:shd w:val="clear" w:color="auto" w:fill="auto"/>
            <w:vAlign w:val="center"/>
          </w:tcPr>
          <w:p w14:paraId="59D57834" w14:textId="77777777" w:rsidR="00FF4618" w:rsidRPr="00270A13" w:rsidRDefault="00FF4618" w:rsidP="00FF4618">
            <w:pPr>
              <w:jc w:val="center"/>
              <w:rPr>
                <w:color w:val="000000"/>
                <w:sz w:val="20"/>
                <w:szCs w:val="20"/>
              </w:rPr>
            </w:pPr>
            <w:r w:rsidRPr="00270A13">
              <w:rPr>
                <w:sz w:val="20"/>
                <w:szCs w:val="20"/>
              </w:rPr>
              <w:t>Котельная № 8</w:t>
            </w:r>
          </w:p>
        </w:tc>
        <w:tc>
          <w:tcPr>
            <w:tcW w:w="2653" w:type="dxa"/>
            <w:shd w:val="clear" w:color="auto" w:fill="auto"/>
          </w:tcPr>
          <w:p w14:paraId="6D714D23" w14:textId="206FC744"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xml:space="preserve">, д. </w:t>
            </w:r>
            <w:proofErr w:type="spellStart"/>
            <w:r w:rsidRPr="009B1386">
              <w:rPr>
                <w:sz w:val="20"/>
                <w:szCs w:val="20"/>
              </w:rPr>
              <w:t>Монасеино</w:t>
            </w:r>
            <w:proofErr w:type="spellEnd"/>
            <w:r w:rsidRPr="009B1386">
              <w:rPr>
                <w:sz w:val="20"/>
                <w:szCs w:val="20"/>
              </w:rPr>
              <w:t>, ул. Территория школы, д.3</w:t>
            </w:r>
          </w:p>
        </w:tc>
        <w:tc>
          <w:tcPr>
            <w:tcW w:w="0" w:type="auto"/>
            <w:shd w:val="clear" w:color="auto" w:fill="auto"/>
          </w:tcPr>
          <w:p w14:paraId="2EA92749" w14:textId="77777777" w:rsidR="00FF4618" w:rsidRPr="00270A13" w:rsidRDefault="00FF4618" w:rsidP="00FF4618">
            <w:pPr>
              <w:rPr>
                <w:color w:val="000000"/>
                <w:sz w:val="20"/>
                <w:szCs w:val="20"/>
              </w:rPr>
            </w:pPr>
            <w:r w:rsidRPr="00270A13">
              <w:rPr>
                <w:sz w:val="20"/>
                <w:szCs w:val="20"/>
              </w:rPr>
              <w:t xml:space="preserve">Охватывает часть д. </w:t>
            </w:r>
            <w:proofErr w:type="spellStart"/>
            <w:r w:rsidRPr="00270A13">
              <w:rPr>
                <w:sz w:val="20"/>
                <w:szCs w:val="20"/>
              </w:rPr>
              <w:t>Монасеино</w:t>
            </w:r>
            <w:proofErr w:type="spellEnd"/>
          </w:p>
        </w:tc>
      </w:tr>
      <w:tr w:rsidR="00FF4618" w:rsidRPr="00270A13" w14:paraId="621013E8" w14:textId="77777777" w:rsidTr="00B21971">
        <w:trPr>
          <w:trHeight w:val="283"/>
        </w:trPr>
        <w:tc>
          <w:tcPr>
            <w:tcW w:w="0" w:type="auto"/>
            <w:shd w:val="clear" w:color="auto" w:fill="auto"/>
            <w:vAlign w:val="center"/>
          </w:tcPr>
          <w:p w14:paraId="1541FF88" w14:textId="77777777" w:rsidR="00FF4618" w:rsidRPr="00270A13" w:rsidRDefault="00FF4618" w:rsidP="00FF4618">
            <w:pPr>
              <w:jc w:val="center"/>
              <w:rPr>
                <w:color w:val="000000"/>
                <w:sz w:val="20"/>
                <w:szCs w:val="20"/>
              </w:rPr>
            </w:pPr>
            <w:r w:rsidRPr="00270A13">
              <w:rPr>
                <w:color w:val="000000"/>
                <w:sz w:val="20"/>
                <w:szCs w:val="20"/>
              </w:rPr>
              <w:t>9</w:t>
            </w:r>
          </w:p>
        </w:tc>
        <w:tc>
          <w:tcPr>
            <w:tcW w:w="0" w:type="auto"/>
            <w:vAlign w:val="center"/>
          </w:tcPr>
          <w:p w14:paraId="1FF4C812" w14:textId="77777777" w:rsidR="00FF4618" w:rsidRPr="00270A13" w:rsidRDefault="00FF4618" w:rsidP="00FF4618">
            <w:pPr>
              <w:jc w:val="center"/>
              <w:rPr>
                <w:color w:val="000000"/>
                <w:sz w:val="20"/>
                <w:szCs w:val="20"/>
              </w:rPr>
            </w:pPr>
            <w:r w:rsidRPr="00270A13">
              <w:rPr>
                <w:color w:val="000000"/>
                <w:sz w:val="20"/>
                <w:szCs w:val="20"/>
              </w:rPr>
              <w:t>9</w:t>
            </w:r>
          </w:p>
        </w:tc>
        <w:tc>
          <w:tcPr>
            <w:tcW w:w="1916" w:type="dxa"/>
            <w:shd w:val="clear" w:color="auto" w:fill="auto"/>
            <w:vAlign w:val="center"/>
          </w:tcPr>
          <w:p w14:paraId="0CAC0ED8" w14:textId="77777777" w:rsidR="00FF4618" w:rsidRPr="00270A13" w:rsidRDefault="00FF4618" w:rsidP="00FF4618">
            <w:pPr>
              <w:jc w:val="center"/>
              <w:rPr>
                <w:color w:val="000000"/>
                <w:sz w:val="20"/>
                <w:szCs w:val="20"/>
              </w:rPr>
            </w:pPr>
            <w:r w:rsidRPr="00270A13">
              <w:rPr>
                <w:sz w:val="20"/>
                <w:szCs w:val="20"/>
              </w:rPr>
              <w:t>Котельная №9</w:t>
            </w:r>
          </w:p>
        </w:tc>
        <w:tc>
          <w:tcPr>
            <w:tcW w:w="2653" w:type="dxa"/>
            <w:shd w:val="clear" w:color="auto" w:fill="auto"/>
          </w:tcPr>
          <w:p w14:paraId="3FC21FB4" w14:textId="3011730B"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xml:space="preserve">, </w:t>
            </w:r>
            <w:proofErr w:type="spellStart"/>
            <w:r>
              <w:rPr>
                <w:sz w:val="20"/>
                <w:szCs w:val="20"/>
              </w:rPr>
              <w:t>рп</w:t>
            </w:r>
            <w:proofErr w:type="spellEnd"/>
            <w:r>
              <w:rPr>
                <w:sz w:val="20"/>
                <w:szCs w:val="20"/>
              </w:rPr>
              <w:t xml:space="preserve">. Лотошино, </w:t>
            </w:r>
            <w:r w:rsidRPr="009B1386">
              <w:rPr>
                <w:sz w:val="20"/>
                <w:szCs w:val="20"/>
              </w:rPr>
              <w:t>ул. Тепличная, д.2</w:t>
            </w:r>
          </w:p>
        </w:tc>
        <w:tc>
          <w:tcPr>
            <w:tcW w:w="0" w:type="auto"/>
            <w:shd w:val="clear" w:color="auto" w:fill="auto"/>
          </w:tcPr>
          <w:p w14:paraId="15470ED1" w14:textId="77777777" w:rsidR="00FF4618" w:rsidRPr="00270A13" w:rsidRDefault="00FF4618" w:rsidP="00FF4618">
            <w:pPr>
              <w:rPr>
                <w:color w:val="000000"/>
                <w:sz w:val="20"/>
                <w:szCs w:val="20"/>
              </w:rPr>
            </w:pPr>
            <w:r w:rsidRPr="00270A13">
              <w:rPr>
                <w:sz w:val="20"/>
                <w:szCs w:val="20"/>
              </w:rPr>
              <w:t>Вдоль улицы Тепличная</w:t>
            </w:r>
          </w:p>
        </w:tc>
      </w:tr>
      <w:tr w:rsidR="00FF4618" w:rsidRPr="00270A13" w14:paraId="121435BB" w14:textId="77777777" w:rsidTr="00B21971">
        <w:trPr>
          <w:trHeight w:val="283"/>
        </w:trPr>
        <w:tc>
          <w:tcPr>
            <w:tcW w:w="0" w:type="auto"/>
            <w:shd w:val="clear" w:color="auto" w:fill="auto"/>
            <w:vAlign w:val="center"/>
          </w:tcPr>
          <w:p w14:paraId="1DD89D06" w14:textId="77777777" w:rsidR="00FF4618" w:rsidRPr="00270A13" w:rsidRDefault="00FF4618" w:rsidP="00FF4618">
            <w:pPr>
              <w:jc w:val="center"/>
              <w:rPr>
                <w:color w:val="000000"/>
                <w:sz w:val="20"/>
                <w:szCs w:val="20"/>
              </w:rPr>
            </w:pPr>
            <w:r w:rsidRPr="00270A13">
              <w:rPr>
                <w:color w:val="000000"/>
                <w:sz w:val="20"/>
                <w:szCs w:val="20"/>
              </w:rPr>
              <w:t>10</w:t>
            </w:r>
          </w:p>
        </w:tc>
        <w:tc>
          <w:tcPr>
            <w:tcW w:w="0" w:type="auto"/>
            <w:vAlign w:val="center"/>
          </w:tcPr>
          <w:p w14:paraId="1A0CBEAE" w14:textId="77777777" w:rsidR="00FF4618" w:rsidRPr="00270A13" w:rsidRDefault="00FF4618" w:rsidP="00FF4618">
            <w:pPr>
              <w:jc w:val="center"/>
              <w:rPr>
                <w:color w:val="000000"/>
                <w:sz w:val="20"/>
                <w:szCs w:val="20"/>
              </w:rPr>
            </w:pPr>
            <w:r w:rsidRPr="00270A13">
              <w:rPr>
                <w:color w:val="000000"/>
                <w:sz w:val="20"/>
                <w:szCs w:val="20"/>
              </w:rPr>
              <w:t>10</w:t>
            </w:r>
          </w:p>
        </w:tc>
        <w:tc>
          <w:tcPr>
            <w:tcW w:w="1916" w:type="dxa"/>
            <w:shd w:val="clear" w:color="auto" w:fill="auto"/>
            <w:vAlign w:val="center"/>
          </w:tcPr>
          <w:p w14:paraId="75FBE855" w14:textId="77777777" w:rsidR="00FF4618" w:rsidRPr="00270A13" w:rsidRDefault="00FF4618" w:rsidP="00FF4618">
            <w:pPr>
              <w:jc w:val="center"/>
              <w:rPr>
                <w:color w:val="000000"/>
                <w:sz w:val="20"/>
                <w:szCs w:val="20"/>
              </w:rPr>
            </w:pPr>
            <w:r w:rsidRPr="00270A13">
              <w:rPr>
                <w:sz w:val="20"/>
                <w:szCs w:val="20"/>
              </w:rPr>
              <w:t>Котельная №10</w:t>
            </w:r>
          </w:p>
        </w:tc>
        <w:tc>
          <w:tcPr>
            <w:tcW w:w="2653" w:type="dxa"/>
            <w:shd w:val="clear" w:color="auto" w:fill="auto"/>
          </w:tcPr>
          <w:p w14:paraId="5C0CFDE3" w14:textId="7E2847FC"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д. Ошейкино, д.121</w:t>
            </w:r>
          </w:p>
        </w:tc>
        <w:tc>
          <w:tcPr>
            <w:tcW w:w="0" w:type="auto"/>
            <w:shd w:val="clear" w:color="auto" w:fill="auto"/>
          </w:tcPr>
          <w:p w14:paraId="7974D4CA" w14:textId="77777777" w:rsidR="00FF4618" w:rsidRPr="00270A13" w:rsidRDefault="00FF4618" w:rsidP="00FF4618">
            <w:pPr>
              <w:rPr>
                <w:color w:val="000000"/>
                <w:sz w:val="20"/>
                <w:szCs w:val="20"/>
              </w:rPr>
            </w:pPr>
            <w:r w:rsidRPr="00270A13">
              <w:rPr>
                <w:sz w:val="20"/>
                <w:szCs w:val="20"/>
              </w:rPr>
              <w:t>Охватывает часть. д. Ошейкино</w:t>
            </w:r>
          </w:p>
        </w:tc>
      </w:tr>
      <w:tr w:rsidR="00FF4618" w:rsidRPr="00270A13" w14:paraId="56D7B4C6" w14:textId="77777777" w:rsidTr="00B21971">
        <w:trPr>
          <w:trHeight w:val="283"/>
        </w:trPr>
        <w:tc>
          <w:tcPr>
            <w:tcW w:w="0" w:type="auto"/>
            <w:shd w:val="clear" w:color="auto" w:fill="auto"/>
            <w:vAlign w:val="center"/>
          </w:tcPr>
          <w:p w14:paraId="2C5E1396" w14:textId="77777777" w:rsidR="00FF4618" w:rsidRPr="00270A13" w:rsidRDefault="00FF4618" w:rsidP="00FF4618">
            <w:pPr>
              <w:jc w:val="center"/>
              <w:rPr>
                <w:color w:val="000000"/>
                <w:sz w:val="20"/>
                <w:szCs w:val="20"/>
              </w:rPr>
            </w:pPr>
            <w:r w:rsidRPr="00270A13">
              <w:rPr>
                <w:color w:val="000000"/>
                <w:sz w:val="20"/>
                <w:szCs w:val="20"/>
              </w:rPr>
              <w:t>11</w:t>
            </w:r>
          </w:p>
        </w:tc>
        <w:tc>
          <w:tcPr>
            <w:tcW w:w="0" w:type="auto"/>
            <w:vAlign w:val="center"/>
          </w:tcPr>
          <w:p w14:paraId="3022345D" w14:textId="77777777" w:rsidR="00FF4618" w:rsidRPr="00270A13" w:rsidRDefault="00FF4618" w:rsidP="00FF4618">
            <w:pPr>
              <w:jc w:val="center"/>
              <w:rPr>
                <w:color w:val="000000"/>
                <w:sz w:val="20"/>
                <w:szCs w:val="20"/>
              </w:rPr>
            </w:pPr>
            <w:r w:rsidRPr="00270A13">
              <w:rPr>
                <w:color w:val="000000"/>
                <w:sz w:val="20"/>
                <w:szCs w:val="20"/>
              </w:rPr>
              <w:t>11</w:t>
            </w:r>
          </w:p>
        </w:tc>
        <w:tc>
          <w:tcPr>
            <w:tcW w:w="1916" w:type="dxa"/>
            <w:shd w:val="clear" w:color="auto" w:fill="auto"/>
            <w:vAlign w:val="center"/>
          </w:tcPr>
          <w:p w14:paraId="2B3FA994" w14:textId="77777777" w:rsidR="00FF4618" w:rsidRPr="00270A13" w:rsidRDefault="00FF4618" w:rsidP="00FF4618">
            <w:pPr>
              <w:jc w:val="center"/>
              <w:rPr>
                <w:color w:val="000000"/>
                <w:sz w:val="20"/>
                <w:szCs w:val="20"/>
              </w:rPr>
            </w:pPr>
            <w:r w:rsidRPr="00270A13">
              <w:rPr>
                <w:sz w:val="20"/>
                <w:szCs w:val="20"/>
              </w:rPr>
              <w:t>Котельная №11</w:t>
            </w:r>
          </w:p>
        </w:tc>
        <w:tc>
          <w:tcPr>
            <w:tcW w:w="2653" w:type="dxa"/>
            <w:shd w:val="clear" w:color="auto" w:fill="auto"/>
          </w:tcPr>
          <w:p w14:paraId="44596BC8" w14:textId="4A6E9849"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д. Ушаково, д.57</w:t>
            </w:r>
          </w:p>
        </w:tc>
        <w:tc>
          <w:tcPr>
            <w:tcW w:w="0" w:type="auto"/>
            <w:shd w:val="clear" w:color="auto" w:fill="auto"/>
          </w:tcPr>
          <w:p w14:paraId="3588A967" w14:textId="77777777" w:rsidR="00FF4618" w:rsidRPr="00270A13" w:rsidRDefault="00FF4618" w:rsidP="00FF4618">
            <w:pPr>
              <w:rPr>
                <w:color w:val="000000"/>
                <w:sz w:val="20"/>
                <w:szCs w:val="20"/>
              </w:rPr>
            </w:pPr>
            <w:r w:rsidRPr="00270A13">
              <w:rPr>
                <w:sz w:val="20"/>
                <w:szCs w:val="20"/>
              </w:rPr>
              <w:t>Охватывает часть д. Ушаково</w:t>
            </w:r>
          </w:p>
        </w:tc>
      </w:tr>
      <w:tr w:rsidR="00FF4618" w:rsidRPr="00270A13" w14:paraId="58CFFA21" w14:textId="77777777" w:rsidTr="00B21971">
        <w:trPr>
          <w:trHeight w:val="283"/>
        </w:trPr>
        <w:tc>
          <w:tcPr>
            <w:tcW w:w="0" w:type="auto"/>
            <w:shd w:val="clear" w:color="auto" w:fill="auto"/>
            <w:vAlign w:val="center"/>
          </w:tcPr>
          <w:p w14:paraId="2C3F0066" w14:textId="77777777" w:rsidR="00FF4618" w:rsidRPr="00270A13" w:rsidRDefault="00FF4618" w:rsidP="00FF4618">
            <w:pPr>
              <w:jc w:val="center"/>
              <w:rPr>
                <w:color w:val="000000"/>
                <w:sz w:val="20"/>
                <w:szCs w:val="20"/>
              </w:rPr>
            </w:pPr>
            <w:r w:rsidRPr="00270A13">
              <w:rPr>
                <w:color w:val="000000"/>
                <w:sz w:val="20"/>
                <w:szCs w:val="20"/>
              </w:rPr>
              <w:t>12</w:t>
            </w:r>
          </w:p>
        </w:tc>
        <w:tc>
          <w:tcPr>
            <w:tcW w:w="0" w:type="auto"/>
            <w:vAlign w:val="center"/>
          </w:tcPr>
          <w:p w14:paraId="07FF1530" w14:textId="77777777" w:rsidR="00FF4618" w:rsidRPr="00270A13" w:rsidRDefault="00FF4618" w:rsidP="00FF4618">
            <w:pPr>
              <w:jc w:val="center"/>
              <w:rPr>
                <w:color w:val="000000"/>
                <w:sz w:val="20"/>
                <w:szCs w:val="20"/>
              </w:rPr>
            </w:pPr>
            <w:r w:rsidRPr="00270A13">
              <w:rPr>
                <w:color w:val="000000"/>
                <w:sz w:val="20"/>
                <w:szCs w:val="20"/>
              </w:rPr>
              <w:t>12</w:t>
            </w:r>
          </w:p>
        </w:tc>
        <w:tc>
          <w:tcPr>
            <w:tcW w:w="1916" w:type="dxa"/>
            <w:shd w:val="clear" w:color="auto" w:fill="auto"/>
            <w:vAlign w:val="center"/>
          </w:tcPr>
          <w:p w14:paraId="5FDC7487" w14:textId="77777777" w:rsidR="00FF4618" w:rsidRPr="00270A13" w:rsidRDefault="00FF4618" w:rsidP="00FF4618">
            <w:pPr>
              <w:jc w:val="center"/>
              <w:rPr>
                <w:color w:val="000000"/>
                <w:sz w:val="20"/>
                <w:szCs w:val="20"/>
              </w:rPr>
            </w:pPr>
            <w:r w:rsidRPr="00270A13">
              <w:rPr>
                <w:sz w:val="20"/>
                <w:szCs w:val="20"/>
              </w:rPr>
              <w:t>Котельная №12</w:t>
            </w:r>
          </w:p>
        </w:tc>
        <w:tc>
          <w:tcPr>
            <w:tcW w:w="2653" w:type="dxa"/>
            <w:shd w:val="clear" w:color="auto" w:fill="auto"/>
          </w:tcPr>
          <w:p w14:paraId="276F51AF" w14:textId="7CF5D07E"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д. Савостино, ул. Школьная, д.5а</w:t>
            </w:r>
          </w:p>
        </w:tc>
        <w:tc>
          <w:tcPr>
            <w:tcW w:w="0" w:type="auto"/>
            <w:shd w:val="clear" w:color="auto" w:fill="auto"/>
          </w:tcPr>
          <w:p w14:paraId="749D7CF7" w14:textId="77777777" w:rsidR="00FF4618" w:rsidRPr="00270A13" w:rsidRDefault="00FF4618" w:rsidP="00FF4618">
            <w:pPr>
              <w:rPr>
                <w:color w:val="000000"/>
                <w:sz w:val="20"/>
                <w:szCs w:val="20"/>
              </w:rPr>
            </w:pPr>
            <w:r w:rsidRPr="00270A13">
              <w:rPr>
                <w:sz w:val="20"/>
                <w:szCs w:val="20"/>
              </w:rPr>
              <w:t>Охватывает часть д. Савостино</w:t>
            </w:r>
          </w:p>
        </w:tc>
      </w:tr>
      <w:tr w:rsidR="00FF4618" w:rsidRPr="00270A13" w14:paraId="37AB59A4" w14:textId="77777777" w:rsidTr="00B21971">
        <w:trPr>
          <w:trHeight w:val="283"/>
        </w:trPr>
        <w:tc>
          <w:tcPr>
            <w:tcW w:w="0" w:type="auto"/>
            <w:shd w:val="clear" w:color="auto" w:fill="auto"/>
            <w:vAlign w:val="center"/>
          </w:tcPr>
          <w:p w14:paraId="3DBB9B21" w14:textId="77777777" w:rsidR="00FF4618" w:rsidRPr="00270A13" w:rsidRDefault="00FF4618" w:rsidP="00FF4618">
            <w:pPr>
              <w:jc w:val="center"/>
              <w:rPr>
                <w:color w:val="000000"/>
                <w:sz w:val="20"/>
                <w:szCs w:val="20"/>
              </w:rPr>
            </w:pPr>
            <w:r w:rsidRPr="00270A13">
              <w:rPr>
                <w:color w:val="000000"/>
                <w:sz w:val="20"/>
                <w:szCs w:val="20"/>
              </w:rPr>
              <w:t>13</w:t>
            </w:r>
          </w:p>
        </w:tc>
        <w:tc>
          <w:tcPr>
            <w:tcW w:w="0" w:type="auto"/>
            <w:vAlign w:val="center"/>
          </w:tcPr>
          <w:p w14:paraId="613B2457" w14:textId="77777777" w:rsidR="00FF4618" w:rsidRPr="00270A13" w:rsidRDefault="00FF4618" w:rsidP="00FF4618">
            <w:pPr>
              <w:jc w:val="center"/>
              <w:rPr>
                <w:color w:val="000000"/>
                <w:sz w:val="20"/>
                <w:szCs w:val="20"/>
              </w:rPr>
            </w:pPr>
            <w:r w:rsidRPr="00270A13">
              <w:rPr>
                <w:color w:val="000000"/>
                <w:sz w:val="20"/>
                <w:szCs w:val="20"/>
              </w:rPr>
              <w:t>13</w:t>
            </w:r>
          </w:p>
        </w:tc>
        <w:tc>
          <w:tcPr>
            <w:tcW w:w="1916" w:type="dxa"/>
            <w:shd w:val="clear" w:color="auto" w:fill="auto"/>
            <w:vAlign w:val="center"/>
          </w:tcPr>
          <w:p w14:paraId="34EE1844" w14:textId="77777777" w:rsidR="00FF4618" w:rsidRPr="00270A13" w:rsidRDefault="00FF4618" w:rsidP="00FF4618">
            <w:pPr>
              <w:jc w:val="center"/>
              <w:rPr>
                <w:color w:val="000000"/>
                <w:sz w:val="20"/>
                <w:szCs w:val="20"/>
              </w:rPr>
            </w:pPr>
            <w:r w:rsidRPr="00270A13">
              <w:rPr>
                <w:sz w:val="20"/>
                <w:szCs w:val="20"/>
              </w:rPr>
              <w:t>Котельная №13</w:t>
            </w:r>
          </w:p>
        </w:tc>
        <w:tc>
          <w:tcPr>
            <w:tcW w:w="2653" w:type="dxa"/>
            <w:shd w:val="clear" w:color="auto" w:fill="auto"/>
          </w:tcPr>
          <w:p w14:paraId="2D25A971" w14:textId="765ED0C7"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п. Большая Сестра, д.30</w:t>
            </w:r>
          </w:p>
        </w:tc>
        <w:tc>
          <w:tcPr>
            <w:tcW w:w="0" w:type="auto"/>
            <w:shd w:val="clear" w:color="auto" w:fill="auto"/>
          </w:tcPr>
          <w:p w14:paraId="18E22B7F" w14:textId="77777777" w:rsidR="00FF4618" w:rsidRPr="00270A13" w:rsidRDefault="00FF4618" w:rsidP="00FF4618">
            <w:pPr>
              <w:rPr>
                <w:color w:val="000000"/>
                <w:sz w:val="20"/>
                <w:szCs w:val="20"/>
              </w:rPr>
            </w:pPr>
            <w:r w:rsidRPr="00270A13">
              <w:rPr>
                <w:sz w:val="20"/>
                <w:szCs w:val="20"/>
              </w:rPr>
              <w:t>Охватывает часть п. Большая Сестра</w:t>
            </w:r>
          </w:p>
        </w:tc>
      </w:tr>
      <w:tr w:rsidR="00FF4618" w:rsidRPr="00270A13" w14:paraId="44B1AF92" w14:textId="77777777" w:rsidTr="00B21971">
        <w:trPr>
          <w:trHeight w:val="283"/>
        </w:trPr>
        <w:tc>
          <w:tcPr>
            <w:tcW w:w="0" w:type="auto"/>
            <w:shd w:val="clear" w:color="auto" w:fill="auto"/>
            <w:vAlign w:val="center"/>
          </w:tcPr>
          <w:p w14:paraId="439AAC63" w14:textId="77777777" w:rsidR="00FF4618" w:rsidRPr="00270A13" w:rsidRDefault="00FF4618" w:rsidP="00FF4618">
            <w:pPr>
              <w:jc w:val="center"/>
              <w:rPr>
                <w:color w:val="000000"/>
                <w:sz w:val="20"/>
                <w:szCs w:val="20"/>
              </w:rPr>
            </w:pPr>
            <w:r w:rsidRPr="00270A13">
              <w:rPr>
                <w:color w:val="000000"/>
                <w:sz w:val="20"/>
                <w:szCs w:val="20"/>
              </w:rPr>
              <w:t>14</w:t>
            </w:r>
          </w:p>
        </w:tc>
        <w:tc>
          <w:tcPr>
            <w:tcW w:w="0" w:type="auto"/>
            <w:vAlign w:val="center"/>
          </w:tcPr>
          <w:p w14:paraId="1FD43A91" w14:textId="77777777" w:rsidR="00FF4618" w:rsidRPr="00270A13" w:rsidRDefault="00FF4618" w:rsidP="00FF4618">
            <w:pPr>
              <w:jc w:val="center"/>
              <w:rPr>
                <w:color w:val="000000"/>
                <w:sz w:val="20"/>
                <w:szCs w:val="20"/>
              </w:rPr>
            </w:pPr>
            <w:r w:rsidRPr="00270A13">
              <w:rPr>
                <w:color w:val="000000"/>
                <w:sz w:val="20"/>
                <w:szCs w:val="20"/>
              </w:rPr>
              <w:t>14</w:t>
            </w:r>
          </w:p>
        </w:tc>
        <w:tc>
          <w:tcPr>
            <w:tcW w:w="1916" w:type="dxa"/>
            <w:shd w:val="clear" w:color="auto" w:fill="auto"/>
            <w:vAlign w:val="center"/>
          </w:tcPr>
          <w:p w14:paraId="2BD79608" w14:textId="77777777" w:rsidR="00FF4618" w:rsidRPr="00270A13" w:rsidRDefault="00FF4618" w:rsidP="00FF4618">
            <w:pPr>
              <w:jc w:val="center"/>
              <w:rPr>
                <w:color w:val="000000"/>
                <w:sz w:val="20"/>
                <w:szCs w:val="20"/>
              </w:rPr>
            </w:pPr>
            <w:r w:rsidRPr="00270A13">
              <w:rPr>
                <w:sz w:val="20"/>
                <w:szCs w:val="20"/>
              </w:rPr>
              <w:t>Котельная №14</w:t>
            </w:r>
          </w:p>
        </w:tc>
        <w:tc>
          <w:tcPr>
            <w:tcW w:w="2653" w:type="dxa"/>
            <w:shd w:val="clear" w:color="auto" w:fill="auto"/>
          </w:tcPr>
          <w:p w14:paraId="08A38415" w14:textId="72E18AA4"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xml:space="preserve">, д. </w:t>
            </w:r>
            <w:proofErr w:type="spellStart"/>
            <w:r w:rsidRPr="009B1386">
              <w:rPr>
                <w:sz w:val="20"/>
                <w:szCs w:val="20"/>
              </w:rPr>
              <w:t>Михалёво</w:t>
            </w:r>
            <w:proofErr w:type="spellEnd"/>
            <w:r w:rsidRPr="009B1386">
              <w:rPr>
                <w:sz w:val="20"/>
                <w:szCs w:val="20"/>
              </w:rPr>
              <w:t>, Микрорайон, д.28</w:t>
            </w:r>
            <w:r>
              <w:rPr>
                <w:sz w:val="20"/>
                <w:szCs w:val="20"/>
              </w:rPr>
              <w:t>,</w:t>
            </w:r>
            <w:r>
              <w:rPr>
                <w:color w:val="333333"/>
                <w:sz w:val="20"/>
                <w:szCs w:val="20"/>
                <w:shd w:val="clear" w:color="auto" w:fill="FFFFFF"/>
              </w:rPr>
              <w:t xml:space="preserve"> </w:t>
            </w:r>
            <w:proofErr w:type="spellStart"/>
            <w:r>
              <w:rPr>
                <w:color w:val="333333"/>
                <w:sz w:val="20"/>
                <w:szCs w:val="20"/>
                <w:shd w:val="clear" w:color="auto" w:fill="FFFFFF"/>
              </w:rPr>
              <w:t>помещ</w:t>
            </w:r>
            <w:proofErr w:type="spellEnd"/>
            <w:r>
              <w:rPr>
                <w:color w:val="333333"/>
                <w:sz w:val="20"/>
                <w:szCs w:val="20"/>
                <w:shd w:val="clear" w:color="auto" w:fill="FFFFFF"/>
              </w:rPr>
              <w:t>. 1</w:t>
            </w:r>
          </w:p>
        </w:tc>
        <w:tc>
          <w:tcPr>
            <w:tcW w:w="0" w:type="auto"/>
            <w:shd w:val="clear" w:color="auto" w:fill="auto"/>
          </w:tcPr>
          <w:p w14:paraId="040EBE93" w14:textId="77777777" w:rsidR="00FF4618" w:rsidRPr="00270A13" w:rsidRDefault="00FF4618" w:rsidP="00FF4618">
            <w:pPr>
              <w:rPr>
                <w:color w:val="000000"/>
                <w:sz w:val="20"/>
                <w:szCs w:val="20"/>
              </w:rPr>
            </w:pPr>
            <w:r w:rsidRPr="00270A13">
              <w:rPr>
                <w:sz w:val="20"/>
                <w:szCs w:val="20"/>
              </w:rPr>
              <w:t xml:space="preserve">Охватывает часть д. </w:t>
            </w:r>
            <w:proofErr w:type="spellStart"/>
            <w:r w:rsidRPr="00270A13">
              <w:rPr>
                <w:sz w:val="20"/>
                <w:szCs w:val="20"/>
              </w:rPr>
              <w:t>Михалёво</w:t>
            </w:r>
            <w:proofErr w:type="spellEnd"/>
          </w:p>
        </w:tc>
      </w:tr>
      <w:tr w:rsidR="00FF4618" w:rsidRPr="00270A13" w14:paraId="22A7145E" w14:textId="77777777" w:rsidTr="00B21971">
        <w:trPr>
          <w:trHeight w:val="283"/>
        </w:trPr>
        <w:tc>
          <w:tcPr>
            <w:tcW w:w="0" w:type="auto"/>
            <w:shd w:val="clear" w:color="auto" w:fill="auto"/>
            <w:vAlign w:val="center"/>
          </w:tcPr>
          <w:p w14:paraId="6FA94748" w14:textId="77777777" w:rsidR="00FF4618" w:rsidRPr="00270A13" w:rsidRDefault="00FF4618" w:rsidP="00FF4618">
            <w:pPr>
              <w:jc w:val="center"/>
              <w:rPr>
                <w:color w:val="000000"/>
                <w:sz w:val="20"/>
                <w:szCs w:val="20"/>
              </w:rPr>
            </w:pPr>
            <w:r w:rsidRPr="00270A13">
              <w:rPr>
                <w:color w:val="000000"/>
                <w:sz w:val="20"/>
                <w:szCs w:val="20"/>
              </w:rPr>
              <w:t>15</w:t>
            </w:r>
          </w:p>
        </w:tc>
        <w:tc>
          <w:tcPr>
            <w:tcW w:w="0" w:type="auto"/>
            <w:vAlign w:val="center"/>
          </w:tcPr>
          <w:p w14:paraId="4C208DCA" w14:textId="77777777" w:rsidR="00FF4618" w:rsidRPr="00270A13" w:rsidRDefault="00FF4618" w:rsidP="00FF4618">
            <w:pPr>
              <w:jc w:val="center"/>
              <w:rPr>
                <w:color w:val="000000"/>
                <w:sz w:val="20"/>
                <w:szCs w:val="20"/>
              </w:rPr>
            </w:pPr>
            <w:r w:rsidRPr="00270A13">
              <w:rPr>
                <w:color w:val="000000"/>
                <w:sz w:val="20"/>
                <w:szCs w:val="20"/>
              </w:rPr>
              <w:t>15</w:t>
            </w:r>
          </w:p>
        </w:tc>
        <w:tc>
          <w:tcPr>
            <w:tcW w:w="1916" w:type="dxa"/>
            <w:shd w:val="clear" w:color="auto" w:fill="auto"/>
            <w:vAlign w:val="center"/>
          </w:tcPr>
          <w:p w14:paraId="17EC694F" w14:textId="77777777" w:rsidR="00FF4618" w:rsidRPr="00270A13" w:rsidRDefault="00FF4618" w:rsidP="00FF4618">
            <w:pPr>
              <w:jc w:val="center"/>
              <w:rPr>
                <w:color w:val="000000"/>
                <w:sz w:val="20"/>
                <w:szCs w:val="20"/>
              </w:rPr>
            </w:pPr>
            <w:r w:rsidRPr="00270A13">
              <w:rPr>
                <w:sz w:val="20"/>
                <w:szCs w:val="20"/>
              </w:rPr>
              <w:t>Котельная №15</w:t>
            </w:r>
          </w:p>
          <w:p w14:paraId="6390B6E4" w14:textId="77777777" w:rsidR="00FF4618" w:rsidRPr="00270A13" w:rsidRDefault="00FF4618" w:rsidP="00FF4618">
            <w:pPr>
              <w:jc w:val="center"/>
              <w:rPr>
                <w:color w:val="000000"/>
                <w:sz w:val="20"/>
                <w:szCs w:val="20"/>
              </w:rPr>
            </w:pPr>
          </w:p>
        </w:tc>
        <w:tc>
          <w:tcPr>
            <w:tcW w:w="2653" w:type="dxa"/>
            <w:shd w:val="clear" w:color="auto" w:fill="auto"/>
          </w:tcPr>
          <w:p w14:paraId="41C535B3" w14:textId="380AA66F"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xml:space="preserve">, д. </w:t>
            </w:r>
            <w:proofErr w:type="spellStart"/>
            <w:r w:rsidRPr="009B1386">
              <w:rPr>
                <w:sz w:val="20"/>
                <w:szCs w:val="20"/>
              </w:rPr>
              <w:t>Кульпино</w:t>
            </w:r>
            <w:proofErr w:type="spellEnd"/>
            <w:r w:rsidRPr="009B1386">
              <w:rPr>
                <w:sz w:val="20"/>
                <w:szCs w:val="20"/>
              </w:rPr>
              <w:t>, Микрорайон, д.19</w:t>
            </w:r>
          </w:p>
        </w:tc>
        <w:tc>
          <w:tcPr>
            <w:tcW w:w="0" w:type="auto"/>
            <w:shd w:val="clear" w:color="auto" w:fill="auto"/>
          </w:tcPr>
          <w:p w14:paraId="45A9EAF2" w14:textId="77777777" w:rsidR="00FF4618" w:rsidRPr="00270A13" w:rsidRDefault="00FF4618" w:rsidP="00FF4618">
            <w:pPr>
              <w:rPr>
                <w:color w:val="000000"/>
                <w:sz w:val="20"/>
                <w:szCs w:val="20"/>
              </w:rPr>
            </w:pPr>
            <w:r w:rsidRPr="00270A13">
              <w:rPr>
                <w:sz w:val="20"/>
                <w:szCs w:val="20"/>
              </w:rPr>
              <w:t xml:space="preserve">Охватывает часть д. </w:t>
            </w:r>
            <w:proofErr w:type="spellStart"/>
            <w:r w:rsidRPr="00270A13">
              <w:rPr>
                <w:sz w:val="20"/>
                <w:szCs w:val="20"/>
              </w:rPr>
              <w:t>Кульпино</w:t>
            </w:r>
            <w:proofErr w:type="spellEnd"/>
          </w:p>
        </w:tc>
      </w:tr>
      <w:tr w:rsidR="00FF4618" w:rsidRPr="00270A13" w14:paraId="12312AD2" w14:textId="77777777" w:rsidTr="00B21971">
        <w:trPr>
          <w:trHeight w:val="283"/>
        </w:trPr>
        <w:tc>
          <w:tcPr>
            <w:tcW w:w="0" w:type="auto"/>
            <w:shd w:val="clear" w:color="auto" w:fill="auto"/>
            <w:vAlign w:val="center"/>
          </w:tcPr>
          <w:p w14:paraId="7EC51470" w14:textId="77777777" w:rsidR="00FF4618" w:rsidRPr="00270A13" w:rsidRDefault="00FF4618" w:rsidP="00FF4618">
            <w:pPr>
              <w:jc w:val="center"/>
              <w:rPr>
                <w:color w:val="000000"/>
                <w:sz w:val="20"/>
                <w:szCs w:val="20"/>
              </w:rPr>
            </w:pPr>
            <w:r w:rsidRPr="00270A13">
              <w:rPr>
                <w:color w:val="000000"/>
                <w:sz w:val="20"/>
                <w:szCs w:val="20"/>
              </w:rPr>
              <w:t>16</w:t>
            </w:r>
          </w:p>
        </w:tc>
        <w:tc>
          <w:tcPr>
            <w:tcW w:w="0" w:type="auto"/>
            <w:vAlign w:val="center"/>
          </w:tcPr>
          <w:p w14:paraId="69AE1907" w14:textId="77777777" w:rsidR="00FF4618" w:rsidRPr="00270A13" w:rsidRDefault="00FF4618" w:rsidP="00FF4618">
            <w:pPr>
              <w:jc w:val="center"/>
              <w:rPr>
                <w:color w:val="000000"/>
                <w:sz w:val="20"/>
                <w:szCs w:val="20"/>
              </w:rPr>
            </w:pPr>
            <w:r w:rsidRPr="00270A13">
              <w:rPr>
                <w:color w:val="000000"/>
                <w:sz w:val="20"/>
                <w:szCs w:val="20"/>
              </w:rPr>
              <w:t>16</w:t>
            </w:r>
          </w:p>
        </w:tc>
        <w:tc>
          <w:tcPr>
            <w:tcW w:w="1916" w:type="dxa"/>
            <w:shd w:val="clear" w:color="auto" w:fill="auto"/>
            <w:vAlign w:val="center"/>
          </w:tcPr>
          <w:p w14:paraId="5703039F" w14:textId="77777777" w:rsidR="00FF4618" w:rsidRPr="00270A13" w:rsidRDefault="00FF4618" w:rsidP="00FF4618">
            <w:pPr>
              <w:jc w:val="center"/>
              <w:rPr>
                <w:color w:val="000000"/>
                <w:sz w:val="20"/>
                <w:szCs w:val="20"/>
              </w:rPr>
            </w:pPr>
            <w:r w:rsidRPr="00270A13">
              <w:rPr>
                <w:sz w:val="20"/>
                <w:szCs w:val="20"/>
              </w:rPr>
              <w:t>Котельная №16</w:t>
            </w:r>
          </w:p>
        </w:tc>
        <w:tc>
          <w:tcPr>
            <w:tcW w:w="2653" w:type="dxa"/>
            <w:shd w:val="clear" w:color="auto" w:fill="auto"/>
          </w:tcPr>
          <w:p w14:paraId="29AEE20D" w14:textId="0D0A1433"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с. Микулино, Микрорайон, д.19</w:t>
            </w:r>
          </w:p>
        </w:tc>
        <w:tc>
          <w:tcPr>
            <w:tcW w:w="0" w:type="auto"/>
            <w:shd w:val="clear" w:color="auto" w:fill="auto"/>
          </w:tcPr>
          <w:p w14:paraId="3522C6CB" w14:textId="77777777" w:rsidR="00FF4618" w:rsidRPr="00270A13" w:rsidRDefault="00FF4618" w:rsidP="00FF4618">
            <w:pPr>
              <w:rPr>
                <w:color w:val="000000"/>
                <w:sz w:val="20"/>
                <w:szCs w:val="20"/>
              </w:rPr>
            </w:pPr>
            <w:r w:rsidRPr="00270A13">
              <w:rPr>
                <w:sz w:val="20"/>
                <w:szCs w:val="20"/>
              </w:rPr>
              <w:t>Охватывает часть с. Микулино</w:t>
            </w:r>
          </w:p>
        </w:tc>
      </w:tr>
      <w:tr w:rsidR="00FF4618" w:rsidRPr="00270A13" w14:paraId="3F6E1C42" w14:textId="77777777" w:rsidTr="00B21971">
        <w:trPr>
          <w:trHeight w:val="283"/>
        </w:trPr>
        <w:tc>
          <w:tcPr>
            <w:tcW w:w="0" w:type="auto"/>
            <w:shd w:val="clear" w:color="auto" w:fill="auto"/>
            <w:vAlign w:val="center"/>
          </w:tcPr>
          <w:p w14:paraId="0344824D" w14:textId="77777777" w:rsidR="00FF4618" w:rsidRPr="00270A13" w:rsidRDefault="00FF4618" w:rsidP="00FF4618">
            <w:pPr>
              <w:jc w:val="center"/>
              <w:rPr>
                <w:color w:val="000000"/>
                <w:sz w:val="20"/>
                <w:szCs w:val="20"/>
              </w:rPr>
            </w:pPr>
            <w:r w:rsidRPr="00270A13">
              <w:rPr>
                <w:color w:val="000000"/>
                <w:sz w:val="20"/>
                <w:szCs w:val="20"/>
              </w:rPr>
              <w:t>17</w:t>
            </w:r>
          </w:p>
        </w:tc>
        <w:tc>
          <w:tcPr>
            <w:tcW w:w="0" w:type="auto"/>
            <w:vAlign w:val="center"/>
          </w:tcPr>
          <w:p w14:paraId="76476670" w14:textId="77777777" w:rsidR="00FF4618" w:rsidRPr="00270A13" w:rsidRDefault="00FF4618" w:rsidP="00FF4618">
            <w:pPr>
              <w:jc w:val="center"/>
              <w:rPr>
                <w:color w:val="000000"/>
                <w:sz w:val="20"/>
                <w:szCs w:val="20"/>
              </w:rPr>
            </w:pPr>
            <w:r w:rsidRPr="00270A13">
              <w:rPr>
                <w:color w:val="000000"/>
                <w:sz w:val="20"/>
                <w:szCs w:val="20"/>
              </w:rPr>
              <w:t>17</w:t>
            </w:r>
          </w:p>
        </w:tc>
        <w:tc>
          <w:tcPr>
            <w:tcW w:w="1916" w:type="dxa"/>
            <w:shd w:val="clear" w:color="auto" w:fill="auto"/>
            <w:vAlign w:val="center"/>
          </w:tcPr>
          <w:p w14:paraId="2C31C5CF" w14:textId="77777777" w:rsidR="00FF4618" w:rsidRPr="00270A13" w:rsidRDefault="00FF4618" w:rsidP="00FF4618">
            <w:pPr>
              <w:jc w:val="center"/>
              <w:rPr>
                <w:color w:val="000000"/>
                <w:sz w:val="20"/>
                <w:szCs w:val="20"/>
              </w:rPr>
            </w:pPr>
            <w:r w:rsidRPr="00270A13">
              <w:rPr>
                <w:sz w:val="20"/>
                <w:szCs w:val="20"/>
              </w:rPr>
              <w:t>Котельная №17</w:t>
            </w:r>
          </w:p>
        </w:tc>
        <w:tc>
          <w:tcPr>
            <w:tcW w:w="2653" w:type="dxa"/>
            <w:shd w:val="clear" w:color="auto" w:fill="auto"/>
          </w:tcPr>
          <w:p w14:paraId="0C7E6EFE" w14:textId="1098FF41"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д. Введенское, Микрорайон, д.11</w:t>
            </w:r>
            <w:r>
              <w:rPr>
                <w:sz w:val="20"/>
                <w:szCs w:val="20"/>
              </w:rPr>
              <w:t>А</w:t>
            </w:r>
          </w:p>
        </w:tc>
        <w:tc>
          <w:tcPr>
            <w:tcW w:w="0" w:type="auto"/>
            <w:shd w:val="clear" w:color="auto" w:fill="auto"/>
          </w:tcPr>
          <w:p w14:paraId="6974C31D" w14:textId="77777777" w:rsidR="00FF4618" w:rsidRPr="00270A13" w:rsidRDefault="00FF4618" w:rsidP="00FF4618">
            <w:pPr>
              <w:rPr>
                <w:color w:val="000000"/>
                <w:sz w:val="20"/>
                <w:szCs w:val="20"/>
              </w:rPr>
            </w:pPr>
            <w:r w:rsidRPr="00270A13">
              <w:rPr>
                <w:sz w:val="20"/>
                <w:szCs w:val="20"/>
              </w:rPr>
              <w:t xml:space="preserve">Охватывает часть д. Введенское </w:t>
            </w:r>
          </w:p>
        </w:tc>
      </w:tr>
      <w:tr w:rsidR="00FF4618" w:rsidRPr="00270A13" w14:paraId="4FC969BF" w14:textId="77777777" w:rsidTr="00B21971">
        <w:trPr>
          <w:trHeight w:val="283"/>
        </w:trPr>
        <w:tc>
          <w:tcPr>
            <w:tcW w:w="0" w:type="auto"/>
            <w:shd w:val="clear" w:color="auto" w:fill="auto"/>
            <w:vAlign w:val="center"/>
          </w:tcPr>
          <w:p w14:paraId="7E3ED8F4" w14:textId="77777777" w:rsidR="00FF4618" w:rsidRPr="00270A13" w:rsidRDefault="00FF4618" w:rsidP="00FF4618">
            <w:pPr>
              <w:jc w:val="center"/>
              <w:rPr>
                <w:color w:val="000000"/>
                <w:sz w:val="20"/>
                <w:szCs w:val="20"/>
              </w:rPr>
            </w:pPr>
            <w:r w:rsidRPr="00270A13">
              <w:rPr>
                <w:color w:val="000000"/>
                <w:sz w:val="20"/>
                <w:szCs w:val="20"/>
              </w:rPr>
              <w:t>18</w:t>
            </w:r>
          </w:p>
        </w:tc>
        <w:tc>
          <w:tcPr>
            <w:tcW w:w="0" w:type="auto"/>
            <w:vAlign w:val="center"/>
          </w:tcPr>
          <w:p w14:paraId="4C1605B2" w14:textId="77777777" w:rsidR="00FF4618" w:rsidRPr="00270A13" w:rsidRDefault="00FF4618" w:rsidP="00FF4618">
            <w:pPr>
              <w:jc w:val="center"/>
              <w:rPr>
                <w:color w:val="000000"/>
                <w:sz w:val="20"/>
                <w:szCs w:val="20"/>
              </w:rPr>
            </w:pPr>
            <w:r w:rsidRPr="00270A13">
              <w:rPr>
                <w:color w:val="000000"/>
                <w:sz w:val="20"/>
                <w:szCs w:val="20"/>
              </w:rPr>
              <w:t>18</w:t>
            </w:r>
          </w:p>
        </w:tc>
        <w:tc>
          <w:tcPr>
            <w:tcW w:w="1916" w:type="dxa"/>
            <w:shd w:val="clear" w:color="auto" w:fill="auto"/>
            <w:vAlign w:val="center"/>
          </w:tcPr>
          <w:p w14:paraId="03E55DA7" w14:textId="77777777" w:rsidR="00FF4618" w:rsidRPr="00270A13" w:rsidRDefault="00FF4618" w:rsidP="00FF4618">
            <w:pPr>
              <w:jc w:val="center"/>
              <w:rPr>
                <w:color w:val="000000"/>
                <w:sz w:val="20"/>
                <w:szCs w:val="20"/>
              </w:rPr>
            </w:pPr>
            <w:r w:rsidRPr="00270A13">
              <w:rPr>
                <w:sz w:val="20"/>
                <w:szCs w:val="20"/>
              </w:rPr>
              <w:t>Котельная №18</w:t>
            </w:r>
          </w:p>
        </w:tc>
        <w:tc>
          <w:tcPr>
            <w:tcW w:w="2653" w:type="dxa"/>
            <w:shd w:val="clear" w:color="auto" w:fill="auto"/>
          </w:tcPr>
          <w:p w14:paraId="114676EF" w14:textId="0474A720"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д. Доры, д.67</w:t>
            </w:r>
          </w:p>
        </w:tc>
        <w:tc>
          <w:tcPr>
            <w:tcW w:w="0" w:type="auto"/>
            <w:shd w:val="clear" w:color="auto" w:fill="auto"/>
          </w:tcPr>
          <w:p w14:paraId="574D6931" w14:textId="77777777" w:rsidR="00FF4618" w:rsidRPr="00270A13" w:rsidRDefault="00FF4618" w:rsidP="00FF4618">
            <w:pPr>
              <w:rPr>
                <w:color w:val="000000"/>
                <w:sz w:val="20"/>
                <w:szCs w:val="20"/>
              </w:rPr>
            </w:pPr>
            <w:r w:rsidRPr="00270A13">
              <w:rPr>
                <w:sz w:val="20"/>
                <w:szCs w:val="20"/>
              </w:rPr>
              <w:t>Охватывает часть д. Доры</w:t>
            </w:r>
          </w:p>
        </w:tc>
      </w:tr>
      <w:tr w:rsidR="00FF4618" w:rsidRPr="00270A13" w14:paraId="59C125A6" w14:textId="77777777" w:rsidTr="00B21971">
        <w:trPr>
          <w:trHeight w:val="283"/>
        </w:trPr>
        <w:tc>
          <w:tcPr>
            <w:tcW w:w="0" w:type="auto"/>
            <w:shd w:val="clear" w:color="auto" w:fill="auto"/>
            <w:vAlign w:val="center"/>
          </w:tcPr>
          <w:p w14:paraId="7CEAA245" w14:textId="77777777" w:rsidR="00FF4618" w:rsidRPr="00270A13" w:rsidRDefault="00FF4618" w:rsidP="00FF4618">
            <w:pPr>
              <w:jc w:val="center"/>
              <w:rPr>
                <w:color w:val="000000"/>
                <w:sz w:val="20"/>
                <w:szCs w:val="20"/>
              </w:rPr>
            </w:pPr>
            <w:r w:rsidRPr="00270A13">
              <w:rPr>
                <w:color w:val="000000"/>
                <w:sz w:val="20"/>
                <w:szCs w:val="20"/>
              </w:rPr>
              <w:lastRenderedPageBreak/>
              <w:t>19</w:t>
            </w:r>
          </w:p>
        </w:tc>
        <w:tc>
          <w:tcPr>
            <w:tcW w:w="0" w:type="auto"/>
            <w:vAlign w:val="center"/>
          </w:tcPr>
          <w:p w14:paraId="506021C2" w14:textId="77777777" w:rsidR="00FF4618" w:rsidRPr="00270A13" w:rsidRDefault="00FF4618" w:rsidP="00FF4618">
            <w:pPr>
              <w:jc w:val="center"/>
              <w:rPr>
                <w:color w:val="000000"/>
                <w:sz w:val="20"/>
                <w:szCs w:val="20"/>
              </w:rPr>
            </w:pPr>
            <w:r w:rsidRPr="00270A13">
              <w:rPr>
                <w:color w:val="000000"/>
                <w:sz w:val="20"/>
                <w:szCs w:val="20"/>
              </w:rPr>
              <w:t>19</w:t>
            </w:r>
          </w:p>
        </w:tc>
        <w:tc>
          <w:tcPr>
            <w:tcW w:w="1916" w:type="dxa"/>
            <w:shd w:val="clear" w:color="auto" w:fill="auto"/>
            <w:vAlign w:val="center"/>
          </w:tcPr>
          <w:p w14:paraId="12FBF083" w14:textId="77777777" w:rsidR="00FF4618" w:rsidRPr="00270A13" w:rsidRDefault="00FF4618" w:rsidP="00FF4618">
            <w:pPr>
              <w:jc w:val="center"/>
              <w:rPr>
                <w:color w:val="000000"/>
                <w:sz w:val="20"/>
                <w:szCs w:val="20"/>
              </w:rPr>
            </w:pPr>
            <w:r w:rsidRPr="00270A13">
              <w:rPr>
                <w:sz w:val="20"/>
                <w:szCs w:val="20"/>
              </w:rPr>
              <w:t>Котельная №19</w:t>
            </w:r>
          </w:p>
        </w:tc>
        <w:tc>
          <w:tcPr>
            <w:tcW w:w="2653" w:type="dxa"/>
            <w:shd w:val="clear" w:color="auto" w:fill="auto"/>
          </w:tcPr>
          <w:p w14:paraId="66468DAE" w14:textId="4283C978"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д. Рождество д. 58/1</w:t>
            </w:r>
          </w:p>
        </w:tc>
        <w:tc>
          <w:tcPr>
            <w:tcW w:w="0" w:type="auto"/>
            <w:shd w:val="clear" w:color="auto" w:fill="auto"/>
          </w:tcPr>
          <w:p w14:paraId="3BB63FFA" w14:textId="77777777" w:rsidR="00FF4618" w:rsidRPr="00270A13" w:rsidRDefault="00FF4618" w:rsidP="00FF4618">
            <w:pPr>
              <w:rPr>
                <w:color w:val="000000"/>
                <w:sz w:val="20"/>
                <w:szCs w:val="20"/>
              </w:rPr>
            </w:pPr>
            <w:r w:rsidRPr="00270A13">
              <w:rPr>
                <w:sz w:val="20"/>
                <w:szCs w:val="20"/>
              </w:rPr>
              <w:t>Котельная действует на одно здание</w:t>
            </w:r>
          </w:p>
        </w:tc>
      </w:tr>
      <w:tr w:rsidR="00FF4618" w:rsidRPr="00270A13" w14:paraId="044F06F2" w14:textId="77777777" w:rsidTr="00B21971">
        <w:trPr>
          <w:trHeight w:val="283"/>
        </w:trPr>
        <w:tc>
          <w:tcPr>
            <w:tcW w:w="0" w:type="auto"/>
            <w:shd w:val="clear" w:color="auto" w:fill="auto"/>
            <w:vAlign w:val="center"/>
          </w:tcPr>
          <w:p w14:paraId="61CE2440" w14:textId="77777777" w:rsidR="00FF4618" w:rsidRPr="00270A13" w:rsidRDefault="00FF4618" w:rsidP="00FF4618">
            <w:pPr>
              <w:jc w:val="center"/>
              <w:rPr>
                <w:color w:val="000000"/>
                <w:sz w:val="20"/>
                <w:szCs w:val="20"/>
              </w:rPr>
            </w:pPr>
            <w:r w:rsidRPr="00270A13">
              <w:rPr>
                <w:color w:val="000000"/>
                <w:sz w:val="20"/>
                <w:szCs w:val="20"/>
              </w:rPr>
              <w:t>20</w:t>
            </w:r>
          </w:p>
        </w:tc>
        <w:tc>
          <w:tcPr>
            <w:tcW w:w="0" w:type="auto"/>
            <w:vAlign w:val="center"/>
          </w:tcPr>
          <w:p w14:paraId="3C518803" w14:textId="77777777" w:rsidR="00FF4618" w:rsidRPr="00270A13" w:rsidRDefault="00FF4618" w:rsidP="00FF4618">
            <w:pPr>
              <w:jc w:val="center"/>
              <w:rPr>
                <w:color w:val="000000"/>
                <w:sz w:val="20"/>
                <w:szCs w:val="20"/>
              </w:rPr>
            </w:pPr>
            <w:r w:rsidRPr="00270A13">
              <w:rPr>
                <w:color w:val="000000"/>
                <w:sz w:val="20"/>
                <w:szCs w:val="20"/>
              </w:rPr>
              <w:t>20</w:t>
            </w:r>
          </w:p>
        </w:tc>
        <w:tc>
          <w:tcPr>
            <w:tcW w:w="1916" w:type="dxa"/>
            <w:shd w:val="clear" w:color="auto" w:fill="auto"/>
            <w:vAlign w:val="center"/>
          </w:tcPr>
          <w:p w14:paraId="1EDBAFFC" w14:textId="77777777" w:rsidR="00FF4618" w:rsidRPr="00270A13" w:rsidRDefault="00FF4618" w:rsidP="00FF4618">
            <w:pPr>
              <w:jc w:val="center"/>
              <w:rPr>
                <w:color w:val="000000"/>
                <w:sz w:val="20"/>
                <w:szCs w:val="20"/>
              </w:rPr>
            </w:pPr>
            <w:r w:rsidRPr="00270A13">
              <w:rPr>
                <w:sz w:val="20"/>
                <w:szCs w:val="20"/>
              </w:rPr>
              <w:t>Котельная №20</w:t>
            </w:r>
          </w:p>
        </w:tc>
        <w:tc>
          <w:tcPr>
            <w:tcW w:w="2653" w:type="dxa"/>
            <w:shd w:val="clear" w:color="auto" w:fill="auto"/>
          </w:tcPr>
          <w:p w14:paraId="6CFB28AA" w14:textId="04BE46A6"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xml:space="preserve">, </w:t>
            </w:r>
            <w:proofErr w:type="spellStart"/>
            <w:r>
              <w:rPr>
                <w:sz w:val="20"/>
                <w:szCs w:val="20"/>
              </w:rPr>
              <w:t>рп</w:t>
            </w:r>
            <w:proofErr w:type="spellEnd"/>
            <w:r>
              <w:rPr>
                <w:sz w:val="20"/>
                <w:szCs w:val="20"/>
              </w:rPr>
              <w:t xml:space="preserve">. Лотошино, </w:t>
            </w:r>
            <w:r w:rsidRPr="009B1386">
              <w:rPr>
                <w:sz w:val="20"/>
                <w:szCs w:val="20"/>
              </w:rPr>
              <w:t>ул. Центральная, д.4</w:t>
            </w:r>
            <w:r>
              <w:rPr>
                <w:sz w:val="20"/>
                <w:szCs w:val="20"/>
              </w:rPr>
              <w:t>А</w:t>
            </w:r>
          </w:p>
        </w:tc>
        <w:tc>
          <w:tcPr>
            <w:tcW w:w="0" w:type="auto"/>
            <w:shd w:val="clear" w:color="auto" w:fill="auto"/>
          </w:tcPr>
          <w:p w14:paraId="7A5404F4" w14:textId="77777777" w:rsidR="00FF4618" w:rsidRPr="00270A13" w:rsidRDefault="00FF4618" w:rsidP="00FF4618">
            <w:pPr>
              <w:rPr>
                <w:color w:val="000000"/>
                <w:sz w:val="20"/>
                <w:szCs w:val="20"/>
              </w:rPr>
            </w:pPr>
            <w:r w:rsidRPr="00270A13">
              <w:rPr>
                <w:sz w:val="20"/>
                <w:szCs w:val="20"/>
              </w:rPr>
              <w:t>В границах улиц Центральная, Почтовая и Калинина</w:t>
            </w:r>
          </w:p>
        </w:tc>
      </w:tr>
      <w:tr w:rsidR="00FF4618" w:rsidRPr="00270A13" w14:paraId="1CA3B277" w14:textId="77777777" w:rsidTr="00B21971">
        <w:trPr>
          <w:trHeight w:val="283"/>
        </w:trPr>
        <w:tc>
          <w:tcPr>
            <w:tcW w:w="0" w:type="auto"/>
            <w:shd w:val="clear" w:color="auto" w:fill="auto"/>
            <w:vAlign w:val="center"/>
          </w:tcPr>
          <w:p w14:paraId="66CA2098" w14:textId="77777777" w:rsidR="00FF4618" w:rsidRPr="00270A13" w:rsidRDefault="00FF4618" w:rsidP="00FF4618">
            <w:pPr>
              <w:jc w:val="center"/>
              <w:rPr>
                <w:color w:val="000000"/>
                <w:sz w:val="20"/>
                <w:szCs w:val="20"/>
              </w:rPr>
            </w:pPr>
            <w:r w:rsidRPr="00270A13">
              <w:rPr>
                <w:color w:val="000000"/>
                <w:sz w:val="20"/>
                <w:szCs w:val="20"/>
              </w:rPr>
              <w:t>21</w:t>
            </w:r>
          </w:p>
        </w:tc>
        <w:tc>
          <w:tcPr>
            <w:tcW w:w="0" w:type="auto"/>
            <w:vAlign w:val="center"/>
          </w:tcPr>
          <w:p w14:paraId="73514746" w14:textId="77777777" w:rsidR="00FF4618" w:rsidRPr="00270A13" w:rsidRDefault="00FF4618" w:rsidP="00FF4618">
            <w:pPr>
              <w:jc w:val="center"/>
              <w:rPr>
                <w:color w:val="000000"/>
                <w:sz w:val="20"/>
                <w:szCs w:val="20"/>
              </w:rPr>
            </w:pPr>
            <w:r w:rsidRPr="00270A13">
              <w:rPr>
                <w:color w:val="000000"/>
                <w:sz w:val="20"/>
                <w:szCs w:val="20"/>
              </w:rPr>
              <w:t>21</w:t>
            </w:r>
          </w:p>
        </w:tc>
        <w:tc>
          <w:tcPr>
            <w:tcW w:w="1916" w:type="dxa"/>
            <w:shd w:val="clear" w:color="auto" w:fill="auto"/>
            <w:vAlign w:val="center"/>
          </w:tcPr>
          <w:p w14:paraId="10284364" w14:textId="77777777" w:rsidR="00FF4618" w:rsidRPr="00270A13" w:rsidRDefault="00FF4618" w:rsidP="00FF4618">
            <w:pPr>
              <w:jc w:val="center"/>
              <w:rPr>
                <w:color w:val="000000"/>
                <w:sz w:val="20"/>
                <w:szCs w:val="20"/>
              </w:rPr>
            </w:pPr>
            <w:r w:rsidRPr="00270A13">
              <w:rPr>
                <w:sz w:val="20"/>
                <w:szCs w:val="20"/>
              </w:rPr>
              <w:t>Котельная №21</w:t>
            </w:r>
          </w:p>
        </w:tc>
        <w:tc>
          <w:tcPr>
            <w:tcW w:w="2653" w:type="dxa"/>
            <w:shd w:val="clear" w:color="auto" w:fill="auto"/>
          </w:tcPr>
          <w:p w14:paraId="73AE09A6" w14:textId="75FBA6C0"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w:t>
            </w:r>
            <w:r>
              <w:rPr>
                <w:sz w:val="20"/>
                <w:szCs w:val="20"/>
              </w:rPr>
              <w:t xml:space="preserve"> </w:t>
            </w:r>
            <w:proofErr w:type="spellStart"/>
            <w:r>
              <w:rPr>
                <w:sz w:val="20"/>
                <w:szCs w:val="20"/>
              </w:rPr>
              <w:t>рп</w:t>
            </w:r>
            <w:proofErr w:type="spellEnd"/>
            <w:r>
              <w:rPr>
                <w:sz w:val="20"/>
                <w:szCs w:val="20"/>
              </w:rPr>
              <w:t>. Лотошино,</w:t>
            </w:r>
            <w:r w:rsidRPr="009B1386">
              <w:rPr>
                <w:sz w:val="20"/>
                <w:szCs w:val="20"/>
              </w:rPr>
              <w:t xml:space="preserve"> ул. Кирова д.22</w:t>
            </w:r>
          </w:p>
        </w:tc>
        <w:tc>
          <w:tcPr>
            <w:tcW w:w="0" w:type="auto"/>
            <w:shd w:val="clear" w:color="auto" w:fill="auto"/>
          </w:tcPr>
          <w:p w14:paraId="76B51997" w14:textId="77777777" w:rsidR="00FF4618" w:rsidRPr="00270A13" w:rsidRDefault="00FF4618" w:rsidP="00FF4618">
            <w:pPr>
              <w:rPr>
                <w:color w:val="000000"/>
                <w:sz w:val="20"/>
                <w:szCs w:val="20"/>
              </w:rPr>
            </w:pPr>
            <w:r w:rsidRPr="00270A13">
              <w:rPr>
                <w:sz w:val="20"/>
                <w:szCs w:val="20"/>
              </w:rPr>
              <w:t>Котельная действует на одно здание</w:t>
            </w:r>
          </w:p>
        </w:tc>
      </w:tr>
      <w:tr w:rsidR="00FF4618" w:rsidRPr="00270A13" w14:paraId="3A093B34" w14:textId="77777777" w:rsidTr="00B21971">
        <w:trPr>
          <w:trHeight w:val="283"/>
        </w:trPr>
        <w:tc>
          <w:tcPr>
            <w:tcW w:w="0" w:type="auto"/>
            <w:shd w:val="clear" w:color="auto" w:fill="auto"/>
            <w:vAlign w:val="center"/>
          </w:tcPr>
          <w:p w14:paraId="4F023567" w14:textId="77777777" w:rsidR="00FF4618" w:rsidRPr="00270A13" w:rsidRDefault="00FF4618" w:rsidP="00FF4618">
            <w:pPr>
              <w:jc w:val="center"/>
              <w:rPr>
                <w:color w:val="000000"/>
                <w:sz w:val="20"/>
                <w:szCs w:val="20"/>
              </w:rPr>
            </w:pPr>
            <w:r w:rsidRPr="00270A13">
              <w:rPr>
                <w:color w:val="000000"/>
                <w:sz w:val="20"/>
                <w:szCs w:val="20"/>
              </w:rPr>
              <w:t>22</w:t>
            </w:r>
          </w:p>
        </w:tc>
        <w:tc>
          <w:tcPr>
            <w:tcW w:w="0" w:type="auto"/>
            <w:vAlign w:val="center"/>
          </w:tcPr>
          <w:p w14:paraId="22C796C6" w14:textId="77777777" w:rsidR="00FF4618" w:rsidRPr="00270A13" w:rsidRDefault="00FF4618" w:rsidP="00FF4618">
            <w:pPr>
              <w:jc w:val="center"/>
              <w:rPr>
                <w:color w:val="000000"/>
                <w:sz w:val="20"/>
                <w:szCs w:val="20"/>
              </w:rPr>
            </w:pPr>
            <w:r w:rsidRPr="00270A13">
              <w:rPr>
                <w:color w:val="000000"/>
                <w:sz w:val="20"/>
                <w:szCs w:val="20"/>
              </w:rPr>
              <w:t>22</w:t>
            </w:r>
          </w:p>
        </w:tc>
        <w:tc>
          <w:tcPr>
            <w:tcW w:w="1916" w:type="dxa"/>
            <w:shd w:val="clear" w:color="auto" w:fill="auto"/>
            <w:vAlign w:val="center"/>
          </w:tcPr>
          <w:p w14:paraId="5DEFE20D" w14:textId="77777777" w:rsidR="00FF4618" w:rsidRPr="00270A13" w:rsidRDefault="00FF4618" w:rsidP="00FF4618">
            <w:pPr>
              <w:jc w:val="center"/>
              <w:rPr>
                <w:color w:val="000000"/>
                <w:sz w:val="20"/>
                <w:szCs w:val="20"/>
              </w:rPr>
            </w:pPr>
            <w:r w:rsidRPr="00270A13">
              <w:rPr>
                <w:sz w:val="20"/>
                <w:szCs w:val="20"/>
              </w:rPr>
              <w:t>Котельная №22</w:t>
            </w:r>
          </w:p>
        </w:tc>
        <w:tc>
          <w:tcPr>
            <w:tcW w:w="2653" w:type="dxa"/>
            <w:shd w:val="clear" w:color="auto" w:fill="auto"/>
          </w:tcPr>
          <w:p w14:paraId="56BFE86F" w14:textId="73466362"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w:t>
            </w:r>
            <w:r>
              <w:rPr>
                <w:sz w:val="20"/>
                <w:szCs w:val="20"/>
              </w:rPr>
              <w:t xml:space="preserve"> </w:t>
            </w:r>
            <w:proofErr w:type="spellStart"/>
            <w:r>
              <w:rPr>
                <w:sz w:val="20"/>
                <w:szCs w:val="20"/>
              </w:rPr>
              <w:t>рп</w:t>
            </w:r>
            <w:proofErr w:type="spellEnd"/>
            <w:r>
              <w:rPr>
                <w:sz w:val="20"/>
                <w:szCs w:val="20"/>
              </w:rPr>
              <w:t>. Лотошино,</w:t>
            </w:r>
            <w:r w:rsidRPr="009B1386">
              <w:rPr>
                <w:sz w:val="20"/>
                <w:szCs w:val="20"/>
              </w:rPr>
              <w:t xml:space="preserve"> ул. Коммунальная д.6</w:t>
            </w:r>
            <w:r>
              <w:rPr>
                <w:sz w:val="20"/>
                <w:szCs w:val="20"/>
              </w:rPr>
              <w:t>,</w:t>
            </w:r>
            <w:r>
              <w:rPr>
                <w:color w:val="333333"/>
                <w:sz w:val="20"/>
                <w:szCs w:val="20"/>
                <w:shd w:val="clear" w:color="auto" w:fill="FFFFFF"/>
              </w:rPr>
              <w:t xml:space="preserve"> </w:t>
            </w:r>
            <w:proofErr w:type="spellStart"/>
            <w:r>
              <w:rPr>
                <w:color w:val="333333"/>
                <w:sz w:val="20"/>
                <w:szCs w:val="20"/>
                <w:shd w:val="clear" w:color="auto" w:fill="FFFFFF"/>
              </w:rPr>
              <w:t>помещ</w:t>
            </w:r>
            <w:proofErr w:type="spellEnd"/>
            <w:r>
              <w:rPr>
                <w:color w:val="333333"/>
                <w:sz w:val="20"/>
                <w:szCs w:val="20"/>
                <w:shd w:val="clear" w:color="auto" w:fill="FFFFFF"/>
              </w:rPr>
              <w:t>. 1</w:t>
            </w:r>
          </w:p>
        </w:tc>
        <w:tc>
          <w:tcPr>
            <w:tcW w:w="0" w:type="auto"/>
            <w:shd w:val="clear" w:color="auto" w:fill="auto"/>
          </w:tcPr>
          <w:p w14:paraId="1B44D0C1" w14:textId="77777777" w:rsidR="00FF4618" w:rsidRPr="00270A13" w:rsidRDefault="00FF4618" w:rsidP="00FF4618">
            <w:pPr>
              <w:rPr>
                <w:color w:val="000000"/>
                <w:sz w:val="20"/>
                <w:szCs w:val="20"/>
              </w:rPr>
            </w:pPr>
            <w:r w:rsidRPr="00270A13">
              <w:rPr>
                <w:sz w:val="20"/>
                <w:szCs w:val="20"/>
              </w:rPr>
              <w:t>Котельная действует на одно здание</w:t>
            </w:r>
          </w:p>
        </w:tc>
      </w:tr>
      <w:tr w:rsidR="00FF4618" w:rsidRPr="00270A13" w14:paraId="606C75AC" w14:textId="77777777" w:rsidTr="00B21971">
        <w:trPr>
          <w:trHeight w:val="283"/>
        </w:trPr>
        <w:tc>
          <w:tcPr>
            <w:tcW w:w="0" w:type="auto"/>
            <w:shd w:val="clear" w:color="auto" w:fill="auto"/>
            <w:vAlign w:val="center"/>
          </w:tcPr>
          <w:p w14:paraId="0F31117C" w14:textId="77777777" w:rsidR="00FF4618" w:rsidRPr="00270A13" w:rsidRDefault="00FF4618" w:rsidP="00FF4618">
            <w:pPr>
              <w:jc w:val="center"/>
              <w:rPr>
                <w:color w:val="000000"/>
                <w:sz w:val="20"/>
                <w:szCs w:val="20"/>
              </w:rPr>
            </w:pPr>
            <w:r w:rsidRPr="00270A13">
              <w:rPr>
                <w:color w:val="000000"/>
                <w:sz w:val="20"/>
                <w:szCs w:val="20"/>
              </w:rPr>
              <w:t>23</w:t>
            </w:r>
          </w:p>
        </w:tc>
        <w:tc>
          <w:tcPr>
            <w:tcW w:w="0" w:type="auto"/>
            <w:vAlign w:val="center"/>
          </w:tcPr>
          <w:p w14:paraId="6878827C" w14:textId="77777777" w:rsidR="00FF4618" w:rsidRPr="00270A13" w:rsidRDefault="00FF4618" w:rsidP="00FF4618">
            <w:pPr>
              <w:jc w:val="center"/>
              <w:rPr>
                <w:color w:val="000000"/>
                <w:sz w:val="20"/>
                <w:szCs w:val="20"/>
              </w:rPr>
            </w:pPr>
            <w:r w:rsidRPr="00270A13">
              <w:rPr>
                <w:color w:val="000000"/>
                <w:sz w:val="20"/>
                <w:szCs w:val="20"/>
              </w:rPr>
              <w:t>23</w:t>
            </w:r>
          </w:p>
        </w:tc>
        <w:tc>
          <w:tcPr>
            <w:tcW w:w="1916" w:type="dxa"/>
            <w:shd w:val="clear" w:color="auto" w:fill="auto"/>
            <w:vAlign w:val="center"/>
          </w:tcPr>
          <w:p w14:paraId="7232B0FA" w14:textId="77777777" w:rsidR="00FF4618" w:rsidRPr="00270A13" w:rsidRDefault="00FF4618" w:rsidP="00FF4618">
            <w:pPr>
              <w:jc w:val="center"/>
              <w:rPr>
                <w:color w:val="000000"/>
                <w:sz w:val="20"/>
                <w:szCs w:val="20"/>
              </w:rPr>
            </w:pPr>
            <w:r w:rsidRPr="00270A13">
              <w:rPr>
                <w:sz w:val="20"/>
                <w:szCs w:val="20"/>
              </w:rPr>
              <w:t>Котельная №23</w:t>
            </w:r>
          </w:p>
        </w:tc>
        <w:tc>
          <w:tcPr>
            <w:tcW w:w="2653" w:type="dxa"/>
            <w:shd w:val="clear" w:color="auto" w:fill="auto"/>
          </w:tcPr>
          <w:p w14:paraId="1DBC502C" w14:textId="628CCCD3" w:rsidR="00FF4618" w:rsidRPr="00270A13" w:rsidRDefault="00FF4618" w:rsidP="00FF4618">
            <w:pPr>
              <w:rPr>
                <w:color w:val="000000"/>
                <w:sz w:val="20"/>
                <w:szCs w:val="20"/>
              </w:rPr>
            </w:pPr>
            <w:r w:rsidRPr="009B138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w:t>
            </w:r>
            <w:r>
              <w:rPr>
                <w:sz w:val="20"/>
                <w:szCs w:val="20"/>
              </w:rPr>
              <w:t xml:space="preserve"> </w:t>
            </w:r>
            <w:proofErr w:type="spellStart"/>
            <w:r>
              <w:rPr>
                <w:sz w:val="20"/>
                <w:szCs w:val="20"/>
              </w:rPr>
              <w:t>рп</w:t>
            </w:r>
            <w:proofErr w:type="spellEnd"/>
            <w:r>
              <w:rPr>
                <w:sz w:val="20"/>
                <w:szCs w:val="20"/>
              </w:rPr>
              <w:t>. Лотошино,</w:t>
            </w:r>
            <w:r w:rsidRPr="009B1386">
              <w:rPr>
                <w:sz w:val="20"/>
                <w:szCs w:val="20"/>
              </w:rPr>
              <w:t xml:space="preserve"> ул.1-я </w:t>
            </w:r>
            <w:proofErr w:type="spellStart"/>
            <w:r w:rsidRPr="009B1386">
              <w:rPr>
                <w:sz w:val="20"/>
                <w:szCs w:val="20"/>
              </w:rPr>
              <w:t>Льнозаводская</w:t>
            </w:r>
            <w:proofErr w:type="spellEnd"/>
            <w:r w:rsidRPr="009B1386">
              <w:rPr>
                <w:sz w:val="20"/>
                <w:szCs w:val="20"/>
              </w:rPr>
              <w:t xml:space="preserve"> д.11</w:t>
            </w:r>
            <w:r>
              <w:rPr>
                <w:sz w:val="20"/>
                <w:szCs w:val="20"/>
              </w:rPr>
              <w:t>,</w:t>
            </w:r>
            <w:r>
              <w:rPr>
                <w:color w:val="333333"/>
                <w:sz w:val="20"/>
                <w:szCs w:val="20"/>
                <w:shd w:val="clear" w:color="auto" w:fill="FFFFFF"/>
              </w:rPr>
              <w:t xml:space="preserve"> </w:t>
            </w:r>
            <w:proofErr w:type="spellStart"/>
            <w:r>
              <w:rPr>
                <w:color w:val="333333"/>
                <w:sz w:val="20"/>
                <w:szCs w:val="20"/>
                <w:shd w:val="clear" w:color="auto" w:fill="FFFFFF"/>
              </w:rPr>
              <w:t>помещ</w:t>
            </w:r>
            <w:proofErr w:type="spellEnd"/>
            <w:r>
              <w:rPr>
                <w:color w:val="333333"/>
                <w:sz w:val="20"/>
                <w:szCs w:val="20"/>
                <w:shd w:val="clear" w:color="auto" w:fill="FFFFFF"/>
              </w:rPr>
              <w:t>. 3</w:t>
            </w:r>
          </w:p>
        </w:tc>
        <w:tc>
          <w:tcPr>
            <w:tcW w:w="0" w:type="auto"/>
            <w:shd w:val="clear" w:color="auto" w:fill="auto"/>
          </w:tcPr>
          <w:p w14:paraId="5C5C6A72" w14:textId="77777777" w:rsidR="00FF4618" w:rsidRPr="00270A13" w:rsidRDefault="00FF4618" w:rsidP="00FF4618">
            <w:pPr>
              <w:rPr>
                <w:color w:val="000000"/>
                <w:sz w:val="20"/>
                <w:szCs w:val="20"/>
              </w:rPr>
            </w:pPr>
            <w:r w:rsidRPr="00270A13">
              <w:rPr>
                <w:sz w:val="20"/>
                <w:szCs w:val="20"/>
              </w:rPr>
              <w:t>Котельная действует на одно здание</w:t>
            </w:r>
          </w:p>
        </w:tc>
      </w:tr>
      <w:tr w:rsidR="00FF4618" w:rsidRPr="00270A13" w14:paraId="32FC30B5" w14:textId="77777777" w:rsidTr="00FC5CAE">
        <w:trPr>
          <w:trHeight w:val="283"/>
        </w:trPr>
        <w:tc>
          <w:tcPr>
            <w:tcW w:w="0" w:type="auto"/>
            <w:shd w:val="clear" w:color="auto" w:fill="auto"/>
            <w:vAlign w:val="center"/>
          </w:tcPr>
          <w:p w14:paraId="3BEB34A8" w14:textId="77777777" w:rsidR="00FF4618" w:rsidRPr="00270A13" w:rsidRDefault="00FF4618" w:rsidP="00FF4618">
            <w:pPr>
              <w:jc w:val="center"/>
              <w:rPr>
                <w:color w:val="000000"/>
                <w:sz w:val="20"/>
                <w:szCs w:val="20"/>
              </w:rPr>
            </w:pPr>
            <w:r w:rsidRPr="00270A13">
              <w:rPr>
                <w:color w:val="000000"/>
                <w:sz w:val="20"/>
                <w:szCs w:val="20"/>
              </w:rPr>
              <w:t>24</w:t>
            </w:r>
          </w:p>
        </w:tc>
        <w:tc>
          <w:tcPr>
            <w:tcW w:w="0" w:type="auto"/>
            <w:vAlign w:val="center"/>
          </w:tcPr>
          <w:p w14:paraId="494FDD75" w14:textId="77777777" w:rsidR="00FF4618" w:rsidRPr="00270A13" w:rsidRDefault="00FF4618" w:rsidP="00FF4618">
            <w:pPr>
              <w:jc w:val="center"/>
              <w:rPr>
                <w:color w:val="000000"/>
                <w:sz w:val="20"/>
                <w:szCs w:val="20"/>
              </w:rPr>
            </w:pPr>
            <w:r w:rsidRPr="00270A13">
              <w:rPr>
                <w:color w:val="000000"/>
                <w:sz w:val="20"/>
                <w:szCs w:val="20"/>
              </w:rPr>
              <w:t>24</w:t>
            </w:r>
          </w:p>
        </w:tc>
        <w:tc>
          <w:tcPr>
            <w:tcW w:w="1916" w:type="dxa"/>
            <w:shd w:val="clear" w:color="auto" w:fill="auto"/>
            <w:vAlign w:val="center"/>
          </w:tcPr>
          <w:p w14:paraId="17EFB5D6" w14:textId="2BDF6BA0" w:rsidR="00FF4618" w:rsidRPr="00270A13" w:rsidRDefault="000478A9" w:rsidP="00FF4618">
            <w:pPr>
              <w:jc w:val="center"/>
              <w:rPr>
                <w:color w:val="000000"/>
                <w:sz w:val="20"/>
                <w:szCs w:val="20"/>
              </w:rPr>
            </w:pPr>
            <w:r w:rsidRPr="00270A13">
              <w:rPr>
                <w:sz w:val="20"/>
                <w:szCs w:val="20"/>
              </w:rPr>
              <w:t>Котельная №2</w:t>
            </w:r>
            <w:r>
              <w:rPr>
                <w:sz w:val="20"/>
                <w:szCs w:val="20"/>
              </w:rPr>
              <w:t>4</w:t>
            </w:r>
          </w:p>
        </w:tc>
        <w:tc>
          <w:tcPr>
            <w:tcW w:w="2653" w:type="dxa"/>
            <w:shd w:val="clear" w:color="auto" w:fill="auto"/>
            <w:vAlign w:val="center"/>
          </w:tcPr>
          <w:p w14:paraId="621F8E89" w14:textId="1F4A48E4" w:rsidR="00FF4618" w:rsidRPr="00270A13" w:rsidRDefault="00FF4618" w:rsidP="00FF4618">
            <w:pPr>
              <w:rPr>
                <w:color w:val="000000"/>
                <w:sz w:val="20"/>
                <w:szCs w:val="20"/>
              </w:rPr>
            </w:pPr>
            <w:r w:rsidRPr="007D7336">
              <w:rPr>
                <w:sz w:val="20"/>
                <w:szCs w:val="20"/>
              </w:rPr>
              <w:t>М.О</w:t>
            </w:r>
            <w:r>
              <w:rPr>
                <w:sz w:val="20"/>
                <w:szCs w:val="20"/>
              </w:rPr>
              <w:t xml:space="preserve">, </w:t>
            </w:r>
            <w:proofErr w:type="spellStart"/>
            <w:r w:rsidR="00B77041">
              <w:rPr>
                <w:sz w:val="20"/>
                <w:szCs w:val="20"/>
              </w:rPr>
              <w:t>м.о</w:t>
            </w:r>
            <w:proofErr w:type="spellEnd"/>
            <w:r w:rsidR="00B77041">
              <w:rPr>
                <w:sz w:val="20"/>
                <w:szCs w:val="20"/>
              </w:rPr>
              <w:t>. Лотошино</w:t>
            </w:r>
            <w:r w:rsidRPr="009B1386">
              <w:rPr>
                <w:sz w:val="20"/>
                <w:szCs w:val="20"/>
              </w:rPr>
              <w:t xml:space="preserve">,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Pr>
                <w:color w:val="333333"/>
                <w:sz w:val="20"/>
                <w:szCs w:val="20"/>
                <w:shd w:val="clear" w:color="auto" w:fill="FFFFFF"/>
              </w:rPr>
              <w:t xml:space="preserve">, </w:t>
            </w:r>
            <w:proofErr w:type="spellStart"/>
            <w:r>
              <w:rPr>
                <w:color w:val="333333"/>
                <w:sz w:val="20"/>
                <w:szCs w:val="20"/>
                <w:shd w:val="clear" w:color="auto" w:fill="FFFFFF"/>
              </w:rPr>
              <w:t>помещ</w:t>
            </w:r>
            <w:proofErr w:type="spellEnd"/>
            <w:r>
              <w:rPr>
                <w:color w:val="333333"/>
                <w:sz w:val="20"/>
                <w:szCs w:val="20"/>
                <w:shd w:val="clear" w:color="auto" w:fill="FFFFFF"/>
              </w:rPr>
              <w:t>. 1</w:t>
            </w:r>
          </w:p>
        </w:tc>
        <w:tc>
          <w:tcPr>
            <w:tcW w:w="0" w:type="auto"/>
            <w:shd w:val="clear" w:color="auto" w:fill="auto"/>
          </w:tcPr>
          <w:p w14:paraId="6FABF5A8" w14:textId="77777777" w:rsidR="00FF4618" w:rsidRPr="00270A13" w:rsidRDefault="00FF4618" w:rsidP="00FF4618">
            <w:pPr>
              <w:rPr>
                <w:color w:val="000000"/>
                <w:sz w:val="20"/>
                <w:szCs w:val="20"/>
              </w:rPr>
            </w:pPr>
            <w:r w:rsidRPr="00270A13">
              <w:rPr>
                <w:sz w:val="20"/>
                <w:szCs w:val="20"/>
              </w:rPr>
              <w:t>Вдоль улицы Рогова</w:t>
            </w:r>
          </w:p>
        </w:tc>
      </w:tr>
    </w:tbl>
    <w:p w14:paraId="0FE56134" w14:textId="77777777" w:rsidR="00FC5CAE" w:rsidRDefault="00FC5CAE" w:rsidP="00FC5CAE">
      <w:pPr>
        <w:pStyle w:val="Maximyz2"/>
      </w:pPr>
    </w:p>
    <w:p w14:paraId="06F219FD" w14:textId="6E957EED" w:rsidR="00FC5CAE" w:rsidRDefault="00DC0D69" w:rsidP="0005126A">
      <w:pPr>
        <w:pStyle w:val="Maximyz2"/>
        <w:spacing w:after="240"/>
      </w:pPr>
      <w:bookmarkStart w:id="19" w:name="_Hlk138367511"/>
      <w:r w:rsidRPr="00DC0D69">
        <w:t>Электронная модель включает описание и характеристики конечных потребителей тепловой энергии. Номера схем, их название и количество подключенных потребителей приведены</w:t>
      </w:r>
      <w:r>
        <w:t xml:space="preserve"> в таблице </w:t>
      </w:r>
      <w:r>
        <w:fldChar w:fldCharType="begin"/>
      </w:r>
      <w:r>
        <w:instrText xml:space="preserve"> REF _Ref134366873 \h  \* MERGEFORMAT </w:instrText>
      </w:r>
      <w:r>
        <w:fldChar w:fldCharType="separate"/>
      </w:r>
      <w:r w:rsidR="00723C2D" w:rsidRPr="00723C2D">
        <w:rPr>
          <w:vanish/>
        </w:rPr>
        <w:t xml:space="preserve">Таблица </w:t>
      </w:r>
      <w:r w:rsidR="00723C2D">
        <w:rPr>
          <w:noProof/>
        </w:rPr>
        <w:t>3</w:t>
      </w:r>
      <w:r w:rsidR="00723C2D">
        <w:t>.</w:t>
      </w:r>
      <w:r w:rsidR="00723C2D">
        <w:rPr>
          <w:noProof/>
        </w:rPr>
        <w:t>4</w:t>
      </w:r>
      <w:r>
        <w:fldChar w:fldCharType="end"/>
      </w:r>
      <w:r>
        <w:t>.</w:t>
      </w:r>
    </w:p>
    <w:p w14:paraId="03D43FFA" w14:textId="18A5BCA5" w:rsidR="00DC0D69" w:rsidRPr="001111BE" w:rsidRDefault="00DC0D69" w:rsidP="00DC0D69">
      <w:pPr>
        <w:pStyle w:val="afffa"/>
        <w:keepNext/>
      </w:pPr>
      <w:bookmarkStart w:id="20" w:name="_Ref134366873"/>
      <w:r w:rsidRPr="001111BE">
        <w:t xml:space="preserve">Таблица </w:t>
      </w:r>
      <w:r w:rsidR="001E5786">
        <w:fldChar w:fldCharType="begin"/>
      </w:r>
      <w:r w:rsidR="001E5786">
        <w:instrText xml:space="preserve"> STYLEREF 1 \s </w:instrText>
      </w:r>
      <w:r w:rsidR="001E5786">
        <w:fldChar w:fldCharType="separate"/>
      </w:r>
      <w:r w:rsidR="00723C2D">
        <w:rPr>
          <w:noProof/>
        </w:rPr>
        <w:t>3</w:t>
      </w:r>
      <w:r w:rsidR="001E5786">
        <w:rPr>
          <w:noProof/>
        </w:rPr>
        <w:fldChar w:fldCharType="end"/>
      </w:r>
      <w:r>
        <w:t>.</w:t>
      </w:r>
      <w:r w:rsidR="001E5786">
        <w:fldChar w:fldCharType="begin"/>
      </w:r>
      <w:r w:rsidR="001E5786">
        <w:instrText xml:space="preserve"> SEQ Таблица \* ARABIC \s 1 </w:instrText>
      </w:r>
      <w:r w:rsidR="001E5786">
        <w:fldChar w:fldCharType="separate"/>
      </w:r>
      <w:r w:rsidR="00723C2D">
        <w:rPr>
          <w:noProof/>
        </w:rPr>
        <w:t>4</w:t>
      </w:r>
      <w:r w:rsidR="001E5786">
        <w:rPr>
          <w:noProof/>
        </w:rPr>
        <w:fldChar w:fldCharType="end"/>
      </w:r>
      <w:bookmarkEnd w:id="20"/>
      <w:r w:rsidRPr="001111BE">
        <w:t xml:space="preserve"> </w:t>
      </w:r>
      <w:r>
        <w:t>–</w:t>
      </w:r>
      <w:r w:rsidRPr="001111BE">
        <w:t xml:space="preserve"> </w:t>
      </w:r>
      <w:r w:rsidRPr="00DC0D69">
        <w:t>Типы присоединений теплопотребляющих установок потребителей к тепловым сетям</w:t>
      </w:r>
    </w:p>
    <w:tbl>
      <w:tblPr>
        <w:tblW w:w="5000" w:type="pct"/>
        <w:tblLook w:val="04A0" w:firstRow="1" w:lastRow="0" w:firstColumn="1" w:lastColumn="0" w:noHBand="0" w:noVBand="1"/>
      </w:tblPr>
      <w:tblGrid>
        <w:gridCol w:w="924"/>
        <w:gridCol w:w="5145"/>
        <w:gridCol w:w="1639"/>
        <w:gridCol w:w="1637"/>
      </w:tblGrid>
      <w:tr w:rsidR="00DC0D69" w:rsidRPr="00DC0D69" w14:paraId="02D4BE5E" w14:textId="77777777" w:rsidTr="00DC0D69">
        <w:trPr>
          <w:trHeight w:val="283"/>
          <w:tblHeader/>
        </w:trPr>
        <w:tc>
          <w:tcPr>
            <w:tcW w:w="4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21E69E" w14:textId="77777777" w:rsidR="00DC0D69" w:rsidRPr="00DC0D69" w:rsidRDefault="00DC0D69" w:rsidP="00DC0D69">
            <w:pPr>
              <w:jc w:val="center"/>
              <w:rPr>
                <w:sz w:val="20"/>
                <w:szCs w:val="20"/>
              </w:rPr>
            </w:pPr>
            <w:r w:rsidRPr="00DC0D69">
              <w:rPr>
                <w:sz w:val="20"/>
                <w:szCs w:val="20"/>
              </w:rPr>
              <w:t>Номер схемы</w:t>
            </w:r>
          </w:p>
        </w:tc>
        <w:tc>
          <w:tcPr>
            <w:tcW w:w="2753" w:type="pct"/>
            <w:tcBorders>
              <w:top w:val="single" w:sz="4" w:space="0" w:color="auto"/>
              <w:left w:val="nil"/>
              <w:bottom w:val="single" w:sz="4" w:space="0" w:color="auto"/>
              <w:right w:val="single" w:sz="4" w:space="0" w:color="auto"/>
            </w:tcBorders>
            <w:shd w:val="clear" w:color="auto" w:fill="auto"/>
            <w:vAlign w:val="center"/>
            <w:hideMark/>
          </w:tcPr>
          <w:p w14:paraId="5799099F" w14:textId="77777777" w:rsidR="00DC0D69" w:rsidRPr="00DC0D69" w:rsidRDefault="00DC0D69" w:rsidP="00DC0D69">
            <w:pPr>
              <w:jc w:val="center"/>
              <w:rPr>
                <w:sz w:val="20"/>
                <w:szCs w:val="20"/>
              </w:rPr>
            </w:pPr>
            <w:r w:rsidRPr="00DC0D69">
              <w:rPr>
                <w:sz w:val="20"/>
                <w:szCs w:val="20"/>
              </w:rPr>
              <w:t>Описание схемы описания</w:t>
            </w:r>
          </w:p>
        </w:tc>
        <w:tc>
          <w:tcPr>
            <w:tcW w:w="877" w:type="pct"/>
            <w:tcBorders>
              <w:top w:val="single" w:sz="4" w:space="0" w:color="auto"/>
              <w:left w:val="nil"/>
              <w:bottom w:val="single" w:sz="4" w:space="0" w:color="auto"/>
              <w:right w:val="single" w:sz="4" w:space="0" w:color="auto"/>
            </w:tcBorders>
            <w:shd w:val="clear" w:color="auto" w:fill="auto"/>
            <w:vAlign w:val="center"/>
            <w:hideMark/>
          </w:tcPr>
          <w:p w14:paraId="25130AE1" w14:textId="77777777" w:rsidR="00DC0D69" w:rsidRPr="00DC0D69" w:rsidRDefault="00DC0D69" w:rsidP="00DC0D69">
            <w:pPr>
              <w:jc w:val="center"/>
              <w:rPr>
                <w:sz w:val="20"/>
                <w:szCs w:val="20"/>
              </w:rPr>
            </w:pPr>
            <w:r w:rsidRPr="00DC0D69">
              <w:rPr>
                <w:sz w:val="20"/>
                <w:szCs w:val="20"/>
              </w:rPr>
              <w:t>Количество подключенных потребителей</w:t>
            </w:r>
          </w:p>
        </w:tc>
        <w:tc>
          <w:tcPr>
            <w:tcW w:w="876" w:type="pct"/>
            <w:tcBorders>
              <w:top w:val="single" w:sz="4" w:space="0" w:color="auto"/>
              <w:left w:val="nil"/>
              <w:bottom w:val="single" w:sz="4" w:space="0" w:color="auto"/>
              <w:right w:val="single" w:sz="4" w:space="0" w:color="auto"/>
            </w:tcBorders>
            <w:shd w:val="clear" w:color="auto" w:fill="auto"/>
            <w:vAlign w:val="center"/>
            <w:hideMark/>
          </w:tcPr>
          <w:p w14:paraId="669525B7" w14:textId="77777777" w:rsidR="00DC0D69" w:rsidRPr="00DC0D69" w:rsidRDefault="00DC0D69" w:rsidP="00DC0D69">
            <w:pPr>
              <w:jc w:val="center"/>
              <w:rPr>
                <w:sz w:val="20"/>
                <w:szCs w:val="20"/>
              </w:rPr>
            </w:pPr>
            <w:r w:rsidRPr="00DC0D69">
              <w:rPr>
                <w:sz w:val="20"/>
                <w:szCs w:val="20"/>
              </w:rPr>
              <w:t>Доля подключенных потребителей, %</w:t>
            </w:r>
          </w:p>
        </w:tc>
      </w:tr>
      <w:tr w:rsidR="003A5603" w:rsidRPr="00DC0D69" w14:paraId="72A6516D" w14:textId="77777777" w:rsidTr="00DC0D69">
        <w:trPr>
          <w:trHeight w:val="283"/>
        </w:trPr>
        <w:tc>
          <w:tcPr>
            <w:tcW w:w="494" w:type="pct"/>
            <w:tcBorders>
              <w:top w:val="nil"/>
              <w:left w:val="single" w:sz="4" w:space="0" w:color="auto"/>
              <w:bottom w:val="single" w:sz="4" w:space="0" w:color="auto"/>
              <w:right w:val="single" w:sz="4" w:space="0" w:color="auto"/>
            </w:tcBorders>
            <w:shd w:val="clear" w:color="auto" w:fill="auto"/>
            <w:noWrap/>
            <w:vAlign w:val="center"/>
            <w:hideMark/>
          </w:tcPr>
          <w:p w14:paraId="3697CA4E" w14:textId="77777777" w:rsidR="003A5603" w:rsidRPr="00DC0D69" w:rsidRDefault="003A5603" w:rsidP="003A5603">
            <w:pPr>
              <w:jc w:val="center"/>
              <w:rPr>
                <w:sz w:val="20"/>
                <w:szCs w:val="20"/>
              </w:rPr>
            </w:pPr>
            <w:r w:rsidRPr="00DC0D69">
              <w:rPr>
                <w:sz w:val="20"/>
                <w:szCs w:val="20"/>
              </w:rPr>
              <w:t>1</w:t>
            </w:r>
          </w:p>
        </w:tc>
        <w:tc>
          <w:tcPr>
            <w:tcW w:w="2753" w:type="pct"/>
            <w:tcBorders>
              <w:top w:val="nil"/>
              <w:left w:val="nil"/>
              <w:bottom w:val="single" w:sz="4" w:space="0" w:color="auto"/>
              <w:right w:val="single" w:sz="4" w:space="0" w:color="auto"/>
            </w:tcBorders>
            <w:shd w:val="clear" w:color="auto" w:fill="auto"/>
            <w:vAlign w:val="center"/>
            <w:hideMark/>
          </w:tcPr>
          <w:p w14:paraId="7838E7FA" w14:textId="77777777" w:rsidR="003A5603" w:rsidRPr="00DC0D69" w:rsidRDefault="003A5603" w:rsidP="003A5603">
            <w:pPr>
              <w:rPr>
                <w:sz w:val="20"/>
                <w:szCs w:val="20"/>
              </w:rPr>
            </w:pPr>
            <w:r w:rsidRPr="00DC0D69">
              <w:rPr>
                <w:sz w:val="20"/>
                <w:szCs w:val="20"/>
              </w:rPr>
              <w:t>Потребитель с независимым присоединением СО и СВ</w:t>
            </w:r>
          </w:p>
        </w:tc>
        <w:tc>
          <w:tcPr>
            <w:tcW w:w="877" w:type="pct"/>
            <w:tcBorders>
              <w:top w:val="nil"/>
              <w:left w:val="nil"/>
              <w:bottom w:val="single" w:sz="4" w:space="0" w:color="auto"/>
              <w:right w:val="single" w:sz="4" w:space="0" w:color="auto"/>
            </w:tcBorders>
            <w:shd w:val="clear" w:color="auto" w:fill="auto"/>
            <w:noWrap/>
            <w:vAlign w:val="center"/>
          </w:tcPr>
          <w:p w14:paraId="3A286A44" w14:textId="37639010" w:rsidR="003A5603" w:rsidRPr="00DC0D69" w:rsidRDefault="003A5603" w:rsidP="003A5603">
            <w:pPr>
              <w:jc w:val="center"/>
              <w:rPr>
                <w:sz w:val="20"/>
                <w:szCs w:val="20"/>
              </w:rPr>
            </w:pPr>
            <w:r>
              <w:rPr>
                <w:color w:val="000000"/>
                <w:sz w:val="20"/>
                <w:szCs w:val="20"/>
              </w:rPr>
              <w:t>1</w:t>
            </w:r>
          </w:p>
        </w:tc>
        <w:tc>
          <w:tcPr>
            <w:tcW w:w="876" w:type="pct"/>
            <w:tcBorders>
              <w:top w:val="nil"/>
              <w:left w:val="nil"/>
              <w:bottom w:val="single" w:sz="4" w:space="0" w:color="auto"/>
              <w:right w:val="single" w:sz="4" w:space="0" w:color="auto"/>
            </w:tcBorders>
            <w:shd w:val="clear" w:color="auto" w:fill="auto"/>
            <w:noWrap/>
            <w:vAlign w:val="center"/>
          </w:tcPr>
          <w:p w14:paraId="3B8183B4" w14:textId="224662AD" w:rsidR="003A5603" w:rsidRPr="00DC0D69" w:rsidRDefault="003A5603" w:rsidP="003A5603">
            <w:pPr>
              <w:jc w:val="center"/>
              <w:rPr>
                <w:sz w:val="20"/>
                <w:szCs w:val="20"/>
              </w:rPr>
            </w:pPr>
            <w:r>
              <w:rPr>
                <w:color w:val="000000"/>
                <w:sz w:val="20"/>
                <w:szCs w:val="20"/>
              </w:rPr>
              <w:t>0,14</w:t>
            </w:r>
          </w:p>
        </w:tc>
      </w:tr>
      <w:tr w:rsidR="003A5603" w:rsidRPr="00DC0D69" w14:paraId="0732F82F" w14:textId="77777777" w:rsidTr="00DC0D69">
        <w:trPr>
          <w:trHeight w:val="283"/>
        </w:trPr>
        <w:tc>
          <w:tcPr>
            <w:tcW w:w="494" w:type="pct"/>
            <w:tcBorders>
              <w:top w:val="nil"/>
              <w:left w:val="single" w:sz="4" w:space="0" w:color="auto"/>
              <w:bottom w:val="single" w:sz="4" w:space="0" w:color="auto"/>
              <w:right w:val="single" w:sz="4" w:space="0" w:color="auto"/>
            </w:tcBorders>
            <w:shd w:val="clear" w:color="auto" w:fill="auto"/>
            <w:noWrap/>
            <w:vAlign w:val="center"/>
            <w:hideMark/>
          </w:tcPr>
          <w:p w14:paraId="333E7E33" w14:textId="77777777" w:rsidR="003A5603" w:rsidRPr="00DC0D69" w:rsidRDefault="003A5603" w:rsidP="003A5603">
            <w:pPr>
              <w:jc w:val="center"/>
              <w:rPr>
                <w:sz w:val="20"/>
                <w:szCs w:val="20"/>
              </w:rPr>
            </w:pPr>
            <w:r w:rsidRPr="00DC0D69">
              <w:rPr>
                <w:sz w:val="20"/>
                <w:szCs w:val="20"/>
              </w:rPr>
              <w:t xml:space="preserve"> 4.1</w:t>
            </w:r>
          </w:p>
        </w:tc>
        <w:tc>
          <w:tcPr>
            <w:tcW w:w="2753" w:type="pct"/>
            <w:tcBorders>
              <w:top w:val="nil"/>
              <w:left w:val="nil"/>
              <w:bottom w:val="single" w:sz="4" w:space="0" w:color="auto"/>
              <w:right w:val="single" w:sz="4" w:space="0" w:color="auto"/>
            </w:tcBorders>
            <w:shd w:val="clear" w:color="auto" w:fill="auto"/>
            <w:vAlign w:val="center"/>
            <w:hideMark/>
          </w:tcPr>
          <w:p w14:paraId="7F7C2963" w14:textId="77777777" w:rsidR="003A5603" w:rsidRPr="00DC0D69" w:rsidRDefault="003A5603" w:rsidP="003A5603">
            <w:pPr>
              <w:rPr>
                <w:sz w:val="20"/>
                <w:szCs w:val="20"/>
              </w:rPr>
            </w:pPr>
            <w:r w:rsidRPr="00DC0D69">
              <w:rPr>
                <w:sz w:val="20"/>
                <w:szCs w:val="20"/>
              </w:rPr>
              <w:t>Потребитель с открытым водоразбором на ГВС и непосредственным присоединением СО</w:t>
            </w:r>
          </w:p>
        </w:tc>
        <w:tc>
          <w:tcPr>
            <w:tcW w:w="877" w:type="pct"/>
            <w:tcBorders>
              <w:top w:val="single" w:sz="4" w:space="0" w:color="auto"/>
              <w:left w:val="nil"/>
              <w:bottom w:val="single" w:sz="4" w:space="0" w:color="auto"/>
              <w:right w:val="single" w:sz="4" w:space="0" w:color="auto"/>
            </w:tcBorders>
            <w:shd w:val="clear" w:color="auto" w:fill="auto"/>
            <w:noWrap/>
            <w:vAlign w:val="center"/>
          </w:tcPr>
          <w:p w14:paraId="594CCA60" w14:textId="360A8AF3" w:rsidR="003A5603" w:rsidRPr="00DC0D69" w:rsidRDefault="003A5603" w:rsidP="003A5603">
            <w:pPr>
              <w:jc w:val="center"/>
              <w:rPr>
                <w:sz w:val="20"/>
                <w:szCs w:val="20"/>
              </w:rPr>
            </w:pPr>
            <w:r>
              <w:rPr>
                <w:color w:val="000000"/>
                <w:sz w:val="20"/>
                <w:szCs w:val="20"/>
              </w:rPr>
              <w:t>10</w:t>
            </w:r>
          </w:p>
        </w:tc>
        <w:tc>
          <w:tcPr>
            <w:tcW w:w="876" w:type="pct"/>
            <w:tcBorders>
              <w:top w:val="nil"/>
              <w:left w:val="nil"/>
              <w:bottom w:val="single" w:sz="4" w:space="0" w:color="auto"/>
              <w:right w:val="single" w:sz="4" w:space="0" w:color="auto"/>
            </w:tcBorders>
            <w:shd w:val="clear" w:color="auto" w:fill="auto"/>
            <w:noWrap/>
            <w:vAlign w:val="center"/>
          </w:tcPr>
          <w:p w14:paraId="71FCB830" w14:textId="776FA30F" w:rsidR="003A5603" w:rsidRPr="00DC0D69" w:rsidRDefault="003A5603" w:rsidP="003A5603">
            <w:pPr>
              <w:jc w:val="center"/>
              <w:rPr>
                <w:sz w:val="20"/>
                <w:szCs w:val="20"/>
              </w:rPr>
            </w:pPr>
            <w:r>
              <w:rPr>
                <w:color w:val="000000"/>
                <w:sz w:val="20"/>
                <w:szCs w:val="20"/>
              </w:rPr>
              <w:t>1,41</w:t>
            </w:r>
          </w:p>
        </w:tc>
      </w:tr>
      <w:tr w:rsidR="003A5603" w:rsidRPr="00DC0D69" w14:paraId="5C571B5E" w14:textId="77777777" w:rsidTr="00DC0D69">
        <w:trPr>
          <w:trHeight w:val="283"/>
        </w:trPr>
        <w:tc>
          <w:tcPr>
            <w:tcW w:w="494" w:type="pct"/>
            <w:tcBorders>
              <w:top w:val="nil"/>
              <w:left w:val="single" w:sz="4" w:space="0" w:color="auto"/>
              <w:bottom w:val="single" w:sz="4" w:space="0" w:color="auto"/>
              <w:right w:val="single" w:sz="4" w:space="0" w:color="auto"/>
            </w:tcBorders>
            <w:shd w:val="clear" w:color="auto" w:fill="auto"/>
            <w:noWrap/>
            <w:vAlign w:val="center"/>
            <w:hideMark/>
          </w:tcPr>
          <w:p w14:paraId="4967E888" w14:textId="77777777" w:rsidR="003A5603" w:rsidRPr="00DC0D69" w:rsidRDefault="003A5603" w:rsidP="003A5603">
            <w:pPr>
              <w:jc w:val="center"/>
              <w:rPr>
                <w:sz w:val="20"/>
                <w:szCs w:val="20"/>
              </w:rPr>
            </w:pPr>
            <w:r w:rsidRPr="00DC0D69">
              <w:rPr>
                <w:sz w:val="20"/>
                <w:szCs w:val="20"/>
              </w:rPr>
              <w:t xml:space="preserve"> 4.2</w:t>
            </w:r>
          </w:p>
        </w:tc>
        <w:tc>
          <w:tcPr>
            <w:tcW w:w="2753" w:type="pct"/>
            <w:tcBorders>
              <w:top w:val="nil"/>
              <w:left w:val="nil"/>
              <w:bottom w:val="single" w:sz="4" w:space="0" w:color="auto"/>
              <w:right w:val="single" w:sz="4" w:space="0" w:color="auto"/>
            </w:tcBorders>
            <w:shd w:val="clear" w:color="auto" w:fill="auto"/>
            <w:vAlign w:val="center"/>
            <w:hideMark/>
          </w:tcPr>
          <w:p w14:paraId="325091DC" w14:textId="77777777" w:rsidR="003A5603" w:rsidRPr="00DC0D69" w:rsidRDefault="003A5603" w:rsidP="003A5603">
            <w:pPr>
              <w:rPr>
                <w:sz w:val="20"/>
                <w:szCs w:val="20"/>
              </w:rPr>
            </w:pPr>
            <w:r w:rsidRPr="00DC0D69">
              <w:rPr>
                <w:sz w:val="20"/>
                <w:szCs w:val="20"/>
              </w:rPr>
              <w:t xml:space="preserve">Потребитель без ГВС и непосредственным присоединением СО </w:t>
            </w:r>
          </w:p>
        </w:tc>
        <w:tc>
          <w:tcPr>
            <w:tcW w:w="877" w:type="pct"/>
            <w:tcBorders>
              <w:top w:val="nil"/>
              <w:left w:val="nil"/>
              <w:bottom w:val="single" w:sz="4" w:space="0" w:color="auto"/>
              <w:right w:val="single" w:sz="4" w:space="0" w:color="auto"/>
            </w:tcBorders>
            <w:shd w:val="clear" w:color="auto" w:fill="auto"/>
            <w:noWrap/>
            <w:vAlign w:val="center"/>
          </w:tcPr>
          <w:p w14:paraId="57F86057" w14:textId="7E366262" w:rsidR="003A5603" w:rsidRPr="00DC0D69" w:rsidRDefault="003A5603" w:rsidP="003A5603">
            <w:pPr>
              <w:jc w:val="center"/>
              <w:rPr>
                <w:sz w:val="20"/>
                <w:szCs w:val="20"/>
              </w:rPr>
            </w:pPr>
            <w:r>
              <w:rPr>
                <w:color w:val="000000"/>
                <w:sz w:val="20"/>
                <w:szCs w:val="20"/>
              </w:rPr>
              <w:t>406</w:t>
            </w:r>
          </w:p>
        </w:tc>
        <w:tc>
          <w:tcPr>
            <w:tcW w:w="876" w:type="pct"/>
            <w:tcBorders>
              <w:top w:val="nil"/>
              <w:left w:val="nil"/>
              <w:bottom w:val="single" w:sz="4" w:space="0" w:color="auto"/>
              <w:right w:val="single" w:sz="4" w:space="0" w:color="auto"/>
            </w:tcBorders>
            <w:shd w:val="clear" w:color="auto" w:fill="auto"/>
            <w:noWrap/>
            <w:vAlign w:val="center"/>
          </w:tcPr>
          <w:p w14:paraId="6E94C504" w14:textId="6B7DE9F6" w:rsidR="003A5603" w:rsidRPr="00DC0D69" w:rsidRDefault="003A5603" w:rsidP="003A5603">
            <w:pPr>
              <w:jc w:val="center"/>
              <w:rPr>
                <w:sz w:val="20"/>
                <w:szCs w:val="20"/>
              </w:rPr>
            </w:pPr>
            <w:r>
              <w:rPr>
                <w:color w:val="000000"/>
                <w:sz w:val="20"/>
                <w:szCs w:val="20"/>
              </w:rPr>
              <w:t>57,10</w:t>
            </w:r>
          </w:p>
        </w:tc>
      </w:tr>
      <w:tr w:rsidR="003A5603" w:rsidRPr="00DC0D69" w14:paraId="58B838DC" w14:textId="77777777" w:rsidTr="00DC0D69">
        <w:trPr>
          <w:trHeight w:val="283"/>
        </w:trPr>
        <w:tc>
          <w:tcPr>
            <w:tcW w:w="494" w:type="pct"/>
            <w:tcBorders>
              <w:top w:val="nil"/>
              <w:left w:val="single" w:sz="4" w:space="0" w:color="auto"/>
              <w:bottom w:val="single" w:sz="4" w:space="0" w:color="auto"/>
              <w:right w:val="single" w:sz="4" w:space="0" w:color="auto"/>
            </w:tcBorders>
            <w:shd w:val="clear" w:color="auto" w:fill="auto"/>
            <w:noWrap/>
            <w:vAlign w:val="center"/>
            <w:hideMark/>
          </w:tcPr>
          <w:p w14:paraId="14C1DB2A" w14:textId="77777777" w:rsidR="003A5603" w:rsidRPr="00DC0D69" w:rsidRDefault="003A5603" w:rsidP="003A5603">
            <w:pPr>
              <w:jc w:val="center"/>
              <w:rPr>
                <w:sz w:val="20"/>
                <w:szCs w:val="20"/>
              </w:rPr>
            </w:pPr>
            <w:r w:rsidRPr="00DC0D69">
              <w:rPr>
                <w:sz w:val="20"/>
                <w:szCs w:val="20"/>
              </w:rPr>
              <w:t xml:space="preserve"> 5.1</w:t>
            </w:r>
          </w:p>
        </w:tc>
        <w:tc>
          <w:tcPr>
            <w:tcW w:w="2753" w:type="pct"/>
            <w:tcBorders>
              <w:top w:val="nil"/>
              <w:left w:val="nil"/>
              <w:bottom w:val="single" w:sz="4" w:space="0" w:color="auto"/>
              <w:right w:val="single" w:sz="4" w:space="0" w:color="auto"/>
            </w:tcBorders>
            <w:shd w:val="clear" w:color="auto" w:fill="auto"/>
            <w:vAlign w:val="center"/>
            <w:hideMark/>
          </w:tcPr>
          <w:p w14:paraId="6C0190F4" w14:textId="77777777" w:rsidR="003A5603" w:rsidRPr="00DC0D69" w:rsidRDefault="003A5603" w:rsidP="003A5603">
            <w:pPr>
              <w:rPr>
                <w:sz w:val="20"/>
                <w:szCs w:val="20"/>
              </w:rPr>
            </w:pPr>
            <w:r w:rsidRPr="00DC0D69">
              <w:rPr>
                <w:sz w:val="20"/>
                <w:szCs w:val="20"/>
              </w:rPr>
              <w:t>Потребитель с открытым водоразбором на ГВС и насосным присоединением СО (насос на перемычке)</w:t>
            </w:r>
          </w:p>
        </w:tc>
        <w:tc>
          <w:tcPr>
            <w:tcW w:w="877" w:type="pct"/>
            <w:tcBorders>
              <w:top w:val="nil"/>
              <w:left w:val="nil"/>
              <w:bottom w:val="single" w:sz="4" w:space="0" w:color="auto"/>
              <w:right w:val="single" w:sz="4" w:space="0" w:color="auto"/>
            </w:tcBorders>
            <w:shd w:val="clear" w:color="auto" w:fill="auto"/>
            <w:noWrap/>
            <w:vAlign w:val="center"/>
          </w:tcPr>
          <w:p w14:paraId="1322D169" w14:textId="106E40B9" w:rsidR="003A5603" w:rsidRPr="00DC0D69" w:rsidRDefault="003A5603" w:rsidP="003A5603">
            <w:pPr>
              <w:jc w:val="center"/>
              <w:rPr>
                <w:sz w:val="20"/>
                <w:szCs w:val="20"/>
              </w:rPr>
            </w:pPr>
            <w:r>
              <w:rPr>
                <w:color w:val="000000"/>
                <w:sz w:val="20"/>
                <w:szCs w:val="20"/>
              </w:rPr>
              <w:t>0</w:t>
            </w:r>
          </w:p>
        </w:tc>
        <w:tc>
          <w:tcPr>
            <w:tcW w:w="876" w:type="pct"/>
            <w:tcBorders>
              <w:top w:val="nil"/>
              <w:left w:val="nil"/>
              <w:bottom w:val="single" w:sz="4" w:space="0" w:color="auto"/>
              <w:right w:val="single" w:sz="4" w:space="0" w:color="auto"/>
            </w:tcBorders>
            <w:shd w:val="clear" w:color="auto" w:fill="auto"/>
            <w:noWrap/>
            <w:vAlign w:val="center"/>
          </w:tcPr>
          <w:p w14:paraId="39C86ADB" w14:textId="07240AED" w:rsidR="003A5603" w:rsidRPr="00DC0D69" w:rsidRDefault="003A5603" w:rsidP="003A5603">
            <w:pPr>
              <w:jc w:val="center"/>
              <w:rPr>
                <w:sz w:val="20"/>
                <w:szCs w:val="20"/>
              </w:rPr>
            </w:pPr>
            <w:r>
              <w:rPr>
                <w:color w:val="000000"/>
                <w:sz w:val="20"/>
                <w:szCs w:val="20"/>
              </w:rPr>
              <w:t>0,00</w:t>
            </w:r>
          </w:p>
        </w:tc>
      </w:tr>
      <w:tr w:rsidR="003A5603" w:rsidRPr="00DC0D69" w14:paraId="47A6E11F" w14:textId="77777777" w:rsidTr="00DC0D69">
        <w:trPr>
          <w:trHeight w:val="283"/>
        </w:trPr>
        <w:tc>
          <w:tcPr>
            <w:tcW w:w="494" w:type="pct"/>
            <w:tcBorders>
              <w:top w:val="nil"/>
              <w:left w:val="single" w:sz="4" w:space="0" w:color="auto"/>
              <w:bottom w:val="single" w:sz="4" w:space="0" w:color="auto"/>
              <w:right w:val="single" w:sz="4" w:space="0" w:color="auto"/>
            </w:tcBorders>
            <w:shd w:val="clear" w:color="auto" w:fill="auto"/>
            <w:noWrap/>
            <w:vAlign w:val="center"/>
            <w:hideMark/>
          </w:tcPr>
          <w:p w14:paraId="2E6A3FF1" w14:textId="77777777" w:rsidR="003A5603" w:rsidRPr="00DC0D69" w:rsidRDefault="003A5603" w:rsidP="003A5603">
            <w:pPr>
              <w:jc w:val="center"/>
              <w:rPr>
                <w:sz w:val="20"/>
                <w:szCs w:val="20"/>
              </w:rPr>
            </w:pPr>
            <w:r w:rsidRPr="00DC0D69">
              <w:rPr>
                <w:sz w:val="20"/>
                <w:szCs w:val="20"/>
              </w:rPr>
              <w:t xml:space="preserve"> 5.2</w:t>
            </w:r>
          </w:p>
        </w:tc>
        <w:tc>
          <w:tcPr>
            <w:tcW w:w="2753" w:type="pct"/>
            <w:tcBorders>
              <w:top w:val="nil"/>
              <w:left w:val="nil"/>
              <w:bottom w:val="single" w:sz="4" w:space="0" w:color="auto"/>
              <w:right w:val="single" w:sz="4" w:space="0" w:color="auto"/>
            </w:tcBorders>
            <w:shd w:val="clear" w:color="auto" w:fill="auto"/>
            <w:vAlign w:val="center"/>
            <w:hideMark/>
          </w:tcPr>
          <w:p w14:paraId="3D23C93B" w14:textId="77777777" w:rsidR="003A5603" w:rsidRPr="00DC0D69" w:rsidRDefault="003A5603" w:rsidP="003A5603">
            <w:pPr>
              <w:rPr>
                <w:sz w:val="20"/>
                <w:szCs w:val="20"/>
              </w:rPr>
            </w:pPr>
            <w:r w:rsidRPr="00DC0D69">
              <w:rPr>
                <w:sz w:val="20"/>
                <w:szCs w:val="20"/>
              </w:rPr>
              <w:t>Потребитель без ГВС и насосным присоединением СО (насос на перемычке)</w:t>
            </w:r>
          </w:p>
        </w:tc>
        <w:tc>
          <w:tcPr>
            <w:tcW w:w="877" w:type="pct"/>
            <w:tcBorders>
              <w:top w:val="nil"/>
              <w:left w:val="nil"/>
              <w:bottom w:val="single" w:sz="4" w:space="0" w:color="auto"/>
              <w:right w:val="single" w:sz="4" w:space="0" w:color="auto"/>
            </w:tcBorders>
            <w:shd w:val="clear" w:color="auto" w:fill="auto"/>
            <w:noWrap/>
            <w:vAlign w:val="center"/>
          </w:tcPr>
          <w:p w14:paraId="20EBBD9E" w14:textId="532ACF4B" w:rsidR="003A5603" w:rsidRPr="00DC0D69" w:rsidRDefault="003A5603" w:rsidP="003A5603">
            <w:pPr>
              <w:jc w:val="center"/>
              <w:rPr>
                <w:sz w:val="20"/>
                <w:szCs w:val="20"/>
              </w:rPr>
            </w:pPr>
            <w:r>
              <w:rPr>
                <w:color w:val="000000"/>
                <w:sz w:val="20"/>
                <w:szCs w:val="20"/>
              </w:rPr>
              <w:t>3</w:t>
            </w:r>
          </w:p>
        </w:tc>
        <w:tc>
          <w:tcPr>
            <w:tcW w:w="876" w:type="pct"/>
            <w:tcBorders>
              <w:top w:val="nil"/>
              <w:left w:val="nil"/>
              <w:bottom w:val="single" w:sz="4" w:space="0" w:color="auto"/>
              <w:right w:val="single" w:sz="4" w:space="0" w:color="auto"/>
            </w:tcBorders>
            <w:shd w:val="clear" w:color="auto" w:fill="auto"/>
            <w:noWrap/>
            <w:vAlign w:val="center"/>
          </w:tcPr>
          <w:p w14:paraId="0ED6206E" w14:textId="6116E3BA" w:rsidR="003A5603" w:rsidRPr="00DC0D69" w:rsidRDefault="003A5603" w:rsidP="003A5603">
            <w:pPr>
              <w:jc w:val="center"/>
              <w:rPr>
                <w:sz w:val="20"/>
                <w:szCs w:val="20"/>
              </w:rPr>
            </w:pPr>
            <w:r>
              <w:rPr>
                <w:color w:val="000000"/>
                <w:sz w:val="20"/>
                <w:szCs w:val="20"/>
              </w:rPr>
              <w:t>0,42</w:t>
            </w:r>
          </w:p>
        </w:tc>
      </w:tr>
      <w:tr w:rsidR="003A5603" w:rsidRPr="00DC0D69" w14:paraId="3C960785" w14:textId="77777777" w:rsidTr="00DC0D69">
        <w:trPr>
          <w:trHeight w:val="283"/>
        </w:trPr>
        <w:tc>
          <w:tcPr>
            <w:tcW w:w="494" w:type="pct"/>
            <w:tcBorders>
              <w:top w:val="nil"/>
              <w:left w:val="single" w:sz="4" w:space="0" w:color="auto"/>
              <w:bottom w:val="single" w:sz="4" w:space="0" w:color="auto"/>
              <w:right w:val="single" w:sz="4" w:space="0" w:color="auto"/>
            </w:tcBorders>
            <w:shd w:val="clear" w:color="auto" w:fill="auto"/>
            <w:noWrap/>
            <w:vAlign w:val="center"/>
            <w:hideMark/>
          </w:tcPr>
          <w:p w14:paraId="0E2BF587" w14:textId="77777777" w:rsidR="003A5603" w:rsidRPr="00DC0D69" w:rsidRDefault="003A5603" w:rsidP="003A5603">
            <w:pPr>
              <w:jc w:val="center"/>
              <w:rPr>
                <w:sz w:val="20"/>
                <w:szCs w:val="20"/>
              </w:rPr>
            </w:pPr>
            <w:r w:rsidRPr="00DC0D69">
              <w:rPr>
                <w:sz w:val="20"/>
                <w:szCs w:val="20"/>
              </w:rPr>
              <w:t>26</w:t>
            </w:r>
          </w:p>
        </w:tc>
        <w:tc>
          <w:tcPr>
            <w:tcW w:w="2753" w:type="pct"/>
            <w:tcBorders>
              <w:top w:val="nil"/>
              <w:left w:val="nil"/>
              <w:bottom w:val="single" w:sz="4" w:space="0" w:color="auto"/>
              <w:right w:val="single" w:sz="4" w:space="0" w:color="auto"/>
            </w:tcBorders>
            <w:shd w:val="clear" w:color="auto" w:fill="auto"/>
            <w:vAlign w:val="center"/>
            <w:hideMark/>
          </w:tcPr>
          <w:p w14:paraId="4776FDAE" w14:textId="77777777" w:rsidR="003A5603" w:rsidRPr="00DC0D69" w:rsidRDefault="003A5603" w:rsidP="003A5603">
            <w:pPr>
              <w:rPr>
                <w:sz w:val="20"/>
                <w:szCs w:val="20"/>
              </w:rPr>
            </w:pPr>
            <w:r w:rsidRPr="00DC0D69">
              <w:rPr>
                <w:sz w:val="20"/>
                <w:szCs w:val="20"/>
              </w:rPr>
              <w:t>Потребитель с открытым водоразбором и циркуляционной линией</w:t>
            </w:r>
          </w:p>
        </w:tc>
        <w:tc>
          <w:tcPr>
            <w:tcW w:w="877" w:type="pct"/>
            <w:tcBorders>
              <w:top w:val="nil"/>
              <w:left w:val="nil"/>
              <w:bottom w:val="single" w:sz="4" w:space="0" w:color="auto"/>
              <w:right w:val="single" w:sz="4" w:space="0" w:color="auto"/>
            </w:tcBorders>
            <w:shd w:val="clear" w:color="auto" w:fill="auto"/>
            <w:noWrap/>
            <w:vAlign w:val="center"/>
          </w:tcPr>
          <w:p w14:paraId="3AEEDA8C" w14:textId="067089D5" w:rsidR="003A5603" w:rsidRPr="00DC0D69" w:rsidRDefault="003A5603" w:rsidP="003A5603">
            <w:pPr>
              <w:jc w:val="center"/>
              <w:rPr>
                <w:sz w:val="20"/>
                <w:szCs w:val="20"/>
              </w:rPr>
            </w:pPr>
            <w:r>
              <w:rPr>
                <w:color w:val="000000"/>
                <w:sz w:val="20"/>
                <w:szCs w:val="20"/>
              </w:rPr>
              <w:t>274</w:t>
            </w:r>
          </w:p>
        </w:tc>
        <w:tc>
          <w:tcPr>
            <w:tcW w:w="876" w:type="pct"/>
            <w:tcBorders>
              <w:top w:val="nil"/>
              <w:left w:val="nil"/>
              <w:bottom w:val="single" w:sz="4" w:space="0" w:color="auto"/>
              <w:right w:val="single" w:sz="4" w:space="0" w:color="auto"/>
            </w:tcBorders>
            <w:shd w:val="clear" w:color="auto" w:fill="auto"/>
            <w:noWrap/>
            <w:vAlign w:val="center"/>
          </w:tcPr>
          <w:p w14:paraId="7842FAA2" w14:textId="73382729" w:rsidR="003A5603" w:rsidRPr="00DC0D69" w:rsidRDefault="003A5603" w:rsidP="003A5603">
            <w:pPr>
              <w:jc w:val="center"/>
              <w:rPr>
                <w:sz w:val="20"/>
                <w:szCs w:val="20"/>
              </w:rPr>
            </w:pPr>
            <w:r>
              <w:rPr>
                <w:color w:val="000000"/>
                <w:sz w:val="20"/>
                <w:szCs w:val="20"/>
              </w:rPr>
              <w:t>38,54</w:t>
            </w:r>
          </w:p>
        </w:tc>
      </w:tr>
      <w:tr w:rsidR="003A5603" w:rsidRPr="00DC0D69" w14:paraId="260E92EB" w14:textId="77777777" w:rsidTr="00DC0D69">
        <w:trPr>
          <w:trHeight w:val="283"/>
        </w:trPr>
        <w:tc>
          <w:tcPr>
            <w:tcW w:w="494" w:type="pct"/>
            <w:tcBorders>
              <w:top w:val="nil"/>
              <w:left w:val="single" w:sz="4" w:space="0" w:color="auto"/>
              <w:bottom w:val="single" w:sz="4" w:space="0" w:color="auto"/>
              <w:right w:val="single" w:sz="4" w:space="0" w:color="auto"/>
            </w:tcBorders>
            <w:shd w:val="clear" w:color="auto" w:fill="auto"/>
            <w:noWrap/>
            <w:vAlign w:val="center"/>
            <w:hideMark/>
          </w:tcPr>
          <w:p w14:paraId="12257766" w14:textId="6700602D" w:rsidR="003A5603" w:rsidRPr="00DC0D69" w:rsidRDefault="003A5603" w:rsidP="003A5603">
            <w:pPr>
              <w:jc w:val="center"/>
              <w:rPr>
                <w:sz w:val="20"/>
                <w:szCs w:val="20"/>
              </w:rPr>
            </w:pPr>
            <w:r>
              <w:rPr>
                <w:sz w:val="20"/>
                <w:szCs w:val="20"/>
              </w:rPr>
              <w:t>18</w:t>
            </w:r>
          </w:p>
        </w:tc>
        <w:tc>
          <w:tcPr>
            <w:tcW w:w="2753" w:type="pct"/>
            <w:tcBorders>
              <w:top w:val="nil"/>
              <w:left w:val="nil"/>
              <w:bottom w:val="single" w:sz="4" w:space="0" w:color="auto"/>
              <w:right w:val="single" w:sz="4" w:space="0" w:color="auto"/>
            </w:tcBorders>
            <w:shd w:val="clear" w:color="auto" w:fill="auto"/>
            <w:vAlign w:val="center"/>
            <w:hideMark/>
          </w:tcPr>
          <w:p w14:paraId="426243F8" w14:textId="382FE5A0" w:rsidR="003A5603" w:rsidRPr="00DC0D69" w:rsidRDefault="003A5603" w:rsidP="003A5603">
            <w:pPr>
              <w:rPr>
                <w:sz w:val="20"/>
                <w:szCs w:val="20"/>
              </w:rPr>
            </w:pPr>
            <w:r w:rsidRPr="00DC0D69">
              <w:rPr>
                <w:sz w:val="20"/>
                <w:szCs w:val="20"/>
              </w:rPr>
              <w:t>Потребитель с параллельным подключением подогревателей ГВС и н</w:t>
            </w:r>
            <w:r>
              <w:rPr>
                <w:sz w:val="20"/>
                <w:szCs w:val="20"/>
              </w:rPr>
              <w:t>епосредственным</w:t>
            </w:r>
            <w:r w:rsidRPr="00DC0D69">
              <w:rPr>
                <w:sz w:val="20"/>
                <w:szCs w:val="20"/>
              </w:rPr>
              <w:t xml:space="preserve"> присоединением СО </w:t>
            </w:r>
          </w:p>
        </w:tc>
        <w:tc>
          <w:tcPr>
            <w:tcW w:w="877" w:type="pct"/>
            <w:tcBorders>
              <w:top w:val="nil"/>
              <w:left w:val="nil"/>
              <w:bottom w:val="single" w:sz="4" w:space="0" w:color="auto"/>
              <w:right w:val="single" w:sz="4" w:space="0" w:color="auto"/>
            </w:tcBorders>
            <w:shd w:val="clear" w:color="auto" w:fill="auto"/>
            <w:noWrap/>
            <w:vAlign w:val="center"/>
          </w:tcPr>
          <w:p w14:paraId="4ED6589C" w14:textId="4BD7F2AD" w:rsidR="003A5603" w:rsidRPr="00DC0D69" w:rsidRDefault="003A5603" w:rsidP="003A5603">
            <w:pPr>
              <w:jc w:val="center"/>
              <w:rPr>
                <w:sz w:val="20"/>
                <w:szCs w:val="20"/>
              </w:rPr>
            </w:pPr>
            <w:r>
              <w:rPr>
                <w:color w:val="000000"/>
                <w:sz w:val="20"/>
                <w:szCs w:val="20"/>
              </w:rPr>
              <w:t>17</w:t>
            </w:r>
          </w:p>
        </w:tc>
        <w:tc>
          <w:tcPr>
            <w:tcW w:w="876" w:type="pct"/>
            <w:tcBorders>
              <w:top w:val="nil"/>
              <w:left w:val="nil"/>
              <w:bottom w:val="single" w:sz="4" w:space="0" w:color="auto"/>
              <w:right w:val="single" w:sz="4" w:space="0" w:color="auto"/>
            </w:tcBorders>
            <w:shd w:val="clear" w:color="auto" w:fill="auto"/>
            <w:noWrap/>
            <w:vAlign w:val="center"/>
          </w:tcPr>
          <w:p w14:paraId="10123882" w14:textId="41CF81FF" w:rsidR="003A5603" w:rsidRPr="00DC0D69" w:rsidRDefault="003A5603" w:rsidP="003A5603">
            <w:pPr>
              <w:jc w:val="center"/>
              <w:rPr>
                <w:sz w:val="20"/>
                <w:szCs w:val="20"/>
              </w:rPr>
            </w:pPr>
            <w:r>
              <w:rPr>
                <w:color w:val="000000"/>
                <w:sz w:val="20"/>
                <w:szCs w:val="20"/>
              </w:rPr>
              <w:t>2,39</w:t>
            </w:r>
          </w:p>
        </w:tc>
      </w:tr>
      <w:tr w:rsidR="003A5603" w:rsidRPr="00DC0D69" w14:paraId="6643FFE6" w14:textId="77777777" w:rsidTr="00DC0D69">
        <w:trPr>
          <w:trHeight w:val="283"/>
        </w:trPr>
        <w:tc>
          <w:tcPr>
            <w:tcW w:w="32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2903F78" w14:textId="05B4B0BD" w:rsidR="003A5603" w:rsidRPr="00DC0D69" w:rsidRDefault="003A5603" w:rsidP="003A5603">
            <w:pPr>
              <w:rPr>
                <w:b/>
                <w:bCs/>
                <w:sz w:val="20"/>
                <w:szCs w:val="20"/>
              </w:rPr>
            </w:pPr>
          </w:p>
        </w:tc>
        <w:tc>
          <w:tcPr>
            <w:tcW w:w="877" w:type="pct"/>
            <w:tcBorders>
              <w:top w:val="nil"/>
              <w:left w:val="nil"/>
              <w:bottom w:val="single" w:sz="4" w:space="0" w:color="auto"/>
              <w:right w:val="single" w:sz="4" w:space="0" w:color="auto"/>
            </w:tcBorders>
            <w:shd w:val="clear" w:color="auto" w:fill="auto"/>
            <w:noWrap/>
            <w:vAlign w:val="center"/>
          </w:tcPr>
          <w:p w14:paraId="52DFB7D5" w14:textId="189DC6E9" w:rsidR="003A5603" w:rsidRPr="00DC0D69" w:rsidRDefault="003A5603" w:rsidP="003A5603">
            <w:pPr>
              <w:jc w:val="center"/>
              <w:rPr>
                <w:sz w:val="20"/>
                <w:szCs w:val="20"/>
              </w:rPr>
            </w:pPr>
            <w:r>
              <w:rPr>
                <w:color w:val="000000"/>
                <w:sz w:val="20"/>
                <w:szCs w:val="20"/>
              </w:rPr>
              <w:t>711</w:t>
            </w:r>
          </w:p>
        </w:tc>
        <w:tc>
          <w:tcPr>
            <w:tcW w:w="876" w:type="pct"/>
            <w:tcBorders>
              <w:top w:val="nil"/>
              <w:left w:val="nil"/>
              <w:bottom w:val="single" w:sz="4" w:space="0" w:color="auto"/>
              <w:right w:val="single" w:sz="4" w:space="0" w:color="auto"/>
            </w:tcBorders>
            <w:shd w:val="clear" w:color="auto" w:fill="auto"/>
            <w:noWrap/>
            <w:vAlign w:val="center"/>
            <w:hideMark/>
          </w:tcPr>
          <w:p w14:paraId="6B9C4D07" w14:textId="15285B37" w:rsidR="003A5603" w:rsidRPr="00DC0D69" w:rsidRDefault="003A5603" w:rsidP="003A5603">
            <w:pPr>
              <w:jc w:val="center"/>
              <w:rPr>
                <w:sz w:val="20"/>
                <w:szCs w:val="20"/>
              </w:rPr>
            </w:pPr>
            <w:r>
              <w:rPr>
                <w:color w:val="000000"/>
                <w:sz w:val="20"/>
                <w:szCs w:val="20"/>
              </w:rPr>
              <w:t>100,00</w:t>
            </w:r>
          </w:p>
        </w:tc>
      </w:tr>
    </w:tbl>
    <w:p w14:paraId="0B759180" w14:textId="77777777" w:rsidR="00B21971" w:rsidRDefault="00B21971" w:rsidP="00DC0D69">
      <w:pPr>
        <w:pStyle w:val="Maximyz2"/>
        <w:spacing w:after="240"/>
        <w:ind w:firstLine="0"/>
      </w:pPr>
    </w:p>
    <w:p w14:paraId="522E2BA8" w14:textId="6D990120" w:rsidR="00B21971" w:rsidRPr="00B21971" w:rsidRDefault="00B21971" w:rsidP="00B21971">
      <w:pPr>
        <w:pStyle w:val="Maximyz21"/>
        <w:rPr>
          <w:lang w:val="ru-RU"/>
        </w:rPr>
      </w:pPr>
      <w:bookmarkStart w:id="21" w:name="_Toc204699384"/>
      <w:bookmarkEnd w:id="19"/>
      <w:r w:rsidRPr="00B21971">
        <w:rPr>
          <w:lang w:val="ru-RU"/>
        </w:rPr>
        <w:t>Заполнение семантических данных слоёв по итогам проведения Гидравлического поверочного расчета</w:t>
      </w:r>
      <w:bookmarkEnd w:id="21"/>
    </w:p>
    <w:p w14:paraId="27F6F261" w14:textId="59CF60B9" w:rsidR="00B21971" w:rsidRPr="004F2B42" w:rsidRDefault="00B21971" w:rsidP="00B21971">
      <w:pPr>
        <w:pStyle w:val="Maximyz2"/>
      </w:pPr>
      <w:bookmarkStart w:id="22" w:name="_Toc55644167"/>
      <w:bookmarkStart w:id="23" w:name="_Toc55746047"/>
      <w:bookmarkStart w:id="24" w:name="_Toc55748358"/>
      <w:bookmarkStart w:id="25" w:name="_Toc55748881"/>
      <w:r w:rsidRPr="004F2B42">
        <w:t xml:space="preserve">Электронная модель системы теплоснабжения </w:t>
      </w:r>
      <w:r>
        <w:t xml:space="preserve">муниципального округа Лотошино </w:t>
      </w:r>
      <w:r w:rsidRPr="004F2B42">
        <w:t>выполнена с использованием программно-расчетного комплекса «</w:t>
      </w:r>
      <w:proofErr w:type="spellStart"/>
      <w:r w:rsidRPr="004F2B42">
        <w:rPr>
          <w:lang w:val="en-US"/>
        </w:rPr>
        <w:t>ZuluThermo</w:t>
      </w:r>
      <w:proofErr w:type="spellEnd"/>
      <w:r w:rsidRPr="004F2B42">
        <w:t>», работающего на базе инструментальной геоинформационной системы (ГИС) «</w:t>
      </w:r>
      <w:r w:rsidRPr="004F2B42">
        <w:rPr>
          <w:lang w:val="en-US"/>
        </w:rPr>
        <w:t>Zulu</w:t>
      </w:r>
      <w:r w:rsidRPr="004F2B42">
        <w:t>».</w:t>
      </w:r>
    </w:p>
    <w:p w14:paraId="47BD2DC2" w14:textId="4FA99AD4" w:rsidR="00B21971" w:rsidRPr="004F2B42" w:rsidRDefault="00B21971" w:rsidP="00B21971">
      <w:pPr>
        <w:pStyle w:val="Maximyz2"/>
        <w:rPr>
          <w:rFonts w:eastAsia="Times New Roman"/>
          <w:bCs/>
        </w:rPr>
      </w:pPr>
      <w:r w:rsidRPr="004F2B42">
        <w:lastRenderedPageBreak/>
        <w:t xml:space="preserve"> Электронные схемы системы теплоснабжения </w:t>
      </w:r>
      <w:r>
        <w:t xml:space="preserve">муниципального округа Лотошино </w:t>
      </w:r>
      <w:r w:rsidRPr="004F2B42">
        <w:t>электронном виде представлены на диске.</w:t>
      </w:r>
    </w:p>
    <w:p w14:paraId="3F913FFF" w14:textId="4CD4D175" w:rsidR="00B21971" w:rsidRPr="004F2B42" w:rsidRDefault="00B21971" w:rsidP="00B21971">
      <w:pPr>
        <w:pStyle w:val="Maximyz2"/>
      </w:pPr>
      <w:r w:rsidRPr="004F2B42">
        <w:t xml:space="preserve">Электронная модель системы теплоснабжения </w:t>
      </w:r>
      <w:r>
        <w:t xml:space="preserve">муниципального округа Лотошино </w:t>
      </w:r>
      <w:r w:rsidRPr="004F2B42">
        <w:t>базе информационно-графи</w:t>
      </w:r>
      <w:r>
        <w:t xml:space="preserve">ческой системы </w:t>
      </w:r>
      <w:proofErr w:type="spellStart"/>
      <w:r>
        <w:t>Zulu</w:t>
      </w:r>
      <w:proofErr w:type="spellEnd"/>
      <w:r>
        <w:t xml:space="preserve"> </w:t>
      </w:r>
      <w:r w:rsidRPr="004F2B42">
        <w:t xml:space="preserve">разрабатывалась в целях: </w:t>
      </w:r>
    </w:p>
    <w:p w14:paraId="4250EF48" w14:textId="77777777" w:rsidR="00B21971" w:rsidRPr="004F2B42" w:rsidRDefault="00B21971" w:rsidP="00B21971">
      <w:pPr>
        <w:pStyle w:val="aff4"/>
        <w:numPr>
          <w:ilvl w:val="0"/>
          <w:numId w:val="91"/>
        </w:numPr>
        <w:spacing w:line="360" w:lineRule="auto"/>
        <w:jc w:val="both"/>
      </w:pPr>
      <w:r w:rsidRPr="004F2B42">
        <w:t xml:space="preserve">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 </w:t>
      </w:r>
    </w:p>
    <w:p w14:paraId="35F8683C" w14:textId="77777777" w:rsidR="00B21971" w:rsidRPr="004F2B42" w:rsidRDefault="00B21971" w:rsidP="00B21971">
      <w:pPr>
        <w:pStyle w:val="aff4"/>
        <w:numPr>
          <w:ilvl w:val="0"/>
          <w:numId w:val="91"/>
        </w:numPr>
        <w:spacing w:line="360" w:lineRule="auto"/>
        <w:jc w:val="both"/>
      </w:pPr>
      <w:r w:rsidRPr="004F2B42">
        <w:t xml:space="preserve">проведения единой политики в организации текущей деятельности предприятий и в перспективном развитии всей системы теплоснабжения города; </w:t>
      </w:r>
    </w:p>
    <w:p w14:paraId="15C39FCA" w14:textId="77777777" w:rsidR="00B21971" w:rsidRPr="004F2B42" w:rsidRDefault="00B21971" w:rsidP="00B21971">
      <w:pPr>
        <w:pStyle w:val="aff4"/>
        <w:numPr>
          <w:ilvl w:val="0"/>
          <w:numId w:val="91"/>
        </w:numPr>
        <w:spacing w:line="360" w:lineRule="auto"/>
        <w:jc w:val="both"/>
      </w:pPr>
      <w:r w:rsidRPr="004F2B42">
        <w:t xml:space="preserve">обеспечения устойчивого градостроительного развития города; </w:t>
      </w:r>
    </w:p>
    <w:p w14:paraId="0CD5C1A2" w14:textId="77777777" w:rsidR="00B21971" w:rsidRPr="004F2B42" w:rsidRDefault="00B21971" w:rsidP="00B21971">
      <w:pPr>
        <w:pStyle w:val="aff4"/>
        <w:numPr>
          <w:ilvl w:val="0"/>
          <w:numId w:val="91"/>
        </w:numPr>
        <w:spacing w:line="360" w:lineRule="auto"/>
        <w:jc w:val="both"/>
      </w:pPr>
      <w:r w:rsidRPr="004F2B42">
        <w:t xml:space="preserve">разработка мер для повышения надежности системы теплоснабжения города; </w:t>
      </w:r>
    </w:p>
    <w:p w14:paraId="7F720EA2" w14:textId="77777777" w:rsidR="00B21971" w:rsidRPr="004F2B42" w:rsidRDefault="00B21971" w:rsidP="00B21971">
      <w:pPr>
        <w:pStyle w:val="aff4"/>
        <w:numPr>
          <w:ilvl w:val="0"/>
          <w:numId w:val="91"/>
        </w:numPr>
        <w:spacing w:line="360" w:lineRule="auto"/>
        <w:jc w:val="both"/>
      </w:pPr>
      <w:r w:rsidRPr="004F2B42">
        <w:t xml:space="preserve">минимизации вероятности возникновения аварийных ситуаций в системе теплоснабжения; </w:t>
      </w:r>
    </w:p>
    <w:p w14:paraId="55A85230" w14:textId="77777777" w:rsidR="00B21971" w:rsidRPr="004F2B42" w:rsidRDefault="00B21971" w:rsidP="00B21971">
      <w:pPr>
        <w:pStyle w:val="aff4"/>
        <w:numPr>
          <w:ilvl w:val="0"/>
          <w:numId w:val="91"/>
        </w:numPr>
        <w:spacing w:line="360" w:lineRule="auto"/>
        <w:jc w:val="both"/>
      </w:pPr>
      <w:r w:rsidRPr="004F2B42">
        <w:t xml:space="preserve">создания единой информационной платформы для обеспечения мониторинга развития. </w:t>
      </w:r>
    </w:p>
    <w:p w14:paraId="3565E6A9" w14:textId="77777777" w:rsidR="00B21971" w:rsidRPr="004F2B42" w:rsidRDefault="00B21971" w:rsidP="00B21971">
      <w:pPr>
        <w:pStyle w:val="Maximyz2"/>
      </w:pPr>
      <w:r w:rsidRPr="004F2B42">
        <w:t xml:space="preserve">Разработанная электронная модель предназначена для решения следующих задач: </w:t>
      </w:r>
    </w:p>
    <w:p w14:paraId="214EB877" w14:textId="77777777" w:rsidR="00B21971" w:rsidRPr="004F2B42" w:rsidRDefault="00B21971" w:rsidP="00B21971">
      <w:pPr>
        <w:pStyle w:val="aff4"/>
        <w:numPr>
          <w:ilvl w:val="0"/>
          <w:numId w:val="91"/>
        </w:numPr>
        <w:spacing w:line="360" w:lineRule="auto"/>
        <w:jc w:val="both"/>
      </w:pPr>
      <w:r w:rsidRPr="004F2B42">
        <w:t xml:space="preserve">создания общегородской электронной схемы существующих и перспективных тепловых сетей, и объектов системы теплоснабжения </w:t>
      </w:r>
      <w:r>
        <w:rPr>
          <w:rFonts w:eastAsia="Verdana"/>
          <w:kern w:val="24"/>
        </w:rPr>
        <w:t>муниципального округа Истра</w:t>
      </w:r>
      <w:r w:rsidRPr="004F2B42">
        <w:t xml:space="preserve">, привязанных к карте города; </w:t>
      </w:r>
    </w:p>
    <w:p w14:paraId="64076340" w14:textId="77777777" w:rsidR="00B21971" w:rsidRPr="004F2B42" w:rsidRDefault="00B21971" w:rsidP="00B21971">
      <w:pPr>
        <w:pStyle w:val="aff4"/>
        <w:numPr>
          <w:ilvl w:val="0"/>
          <w:numId w:val="91"/>
        </w:numPr>
        <w:spacing w:line="360" w:lineRule="auto"/>
        <w:jc w:val="both"/>
      </w:pPr>
      <w:r w:rsidRPr="004F2B42">
        <w:t xml:space="preserve">сведения балансов тепловой энергии; </w:t>
      </w:r>
    </w:p>
    <w:p w14:paraId="0A778D08" w14:textId="77777777" w:rsidR="00B21971" w:rsidRPr="004F2B42" w:rsidRDefault="00B21971" w:rsidP="00B21971">
      <w:pPr>
        <w:pStyle w:val="aff4"/>
        <w:numPr>
          <w:ilvl w:val="0"/>
          <w:numId w:val="91"/>
        </w:numPr>
        <w:spacing w:line="360" w:lineRule="auto"/>
        <w:jc w:val="both"/>
      </w:pPr>
      <w:r w:rsidRPr="004F2B42">
        <w:t xml:space="preserve">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 </w:t>
      </w:r>
    </w:p>
    <w:p w14:paraId="276A2C45" w14:textId="77777777" w:rsidR="00B21971" w:rsidRPr="004F2B42" w:rsidRDefault="00B21971" w:rsidP="00B21971">
      <w:pPr>
        <w:pStyle w:val="aff4"/>
        <w:numPr>
          <w:ilvl w:val="0"/>
          <w:numId w:val="91"/>
        </w:numPr>
        <w:spacing w:line="360" w:lineRule="auto"/>
        <w:jc w:val="both"/>
      </w:pPr>
      <w:r w:rsidRPr="004F2B42">
        <w:t xml:space="preserve">моделирования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 </w:t>
      </w:r>
    </w:p>
    <w:p w14:paraId="2F312E08" w14:textId="77777777" w:rsidR="00B21971" w:rsidRPr="004F2B42" w:rsidRDefault="00B21971" w:rsidP="00B21971">
      <w:pPr>
        <w:pStyle w:val="aff4"/>
        <w:numPr>
          <w:ilvl w:val="0"/>
          <w:numId w:val="91"/>
        </w:numPr>
        <w:spacing w:line="360" w:lineRule="auto"/>
        <w:jc w:val="both"/>
      </w:pPr>
      <w:r w:rsidRPr="004F2B42">
        <w:t xml:space="preserve">оперативного моделирования обеспечения тепловой энергией потребителей при аварийных ситуациях; </w:t>
      </w:r>
    </w:p>
    <w:p w14:paraId="0CBFB004" w14:textId="77777777" w:rsidR="00B21971" w:rsidRPr="004F2B42" w:rsidRDefault="00B21971" w:rsidP="00B21971">
      <w:pPr>
        <w:pStyle w:val="aff4"/>
        <w:numPr>
          <w:ilvl w:val="0"/>
          <w:numId w:val="91"/>
        </w:numPr>
        <w:spacing w:line="360" w:lineRule="auto"/>
        <w:jc w:val="both"/>
      </w:pPr>
      <w:r w:rsidRPr="004F2B42">
        <w:t xml:space="preserve">мониторинга развития системы теплоснабжения </w:t>
      </w:r>
      <w:r>
        <w:rPr>
          <w:rFonts w:eastAsia="Verdana"/>
          <w:kern w:val="24"/>
        </w:rPr>
        <w:t>городского округа</w:t>
      </w:r>
      <w:r w:rsidRPr="004F2B42">
        <w:t>.</w:t>
      </w:r>
    </w:p>
    <w:p w14:paraId="30D04B64" w14:textId="77777777" w:rsidR="00B21971" w:rsidRDefault="00B21971" w:rsidP="00B21971">
      <w:pPr>
        <w:pStyle w:val="Maximyz2"/>
      </w:pPr>
      <w:r w:rsidRPr="004F2B42">
        <w:lastRenderedPageBreak/>
        <w:t>Гидравлический расчет существующих тепловых сетей</w:t>
      </w:r>
      <w:r>
        <w:t xml:space="preserve"> муниципального округа Истра представлен в Приложении В.</w:t>
      </w:r>
    </w:p>
    <w:p w14:paraId="615423F2" w14:textId="77777777" w:rsidR="006326D9" w:rsidRPr="00C5254C" w:rsidRDefault="006326D9" w:rsidP="006326D9">
      <w:pPr>
        <w:pStyle w:val="Maximyz21"/>
        <w:rPr>
          <w:lang w:val="ru-RU"/>
        </w:rPr>
      </w:pPr>
      <w:bookmarkStart w:id="26" w:name="_Toc204699385"/>
      <w:bookmarkStart w:id="27" w:name="_Toc352234966"/>
      <w:bookmarkEnd w:id="22"/>
      <w:bookmarkEnd w:id="23"/>
      <w:bookmarkEnd w:id="24"/>
      <w:bookmarkEnd w:id="25"/>
      <w:r w:rsidRPr="00C5254C">
        <w:rPr>
          <w:lang w:val="ru-RU"/>
        </w:rPr>
        <w:t>Моделирование всех видов переключений, осуществляемых в существующих тепловых сетях, в том числе переключений тепловых нагрузок между источниками тепловой энергии</w:t>
      </w:r>
      <w:bookmarkEnd w:id="26"/>
    </w:p>
    <w:p w14:paraId="035D3211" w14:textId="3311BB73" w:rsidR="006326D9" w:rsidRDefault="006326D9" w:rsidP="006326D9">
      <w:pPr>
        <w:pStyle w:val="Maximyz2"/>
      </w:pPr>
      <w:r>
        <w:t>П</w:t>
      </w:r>
      <w:r>
        <w:rPr>
          <w:rFonts w:eastAsia="Times New Roman"/>
        </w:rPr>
        <w:t>ереключени</w:t>
      </w:r>
      <w:r>
        <w:t>й</w:t>
      </w:r>
      <w:r>
        <w:rPr>
          <w:rFonts w:eastAsia="Times New Roman"/>
        </w:rPr>
        <w:t xml:space="preserve"> тепловых нагрузок меж</w:t>
      </w:r>
      <w:r>
        <w:t xml:space="preserve">ду источниками тепловой энергии в </w:t>
      </w:r>
      <w:r w:rsidR="00552D5B">
        <w:t>муниципальном округе Лотошино</w:t>
      </w:r>
      <w:r>
        <w:t xml:space="preserve"> не планируется.</w:t>
      </w:r>
    </w:p>
    <w:p w14:paraId="295665AF" w14:textId="77777777" w:rsidR="006326D9" w:rsidRDefault="006326D9" w:rsidP="006326D9">
      <w:pPr>
        <w:pStyle w:val="Maximyz2"/>
      </w:pPr>
    </w:p>
    <w:bookmarkEnd w:id="27"/>
    <w:p w14:paraId="17C47194" w14:textId="2C1EA2F2" w:rsidR="0005126A" w:rsidRPr="006326D9" w:rsidRDefault="006326D9" w:rsidP="006326D9">
      <w:pPr>
        <w:pStyle w:val="Maximyz21"/>
        <w:rPr>
          <w:lang w:val="ru-RU"/>
        </w:rPr>
      </w:pPr>
      <w:r w:rsidRPr="006326D9">
        <w:rPr>
          <w:lang w:val="ru-RU"/>
        </w:rPr>
        <w:tab/>
      </w:r>
      <w:bookmarkStart w:id="28" w:name="_Toc204699386"/>
      <w:r w:rsidRPr="006326D9">
        <w:rPr>
          <w:lang w:val="ru-RU"/>
        </w:rPr>
        <w:t>Расчет потерь тепловой энергии через изоляцию и с утечками теплоносителя</w:t>
      </w:r>
      <w:bookmarkEnd w:id="28"/>
    </w:p>
    <w:p w14:paraId="66460BB0" w14:textId="77777777" w:rsidR="0005126A" w:rsidRDefault="0005126A" w:rsidP="0005126A">
      <w:pPr>
        <w:pStyle w:val="Maximyz2"/>
      </w:pPr>
      <w:r>
        <w:t>Расчет тепловых потерь выполнен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 Утв. Приказом Минэнерго РФ от 30.12.2008 г. № 325.</w:t>
      </w:r>
    </w:p>
    <w:p w14:paraId="3DDE45B0" w14:textId="418A4B3B" w:rsidR="0005126A" w:rsidRDefault="0005126A" w:rsidP="0005126A">
      <w:pPr>
        <w:pStyle w:val="Maximyz2"/>
        <w:spacing w:after="240"/>
      </w:pPr>
      <w:r>
        <w:t xml:space="preserve">Расчет </w:t>
      </w:r>
      <w:r w:rsidR="00486287">
        <w:t>нормируемых</w:t>
      </w:r>
      <w:r>
        <w:t xml:space="preserve"> потерь тепловой энергии через изоляцию в тепловых сетях котельных </w:t>
      </w:r>
      <w:r w:rsidR="00B21971">
        <w:t>муниципального округа Лотошино</w:t>
      </w:r>
      <w:r>
        <w:t xml:space="preserve">  представлен в таблице </w:t>
      </w:r>
      <w:r>
        <w:fldChar w:fldCharType="begin"/>
      </w:r>
      <w:r>
        <w:instrText xml:space="preserve"> REF _Ref464720390 \h  \* MERGEFORMAT </w:instrText>
      </w:r>
      <w:r>
        <w:fldChar w:fldCharType="separate"/>
      </w:r>
      <w:r w:rsidR="00723C2D" w:rsidRPr="00723C2D">
        <w:rPr>
          <w:vanish/>
        </w:rPr>
        <w:t xml:space="preserve">Таблица </w:t>
      </w:r>
      <w:r w:rsidR="00723C2D">
        <w:rPr>
          <w:noProof/>
        </w:rPr>
        <w:t>3</w:t>
      </w:r>
      <w:r w:rsidR="00723C2D">
        <w:t>.</w:t>
      </w:r>
      <w:r w:rsidR="00723C2D">
        <w:rPr>
          <w:noProof/>
        </w:rPr>
        <w:t>6</w:t>
      </w:r>
      <w:r>
        <w:fldChar w:fldCharType="end"/>
      </w:r>
    </w:p>
    <w:p w14:paraId="4A62B30E" w14:textId="77777777" w:rsidR="006D3931" w:rsidRDefault="0005126A" w:rsidP="0005126A">
      <w:pPr>
        <w:pStyle w:val="afffa"/>
        <w:keepNext/>
      </w:pPr>
      <w:bookmarkStart w:id="29" w:name="_Ref464720390"/>
      <w:r>
        <w:t xml:space="preserve">Таблица </w:t>
      </w:r>
      <w:r>
        <w:fldChar w:fldCharType="begin"/>
      </w:r>
      <w:r>
        <w:rPr>
          <w:noProof/>
        </w:rPr>
        <w:instrText xml:space="preserve"> STYLEREF 1 \s </w:instrText>
      </w:r>
      <w:r>
        <w:fldChar w:fldCharType="separate"/>
      </w:r>
      <w:r w:rsidR="00723C2D">
        <w:rPr>
          <w:noProof/>
        </w:rPr>
        <w:t>3</w:t>
      </w:r>
      <w:r>
        <w:fldChar w:fldCharType="end"/>
      </w:r>
      <w:r>
        <w:t>.</w:t>
      </w:r>
      <w:r>
        <w:fldChar w:fldCharType="begin"/>
      </w:r>
      <w:r>
        <w:rPr>
          <w:noProof/>
        </w:rPr>
        <w:instrText xml:space="preserve"> SEQ Таблица \* ARABIC \s 1 </w:instrText>
      </w:r>
      <w:r>
        <w:fldChar w:fldCharType="separate"/>
      </w:r>
      <w:r w:rsidR="00723C2D">
        <w:rPr>
          <w:noProof/>
        </w:rPr>
        <w:t>6</w:t>
      </w:r>
      <w:r>
        <w:fldChar w:fldCharType="end"/>
      </w:r>
      <w:bookmarkEnd w:id="29"/>
      <w:r>
        <w:t xml:space="preserve"> – </w:t>
      </w:r>
      <w:r w:rsidR="00486287">
        <w:t>Н</w:t>
      </w:r>
      <w:r w:rsidR="00486287" w:rsidRPr="00486287">
        <w:t xml:space="preserve">ормируемые тепловые потери тепловыми сетями котельных </w:t>
      </w:r>
      <w:r w:rsidR="00B21971">
        <w:t>муниципального округа Лотошино</w:t>
      </w:r>
    </w:p>
    <w:tbl>
      <w:tblPr>
        <w:tblW w:w="5000" w:type="pct"/>
        <w:tblLook w:val="04A0" w:firstRow="1" w:lastRow="0" w:firstColumn="1" w:lastColumn="0" w:noHBand="0" w:noVBand="1"/>
      </w:tblPr>
      <w:tblGrid>
        <w:gridCol w:w="3073"/>
        <w:gridCol w:w="2080"/>
        <w:gridCol w:w="2037"/>
        <w:gridCol w:w="2155"/>
      </w:tblGrid>
      <w:tr w:rsidR="006D3931" w14:paraId="02A2D556" w14:textId="77777777" w:rsidTr="00D2179F">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7C0623" w14:textId="77777777" w:rsidR="006D3931" w:rsidRDefault="006D3931" w:rsidP="00D2179F">
            <w:pPr>
              <w:rPr>
                <w:color w:val="000000"/>
                <w:sz w:val="20"/>
                <w:szCs w:val="20"/>
              </w:rPr>
            </w:pPr>
            <w:r>
              <w:rPr>
                <w:color w:val="000000"/>
                <w:sz w:val="20"/>
                <w:szCs w:val="20"/>
              </w:rPr>
              <w:t>Наименование источника</w:t>
            </w:r>
          </w:p>
        </w:tc>
        <w:tc>
          <w:tcPr>
            <w:tcW w:w="1113" w:type="pct"/>
            <w:tcBorders>
              <w:top w:val="single" w:sz="4" w:space="0" w:color="auto"/>
              <w:left w:val="nil"/>
              <w:bottom w:val="single" w:sz="4" w:space="0" w:color="auto"/>
              <w:right w:val="single" w:sz="4" w:space="0" w:color="auto"/>
            </w:tcBorders>
            <w:shd w:val="clear" w:color="auto" w:fill="auto"/>
            <w:vAlign w:val="center"/>
            <w:hideMark/>
          </w:tcPr>
          <w:p w14:paraId="7C0455B0" w14:textId="77777777" w:rsidR="006D3931" w:rsidRDefault="006D3931" w:rsidP="00D2179F">
            <w:pPr>
              <w:jc w:val="center"/>
              <w:rPr>
                <w:color w:val="000000"/>
                <w:sz w:val="20"/>
                <w:szCs w:val="20"/>
              </w:rPr>
            </w:pPr>
            <w:r>
              <w:rPr>
                <w:color w:val="000000"/>
                <w:sz w:val="20"/>
                <w:szCs w:val="20"/>
              </w:rPr>
              <w:t>через изоляцию</w:t>
            </w:r>
          </w:p>
        </w:tc>
        <w:tc>
          <w:tcPr>
            <w:tcW w:w="1090" w:type="pct"/>
            <w:tcBorders>
              <w:top w:val="single" w:sz="4" w:space="0" w:color="auto"/>
              <w:left w:val="nil"/>
              <w:bottom w:val="single" w:sz="4" w:space="0" w:color="auto"/>
              <w:right w:val="single" w:sz="4" w:space="0" w:color="auto"/>
            </w:tcBorders>
            <w:shd w:val="clear" w:color="auto" w:fill="auto"/>
            <w:vAlign w:val="center"/>
            <w:hideMark/>
          </w:tcPr>
          <w:p w14:paraId="4D582D22" w14:textId="77777777" w:rsidR="006D3931" w:rsidRDefault="006D3931" w:rsidP="00D2179F">
            <w:pPr>
              <w:jc w:val="center"/>
              <w:rPr>
                <w:color w:val="000000"/>
                <w:sz w:val="20"/>
                <w:szCs w:val="20"/>
              </w:rPr>
            </w:pPr>
            <w:r>
              <w:rPr>
                <w:color w:val="000000"/>
                <w:sz w:val="20"/>
                <w:szCs w:val="20"/>
              </w:rPr>
              <w:t xml:space="preserve">с затратами теплоносителя </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4AC85648" w14:textId="77777777" w:rsidR="006D3931" w:rsidRDefault="006D3931" w:rsidP="00D2179F">
            <w:pPr>
              <w:jc w:val="center"/>
              <w:rPr>
                <w:color w:val="000000"/>
                <w:sz w:val="20"/>
                <w:szCs w:val="20"/>
              </w:rPr>
            </w:pPr>
            <w:r>
              <w:rPr>
                <w:color w:val="000000"/>
                <w:sz w:val="20"/>
                <w:szCs w:val="20"/>
              </w:rPr>
              <w:t>всего</w:t>
            </w:r>
          </w:p>
        </w:tc>
      </w:tr>
      <w:tr w:rsidR="006D3931" w14:paraId="39650311"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3BDEFB2A" w14:textId="77777777" w:rsidR="006D3931" w:rsidRDefault="006D3931" w:rsidP="00D2179F">
            <w:pPr>
              <w:rPr>
                <w:color w:val="000000"/>
                <w:sz w:val="20"/>
                <w:szCs w:val="20"/>
              </w:rPr>
            </w:pPr>
            <w:r>
              <w:rPr>
                <w:color w:val="000000"/>
                <w:sz w:val="20"/>
                <w:szCs w:val="20"/>
              </w:rPr>
              <w:t>Котельная №1</w:t>
            </w:r>
          </w:p>
        </w:tc>
        <w:tc>
          <w:tcPr>
            <w:tcW w:w="1113" w:type="pct"/>
            <w:tcBorders>
              <w:top w:val="nil"/>
              <w:left w:val="nil"/>
              <w:bottom w:val="single" w:sz="4" w:space="0" w:color="auto"/>
              <w:right w:val="single" w:sz="4" w:space="0" w:color="auto"/>
            </w:tcBorders>
            <w:shd w:val="clear" w:color="000000" w:fill="FFFFFF"/>
            <w:vAlign w:val="center"/>
            <w:hideMark/>
          </w:tcPr>
          <w:p w14:paraId="74565991" w14:textId="77777777" w:rsidR="006D3931" w:rsidRDefault="006D3931" w:rsidP="00D2179F">
            <w:pPr>
              <w:jc w:val="center"/>
              <w:rPr>
                <w:color w:val="000000"/>
                <w:sz w:val="18"/>
                <w:szCs w:val="18"/>
              </w:rPr>
            </w:pPr>
            <w:r>
              <w:rPr>
                <w:color w:val="000000"/>
                <w:sz w:val="18"/>
                <w:szCs w:val="18"/>
              </w:rPr>
              <w:t>756,2</w:t>
            </w:r>
          </w:p>
        </w:tc>
        <w:tc>
          <w:tcPr>
            <w:tcW w:w="1090" w:type="pct"/>
            <w:tcBorders>
              <w:top w:val="nil"/>
              <w:left w:val="nil"/>
              <w:bottom w:val="single" w:sz="4" w:space="0" w:color="auto"/>
              <w:right w:val="single" w:sz="4" w:space="0" w:color="auto"/>
            </w:tcBorders>
            <w:shd w:val="clear" w:color="000000" w:fill="FFFFFF"/>
            <w:vAlign w:val="center"/>
            <w:hideMark/>
          </w:tcPr>
          <w:p w14:paraId="2FB70251" w14:textId="77777777" w:rsidR="006D3931" w:rsidRDefault="006D3931" w:rsidP="00D2179F">
            <w:pPr>
              <w:jc w:val="center"/>
              <w:rPr>
                <w:color w:val="000000"/>
                <w:sz w:val="18"/>
                <w:szCs w:val="18"/>
              </w:rPr>
            </w:pPr>
            <w:r>
              <w:rPr>
                <w:color w:val="000000"/>
                <w:sz w:val="18"/>
                <w:szCs w:val="18"/>
              </w:rPr>
              <w:t>33,7</w:t>
            </w:r>
          </w:p>
        </w:tc>
        <w:tc>
          <w:tcPr>
            <w:tcW w:w="1153" w:type="pct"/>
            <w:tcBorders>
              <w:top w:val="nil"/>
              <w:left w:val="nil"/>
              <w:bottom w:val="single" w:sz="4" w:space="0" w:color="auto"/>
              <w:right w:val="single" w:sz="4" w:space="0" w:color="auto"/>
            </w:tcBorders>
            <w:shd w:val="clear" w:color="000000" w:fill="FFFFFF"/>
            <w:vAlign w:val="center"/>
            <w:hideMark/>
          </w:tcPr>
          <w:p w14:paraId="1AE0B3F8" w14:textId="77777777" w:rsidR="006D3931" w:rsidRDefault="006D3931" w:rsidP="00D2179F">
            <w:pPr>
              <w:jc w:val="center"/>
              <w:rPr>
                <w:color w:val="000000"/>
                <w:sz w:val="18"/>
                <w:szCs w:val="18"/>
              </w:rPr>
            </w:pPr>
            <w:r>
              <w:rPr>
                <w:color w:val="000000"/>
                <w:sz w:val="18"/>
                <w:szCs w:val="18"/>
              </w:rPr>
              <w:t>789,9</w:t>
            </w:r>
          </w:p>
        </w:tc>
      </w:tr>
      <w:tr w:rsidR="006D3931" w14:paraId="1F6F2718"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73337213" w14:textId="77777777" w:rsidR="006D3931" w:rsidRDefault="006D3931" w:rsidP="00D2179F">
            <w:pPr>
              <w:rPr>
                <w:color w:val="000000"/>
                <w:sz w:val="20"/>
                <w:szCs w:val="20"/>
              </w:rPr>
            </w:pPr>
            <w:r>
              <w:rPr>
                <w:color w:val="000000"/>
                <w:sz w:val="20"/>
                <w:szCs w:val="20"/>
              </w:rPr>
              <w:t>Котельная №2а</w:t>
            </w:r>
          </w:p>
        </w:tc>
        <w:tc>
          <w:tcPr>
            <w:tcW w:w="1113" w:type="pct"/>
            <w:tcBorders>
              <w:top w:val="nil"/>
              <w:left w:val="nil"/>
              <w:bottom w:val="single" w:sz="4" w:space="0" w:color="auto"/>
              <w:right w:val="single" w:sz="4" w:space="0" w:color="auto"/>
            </w:tcBorders>
            <w:shd w:val="clear" w:color="000000" w:fill="FFFFFF"/>
            <w:vAlign w:val="center"/>
            <w:hideMark/>
          </w:tcPr>
          <w:p w14:paraId="17AC2702" w14:textId="77777777" w:rsidR="006D3931" w:rsidRDefault="006D3931" w:rsidP="00D2179F">
            <w:pPr>
              <w:jc w:val="center"/>
              <w:rPr>
                <w:color w:val="000000"/>
                <w:sz w:val="18"/>
                <w:szCs w:val="18"/>
              </w:rPr>
            </w:pPr>
            <w:r>
              <w:rPr>
                <w:color w:val="000000"/>
                <w:sz w:val="18"/>
                <w:szCs w:val="18"/>
              </w:rPr>
              <w:t>1874,5</w:t>
            </w:r>
          </w:p>
        </w:tc>
        <w:tc>
          <w:tcPr>
            <w:tcW w:w="1090" w:type="pct"/>
            <w:tcBorders>
              <w:top w:val="nil"/>
              <w:left w:val="nil"/>
              <w:bottom w:val="single" w:sz="4" w:space="0" w:color="auto"/>
              <w:right w:val="single" w:sz="4" w:space="0" w:color="auto"/>
            </w:tcBorders>
            <w:shd w:val="clear" w:color="000000" w:fill="FFFFFF"/>
            <w:vAlign w:val="center"/>
            <w:hideMark/>
          </w:tcPr>
          <w:p w14:paraId="426144FA" w14:textId="77777777" w:rsidR="006D3931" w:rsidRDefault="006D3931" w:rsidP="00D2179F">
            <w:pPr>
              <w:jc w:val="center"/>
              <w:rPr>
                <w:color w:val="000000"/>
                <w:sz w:val="18"/>
                <w:szCs w:val="18"/>
              </w:rPr>
            </w:pPr>
            <w:r>
              <w:rPr>
                <w:color w:val="000000"/>
                <w:sz w:val="18"/>
                <w:szCs w:val="18"/>
              </w:rPr>
              <w:t>99,1</w:t>
            </w:r>
          </w:p>
        </w:tc>
        <w:tc>
          <w:tcPr>
            <w:tcW w:w="1153" w:type="pct"/>
            <w:tcBorders>
              <w:top w:val="nil"/>
              <w:left w:val="nil"/>
              <w:bottom w:val="single" w:sz="4" w:space="0" w:color="auto"/>
              <w:right w:val="single" w:sz="4" w:space="0" w:color="auto"/>
            </w:tcBorders>
            <w:shd w:val="clear" w:color="000000" w:fill="FFFFFF"/>
            <w:vAlign w:val="center"/>
            <w:hideMark/>
          </w:tcPr>
          <w:p w14:paraId="28A00F13" w14:textId="77777777" w:rsidR="006D3931" w:rsidRDefault="006D3931" w:rsidP="00D2179F">
            <w:pPr>
              <w:jc w:val="center"/>
              <w:rPr>
                <w:color w:val="000000"/>
                <w:sz w:val="18"/>
                <w:szCs w:val="18"/>
              </w:rPr>
            </w:pPr>
            <w:r>
              <w:rPr>
                <w:color w:val="000000"/>
                <w:sz w:val="18"/>
                <w:szCs w:val="18"/>
              </w:rPr>
              <w:t>1973,6</w:t>
            </w:r>
          </w:p>
        </w:tc>
      </w:tr>
      <w:tr w:rsidR="006D3931" w14:paraId="134E2239"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063B795F" w14:textId="77777777" w:rsidR="006D3931" w:rsidRDefault="006D3931" w:rsidP="00D2179F">
            <w:pPr>
              <w:rPr>
                <w:color w:val="000000"/>
                <w:sz w:val="20"/>
                <w:szCs w:val="20"/>
              </w:rPr>
            </w:pPr>
            <w:r>
              <w:rPr>
                <w:color w:val="000000"/>
                <w:sz w:val="20"/>
                <w:szCs w:val="20"/>
              </w:rPr>
              <w:t>Котельная №3а</w:t>
            </w:r>
          </w:p>
        </w:tc>
        <w:tc>
          <w:tcPr>
            <w:tcW w:w="1113" w:type="pct"/>
            <w:tcBorders>
              <w:top w:val="nil"/>
              <w:left w:val="nil"/>
              <w:bottom w:val="single" w:sz="4" w:space="0" w:color="auto"/>
              <w:right w:val="single" w:sz="4" w:space="0" w:color="auto"/>
            </w:tcBorders>
            <w:shd w:val="clear" w:color="000000" w:fill="FFFFFF"/>
            <w:vAlign w:val="center"/>
            <w:hideMark/>
          </w:tcPr>
          <w:p w14:paraId="32ABE716" w14:textId="77777777" w:rsidR="006D3931" w:rsidRDefault="006D3931" w:rsidP="00D2179F">
            <w:pPr>
              <w:jc w:val="center"/>
              <w:rPr>
                <w:color w:val="000000"/>
                <w:sz w:val="18"/>
                <w:szCs w:val="18"/>
              </w:rPr>
            </w:pPr>
            <w:r>
              <w:rPr>
                <w:color w:val="000000"/>
                <w:sz w:val="18"/>
                <w:szCs w:val="18"/>
              </w:rPr>
              <w:t>3139,3</w:t>
            </w:r>
          </w:p>
        </w:tc>
        <w:tc>
          <w:tcPr>
            <w:tcW w:w="1090" w:type="pct"/>
            <w:tcBorders>
              <w:top w:val="nil"/>
              <w:left w:val="nil"/>
              <w:bottom w:val="single" w:sz="4" w:space="0" w:color="auto"/>
              <w:right w:val="single" w:sz="4" w:space="0" w:color="auto"/>
            </w:tcBorders>
            <w:shd w:val="clear" w:color="000000" w:fill="FFFFFF"/>
            <w:vAlign w:val="center"/>
            <w:hideMark/>
          </w:tcPr>
          <w:p w14:paraId="07CD0BF7" w14:textId="77777777" w:rsidR="006D3931" w:rsidRDefault="006D3931" w:rsidP="00D2179F">
            <w:pPr>
              <w:jc w:val="center"/>
              <w:rPr>
                <w:color w:val="000000"/>
                <w:sz w:val="18"/>
                <w:szCs w:val="18"/>
              </w:rPr>
            </w:pPr>
            <w:r>
              <w:rPr>
                <w:color w:val="000000"/>
                <w:sz w:val="18"/>
                <w:szCs w:val="18"/>
              </w:rPr>
              <w:t>326,9</w:t>
            </w:r>
          </w:p>
        </w:tc>
        <w:tc>
          <w:tcPr>
            <w:tcW w:w="1153" w:type="pct"/>
            <w:tcBorders>
              <w:top w:val="nil"/>
              <w:left w:val="nil"/>
              <w:bottom w:val="single" w:sz="4" w:space="0" w:color="auto"/>
              <w:right w:val="single" w:sz="4" w:space="0" w:color="auto"/>
            </w:tcBorders>
            <w:shd w:val="clear" w:color="000000" w:fill="FFFFFF"/>
            <w:vAlign w:val="center"/>
            <w:hideMark/>
          </w:tcPr>
          <w:p w14:paraId="6050B575" w14:textId="77777777" w:rsidR="006D3931" w:rsidRDefault="006D3931" w:rsidP="00D2179F">
            <w:pPr>
              <w:jc w:val="center"/>
              <w:rPr>
                <w:color w:val="000000"/>
                <w:sz w:val="18"/>
                <w:szCs w:val="18"/>
              </w:rPr>
            </w:pPr>
            <w:r>
              <w:rPr>
                <w:color w:val="000000"/>
                <w:sz w:val="18"/>
                <w:szCs w:val="18"/>
              </w:rPr>
              <w:t>3466,2</w:t>
            </w:r>
          </w:p>
        </w:tc>
      </w:tr>
      <w:tr w:rsidR="006D3931" w14:paraId="3E7961E1"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37839A95" w14:textId="77777777" w:rsidR="006D3931" w:rsidRDefault="006D3931" w:rsidP="00D2179F">
            <w:pPr>
              <w:rPr>
                <w:color w:val="000000"/>
                <w:sz w:val="20"/>
                <w:szCs w:val="20"/>
              </w:rPr>
            </w:pPr>
            <w:r>
              <w:rPr>
                <w:color w:val="000000"/>
                <w:sz w:val="20"/>
                <w:szCs w:val="20"/>
              </w:rPr>
              <w:t>Котельная №4</w:t>
            </w:r>
          </w:p>
        </w:tc>
        <w:tc>
          <w:tcPr>
            <w:tcW w:w="1113" w:type="pct"/>
            <w:tcBorders>
              <w:top w:val="nil"/>
              <w:left w:val="nil"/>
              <w:bottom w:val="single" w:sz="4" w:space="0" w:color="auto"/>
              <w:right w:val="single" w:sz="4" w:space="0" w:color="auto"/>
            </w:tcBorders>
            <w:shd w:val="clear" w:color="000000" w:fill="FFFFFF"/>
            <w:vAlign w:val="center"/>
            <w:hideMark/>
          </w:tcPr>
          <w:p w14:paraId="4ECE109B" w14:textId="77777777" w:rsidR="006D3931" w:rsidRDefault="006D3931" w:rsidP="00D2179F">
            <w:pPr>
              <w:jc w:val="center"/>
              <w:rPr>
                <w:color w:val="000000"/>
                <w:sz w:val="18"/>
                <w:szCs w:val="18"/>
              </w:rPr>
            </w:pPr>
            <w:r>
              <w:rPr>
                <w:color w:val="000000"/>
                <w:sz w:val="18"/>
                <w:szCs w:val="18"/>
              </w:rPr>
              <w:t>1250,5</w:t>
            </w:r>
          </w:p>
        </w:tc>
        <w:tc>
          <w:tcPr>
            <w:tcW w:w="1090" w:type="pct"/>
            <w:tcBorders>
              <w:top w:val="nil"/>
              <w:left w:val="nil"/>
              <w:bottom w:val="single" w:sz="4" w:space="0" w:color="auto"/>
              <w:right w:val="single" w:sz="4" w:space="0" w:color="auto"/>
            </w:tcBorders>
            <w:shd w:val="clear" w:color="000000" w:fill="FFFFFF"/>
            <w:vAlign w:val="center"/>
            <w:hideMark/>
          </w:tcPr>
          <w:p w14:paraId="525FF947" w14:textId="77777777" w:rsidR="006D3931" w:rsidRDefault="006D3931" w:rsidP="00D2179F">
            <w:pPr>
              <w:jc w:val="center"/>
              <w:rPr>
                <w:color w:val="000000"/>
                <w:sz w:val="18"/>
                <w:szCs w:val="18"/>
              </w:rPr>
            </w:pPr>
            <w:r>
              <w:rPr>
                <w:color w:val="000000"/>
                <w:sz w:val="18"/>
                <w:szCs w:val="18"/>
              </w:rPr>
              <w:t>21,4</w:t>
            </w:r>
          </w:p>
        </w:tc>
        <w:tc>
          <w:tcPr>
            <w:tcW w:w="1153" w:type="pct"/>
            <w:tcBorders>
              <w:top w:val="nil"/>
              <w:left w:val="nil"/>
              <w:bottom w:val="single" w:sz="4" w:space="0" w:color="auto"/>
              <w:right w:val="single" w:sz="4" w:space="0" w:color="auto"/>
            </w:tcBorders>
            <w:shd w:val="clear" w:color="000000" w:fill="FFFFFF"/>
            <w:vAlign w:val="center"/>
            <w:hideMark/>
          </w:tcPr>
          <w:p w14:paraId="46EAF302" w14:textId="77777777" w:rsidR="006D3931" w:rsidRDefault="006D3931" w:rsidP="00D2179F">
            <w:pPr>
              <w:jc w:val="center"/>
              <w:rPr>
                <w:color w:val="000000"/>
                <w:sz w:val="18"/>
                <w:szCs w:val="18"/>
              </w:rPr>
            </w:pPr>
            <w:r>
              <w:rPr>
                <w:color w:val="000000"/>
                <w:sz w:val="18"/>
                <w:szCs w:val="18"/>
              </w:rPr>
              <w:t>1271,9</w:t>
            </w:r>
          </w:p>
        </w:tc>
      </w:tr>
      <w:tr w:rsidR="006D3931" w14:paraId="0B7A1AD7"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51ACB986" w14:textId="77777777" w:rsidR="006D3931" w:rsidRDefault="006D3931" w:rsidP="00D2179F">
            <w:pPr>
              <w:rPr>
                <w:color w:val="000000"/>
                <w:sz w:val="20"/>
                <w:szCs w:val="20"/>
              </w:rPr>
            </w:pPr>
            <w:r>
              <w:rPr>
                <w:color w:val="000000"/>
                <w:sz w:val="20"/>
                <w:szCs w:val="20"/>
              </w:rPr>
              <w:t>Котельная №5</w:t>
            </w:r>
          </w:p>
        </w:tc>
        <w:tc>
          <w:tcPr>
            <w:tcW w:w="1113" w:type="pct"/>
            <w:tcBorders>
              <w:top w:val="nil"/>
              <w:left w:val="nil"/>
              <w:bottom w:val="single" w:sz="4" w:space="0" w:color="auto"/>
              <w:right w:val="single" w:sz="4" w:space="0" w:color="auto"/>
            </w:tcBorders>
            <w:shd w:val="clear" w:color="000000" w:fill="FFFFFF"/>
            <w:vAlign w:val="center"/>
            <w:hideMark/>
          </w:tcPr>
          <w:p w14:paraId="6A5619C7" w14:textId="77777777" w:rsidR="006D3931" w:rsidRDefault="006D3931" w:rsidP="00D2179F">
            <w:pPr>
              <w:jc w:val="center"/>
              <w:rPr>
                <w:color w:val="000000"/>
                <w:sz w:val="18"/>
                <w:szCs w:val="18"/>
              </w:rPr>
            </w:pPr>
            <w:r>
              <w:rPr>
                <w:color w:val="000000"/>
                <w:sz w:val="18"/>
                <w:szCs w:val="18"/>
              </w:rPr>
              <w:t>2425,9</w:t>
            </w:r>
          </w:p>
        </w:tc>
        <w:tc>
          <w:tcPr>
            <w:tcW w:w="1090" w:type="pct"/>
            <w:tcBorders>
              <w:top w:val="nil"/>
              <w:left w:val="nil"/>
              <w:bottom w:val="single" w:sz="4" w:space="0" w:color="auto"/>
              <w:right w:val="single" w:sz="4" w:space="0" w:color="auto"/>
            </w:tcBorders>
            <w:shd w:val="clear" w:color="000000" w:fill="FFFFFF"/>
            <w:vAlign w:val="center"/>
            <w:hideMark/>
          </w:tcPr>
          <w:p w14:paraId="0427C7CE" w14:textId="77777777" w:rsidR="006D3931" w:rsidRDefault="006D3931" w:rsidP="00D2179F">
            <w:pPr>
              <w:jc w:val="center"/>
              <w:rPr>
                <w:color w:val="000000"/>
                <w:sz w:val="18"/>
                <w:szCs w:val="18"/>
              </w:rPr>
            </w:pPr>
            <w:r>
              <w:rPr>
                <w:color w:val="000000"/>
                <w:sz w:val="18"/>
                <w:szCs w:val="18"/>
              </w:rPr>
              <w:t>70,5</w:t>
            </w:r>
          </w:p>
        </w:tc>
        <w:tc>
          <w:tcPr>
            <w:tcW w:w="1153" w:type="pct"/>
            <w:tcBorders>
              <w:top w:val="nil"/>
              <w:left w:val="nil"/>
              <w:bottom w:val="single" w:sz="4" w:space="0" w:color="auto"/>
              <w:right w:val="single" w:sz="4" w:space="0" w:color="auto"/>
            </w:tcBorders>
            <w:shd w:val="clear" w:color="000000" w:fill="FFFFFF"/>
            <w:vAlign w:val="center"/>
            <w:hideMark/>
          </w:tcPr>
          <w:p w14:paraId="0528DB84" w14:textId="77777777" w:rsidR="006D3931" w:rsidRDefault="006D3931" w:rsidP="00D2179F">
            <w:pPr>
              <w:jc w:val="center"/>
              <w:rPr>
                <w:color w:val="000000"/>
                <w:sz w:val="18"/>
                <w:szCs w:val="18"/>
              </w:rPr>
            </w:pPr>
            <w:r>
              <w:rPr>
                <w:color w:val="000000"/>
                <w:sz w:val="18"/>
                <w:szCs w:val="18"/>
              </w:rPr>
              <w:t>2496,4</w:t>
            </w:r>
          </w:p>
        </w:tc>
      </w:tr>
      <w:tr w:rsidR="006D3931" w14:paraId="113FA181"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6664734F" w14:textId="77777777" w:rsidR="006D3931" w:rsidRDefault="006D3931" w:rsidP="00D2179F">
            <w:pPr>
              <w:rPr>
                <w:color w:val="000000"/>
                <w:sz w:val="20"/>
                <w:szCs w:val="20"/>
              </w:rPr>
            </w:pPr>
            <w:r>
              <w:rPr>
                <w:color w:val="000000"/>
                <w:sz w:val="20"/>
                <w:szCs w:val="20"/>
              </w:rPr>
              <w:t>Котельная №6</w:t>
            </w:r>
          </w:p>
        </w:tc>
        <w:tc>
          <w:tcPr>
            <w:tcW w:w="1113" w:type="pct"/>
            <w:tcBorders>
              <w:top w:val="nil"/>
              <w:left w:val="nil"/>
              <w:bottom w:val="single" w:sz="4" w:space="0" w:color="auto"/>
              <w:right w:val="single" w:sz="4" w:space="0" w:color="auto"/>
            </w:tcBorders>
            <w:shd w:val="clear" w:color="000000" w:fill="FFFFFF"/>
            <w:vAlign w:val="center"/>
            <w:hideMark/>
          </w:tcPr>
          <w:p w14:paraId="36A8894C" w14:textId="77777777" w:rsidR="006D3931" w:rsidRDefault="006D3931" w:rsidP="00D2179F">
            <w:pPr>
              <w:jc w:val="center"/>
              <w:rPr>
                <w:color w:val="000000"/>
                <w:sz w:val="18"/>
                <w:szCs w:val="18"/>
              </w:rPr>
            </w:pPr>
            <w:r>
              <w:rPr>
                <w:color w:val="000000"/>
                <w:sz w:val="18"/>
                <w:szCs w:val="18"/>
              </w:rPr>
              <w:t>425,8</w:t>
            </w:r>
          </w:p>
        </w:tc>
        <w:tc>
          <w:tcPr>
            <w:tcW w:w="1090" w:type="pct"/>
            <w:tcBorders>
              <w:top w:val="nil"/>
              <w:left w:val="nil"/>
              <w:bottom w:val="single" w:sz="4" w:space="0" w:color="auto"/>
              <w:right w:val="single" w:sz="4" w:space="0" w:color="auto"/>
            </w:tcBorders>
            <w:shd w:val="clear" w:color="000000" w:fill="FFFFFF"/>
            <w:vAlign w:val="center"/>
            <w:hideMark/>
          </w:tcPr>
          <w:p w14:paraId="7AA7FC27" w14:textId="77777777" w:rsidR="006D3931" w:rsidRDefault="006D3931" w:rsidP="00D2179F">
            <w:pPr>
              <w:jc w:val="center"/>
              <w:rPr>
                <w:color w:val="000000"/>
                <w:sz w:val="18"/>
                <w:szCs w:val="18"/>
              </w:rPr>
            </w:pPr>
            <w:r>
              <w:rPr>
                <w:color w:val="000000"/>
                <w:sz w:val="18"/>
                <w:szCs w:val="18"/>
              </w:rPr>
              <w:t>8,3</w:t>
            </w:r>
          </w:p>
        </w:tc>
        <w:tc>
          <w:tcPr>
            <w:tcW w:w="1153" w:type="pct"/>
            <w:tcBorders>
              <w:top w:val="nil"/>
              <w:left w:val="nil"/>
              <w:bottom w:val="single" w:sz="4" w:space="0" w:color="auto"/>
              <w:right w:val="single" w:sz="4" w:space="0" w:color="auto"/>
            </w:tcBorders>
            <w:shd w:val="clear" w:color="000000" w:fill="FFFFFF"/>
            <w:vAlign w:val="center"/>
            <w:hideMark/>
          </w:tcPr>
          <w:p w14:paraId="19815251" w14:textId="77777777" w:rsidR="006D3931" w:rsidRDefault="006D3931" w:rsidP="00D2179F">
            <w:pPr>
              <w:jc w:val="center"/>
              <w:rPr>
                <w:color w:val="000000"/>
                <w:sz w:val="18"/>
                <w:szCs w:val="18"/>
              </w:rPr>
            </w:pPr>
            <w:r>
              <w:rPr>
                <w:color w:val="000000"/>
                <w:sz w:val="18"/>
                <w:szCs w:val="18"/>
              </w:rPr>
              <w:t>434,1</w:t>
            </w:r>
          </w:p>
        </w:tc>
      </w:tr>
      <w:tr w:rsidR="006D3931" w14:paraId="56A1A62F"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51238E8E" w14:textId="77777777" w:rsidR="006D3931" w:rsidRDefault="006D3931" w:rsidP="00D2179F">
            <w:pPr>
              <w:rPr>
                <w:color w:val="000000"/>
                <w:sz w:val="20"/>
                <w:szCs w:val="20"/>
              </w:rPr>
            </w:pPr>
            <w:r>
              <w:rPr>
                <w:color w:val="000000"/>
                <w:sz w:val="20"/>
                <w:szCs w:val="20"/>
              </w:rPr>
              <w:t>Котельная №7</w:t>
            </w:r>
          </w:p>
        </w:tc>
        <w:tc>
          <w:tcPr>
            <w:tcW w:w="1113" w:type="pct"/>
            <w:tcBorders>
              <w:top w:val="nil"/>
              <w:left w:val="nil"/>
              <w:bottom w:val="single" w:sz="4" w:space="0" w:color="auto"/>
              <w:right w:val="single" w:sz="4" w:space="0" w:color="auto"/>
            </w:tcBorders>
            <w:shd w:val="clear" w:color="000000" w:fill="FFFFFF"/>
            <w:vAlign w:val="center"/>
            <w:hideMark/>
          </w:tcPr>
          <w:p w14:paraId="5C20BC5E" w14:textId="77777777" w:rsidR="006D3931" w:rsidRDefault="006D3931" w:rsidP="00D2179F">
            <w:pPr>
              <w:jc w:val="center"/>
              <w:rPr>
                <w:color w:val="000000"/>
                <w:sz w:val="18"/>
                <w:szCs w:val="18"/>
              </w:rPr>
            </w:pPr>
            <w:r>
              <w:rPr>
                <w:color w:val="000000"/>
                <w:sz w:val="18"/>
                <w:szCs w:val="18"/>
              </w:rPr>
              <w:t>1218,9</w:t>
            </w:r>
          </w:p>
        </w:tc>
        <w:tc>
          <w:tcPr>
            <w:tcW w:w="1090" w:type="pct"/>
            <w:tcBorders>
              <w:top w:val="nil"/>
              <w:left w:val="nil"/>
              <w:bottom w:val="single" w:sz="4" w:space="0" w:color="auto"/>
              <w:right w:val="single" w:sz="4" w:space="0" w:color="auto"/>
            </w:tcBorders>
            <w:shd w:val="clear" w:color="000000" w:fill="FFFFFF"/>
            <w:vAlign w:val="center"/>
            <w:hideMark/>
          </w:tcPr>
          <w:p w14:paraId="6EE759BB" w14:textId="77777777" w:rsidR="006D3931" w:rsidRDefault="006D3931" w:rsidP="00D2179F">
            <w:pPr>
              <w:jc w:val="center"/>
              <w:rPr>
                <w:color w:val="000000"/>
                <w:sz w:val="18"/>
                <w:szCs w:val="18"/>
              </w:rPr>
            </w:pPr>
            <w:r>
              <w:rPr>
                <w:color w:val="000000"/>
                <w:sz w:val="18"/>
                <w:szCs w:val="18"/>
              </w:rPr>
              <w:t>51,7</w:t>
            </w:r>
          </w:p>
        </w:tc>
        <w:tc>
          <w:tcPr>
            <w:tcW w:w="1153" w:type="pct"/>
            <w:tcBorders>
              <w:top w:val="nil"/>
              <w:left w:val="nil"/>
              <w:bottom w:val="single" w:sz="4" w:space="0" w:color="auto"/>
              <w:right w:val="single" w:sz="4" w:space="0" w:color="auto"/>
            </w:tcBorders>
            <w:shd w:val="clear" w:color="000000" w:fill="FFFFFF"/>
            <w:vAlign w:val="center"/>
            <w:hideMark/>
          </w:tcPr>
          <w:p w14:paraId="3C6A573D" w14:textId="77777777" w:rsidR="006D3931" w:rsidRDefault="006D3931" w:rsidP="00D2179F">
            <w:pPr>
              <w:jc w:val="center"/>
              <w:rPr>
                <w:color w:val="000000"/>
                <w:sz w:val="18"/>
                <w:szCs w:val="18"/>
              </w:rPr>
            </w:pPr>
            <w:r>
              <w:rPr>
                <w:color w:val="000000"/>
                <w:sz w:val="18"/>
                <w:szCs w:val="18"/>
              </w:rPr>
              <w:t>1270,6</w:t>
            </w:r>
          </w:p>
        </w:tc>
      </w:tr>
      <w:tr w:rsidR="006D3931" w14:paraId="01A0998B"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12714FEA" w14:textId="77777777" w:rsidR="006D3931" w:rsidRDefault="006D3931" w:rsidP="00D2179F">
            <w:pPr>
              <w:rPr>
                <w:color w:val="000000"/>
                <w:sz w:val="20"/>
                <w:szCs w:val="20"/>
              </w:rPr>
            </w:pPr>
            <w:r>
              <w:rPr>
                <w:color w:val="000000"/>
                <w:sz w:val="20"/>
                <w:szCs w:val="20"/>
              </w:rPr>
              <w:t>Котельная № 8</w:t>
            </w:r>
          </w:p>
        </w:tc>
        <w:tc>
          <w:tcPr>
            <w:tcW w:w="1113" w:type="pct"/>
            <w:tcBorders>
              <w:top w:val="nil"/>
              <w:left w:val="nil"/>
              <w:bottom w:val="single" w:sz="4" w:space="0" w:color="auto"/>
              <w:right w:val="single" w:sz="4" w:space="0" w:color="auto"/>
            </w:tcBorders>
            <w:shd w:val="clear" w:color="000000" w:fill="FFFFFF"/>
            <w:vAlign w:val="center"/>
            <w:hideMark/>
          </w:tcPr>
          <w:p w14:paraId="20137AA2" w14:textId="77777777" w:rsidR="006D3931" w:rsidRDefault="006D3931" w:rsidP="00D2179F">
            <w:pPr>
              <w:jc w:val="center"/>
              <w:rPr>
                <w:color w:val="000000"/>
                <w:sz w:val="18"/>
                <w:szCs w:val="18"/>
              </w:rPr>
            </w:pPr>
            <w:r>
              <w:rPr>
                <w:color w:val="000000"/>
                <w:sz w:val="18"/>
                <w:szCs w:val="18"/>
              </w:rPr>
              <w:t>746,7</w:t>
            </w:r>
          </w:p>
        </w:tc>
        <w:tc>
          <w:tcPr>
            <w:tcW w:w="1090" w:type="pct"/>
            <w:tcBorders>
              <w:top w:val="nil"/>
              <w:left w:val="nil"/>
              <w:bottom w:val="single" w:sz="4" w:space="0" w:color="auto"/>
              <w:right w:val="single" w:sz="4" w:space="0" w:color="auto"/>
            </w:tcBorders>
            <w:shd w:val="clear" w:color="000000" w:fill="FFFFFF"/>
            <w:vAlign w:val="center"/>
            <w:hideMark/>
          </w:tcPr>
          <w:p w14:paraId="26545C4A" w14:textId="77777777" w:rsidR="006D3931" w:rsidRDefault="006D3931" w:rsidP="00D2179F">
            <w:pPr>
              <w:jc w:val="center"/>
              <w:rPr>
                <w:color w:val="000000"/>
                <w:sz w:val="18"/>
                <w:szCs w:val="18"/>
              </w:rPr>
            </w:pPr>
            <w:r>
              <w:rPr>
                <w:color w:val="000000"/>
                <w:sz w:val="18"/>
                <w:szCs w:val="18"/>
              </w:rPr>
              <w:t>8,8</w:t>
            </w:r>
          </w:p>
        </w:tc>
        <w:tc>
          <w:tcPr>
            <w:tcW w:w="1153" w:type="pct"/>
            <w:tcBorders>
              <w:top w:val="nil"/>
              <w:left w:val="nil"/>
              <w:bottom w:val="single" w:sz="4" w:space="0" w:color="auto"/>
              <w:right w:val="single" w:sz="4" w:space="0" w:color="auto"/>
            </w:tcBorders>
            <w:shd w:val="clear" w:color="000000" w:fill="FFFFFF"/>
            <w:vAlign w:val="center"/>
            <w:hideMark/>
          </w:tcPr>
          <w:p w14:paraId="0D6548A5" w14:textId="77777777" w:rsidR="006D3931" w:rsidRDefault="006D3931" w:rsidP="00D2179F">
            <w:pPr>
              <w:jc w:val="center"/>
              <w:rPr>
                <w:color w:val="000000"/>
                <w:sz w:val="18"/>
                <w:szCs w:val="18"/>
              </w:rPr>
            </w:pPr>
            <w:r>
              <w:rPr>
                <w:color w:val="000000"/>
                <w:sz w:val="18"/>
                <w:szCs w:val="18"/>
              </w:rPr>
              <w:t>755,5</w:t>
            </w:r>
          </w:p>
        </w:tc>
      </w:tr>
      <w:tr w:rsidR="006D3931" w14:paraId="33B00AF1"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092F146F" w14:textId="77777777" w:rsidR="006D3931" w:rsidRDefault="006D3931" w:rsidP="00D2179F">
            <w:pPr>
              <w:rPr>
                <w:color w:val="000000"/>
                <w:sz w:val="20"/>
                <w:szCs w:val="20"/>
              </w:rPr>
            </w:pPr>
            <w:r>
              <w:rPr>
                <w:color w:val="000000"/>
                <w:sz w:val="20"/>
                <w:szCs w:val="20"/>
              </w:rPr>
              <w:t>Котельная №9</w:t>
            </w:r>
          </w:p>
        </w:tc>
        <w:tc>
          <w:tcPr>
            <w:tcW w:w="1113" w:type="pct"/>
            <w:tcBorders>
              <w:top w:val="nil"/>
              <w:left w:val="nil"/>
              <w:bottom w:val="single" w:sz="4" w:space="0" w:color="auto"/>
              <w:right w:val="single" w:sz="4" w:space="0" w:color="auto"/>
            </w:tcBorders>
            <w:shd w:val="clear" w:color="000000" w:fill="FFFFFF"/>
            <w:vAlign w:val="center"/>
            <w:hideMark/>
          </w:tcPr>
          <w:p w14:paraId="6E2F9CDF" w14:textId="77777777" w:rsidR="006D3931" w:rsidRDefault="006D3931" w:rsidP="00D2179F">
            <w:pPr>
              <w:jc w:val="center"/>
              <w:rPr>
                <w:color w:val="000000"/>
                <w:sz w:val="18"/>
                <w:szCs w:val="18"/>
              </w:rPr>
            </w:pPr>
            <w:r>
              <w:rPr>
                <w:color w:val="000000"/>
                <w:sz w:val="18"/>
                <w:szCs w:val="18"/>
              </w:rPr>
              <w:t>36,2</w:t>
            </w:r>
          </w:p>
        </w:tc>
        <w:tc>
          <w:tcPr>
            <w:tcW w:w="1090" w:type="pct"/>
            <w:tcBorders>
              <w:top w:val="nil"/>
              <w:left w:val="nil"/>
              <w:bottom w:val="single" w:sz="4" w:space="0" w:color="auto"/>
              <w:right w:val="single" w:sz="4" w:space="0" w:color="auto"/>
            </w:tcBorders>
            <w:shd w:val="clear" w:color="000000" w:fill="FFFFFF"/>
            <w:vAlign w:val="center"/>
            <w:hideMark/>
          </w:tcPr>
          <w:p w14:paraId="33A20558" w14:textId="77777777" w:rsidR="006D3931" w:rsidRDefault="006D3931" w:rsidP="00D2179F">
            <w:pPr>
              <w:jc w:val="center"/>
              <w:rPr>
                <w:color w:val="000000"/>
                <w:sz w:val="18"/>
                <w:szCs w:val="18"/>
              </w:rPr>
            </w:pPr>
            <w:r>
              <w:rPr>
                <w:color w:val="000000"/>
                <w:sz w:val="18"/>
                <w:szCs w:val="18"/>
              </w:rPr>
              <w:t>1</w:t>
            </w:r>
          </w:p>
        </w:tc>
        <w:tc>
          <w:tcPr>
            <w:tcW w:w="1153" w:type="pct"/>
            <w:tcBorders>
              <w:top w:val="nil"/>
              <w:left w:val="nil"/>
              <w:bottom w:val="single" w:sz="4" w:space="0" w:color="auto"/>
              <w:right w:val="single" w:sz="4" w:space="0" w:color="auto"/>
            </w:tcBorders>
            <w:shd w:val="clear" w:color="000000" w:fill="FFFFFF"/>
            <w:vAlign w:val="center"/>
            <w:hideMark/>
          </w:tcPr>
          <w:p w14:paraId="69B3D99B" w14:textId="77777777" w:rsidR="006D3931" w:rsidRDefault="006D3931" w:rsidP="00D2179F">
            <w:pPr>
              <w:jc w:val="center"/>
              <w:rPr>
                <w:color w:val="000000"/>
                <w:sz w:val="18"/>
                <w:szCs w:val="18"/>
              </w:rPr>
            </w:pPr>
            <w:r>
              <w:rPr>
                <w:color w:val="000000"/>
                <w:sz w:val="18"/>
                <w:szCs w:val="18"/>
              </w:rPr>
              <w:t>37,2</w:t>
            </w:r>
          </w:p>
        </w:tc>
      </w:tr>
      <w:tr w:rsidR="006D3931" w14:paraId="106A93FE"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03A08E28" w14:textId="77777777" w:rsidR="006D3931" w:rsidRDefault="006D3931" w:rsidP="00D2179F">
            <w:pPr>
              <w:rPr>
                <w:color w:val="000000"/>
                <w:sz w:val="20"/>
                <w:szCs w:val="20"/>
              </w:rPr>
            </w:pPr>
            <w:r>
              <w:rPr>
                <w:color w:val="000000"/>
                <w:sz w:val="20"/>
                <w:szCs w:val="20"/>
              </w:rPr>
              <w:t>Котельная №10</w:t>
            </w:r>
          </w:p>
        </w:tc>
        <w:tc>
          <w:tcPr>
            <w:tcW w:w="1113" w:type="pct"/>
            <w:tcBorders>
              <w:top w:val="nil"/>
              <w:left w:val="nil"/>
              <w:bottom w:val="single" w:sz="4" w:space="0" w:color="auto"/>
              <w:right w:val="single" w:sz="4" w:space="0" w:color="auto"/>
            </w:tcBorders>
            <w:shd w:val="clear" w:color="000000" w:fill="FFFFFF"/>
            <w:vAlign w:val="center"/>
            <w:hideMark/>
          </w:tcPr>
          <w:p w14:paraId="417A3666" w14:textId="77777777" w:rsidR="006D3931" w:rsidRDefault="006D3931" w:rsidP="00D2179F">
            <w:pPr>
              <w:jc w:val="center"/>
              <w:rPr>
                <w:color w:val="000000"/>
                <w:sz w:val="18"/>
                <w:szCs w:val="18"/>
              </w:rPr>
            </w:pPr>
            <w:r>
              <w:rPr>
                <w:color w:val="000000"/>
                <w:sz w:val="18"/>
                <w:szCs w:val="18"/>
              </w:rPr>
              <w:t>151,3</w:t>
            </w:r>
          </w:p>
        </w:tc>
        <w:tc>
          <w:tcPr>
            <w:tcW w:w="1090" w:type="pct"/>
            <w:tcBorders>
              <w:top w:val="nil"/>
              <w:left w:val="nil"/>
              <w:bottom w:val="single" w:sz="4" w:space="0" w:color="auto"/>
              <w:right w:val="single" w:sz="4" w:space="0" w:color="auto"/>
            </w:tcBorders>
            <w:shd w:val="clear" w:color="000000" w:fill="FFFFFF"/>
            <w:vAlign w:val="center"/>
            <w:hideMark/>
          </w:tcPr>
          <w:p w14:paraId="0885C4CB" w14:textId="77777777" w:rsidR="006D3931" w:rsidRDefault="006D3931" w:rsidP="00D2179F">
            <w:pPr>
              <w:jc w:val="center"/>
              <w:rPr>
                <w:color w:val="000000"/>
                <w:sz w:val="18"/>
                <w:szCs w:val="18"/>
              </w:rPr>
            </w:pPr>
            <w:r>
              <w:rPr>
                <w:color w:val="000000"/>
                <w:sz w:val="18"/>
                <w:szCs w:val="18"/>
              </w:rPr>
              <w:t>1,7</w:t>
            </w:r>
          </w:p>
        </w:tc>
        <w:tc>
          <w:tcPr>
            <w:tcW w:w="1153" w:type="pct"/>
            <w:tcBorders>
              <w:top w:val="nil"/>
              <w:left w:val="nil"/>
              <w:bottom w:val="single" w:sz="4" w:space="0" w:color="auto"/>
              <w:right w:val="single" w:sz="4" w:space="0" w:color="auto"/>
            </w:tcBorders>
            <w:shd w:val="clear" w:color="000000" w:fill="FFFFFF"/>
            <w:vAlign w:val="center"/>
            <w:hideMark/>
          </w:tcPr>
          <w:p w14:paraId="0EDB5C24" w14:textId="77777777" w:rsidR="006D3931" w:rsidRDefault="006D3931" w:rsidP="00D2179F">
            <w:pPr>
              <w:jc w:val="center"/>
              <w:rPr>
                <w:color w:val="000000"/>
                <w:sz w:val="18"/>
                <w:szCs w:val="18"/>
              </w:rPr>
            </w:pPr>
            <w:r>
              <w:rPr>
                <w:color w:val="000000"/>
                <w:sz w:val="18"/>
                <w:szCs w:val="18"/>
              </w:rPr>
              <w:t>153</w:t>
            </w:r>
          </w:p>
        </w:tc>
      </w:tr>
      <w:tr w:rsidR="006D3931" w14:paraId="321ECB45"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63BC329D" w14:textId="77777777" w:rsidR="006D3931" w:rsidRDefault="006D3931" w:rsidP="00D2179F">
            <w:pPr>
              <w:rPr>
                <w:color w:val="000000"/>
                <w:sz w:val="20"/>
                <w:szCs w:val="20"/>
              </w:rPr>
            </w:pPr>
            <w:r>
              <w:rPr>
                <w:color w:val="000000"/>
                <w:sz w:val="20"/>
                <w:szCs w:val="20"/>
              </w:rPr>
              <w:t>Котельная №11</w:t>
            </w:r>
          </w:p>
        </w:tc>
        <w:tc>
          <w:tcPr>
            <w:tcW w:w="1113" w:type="pct"/>
            <w:tcBorders>
              <w:top w:val="nil"/>
              <w:left w:val="nil"/>
              <w:bottom w:val="single" w:sz="4" w:space="0" w:color="auto"/>
              <w:right w:val="single" w:sz="4" w:space="0" w:color="auto"/>
            </w:tcBorders>
            <w:shd w:val="clear" w:color="000000" w:fill="FFFFFF"/>
            <w:vAlign w:val="center"/>
            <w:hideMark/>
          </w:tcPr>
          <w:p w14:paraId="45EEABD8" w14:textId="77777777" w:rsidR="006D3931" w:rsidRDefault="006D3931" w:rsidP="00D2179F">
            <w:pPr>
              <w:jc w:val="center"/>
              <w:rPr>
                <w:color w:val="000000"/>
                <w:sz w:val="18"/>
                <w:szCs w:val="18"/>
              </w:rPr>
            </w:pPr>
            <w:r>
              <w:rPr>
                <w:color w:val="000000"/>
                <w:sz w:val="18"/>
                <w:szCs w:val="18"/>
              </w:rPr>
              <w:t>1540,8</w:t>
            </w:r>
          </w:p>
        </w:tc>
        <w:tc>
          <w:tcPr>
            <w:tcW w:w="1090" w:type="pct"/>
            <w:tcBorders>
              <w:top w:val="nil"/>
              <w:left w:val="nil"/>
              <w:bottom w:val="single" w:sz="4" w:space="0" w:color="auto"/>
              <w:right w:val="single" w:sz="4" w:space="0" w:color="auto"/>
            </w:tcBorders>
            <w:shd w:val="clear" w:color="000000" w:fill="FFFFFF"/>
            <w:vAlign w:val="center"/>
            <w:hideMark/>
          </w:tcPr>
          <w:p w14:paraId="70434C24" w14:textId="77777777" w:rsidR="006D3931" w:rsidRDefault="006D3931" w:rsidP="00D2179F">
            <w:pPr>
              <w:jc w:val="center"/>
              <w:rPr>
                <w:color w:val="000000"/>
                <w:sz w:val="18"/>
                <w:szCs w:val="18"/>
              </w:rPr>
            </w:pPr>
            <w:r>
              <w:rPr>
                <w:color w:val="000000"/>
                <w:sz w:val="18"/>
                <w:szCs w:val="18"/>
              </w:rPr>
              <w:t>54,1</w:t>
            </w:r>
          </w:p>
        </w:tc>
        <w:tc>
          <w:tcPr>
            <w:tcW w:w="1153" w:type="pct"/>
            <w:tcBorders>
              <w:top w:val="nil"/>
              <w:left w:val="nil"/>
              <w:bottom w:val="single" w:sz="4" w:space="0" w:color="auto"/>
              <w:right w:val="single" w:sz="4" w:space="0" w:color="auto"/>
            </w:tcBorders>
            <w:shd w:val="clear" w:color="000000" w:fill="FFFFFF"/>
            <w:vAlign w:val="center"/>
            <w:hideMark/>
          </w:tcPr>
          <w:p w14:paraId="60CCF6A4" w14:textId="77777777" w:rsidR="006D3931" w:rsidRDefault="006D3931" w:rsidP="00D2179F">
            <w:pPr>
              <w:jc w:val="center"/>
              <w:rPr>
                <w:color w:val="000000"/>
                <w:sz w:val="18"/>
                <w:szCs w:val="18"/>
              </w:rPr>
            </w:pPr>
            <w:r>
              <w:rPr>
                <w:color w:val="000000"/>
                <w:sz w:val="18"/>
                <w:szCs w:val="18"/>
              </w:rPr>
              <w:t>1594,9</w:t>
            </w:r>
          </w:p>
        </w:tc>
      </w:tr>
      <w:tr w:rsidR="006D3931" w14:paraId="3E3414FE"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6268D9CD" w14:textId="77777777" w:rsidR="006D3931" w:rsidRDefault="006D3931" w:rsidP="00D2179F">
            <w:pPr>
              <w:rPr>
                <w:color w:val="000000"/>
                <w:sz w:val="20"/>
                <w:szCs w:val="20"/>
              </w:rPr>
            </w:pPr>
            <w:r>
              <w:rPr>
                <w:color w:val="000000"/>
                <w:sz w:val="20"/>
                <w:szCs w:val="20"/>
              </w:rPr>
              <w:t>Котельная №12</w:t>
            </w:r>
          </w:p>
        </w:tc>
        <w:tc>
          <w:tcPr>
            <w:tcW w:w="1113" w:type="pct"/>
            <w:tcBorders>
              <w:top w:val="nil"/>
              <w:left w:val="nil"/>
              <w:bottom w:val="single" w:sz="4" w:space="0" w:color="auto"/>
              <w:right w:val="single" w:sz="4" w:space="0" w:color="auto"/>
            </w:tcBorders>
            <w:shd w:val="clear" w:color="000000" w:fill="FFFFFF"/>
            <w:vAlign w:val="center"/>
            <w:hideMark/>
          </w:tcPr>
          <w:p w14:paraId="6B786F1A" w14:textId="77777777" w:rsidR="006D3931" w:rsidRDefault="006D3931" w:rsidP="00D2179F">
            <w:pPr>
              <w:jc w:val="center"/>
              <w:rPr>
                <w:color w:val="000000"/>
                <w:sz w:val="18"/>
                <w:szCs w:val="18"/>
              </w:rPr>
            </w:pPr>
            <w:r>
              <w:rPr>
                <w:color w:val="000000"/>
                <w:sz w:val="18"/>
                <w:szCs w:val="18"/>
              </w:rPr>
              <w:t>405,2</w:t>
            </w:r>
          </w:p>
        </w:tc>
        <w:tc>
          <w:tcPr>
            <w:tcW w:w="1090" w:type="pct"/>
            <w:tcBorders>
              <w:top w:val="nil"/>
              <w:left w:val="nil"/>
              <w:bottom w:val="single" w:sz="4" w:space="0" w:color="auto"/>
              <w:right w:val="single" w:sz="4" w:space="0" w:color="auto"/>
            </w:tcBorders>
            <w:shd w:val="clear" w:color="000000" w:fill="FFFFFF"/>
            <w:vAlign w:val="center"/>
            <w:hideMark/>
          </w:tcPr>
          <w:p w14:paraId="064B2C4A" w14:textId="77777777" w:rsidR="006D3931" w:rsidRDefault="006D3931" w:rsidP="00D2179F">
            <w:pPr>
              <w:jc w:val="center"/>
              <w:rPr>
                <w:color w:val="000000"/>
                <w:sz w:val="18"/>
                <w:szCs w:val="18"/>
              </w:rPr>
            </w:pPr>
            <w:r>
              <w:rPr>
                <w:color w:val="000000"/>
                <w:sz w:val="18"/>
                <w:szCs w:val="18"/>
              </w:rPr>
              <w:t>12,7</w:t>
            </w:r>
          </w:p>
        </w:tc>
        <w:tc>
          <w:tcPr>
            <w:tcW w:w="1153" w:type="pct"/>
            <w:tcBorders>
              <w:top w:val="nil"/>
              <w:left w:val="nil"/>
              <w:bottom w:val="single" w:sz="4" w:space="0" w:color="auto"/>
              <w:right w:val="single" w:sz="4" w:space="0" w:color="auto"/>
            </w:tcBorders>
            <w:shd w:val="clear" w:color="000000" w:fill="FFFFFF"/>
            <w:vAlign w:val="center"/>
            <w:hideMark/>
          </w:tcPr>
          <w:p w14:paraId="0CEEBF78" w14:textId="77777777" w:rsidR="006D3931" w:rsidRDefault="006D3931" w:rsidP="00D2179F">
            <w:pPr>
              <w:jc w:val="center"/>
              <w:rPr>
                <w:color w:val="000000"/>
                <w:sz w:val="18"/>
                <w:szCs w:val="18"/>
              </w:rPr>
            </w:pPr>
            <w:r>
              <w:rPr>
                <w:color w:val="000000"/>
                <w:sz w:val="18"/>
                <w:szCs w:val="18"/>
              </w:rPr>
              <w:t>417,9</w:t>
            </w:r>
          </w:p>
        </w:tc>
      </w:tr>
      <w:tr w:rsidR="006D3931" w14:paraId="12A6192C"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6F16292A" w14:textId="77777777" w:rsidR="006D3931" w:rsidRDefault="006D3931" w:rsidP="00D2179F">
            <w:pPr>
              <w:rPr>
                <w:color w:val="000000"/>
                <w:sz w:val="20"/>
                <w:szCs w:val="20"/>
              </w:rPr>
            </w:pPr>
            <w:r>
              <w:rPr>
                <w:color w:val="000000"/>
                <w:sz w:val="20"/>
                <w:szCs w:val="20"/>
              </w:rPr>
              <w:t>Котельная №13</w:t>
            </w:r>
          </w:p>
        </w:tc>
        <w:tc>
          <w:tcPr>
            <w:tcW w:w="1113" w:type="pct"/>
            <w:tcBorders>
              <w:top w:val="nil"/>
              <w:left w:val="nil"/>
              <w:bottom w:val="single" w:sz="4" w:space="0" w:color="auto"/>
              <w:right w:val="single" w:sz="4" w:space="0" w:color="auto"/>
            </w:tcBorders>
            <w:shd w:val="clear" w:color="000000" w:fill="FFFFFF"/>
            <w:vAlign w:val="center"/>
            <w:hideMark/>
          </w:tcPr>
          <w:p w14:paraId="403628BE" w14:textId="77777777" w:rsidR="006D3931" w:rsidRDefault="006D3931" w:rsidP="00D2179F">
            <w:pPr>
              <w:jc w:val="center"/>
              <w:rPr>
                <w:color w:val="000000"/>
                <w:sz w:val="18"/>
                <w:szCs w:val="18"/>
              </w:rPr>
            </w:pPr>
            <w:r>
              <w:rPr>
                <w:color w:val="000000"/>
                <w:sz w:val="18"/>
                <w:szCs w:val="18"/>
              </w:rPr>
              <w:t>200</w:t>
            </w:r>
          </w:p>
        </w:tc>
        <w:tc>
          <w:tcPr>
            <w:tcW w:w="1090" w:type="pct"/>
            <w:tcBorders>
              <w:top w:val="nil"/>
              <w:left w:val="nil"/>
              <w:bottom w:val="single" w:sz="4" w:space="0" w:color="auto"/>
              <w:right w:val="single" w:sz="4" w:space="0" w:color="auto"/>
            </w:tcBorders>
            <w:shd w:val="clear" w:color="000000" w:fill="FFFFFF"/>
            <w:vAlign w:val="center"/>
            <w:hideMark/>
          </w:tcPr>
          <w:p w14:paraId="78C5DDDB" w14:textId="77777777" w:rsidR="006D3931" w:rsidRDefault="006D3931" w:rsidP="00D2179F">
            <w:pPr>
              <w:jc w:val="center"/>
              <w:rPr>
                <w:color w:val="000000"/>
                <w:sz w:val="18"/>
                <w:szCs w:val="18"/>
              </w:rPr>
            </w:pPr>
            <w:r>
              <w:rPr>
                <w:color w:val="000000"/>
                <w:sz w:val="18"/>
                <w:szCs w:val="18"/>
              </w:rPr>
              <w:t>12,9</w:t>
            </w:r>
          </w:p>
        </w:tc>
        <w:tc>
          <w:tcPr>
            <w:tcW w:w="1153" w:type="pct"/>
            <w:tcBorders>
              <w:top w:val="nil"/>
              <w:left w:val="nil"/>
              <w:bottom w:val="single" w:sz="4" w:space="0" w:color="auto"/>
              <w:right w:val="single" w:sz="4" w:space="0" w:color="auto"/>
            </w:tcBorders>
            <w:shd w:val="clear" w:color="000000" w:fill="FFFFFF"/>
            <w:vAlign w:val="center"/>
            <w:hideMark/>
          </w:tcPr>
          <w:p w14:paraId="59DD1CC8" w14:textId="77777777" w:rsidR="006D3931" w:rsidRDefault="006D3931" w:rsidP="00D2179F">
            <w:pPr>
              <w:jc w:val="center"/>
              <w:rPr>
                <w:color w:val="000000"/>
                <w:sz w:val="18"/>
                <w:szCs w:val="18"/>
              </w:rPr>
            </w:pPr>
            <w:r>
              <w:rPr>
                <w:color w:val="000000"/>
                <w:sz w:val="18"/>
                <w:szCs w:val="18"/>
              </w:rPr>
              <w:t>212,9</w:t>
            </w:r>
          </w:p>
        </w:tc>
      </w:tr>
      <w:tr w:rsidR="006D3931" w14:paraId="6F74DF45"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092071C6" w14:textId="77777777" w:rsidR="006D3931" w:rsidRDefault="006D3931" w:rsidP="00D2179F">
            <w:pPr>
              <w:rPr>
                <w:color w:val="000000"/>
                <w:sz w:val="20"/>
                <w:szCs w:val="20"/>
              </w:rPr>
            </w:pPr>
            <w:r>
              <w:rPr>
                <w:color w:val="000000"/>
                <w:sz w:val="20"/>
                <w:szCs w:val="20"/>
              </w:rPr>
              <w:t>Котельная №14</w:t>
            </w:r>
          </w:p>
        </w:tc>
        <w:tc>
          <w:tcPr>
            <w:tcW w:w="1113" w:type="pct"/>
            <w:tcBorders>
              <w:top w:val="nil"/>
              <w:left w:val="nil"/>
              <w:bottom w:val="single" w:sz="4" w:space="0" w:color="auto"/>
              <w:right w:val="single" w:sz="4" w:space="0" w:color="auto"/>
            </w:tcBorders>
            <w:shd w:val="clear" w:color="000000" w:fill="FFFFFF"/>
            <w:vAlign w:val="center"/>
            <w:hideMark/>
          </w:tcPr>
          <w:p w14:paraId="3CB962AA" w14:textId="77777777" w:rsidR="006D3931" w:rsidRDefault="006D3931" w:rsidP="00D2179F">
            <w:pPr>
              <w:jc w:val="center"/>
              <w:rPr>
                <w:color w:val="000000"/>
                <w:sz w:val="18"/>
                <w:szCs w:val="18"/>
              </w:rPr>
            </w:pPr>
            <w:r>
              <w:rPr>
                <w:color w:val="000000"/>
                <w:sz w:val="18"/>
                <w:szCs w:val="18"/>
              </w:rPr>
              <w:t>1009,7</w:t>
            </w:r>
          </w:p>
        </w:tc>
        <w:tc>
          <w:tcPr>
            <w:tcW w:w="1090" w:type="pct"/>
            <w:tcBorders>
              <w:top w:val="nil"/>
              <w:left w:val="nil"/>
              <w:bottom w:val="single" w:sz="4" w:space="0" w:color="auto"/>
              <w:right w:val="single" w:sz="4" w:space="0" w:color="auto"/>
            </w:tcBorders>
            <w:shd w:val="clear" w:color="000000" w:fill="FFFFFF"/>
            <w:vAlign w:val="center"/>
            <w:hideMark/>
          </w:tcPr>
          <w:p w14:paraId="2F0AF444" w14:textId="77777777" w:rsidR="006D3931" w:rsidRDefault="006D3931" w:rsidP="00D2179F">
            <w:pPr>
              <w:jc w:val="center"/>
              <w:rPr>
                <w:color w:val="000000"/>
                <w:sz w:val="18"/>
                <w:szCs w:val="18"/>
              </w:rPr>
            </w:pPr>
            <w:r>
              <w:rPr>
                <w:color w:val="000000"/>
                <w:sz w:val="18"/>
                <w:szCs w:val="18"/>
              </w:rPr>
              <w:t>28</w:t>
            </w:r>
          </w:p>
        </w:tc>
        <w:tc>
          <w:tcPr>
            <w:tcW w:w="1153" w:type="pct"/>
            <w:tcBorders>
              <w:top w:val="nil"/>
              <w:left w:val="nil"/>
              <w:bottom w:val="single" w:sz="4" w:space="0" w:color="auto"/>
              <w:right w:val="single" w:sz="4" w:space="0" w:color="auto"/>
            </w:tcBorders>
            <w:shd w:val="clear" w:color="000000" w:fill="FFFFFF"/>
            <w:vAlign w:val="center"/>
            <w:hideMark/>
          </w:tcPr>
          <w:p w14:paraId="5249ACBE" w14:textId="77777777" w:rsidR="006D3931" w:rsidRDefault="006D3931" w:rsidP="00D2179F">
            <w:pPr>
              <w:jc w:val="center"/>
              <w:rPr>
                <w:color w:val="000000"/>
                <w:sz w:val="18"/>
                <w:szCs w:val="18"/>
              </w:rPr>
            </w:pPr>
            <w:r>
              <w:rPr>
                <w:color w:val="000000"/>
                <w:sz w:val="18"/>
                <w:szCs w:val="18"/>
              </w:rPr>
              <w:t>1037,7</w:t>
            </w:r>
          </w:p>
        </w:tc>
      </w:tr>
      <w:tr w:rsidR="006D3931" w14:paraId="6CADBA34"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71A649A2" w14:textId="77777777" w:rsidR="006D3931" w:rsidRDefault="006D3931" w:rsidP="00D2179F">
            <w:pPr>
              <w:rPr>
                <w:color w:val="000000"/>
                <w:sz w:val="20"/>
                <w:szCs w:val="20"/>
              </w:rPr>
            </w:pPr>
            <w:r>
              <w:rPr>
                <w:color w:val="000000"/>
                <w:sz w:val="20"/>
                <w:szCs w:val="20"/>
              </w:rPr>
              <w:t>Котельная №15</w:t>
            </w:r>
          </w:p>
        </w:tc>
        <w:tc>
          <w:tcPr>
            <w:tcW w:w="1113" w:type="pct"/>
            <w:tcBorders>
              <w:top w:val="nil"/>
              <w:left w:val="nil"/>
              <w:bottom w:val="single" w:sz="4" w:space="0" w:color="auto"/>
              <w:right w:val="single" w:sz="4" w:space="0" w:color="auto"/>
            </w:tcBorders>
            <w:shd w:val="clear" w:color="000000" w:fill="FFFFFF"/>
            <w:vAlign w:val="center"/>
            <w:hideMark/>
          </w:tcPr>
          <w:p w14:paraId="1363B787" w14:textId="77777777" w:rsidR="006D3931" w:rsidRDefault="006D3931" w:rsidP="00D2179F">
            <w:pPr>
              <w:jc w:val="center"/>
              <w:rPr>
                <w:color w:val="000000"/>
                <w:sz w:val="18"/>
                <w:szCs w:val="18"/>
              </w:rPr>
            </w:pPr>
            <w:r>
              <w:rPr>
                <w:color w:val="000000"/>
                <w:sz w:val="18"/>
                <w:szCs w:val="18"/>
              </w:rPr>
              <w:t>529,5</w:t>
            </w:r>
          </w:p>
        </w:tc>
        <w:tc>
          <w:tcPr>
            <w:tcW w:w="1090" w:type="pct"/>
            <w:tcBorders>
              <w:top w:val="nil"/>
              <w:left w:val="nil"/>
              <w:bottom w:val="single" w:sz="4" w:space="0" w:color="auto"/>
              <w:right w:val="single" w:sz="4" w:space="0" w:color="auto"/>
            </w:tcBorders>
            <w:shd w:val="clear" w:color="000000" w:fill="FFFFFF"/>
            <w:vAlign w:val="center"/>
            <w:hideMark/>
          </w:tcPr>
          <w:p w14:paraId="73846A44" w14:textId="77777777" w:rsidR="006D3931" w:rsidRDefault="006D3931" w:rsidP="00D2179F">
            <w:pPr>
              <w:jc w:val="center"/>
              <w:rPr>
                <w:color w:val="000000"/>
                <w:sz w:val="18"/>
                <w:szCs w:val="18"/>
              </w:rPr>
            </w:pPr>
            <w:r>
              <w:rPr>
                <w:color w:val="000000"/>
                <w:sz w:val="18"/>
                <w:szCs w:val="18"/>
              </w:rPr>
              <w:t>25</w:t>
            </w:r>
          </w:p>
        </w:tc>
        <w:tc>
          <w:tcPr>
            <w:tcW w:w="1153" w:type="pct"/>
            <w:tcBorders>
              <w:top w:val="nil"/>
              <w:left w:val="nil"/>
              <w:bottom w:val="single" w:sz="4" w:space="0" w:color="auto"/>
              <w:right w:val="single" w:sz="4" w:space="0" w:color="auto"/>
            </w:tcBorders>
            <w:shd w:val="clear" w:color="000000" w:fill="FFFFFF"/>
            <w:vAlign w:val="center"/>
            <w:hideMark/>
          </w:tcPr>
          <w:p w14:paraId="39EDA3B2" w14:textId="77777777" w:rsidR="006D3931" w:rsidRDefault="006D3931" w:rsidP="00D2179F">
            <w:pPr>
              <w:jc w:val="center"/>
              <w:rPr>
                <w:color w:val="000000"/>
                <w:sz w:val="18"/>
                <w:szCs w:val="18"/>
              </w:rPr>
            </w:pPr>
            <w:r>
              <w:rPr>
                <w:color w:val="000000"/>
                <w:sz w:val="18"/>
                <w:szCs w:val="18"/>
              </w:rPr>
              <w:t>554,5</w:t>
            </w:r>
          </w:p>
        </w:tc>
      </w:tr>
      <w:tr w:rsidR="006D3931" w14:paraId="351241F4"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5FCD5539" w14:textId="77777777" w:rsidR="006D3931" w:rsidRDefault="006D3931" w:rsidP="00D2179F">
            <w:pPr>
              <w:rPr>
                <w:color w:val="000000"/>
                <w:sz w:val="20"/>
                <w:szCs w:val="20"/>
              </w:rPr>
            </w:pPr>
            <w:r>
              <w:rPr>
                <w:color w:val="000000"/>
                <w:sz w:val="20"/>
                <w:szCs w:val="20"/>
              </w:rPr>
              <w:t>Котельная №16</w:t>
            </w:r>
          </w:p>
        </w:tc>
        <w:tc>
          <w:tcPr>
            <w:tcW w:w="1113" w:type="pct"/>
            <w:tcBorders>
              <w:top w:val="nil"/>
              <w:left w:val="nil"/>
              <w:bottom w:val="single" w:sz="4" w:space="0" w:color="auto"/>
              <w:right w:val="single" w:sz="4" w:space="0" w:color="auto"/>
            </w:tcBorders>
            <w:shd w:val="clear" w:color="000000" w:fill="FFFFFF"/>
            <w:vAlign w:val="center"/>
            <w:hideMark/>
          </w:tcPr>
          <w:p w14:paraId="634B611E" w14:textId="77777777" w:rsidR="006D3931" w:rsidRDefault="006D3931" w:rsidP="00D2179F">
            <w:pPr>
              <w:jc w:val="center"/>
              <w:rPr>
                <w:color w:val="000000"/>
                <w:sz w:val="18"/>
                <w:szCs w:val="18"/>
              </w:rPr>
            </w:pPr>
            <w:r>
              <w:rPr>
                <w:color w:val="000000"/>
                <w:sz w:val="18"/>
                <w:szCs w:val="18"/>
              </w:rPr>
              <w:t>1608,2</w:t>
            </w:r>
          </w:p>
        </w:tc>
        <w:tc>
          <w:tcPr>
            <w:tcW w:w="1090" w:type="pct"/>
            <w:tcBorders>
              <w:top w:val="nil"/>
              <w:left w:val="nil"/>
              <w:bottom w:val="single" w:sz="4" w:space="0" w:color="auto"/>
              <w:right w:val="single" w:sz="4" w:space="0" w:color="auto"/>
            </w:tcBorders>
            <w:shd w:val="clear" w:color="000000" w:fill="FFFFFF"/>
            <w:vAlign w:val="center"/>
            <w:hideMark/>
          </w:tcPr>
          <w:p w14:paraId="5DD9ADF0" w14:textId="77777777" w:rsidR="006D3931" w:rsidRDefault="006D3931" w:rsidP="00D2179F">
            <w:pPr>
              <w:jc w:val="center"/>
              <w:rPr>
                <w:color w:val="000000"/>
                <w:sz w:val="18"/>
                <w:szCs w:val="18"/>
              </w:rPr>
            </w:pPr>
            <w:r>
              <w:rPr>
                <w:color w:val="000000"/>
                <w:sz w:val="18"/>
                <w:szCs w:val="18"/>
              </w:rPr>
              <w:t>35,6</w:t>
            </w:r>
          </w:p>
        </w:tc>
        <w:tc>
          <w:tcPr>
            <w:tcW w:w="1153" w:type="pct"/>
            <w:tcBorders>
              <w:top w:val="nil"/>
              <w:left w:val="nil"/>
              <w:bottom w:val="single" w:sz="4" w:space="0" w:color="auto"/>
              <w:right w:val="single" w:sz="4" w:space="0" w:color="auto"/>
            </w:tcBorders>
            <w:shd w:val="clear" w:color="000000" w:fill="FFFFFF"/>
            <w:vAlign w:val="center"/>
            <w:hideMark/>
          </w:tcPr>
          <w:p w14:paraId="02F2BB90" w14:textId="77777777" w:rsidR="006D3931" w:rsidRDefault="006D3931" w:rsidP="00D2179F">
            <w:pPr>
              <w:jc w:val="center"/>
              <w:rPr>
                <w:color w:val="000000"/>
                <w:sz w:val="18"/>
                <w:szCs w:val="18"/>
              </w:rPr>
            </w:pPr>
            <w:r>
              <w:rPr>
                <w:color w:val="000000"/>
                <w:sz w:val="18"/>
                <w:szCs w:val="18"/>
              </w:rPr>
              <w:t>1643,8</w:t>
            </w:r>
          </w:p>
        </w:tc>
      </w:tr>
      <w:tr w:rsidR="006D3931" w14:paraId="7ECA2551"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187901CA" w14:textId="77777777" w:rsidR="006D3931" w:rsidRDefault="006D3931" w:rsidP="00D2179F">
            <w:pPr>
              <w:rPr>
                <w:color w:val="000000"/>
                <w:sz w:val="20"/>
                <w:szCs w:val="20"/>
              </w:rPr>
            </w:pPr>
            <w:r>
              <w:rPr>
                <w:color w:val="000000"/>
                <w:sz w:val="20"/>
                <w:szCs w:val="20"/>
              </w:rPr>
              <w:t>Котельная №17</w:t>
            </w:r>
          </w:p>
        </w:tc>
        <w:tc>
          <w:tcPr>
            <w:tcW w:w="1113" w:type="pct"/>
            <w:tcBorders>
              <w:top w:val="nil"/>
              <w:left w:val="nil"/>
              <w:bottom w:val="single" w:sz="4" w:space="0" w:color="auto"/>
              <w:right w:val="single" w:sz="4" w:space="0" w:color="auto"/>
            </w:tcBorders>
            <w:shd w:val="clear" w:color="000000" w:fill="FFFFFF"/>
            <w:vAlign w:val="center"/>
            <w:hideMark/>
          </w:tcPr>
          <w:p w14:paraId="75466C2F" w14:textId="77777777" w:rsidR="006D3931" w:rsidRDefault="006D3931" w:rsidP="00D2179F">
            <w:pPr>
              <w:jc w:val="center"/>
              <w:rPr>
                <w:color w:val="000000"/>
                <w:sz w:val="18"/>
                <w:szCs w:val="18"/>
              </w:rPr>
            </w:pPr>
            <w:r>
              <w:rPr>
                <w:color w:val="000000"/>
                <w:sz w:val="18"/>
                <w:szCs w:val="18"/>
              </w:rPr>
              <w:t>1536,1</w:t>
            </w:r>
          </w:p>
        </w:tc>
        <w:tc>
          <w:tcPr>
            <w:tcW w:w="1090" w:type="pct"/>
            <w:tcBorders>
              <w:top w:val="nil"/>
              <w:left w:val="nil"/>
              <w:bottom w:val="single" w:sz="4" w:space="0" w:color="auto"/>
              <w:right w:val="single" w:sz="4" w:space="0" w:color="auto"/>
            </w:tcBorders>
            <w:shd w:val="clear" w:color="000000" w:fill="FFFFFF"/>
            <w:vAlign w:val="center"/>
            <w:hideMark/>
          </w:tcPr>
          <w:p w14:paraId="29B1440E" w14:textId="77777777" w:rsidR="006D3931" w:rsidRDefault="006D3931" w:rsidP="00D2179F">
            <w:pPr>
              <w:jc w:val="center"/>
              <w:rPr>
                <w:color w:val="000000"/>
                <w:sz w:val="18"/>
                <w:szCs w:val="18"/>
              </w:rPr>
            </w:pPr>
            <w:r>
              <w:rPr>
                <w:color w:val="000000"/>
                <w:sz w:val="18"/>
                <w:szCs w:val="18"/>
              </w:rPr>
              <w:t>51,7</w:t>
            </w:r>
          </w:p>
        </w:tc>
        <w:tc>
          <w:tcPr>
            <w:tcW w:w="1153" w:type="pct"/>
            <w:tcBorders>
              <w:top w:val="nil"/>
              <w:left w:val="nil"/>
              <w:bottom w:val="single" w:sz="4" w:space="0" w:color="auto"/>
              <w:right w:val="single" w:sz="4" w:space="0" w:color="auto"/>
            </w:tcBorders>
            <w:shd w:val="clear" w:color="000000" w:fill="FFFFFF"/>
            <w:vAlign w:val="center"/>
            <w:hideMark/>
          </w:tcPr>
          <w:p w14:paraId="108CA607" w14:textId="77777777" w:rsidR="006D3931" w:rsidRDefault="006D3931" w:rsidP="00D2179F">
            <w:pPr>
              <w:jc w:val="center"/>
              <w:rPr>
                <w:color w:val="000000"/>
                <w:sz w:val="18"/>
                <w:szCs w:val="18"/>
              </w:rPr>
            </w:pPr>
            <w:r>
              <w:rPr>
                <w:color w:val="000000"/>
                <w:sz w:val="18"/>
                <w:szCs w:val="18"/>
              </w:rPr>
              <w:t>1587,8</w:t>
            </w:r>
          </w:p>
        </w:tc>
      </w:tr>
      <w:tr w:rsidR="006D3931" w14:paraId="64A433D0"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2C069F45" w14:textId="77777777" w:rsidR="006D3931" w:rsidRDefault="006D3931" w:rsidP="00D2179F">
            <w:pPr>
              <w:rPr>
                <w:color w:val="000000"/>
                <w:sz w:val="20"/>
                <w:szCs w:val="20"/>
              </w:rPr>
            </w:pPr>
            <w:r>
              <w:rPr>
                <w:color w:val="000000"/>
                <w:sz w:val="20"/>
                <w:szCs w:val="20"/>
              </w:rPr>
              <w:t>Котельная №18</w:t>
            </w:r>
          </w:p>
        </w:tc>
        <w:tc>
          <w:tcPr>
            <w:tcW w:w="1113" w:type="pct"/>
            <w:tcBorders>
              <w:top w:val="nil"/>
              <w:left w:val="nil"/>
              <w:bottom w:val="single" w:sz="4" w:space="0" w:color="auto"/>
              <w:right w:val="single" w:sz="4" w:space="0" w:color="auto"/>
            </w:tcBorders>
            <w:shd w:val="clear" w:color="000000" w:fill="FFFFFF"/>
            <w:vAlign w:val="center"/>
            <w:hideMark/>
          </w:tcPr>
          <w:p w14:paraId="1518E3E0" w14:textId="77777777" w:rsidR="006D3931" w:rsidRDefault="006D3931" w:rsidP="00D2179F">
            <w:pPr>
              <w:jc w:val="center"/>
              <w:rPr>
                <w:color w:val="000000"/>
                <w:sz w:val="18"/>
                <w:szCs w:val="18"/>
              </w:rPr>
            </w:pPr>
            <w:r>
              <w:rPr>
                <w:color w:val="000000"/>
                <w:sz w:val="18"/>
                <w:szCs w:val="18"/>
              </w:rPr>
              <w:t>841,3</w:t>
            </w:r>
          </w:p>
        </w:tc>
        <w:tc>
          <w:tcPr>
            <w:tcW w:w="1090" w:type="pct"/>
            <w:tcBorders>
              <w:top w:val="nil"/>
              <w:left w:val="nil"/>
              <w:bottom w:val="single" w:sz="4" w:space="0" w:color="auto"/>
              <w:right w:val="single" w:sz="4" w:space="0" w:color="auto"/>
            </w:tcBorders>
            <w:shd w:val="clear" w:color="000000" w:fill="FFFFFF"/>
            <w:vAlign w:val="center"/>
            <w:hideMark/>
          </w:tcPr>
          <w:p w14:paraId="76EAB8A0" w14:textId="77777777" w:rsidR="006D3931" w:rsidRDefault="006D3931" w:rsidP="00D2179F">
            <w:pPr>
              <w:jc w:val="center"/>
              <w:rPr>
                <w:color w:val="000000"/>
                <w:sz w:val="18"/>
                <w:szCs w:val="18"/>
              </w:rPr>
            </w:pPr>
            <w:r>
              <w:rPr>
                <w:color w:val="000000"/>
                <w:sz w:val="18"/>
                <w:szCs w:val="18"/>
              </w:rPr>
              <w:t>29,8</w:t>
            </w:r>
          </w:p>
        </w:tc>
        <w:tc>
          <w:tcPr>
            <w:tcW w:w="1153" w:type="pct"/>
            <w:tcBorders>
              <w:top w:val="nil"/>
              <w:left w:val="nil"/>
              <w:bottom w:val="single" w:sz="4" w:space="0" w:color="auto"/>
              <w:right w:val="single" w:sz="4" w:space="0" w:color="auto"/>
            </w:tcBorders>
            <w:shd w:val="clear" w:color="000000" w:fill="FFFFFF"/>
            <w:vAlign w:val="center"/>
            <w:hideMark/>
          </w:tcPr>
          <w:p w14:paraId="25B9D16E" w14:textId="77777777" w:rsidR="006D3931" w:rsidRDefault="006D3931" w:rsidP="00D2179F">
            <w:pPr>
              <w:jc w:val="center"/>
              <w:rPr>
                <w:color w:val="000000"/>
                <w:sz w:val="18"/>
                <w:szCs w:val="18"/>
              </w:rPr>
            </w:pPr>
            <w:r>
              <w:rPr>
                <w:color w:val="000000"/>
                <w:sz w:val="18"/>
                <w:szCs w:val="18"/>
              </w:rPr>
              <w:t>871,1</w:t>
            </w:r>
          </w:p>
        </w:tc>
      </w:tr>
      <w:tr w:rsidR="006D3931" w14:paraId="0EEE1381"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0A649E03" w14:textId="77777777" w:rsidR="006D3931" w:rsidRDefault="006D3931" w:rsidP="00D2179F">
            <w:pPr>
              <w:rPr>
                <w:color w:val="000000"/>
                <w:sz w:val="20"/>
                <w:szCs w:val="20"/>
              </w:rPr>
            </w:pPr>
            <w:r>
              <w:rPr>
                <w:color w:val="000000"/>
                <w:sz w:val="20"/>
                <w:szCs w:val="20"/>
              </w:rPr>
              <w:t>Котельная №19</w:t>
            </w:r>
          </w:p>
        </w:tc>
        <w:tc>
          <w:tcPr>
            <w:tcW w:w="1113" w:type="pct"/>
            <w:tcBorders>
              <w:top w:val="nil"/>
              <w:left w:val="nil"/>
              <w:bottom w:val="single" w:sz="4" w:space="0" w:color="auto"/>
              <w:right w:val="single" w:sz="4" w:space="0" w:color="auto"/>
            </w:tcBorders>
            <w:shd w:val="clear" w:color="000000" w:fill="FFFFFF"/>
            <w:vAlign w:val="center"/>
            <w:hideMark/>
          </w:tcPr>
          <w:p w14:paraId="510E9EB3" w14:textId="77777777" w:rsidR="006D3931" w:rsidRDefault="006D3931" w:rsidP="00D2179F">
            <w:pPr>
              <w:jc w:val="center"/>
              <w:rPr>
                <w:color w:val="000000"/>
                <w:sz w:val="18"/>
                <w:szCs w:val="18"/>
              </w:rPr>
            </w:pPr>
            <w:r>
              <w:rPr>
                <w:color w:val="000000"/>
                <w:sz w:val="18"/>
                <w:szCs w:val="18"/>
              </w:rPr>
              <w:t>0</w:t>
            </w:r>
          </w:p>
        </w:tc>
        <w:tc>
          <w:tcPr>
            <w:tcW w:w="1090" w:type="pct"/>
            <w:tcBorders>
              <w:top w:val="nil"/>
              <w:left w:val="nil"/>
              <w:bottom w:val="single" w:sz="4" w:space="0" w:color="auto"/>
              <w:right w:val="single" w:sz="4" w:space="0" w:color="auto"/>
            </w:tcBorders>
            <w:shd w:val="clear" w:color="000000" w:fill="FFFFFF"/>
            <w:vAlign w:val="center"/>
            <w:hideMark/>
          </w:tcPr>
          <w:p w14:paraId="38EB090D" w14:textId="77777777" w:rsidR="006D3931" w:rsidRDefault="006D3931" w:rsidP="00D2179F">
            <w:pPr>
              <w:jc w:val="center"/>
              <w:rPr>
                <w:color w:val="000000"/>
                <w:sz w:val="18"/>
                <w:szCs w:val="18"/>
              </w:rPr>
            </w:pPr>
            <w:r>
              <w:rPr>
                <w:color w:val="000000"/>
                <w:sz w:val="18"/>
                <w:szCs w:val="18"/>
              </w:rPr>
              <w:t>0</w:t>
            </w:r>
          </w:p>
        </w:tc>
        <w:tc>
          <w:tcPr>
            <w:tcW w:w="1153" w:type="pct"/>
            <w:tcBorders>
              <w:top w:val="nil"/>
              <w:left w:val="nil"/>
              <w:bottom w:val="single" w:sz="4" w:space="0" w:color="auto"/>
              <w:right w:val="single" w:sz="4" w:space="0" w:color="auto"/>
            </w:tcBorders>
            <w:shd w:val="clear" w:color="000000" w:fill="FFFFFF"/>
            <w:vAlign w:val="center"/>
            <w:hideMark/>
          </w:tcPr>
          <w:p w14:paraId="2BC71143" w14:textId="77777777" w:rsidR="006D3931" w:rsidRDefault="006D3931" w:rsidP="00D2179F">
            <w:pPr>
              <w:jc w:val="center"/>
              <w:rPr>
                <w:color w:val="000000"/>
                <w:sz w:val="18"/>
                <w:szCs w:val="18"/>
              </w:rPr>
            </w:pPr>
            <w:r>
              <w:rPr>
                <w:color w:val="000000"/>
                <w:sz w:val="18"/>
                <w:szCs w:val="18"/>
              </w:rPr>
              <w:t>0</w:t>
            </w:r>
          </w:p>
        </w:tc>
      </w:tr>
      <w:tr w:rsidR="006D3931" w14:paraId="2405BEB1"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5E6EFF5F" w14:textId="77777777" w:rsidR="006D3931" w:rsidRDefault="006D3931" w:rsidP="00D2179F">
            <w:pPr>
              <w:rPr>
                <w:color w:val="000000"/>
                <w:sz w:val="20"/>
                <w:szCs w:val="20"/>
              </w:rPr>
            </w:pPr>
            <w:r>
              <w:rPr>
                <w:color w:val="000000"/>
                <w:sz w:val="20"/>
                <w:szCs w:val="20"/>
              </w:rPr>
              <w:t>Котельная №20</w:t>
            </w:r>
          </w:p>
        </w:tc>
        <w:tc>
          <w:tcPr>
            <w:tcW w:w="1113" w:type="pct"/>
            <w:tcBorders>
              <w:top w:val="nil"/>
              <w:left w:val="nil"/>
              <w:bottom w:val="single" w:sz="4" w:space="0" w:color="auto"/>
              <w:right w:val="single" w:sz="4" w:space="0" w:color="auto"/>
            </w:tcBorders>
            <w:shd w:val="clear" w:color="000000" w:fill="FFFFFF"/>
            <w:vAlign w:val="center"/>
            <w:hideMark/>
          </w:tcPr>
          <w:p w14:paraId="6347D29A" w14:textId="77777777" w:rsidR="006D3931" w:rsidRDefault="006D3931" w:rsidP="00D2179F">
            <w:pPr>
              <w:jc w:val="center"/>
              <w:rPr>
                <w:color w:val="000000"/>
                <w:sz w:val="18"/>
                <w:szCs w:val="18"/>
              </w:rPr>
            </w:pPr>
            <w:r>
              <w:rPr>
                <w:color w:val="000000"/>
                <w:sz w:val="18"/>
                <w:szCs w:val="18"/>
              </w:rPr>
              <w:t>167,1</w:t>
            </w:r>
          </w:p>
        </w:tc>
        <w:tc>
          <w:tcPr>
            <w:tcW w:w="1090" w:type="pct"/>
            <w:tcBorders>
              <w:top w:val="nil"/>
              <w:left w:val="nil"/>
              <w:bottom w:val="single" w:sz="4" w:space="0" w:color="auto"/>
              <w:right w:val="single" w:sz="4" w:space="0" w:color="auto"/>
            </w:tcBorders>
            <w:shd w:val="clear" w:color="000000" w:fill="FFFFFF"/>
            <w:vAlign w:val="center"/>
            <w:hideMark/>
          </w:tcPr>
          <w:p w14:paraId="556737C9" w14:textId="77777777" w:rsidR="006D3931" w:rsidRDefault="006D3931" w:rsidP="00D2179F">
            <w:pPr>
              <w:jc w:val="center"/>
              <w:rPr>
                <w:color w:val="000000"/>
                <w:sz w:val="18"/>
                <w:szCs w:val="18"/>
              </w:rPr>
            </w:pPr>
            <w:r>
              <w:rPr>
                <w:color w:val="000000"/>
                <w:sz w:val="18"/>
                <w:szCs w:val="18"/>
              </w:rPr>
              <w:t>4,1</w:t>
            </w:r>
          </w:p>
        </w:tc>
        <w:tc>
          <w:tcPr>
            <w:tcW w:w="1153" w:type="pct"/>
            <w:tcBorders>
              <w:top w:val="nil"/>
              <w:left w:val="nil"/>
              <w:bottom w:val="single" w:sz="4" w:space="0" w:color="auto"/>
              <w:right w:val="single" w:sz="4" w:space="0" w:color="auto"/>
            </w:tcBorders>
            <w:shd w:val="clear" w:color="000000" w:fill="FFFFFF"/>
            <w:vAlign w:val="center"/>
            <w:hideMark/>
          </w:tcPr>
          <w:p w14:paraId="73D3EBB0" w14:textId="77777777" w:rsidR="006D3931" w:rsidRDefault="006D3931" w:rsidP="00D2179F">
            <w:pPr>
              <w:jc w:val="center"/>
              <w:rPr>
                <w:color w:val="000000"/>
                <w:sz w:val="18"/>
                <w:szCs w:val="18"/>
              </w:rPr>
            </w:pPr>
            <w:r>
              <w:rPr>
                <w:color w:val="000000"/>
                <w:sz w:val="18"/>
                <w:szCs w:val="18"/>
              </w:rPr>
              <w:t>171,2</w:t>
            </w:r>
          </w:p>
        </w:tc>
      </w:tr>
      <w:tr w:rsidR="006D3931" w14:paraId="51BF9F43"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0B715A9B" w14:textId="77777777" w:rsidR="006D3931" w:rsidRDefault="006D3931" w:rsidP="00D2179F">
            <w:pPr>
              <w:rPr>
                <w:color w:val="000000"/>
                <w:sz w:val="20"/>
                <w:szCs w:val="20"/>
              </w:rPr>
            </w:pPr>
            <w:r>
              <w:rPr>
                <w:color w:val="000000"/>
                <w:sz w:val="20"/>
                <w:szCs w:val="20"/>
              </w:rPr>
              <w:t>Котельная №21</w:t>
            </w:r>
          </w:p>
        </w:tc>
        <w:tc>
          <w:tcPr>
            <w:tcW w:w="1113" w:type="pct"/>
            <w:tcBorders>
              <w:top w:val="nil"/>
              <w:left w:val="nil"/>
              <w:bottom w:val="single" w:sz="4" w:space="0" w:color="auto"/>
              <w:right w:val="single" w:sz="4" w:space="0" w:color="auto"/>
            </w:tcBorders>
            <w:shd w:val="clear" w:color="000000" w:fill="FFFFFF"/>
            <w:vAlign w:val="center"/>
            <w:hideMark/>
          </w:tcPr>
          <w:p w14:paraId="16AD98AB" w14:textId="77777777" w:rsidR="006D3931" w:rsidRDefault="006D3931" w:rsidP="00D2179F">
            <w:pPr>
              <w:jc w:val="center"/>
              <w:rPr>
                <w:color w:val="000000"/>
                <w:sz w:val="18"/>
                <w:szCs w:val="18"/>
              </w:rPr>
            </w:pPr>
            <w:r>
              <w:rPr>
                <w:color w:val="000000"/>
                <w:sz w:val="18"/>
                <w:szCs w:val="18"/>
              </w:rPr>
              <w:t>0</w:t>
            </w:r>
          </w:p>
        </w:tc>
        <w:tc>
          <w:tcPr>
            <w:tcW w:w="1090" w:type="pct"/>
            <w:tcBorders>
              <w:top w:val="nil"/>
              <w:left w:val="nil"/>
              <w:bottom w:val="single" w:sz="4" w:space="0" w:color="auto"/>
              <w:right w:val="single" w:sz="4" w:space="0" w:color="auto"/>
            </w:tcBorders>
            <w:shd w:val="clear" w:color="000000" w:fill="FFFFFF"/>
            <w:vAlign w:val="center"/>
            <w:hideMark/>
          </w:tcPr>
          <w:p w14:paraId="1CC69FFB" w14:textId="77777777" w:rsidR="006D3931" w:rsidRDefault="006D3931" w:rsidP="00D2179F">
            <w:pPr>
              <w:jc w:val="center"/>
              <w:rPr>
                <w:color w:val="000000"/>
                <w:sz w:val="18"/>
                <w:szCs w:val="18"/>
              </w:rPr>
            </w:pPr>
            <w:r>
              <w:rPr>
                <w:color w:val="000000"/>
                <w:sz w:val="18"/>
                <w:szCs w:val="18"/>
              </w:rPr>
              <w:t>0</w:t>
            </w:r>
          </w:p>
        </w:tc>
        <w:tc>
          <w:tcPr>
            <w:tcW w:w="1153" w:type="pct"/>
            <w:tcBorders>
              <w:top w:val="nil"/>
              <w:left w:val="nil"/>
              <w:bottom w:val="single" w:sz="4" w:space="0" w:color="auto"/>
              <w:right w:val="single" w:sz="4" w:space="0" w:color="auto"/>
            </w:tcBorders>
            <w:shd w:val="clear" w:color="000000" w:fill="FFFFFF"/>
            <w:vAlign w:val="center"/>
            <w:hideMark/>
          </w:tcPr>
          <w:p w14:paraId="0AF41B15" w14:textId="77777777" w:rsidR="006D3931" w:rsidRDefault="006D3931" w:rsidP="00D2179F">
            <w:pPr>
              <w:jc w:val="center"/>
              <w:rPr>
                <w:color w:val="000000"/>
                <w:sz w:val="18"/>
                <w:szCs w:val="18"/>
              </w:rPr>
            </w:pPr>
            <w:r>
              <w:rPr>
                <w:color w:val="000000"/>
                <w:sz w:val="18"/>
                <w:szCs w:val="18"/>
              </w:rPr>
              <w:t>0</w:t>
            </w:r>
          </w:p>
        </w:tc>
      </w:tr>
      <w:tr w:rsidR="006D3931" w14:paraId="0975931F"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3F4DB4BE" w14:textId="77777777" w:rsidR="006D3931" w:rsidRDefault="006D3931" w:rsidP="00D2179F">
            <w:pPr>
              <w:rPr>
                <w:color w:val="000000"/>
                <w:sz w:val="20"/>
                <w:szCs w:val="20"/>
              </w:rPr>
            </w:pPr>
            <w:r>
              <w:rPr>
                <w:color w:val="000000"/>
                <w:sz w:val="20"/>
                <w:szCs w:val="20"/>
              </w:rPr>
              <w:t>Котельная №22</w:t>
            </w:r>
          </w:p>
        </w:tc>
        <w:tc>
          <w:tcPr>
            <w:tcW w:w="1113" w:type="pct"/>
            <w:tcBorders>
              <w:top w:val="nil"/>
              <w:left w:val="nil"/>
              <w:bottom w:val="single" w:sz="4" w:space="0" w:color="auto"/>
              <w:right w:val="single" w:sz="4" w:space="0" w:color="auto"/>
            </w:tcBorders>
            <w:shd w:val="clear" w:color="000000" w:fill="FFFFFF"/>
            <w:vAlign w:val="center"/>
            <w:hideMark/>
          </w:tcPr>
          <w:p w14:paraId="231BA9FA" w14:textId="77777777" w:rsidR="006D3931" w:rsidRDefault="006D3931" w:rsidP="00D2179F">
            <w:pPr>
              <w:jc w:val="center"/>
              <w:rPr>
                <w:color w:val="000000"/>
                <w:sz w:val="18"/>
                <w:szCs w:val="18"/>
              </w:rPr>
            </w:pPr>
            <w:r>
              <w:rPr>
                <w:color w:val="000000"/>
                <w:sz w:val="18"/>
                <w:szCs w:val="18"/>
              </w:rPr>
              <w:t>0</w:t>
            </w:r>
          </w:p>
        </w:tc>
        <w:tc>
          <w:tcPr>
            <w:tcW w:w="1090" w:type="pct"/>
            <w:tcBorders>
              <w:top w:val="nil"/>
              <w:left w:val="nil"/>
              <w:bottom w:val="single" w:sz="4" w:space="0" w:color="auto"/>
              <w:right w:val="single" w:sz="4" w:space="0" w:color="auto"/>
            </w:tcBorders>
            <w:shd w:val="clear" w:color="000000" w:fill="FFFFFF"/>
            <w:vAlign w:val="center"/>
            <w:hideMark/>
          </w:tcPr>
          <w:p w14:paraId="7754A433" w14:textId="77777777" w:rsidR="006D3931" w:rsidRDefault="006D3931" w:rsidP="00D2179F">
            <w:pPr>
              <w:jc w:val="center"/>
              <w:rPr>
                <w:color w:val="000000"/>
                <w:sz w:val="18"/>
                <w:szCs w:val="18"/>
              </w:rPr>
            </w:pPr>
            <w:r>
              <w:rPr>
                <w:color w:val="000000"/>
                <w:sz w:val="18"/>
                <w:szCs w:val="18"/>
              </w:rPr>
              <w:t>0</w:t>
            </w:r>
          </w:p>
        </w:tc>
        <w:tc>
          <w:tcPr>
            <w:tcW w:w="1153" w:type="pct"/>
            <w:tcBorders>
              <w:top w:val="nil"/>
              <w:left w:val="nil"/>
              <w:bottom w:val="single" w:sz="4" w:space="0" w:color="auto"/>
              <w:right w:val="single" w:sz="4" w:space="0" w:color="auto"/>
            </w:tcBorders>
            <w:shd w:val="clear" w:color="000000" w:fill="FFFFFF"/>
            <w:vAlign w:val="center"/>
            <w:hideMark/>
          </w:tcPr>
          <w:p w14:paraId="052C2434" w14:textId="77777777" w:rsidR="006D3931" w:rsidRDefault="006D3931" w:rsidP="00D2179F">
            <w:pPr>
              <w:jc w:val="center"/>
              <w:rPr>
                <w:color w:val="000000"/>
                <w:sz w:val="18"/>
                <w:szCs w:val="18"/>
              </w:rPr>
            </w:pPr>
            <w:r>
              <w:rPr>
                <w:color w:val="000000"/>
                <w:sz w:val="18"/>
                <w:szCs w:val="18"/>
              </w:rPr>
              <w:t>0</w:t>
            </w:r>
          </w:p>
        </w:tc>
      </w:tr>
      <w:tr w:rsidR="006D3931" w14:paraId="12DA84FC"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7E99B086" w14:textId="77777777" w:rsidR="006D3931" w:rsidRDefault="006D3931" w:rsidP="00D2179F">
            <w:pPr>
              <w:rPr>
                <w:color w:val="000000"/>
                <w:sz w:val="20"/>
                <w:szCs w:val="20"/>
              </w:rPr>
            </w:pPr>
            <w:r>
              <w:rPr>
                <w:color w:val="000000"/>
                <w:sz w:val="20"/>
                <w:szCs w:val="20"/>
              </w:rPr>
              <w:t>Котельная №23</w:t>
            </w:r>
          </w:p>
        </w:tc>
        <w:tc>
          <w:tcPr>
            <w:tcW w:w="1113" w:type="pct"/>
            <w:tcBorders>
              <w:top w:val="nil"/>
              <w:left w:val="nil"/>
              <w:bottom w:val="single" w:sz="4" w:space="0" w:color="auto"/>
              <w:right w:val="single" w:sz="4" w:space="0" w:color="auto"/>
            </w:tcBorders>
            <w:shd w:val="clear" w:color="000000" w:fill="FFFFFF"/>
            <w:vAlign w:val="center"/>
            <w:hideMark/>
          </w:tcPr>
          <w:p w14:paraId="69160195" w14:textId="77777777" w:rsidR="006D3931" w:rsidRDefault="006D3931" w:rsidP="00D2179F">
            <w:pPr>
              <w:jc w:val="center"/>
              <w:rPr>
                <w:color w:val="000000"/>
                <w:sz w:val="18"/>
                <w:szCs w:val="18"/>
              </w:rPr>
            </w:pPr>
            <w:r>
              <w:rPr>
                <w:color w:val="000000"/>
                <w:sz w:val="18"/>
                <w:szCs w:val="18"/>
              </w:rPr>
              <w:t>0</w:t>
            </w:r>
          </w:p>
        </w:tc>
        <w:tc>
          <w:tcPr>
            <w:tcW w:w="1090" w:type="pct"/>
            <w:tcBorders>
              <w:top w:val="nil"/>
              <w:left w:val="nil"/>
              <w:bottom w:val="single" w:sz="4" w:space="0" w:color="auto"/>
              <w:right w:val="single" w:sz="4" w:space="0" w:color="auto"/>
            </w:tcBorders>
            <w:shd w:val="clear" w:color="000000" w:fill="FFFFFF"/>
            <w:vAlign w:val="center"/>
            <w:hideMark/>
          </w:tcPr>
          <w:p w14:paraId="0C47A98B" w14:textId="77777777" w:rsidR="006D3931" w:rsidRDefault="006D3931" w:rsidP="00D2179F">
            <w:pPr>
              <w:jc w:val="center"/>
              <w:rPr>
                <w:color w:val="000000"/>
                <w:sz w:val="18"/>
                <w:szCs w:val="18"/>
              </w:rPr>
            </w:pPr>
            <w:r>
              <w:rPr>
                <w:color w:val="000000"/>
                <w:sz w:val="18"/>
                <w:szCs w:val="18"/>
              </w:rPr>
              <w:t>0</w:t>
            </w:r>
          </w:p>
        </w:tc>
        <w:tc>
          <w:tcPr>
            <w:tcW w:w="1153" w:type="pct"/>
            <w:tcBorders>
              <w:top w:val="nil"/>
              <w:left w:val="nil"/>
              <w:bottom w:val="single" w:sz="4" w:space="0" w:color="auto"/>
              <w:right w:val="single" w:sz="4" w:space="0" w:color="auto"/>
            </w:tcBorders>
            <w:shd w:val="clear" w:color="000000" w:fill="FFFFFF"/>
            <w:vAlign w:val="center"/>
            <w:hideMark/>
          </w:tcPr>
          <w:p w14:paraId="343FE900" w14:textId="77777777" w:rsidR="006D3931" w:rsidRDefault="006D3931" w:rsidP="00D2179F">
            <w:pPr>
              <w:jc w:val="center"/>
              <w:rPr>
                <w:color w:val="000000"/>
                <w:sz w:val="18"/>
                <w:szCs w:val="18"/>
              </w:rPr>
            </w:pPr>
            <w:r>
              <w:rPr>
                <w:color w:val="000000"/>
                <w:sz w:val="18"/>
                <w:szCs w:val="18"/>
              </w:rPr>
              <w:t>0</w:t>
            </w:r>
          </w:p>
        </w:tc>
      </w:tr>
      <w:tr w:rsidR="006D3931" w14:paraId="44ACB460"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vAlign w:val="center"/>
            <w:hideMark/>
          </w:tcPr>
          <w:p w14:paraId="642C852C" w14:textId="77777777" w:rsidR="006D3931" w:rsidRDefault="006D3931" w:rsidP="00D2179F">
            <w:pPr>
              <w:rPr>
                <w:color w:val="000000"/>
                <w:sz w:val="20"/>
                <w:szCs w:val="20"/>
              </w:rPr>
            </w:pPr>
            <w:r>
              <w:rPr>
                <w:color w:val="000000"/>
                <w:sz w:val="20"/>
                <w:szCs w:val="20"/>
              </w:rPr>
              <w:t>Котельная №24</w:t>
            </w:r>
          </w:p>
        </w:tc>
        <w:tc>
          <w:tcPr>
            <w:tcW w:w="1113" w:type="pct"/>
            <w:tcBorders>
              <w:top w:val="nil"/>
              <w:left w:val="nil"/>
              <w:bottom w:val="single" w:sz="4" w:space="0" w:color="auto"/>
              <w:right w:val="single" w:sz="4" w:space="0" w:color="auto"/>
            </w:tcBorders>
            <w:shd w:val="clear" w:color="000000" w:fill="FFFFFF"/>
            <w:vAlign w:val="center"/>
            <w:hideMark/>
          </w:tcPr>
          <w:p w14:paraId="1AFDC9B8" w14:textId="77777777" w:rsidR="006D3931" w:rsidRDefault="006D3931" w:rsidP="00D2179F">
            <w:pPr>
              <w:jc w:val="center"/>
              <w:rPr>
                <w:color w:val="000000"/>
                <w:sz w:val="18"/>
                <w:szCs w:val="18"/>
              </w:rPr>
            </w:pPr>
            <w:r>
              <w:rPr>
                <w:color w:val="000000"/>
                <w:sz w:val="18"/>
                <w:szCs w:val="18"/>
              </w:rPr>
              <w:t>447,2</w:t>
            </w:r>
          </w:p>
        </w:tc>
        <w:tc>
          <w:tcPr>
            <w:tcW w:w="1090" w:type="pct"/>
            <w:tcBorders>
              <w:top w:val="nil"/>
              <w:left w:val="nil"/>
              <w:bottom w:val="single" w:sz="4" w:space="0" w:color="auto"/>
              <w:right w:val="single" w:sz="4" w:space="0" w:color="auto"/>
            </w:tcBorders>
            <w:shd w:val="clear" w:color="000000" w:fill="FFFFFF"/>
            <w:vAlign w:val="center"/>
            <w:hideMark/>
          </w:tcPr>
          <w:p w14:paraId="15305E6E" w14:textId="77777777" w:rsidR="006D3931" w:rsidRDefault="006D3931" w:rsidP="00D2179F">
            <w:pPr>
              <w:jc w:val="center"/>
              <w:rPr>
                <w:color w:val="000000"/>
                <w:sz w:val="18"/>
                <w:szCs w:val="18"/>
              </w:rPr>
            </w:pPr>
            <w:r>
              <w:rPr>
                <w:color w:val="000000"/>
                <w:sz w:val="18"/>
                <w:szCs w:val="18"/>
              </w:rPr>
              <w:t>6,9</w:t>
            </w:r>
          </w:p>
        </w:tc>
        <w:tc>
          <w:tcPr>
            <w:tcW w:w="1153" w:type="pct"/>
            <w:tcBorders>
              <w:top w:val="nil"/>
              <w:left w:val="nil"/>
              <w:bottom w:val="single" w:sz="4" w:space="0" w:color="auto"/>
              <w:right w:val="single" w:sz="4" w:space="0" w:color="auto"/>
            </w:tcBorders>
            <w:shd w:val="clear" w:color="000000" w:fill="FFFFFF"/>
            <w:vAlign w:val="center"/>
            <w:hideMark/>
          </w:tcPr>
          <w:p w14:paraId="7BA3597B" w14:textId="77777777" w:rsidR="006D3931" w:rsidRDefault="006D3931" w:rsidP="00D2179F">
            <w:pPr>
              <w:jc w:val="center"/>
              <w:rPr>
                <w:color w:val="000000"/>
                <w:sz w:val="18"/>
                <w:szCs w:val="18"/>
              </w:rPr>
            </w:pPr>
            <w:r>
              <w:rPr>
                <w:color w:val="000000"/>
                <w:sz w:val="18"/>
                <w:szCs w:val="18"/>
              </w:rPr>
              <w:t>454,1</w:t>
            </w:r>
          </w:p>
        </w:tc>
      </w:tr>
      <w:tr w:rsidR="006D3931" w14:paraId="0DC1E887" w14:textId="77777777" w:rsidTr="00D2179F">
        <w:trPr>
          <w:trHeight w:val="20"/>
        </w:trPr>
        <w:tc>
          <w:tcPr>
            <w:tcW w:w="1644" w:type="pct"/>
            <w:tcBorders>
              <w:top w:val="nil"/>
              <w:left w:val="single" w:sz="4" w:space="0" w:color="auto"/>
              <w:bottom w:val="single" w:sz="4" w:space="0" w:color="auto"/>
              <w:right w:val="single" w:sz="4" w:space="0" w:color="auto"/>
            </w:tcBorders>
            <w:shd w:val="clear" w:color="auto" w:fill="auto"/>
            <w:noWrap/>
            <w:vAlign w:val="center"/>
            <w:hideMark/>
          </w:tcPr>
          <w:p w14:paraId="3090A7E9" w14:textId="77777777" w:rsidR="006D3931" w:rsidRDefault="006D3931" w:rsidP="00D2179F">
            <w:pPr>
              <w:rPr>
                <w:color w:val="000000"/>
                <w:sz w:val="20"/>
                <w:szCs w:val="20"/>
              </w:rPr>
            </w:pPr>
            <w:r>
              <w:rPr>
                <w:color w:val="000000"/>
                <w:sz w:val="20"/>
                <w:szCs w:val="20"/>
              </w:rPr>
              <w:t>Итого</w:t>
            </w:r>
          </w:p>
        </w:tc>
        <w:tc>
          <w:tcPr>
            <w:tcW w:w="1113" w:type="pct"/>
            <w:tcBorders>
              <w:top w:val="nil"/>
              <w:left w:val="nil"/>
              <w:bottom w:val="single" w:sz="4" w:space="0" w:color="auto"/>
              <w:right w:val="single" w:sz="4" w:space="0" w:color="auto"/>
            </w:tcBorders>
            <w:shd w:val="clear" w:color="auto" w:fill="auto"/>
            <w:noWrap/>
            <w:vAlign w:val="center"/>
            <w:hideMark/>
          </w:tcPr>
          <w:p w14:paraId="388651BD" w14:textId="77777777" w:rsidR="006D3931" w:rsidRDefault="006D3931" w:rsidP="00D2179F">
            <w:pPr>
              <w:jc w:val="center"/>
              <w:rPr>
                <w:color w:val="000000"/>
                <w:sz w:val="20"/>
                <w:szCs w:val="20"/>
              </w:rPr>
            </w:pPr>
            <w:r>
              <w:rPr>
                <w:color w:val="000000"/>
                <w:sz w:val="20"/>
                <w:szCs w:val="20"/>
              </w:rPr>
              <w:t>20310,4</w:t>
            </w:r>
          </w:p>
        </w:tc>
        <w:tc>
          <w:tcPr>
            <w:tcW w:w="1090" w:type="pct"/>
            <w:tcBorders>
              <w:top w:val="nil"/>
              <w:left w:val="nil"/>
              <w:bottom w:val="single" w:sz="4" w:space="0" w:color="auto"/>
              <w:right w:val="single" w:sz="4" w:space="0" w:color="auto"/>
            </w:tcBorders>
            <w:shd w:val="clear" w:color="auto" w:fill="auto"/>
            <w:noWrap/>
            <w:vAlign w:val="center"/>
            <w:hideMark/>
          </w:tcPr>
          <w:p w14:paraId="13FA8D10" w14:textId="77777777" w:rsidR="006D3931" w:rsidRDefault="006D3931" w:rsidP="00D2179F">
            <w:pPr>
              <w:jc w:val="center"/>
              <w:rPr>
                <w:color w:val="000000"/>
                <w:sz w:val="20"/>
                <w:szCs w:val="20"/>
              </w:rPr>
            </w:pPr>
            <w:r>
              <w:rPr>
                <w:color w:val="000000"/>
                <w:sz w:val="20"/>
                <w:szCs w:val="20"/>
              </w:rPr>
              <w:t>883,9</w:t>
            </w:r>
          </w:p>
        </w:tc>
        <w:tc>
          <w:tcPr>
            <w:tcW w:w="1153" w:type="pct"/>
            <w:tcBorders>
              <w:top w:val="nil"/>
              <w:left w:val="nil"/>
              <w:bottom w:val="single" w:sz="4" w:space="0" w:color="auto"/>
              <w:right w:val="single" w:sz="4" w:space="0" w:color="auto"/>
            </w:tcBorders>
            <w:shd w:val="clear" w:color="auto" w:fill="auto"/>
            <w:noWrap/>
            <w:vAlign w:val="center"/>
            <w:hideMark/>
          </w:tcPr>
          <w:p w14:paraId="0E026AA5" w14:textId="77777777" w:rsidR="006D3931" w:rsidRDefault="006D3931" w:rsidP="00D2179F">
            <w:pPr>
              <w:jc w:val="center"/>
              <w:rPr>
                <w:color w:val="000000"/>
                <w:sz w:val="20"/>
                <w:szCs w:val="20"/>
              </w:rPr>
            </w:pPr>
            <w:r>
              <w:rPr>
                <w:color w:val="000000"/>
                <w:sz w:val="20"/>
                <w:szCs w:val="20"/>
              </w:rPr>
              <w:t>21194,3</w:t>
            </w:r>
          </w:p>
        </w:tc>
      </w:tr>
    </w:tbl>
    <w:p w14:paraId="13244DC7" w14:textId="04945A8E" w:rsidR="0005126A" w:rsidRDefault="0005126A" w:rsidP="0005126A">
      <w:pPr>
        <w:pStyle w:val="afffa"/>
        <w:keepNext/>
      </w:pPr>
    </w:p>
    <w:p w14:paraId="64867437" w14:textId="77777777" w:rsidR="0005126A" w:rsidRDefault="0005126A" w:rsidP="0005126A">
      <w:pPr>
        <w:pStyle w:val="Maximyz2"/>
        <w:spacing w:line="240" w:lineRule="auto"/>
        <w:ind w:firstLine="0"/>
        <w:rPr>
          <w:sz w:val="20"/>
        </w:rPr>
      </w:pPr>
    </w:p>
    <w:p w14:paraId="17DDEAB7" w14:textId="3BF972DA" w:rsidR="0005126A" w:rsidRPr="00E47E2A" w:rsidRDefault="0005126A" w:rsidP="006326D9">
      <w:pPr>
        <w:pStyle w:val="Maximyz21"/>
      </w:pPr>
      <w:bookmarkStart w:id="30" w:name="_Toc204699387"/>
      <w:proofErr w:type="spellStart"/>
      <w:r w:rsidRPr="00E47E2A">
        <w:t>Расчет</w:t>
      </w:r>
      <w:proofErr w:type="spellEnd"/>
      <w:r w:rsidRPr="00E47E2A">
        <w:t xml:space="preserve"> </w:t>
      </w:r>
      <w:proofErr w:type="spellStart"/>
      <w:r w:rsidRPr="00E47E2A">
        <w:t>показателей</w:t>
      </w:r>
      <w:proofErr w:type="spellEnd"/>
      <w:r w:rsidRPr="00E47E2A">
        <w:t xml:space="preserve"> </w:t>
      </w:r>
      <w:proofErr w:type="spellStart"/>
      <w:r w:rsidRPr="00E47E2A">
        <w:t>надежности</w:t>
      </w:r>
      <w:proofErr w:type="spellEnd"/>
      <w:r w:rsidRPr="00E47E2A">
        <w:t xml:space="preserve"> </w:t>
      </w:r>
      <w:proofErr w:type="spellStart"/>
      <w:r w:rsidRPr="00E47E2A">
        <w:t>теплоснабжения</w:t>
      </w:r>
      <w:bookmarkEnd w:id="30"/>
      <w:proofErr w:type="spellEnd"/>
    </w:p>
    <w:p w14:paraId="1FA7FEDA" w14:textId="114AB28C" w:rsidR="000D143D" w:rsidRDefault="0005126A" w:rsidP="0005126A">
      <w:pPr>
        <w:pStyle w:val="Maximyz2"/>
      </w:pPr>
      <w:r>
        <w:lastRenderedPageBreak/>
        <w:t xml:space="preserve">Расчет показателей надежности теплоснабжения проведен в составе расчетного комплекса </w:t>
      </w:r>
      <w:proofErr w:type="spellStart"/>
      <w:r>
        <w:t>ZuluThermo</w:t>
      </w:r>
      <w:proofErr w:type="spellEnd"/>
      <w:r>
        <w:t xml:space="preserve"> в соответствии с методикой, определенной в Приказе Минэнерго России и Минрегиона России от 29.12.2012 № 565/667 «Об утверждении методических рекомендаций по разработке схем теплоснабжения». Результаты расчета представлены в Приложении Б.</w:t>
      </w:r>
    </w:p>
    <w:p w14:paraId="79B06E23" w14:textId="007E2749" w:rsidR="00433256" w:rsidRDefault="00433256" w:rsidP="0005126A">
      <w:pPr>
        <w:pStyle w:val="Maximyz2"/>
      </w:pPr>
    </w:p>
    <w:p w14:paraId="0DBA795C" w14:textId="1E44E3D2" w:rsidR="00433256" w:rsidRPr="00486287" w:rsidRDefault="00433256" w:rsidP="00486287">
      <w:pPr>
        <w:pStyle w:val="Maximyz21"/>
        <w:rPr>
          <w:lang w:val="ru-RU"/>
        </w:rPr>
      </w:pPr>
      <w:bookmarkStart w:id="31" w:name="_Toc204699388"/>
      <w:r w:rsidRPr="00486287">
        <w:rPr>
          <w:lang w:val="ru-RU"/>
        </w:rPr>
        <w:t>Сравнительные пьезометрические графики для разработки и анализа сценариев перспективного развития тепловых сетей</w:t>
      </w:r>
      <w:bookmarkEnd w:id="31"/>
    </w:p>
    <w:p w14:paraId="49A00505" w14:textId="69479110" w:rsidR="00B21971" w:rsidRPr="00A85E75" w:rsidRDefault="00B21971" w:rsidP="00B21971">
      <w:pPr>
        <w:pStyle w:val="Maximyz2"/>
        <w:rPr>
          <w:szCs w:val="24"/>
        </w:rPr>
      </w:pPr>
      <w:bookmarkStart w:id="32" w:name="_Hlk138370969"/>
      <w:r w:rsidRPr="00A85E75">
        <w:rPr>
          <w:szCs w:val="24"/>
        </w:rPr>
        <w:t xml:space="preserve">Пьезометрические графики тепловых сетей </w:t>
      </w:r>
      <w:r>
        <w:rPr>
          <w:szCs w:val="24"/>
        </w:rPr>
        <w:t>муниципального</w:t>
      </w:r>
      <w:r w:rsidRPr="00A85E75">
        <w:rPr>
          <w:szCs w:val="24"/>
        </w:rPr>
        <w:t xml:space="preserve"> округа </w:t>
      </w:r>
      <w:r>
        <w:rPr>
          <w:szCs w:val="24"/>
        </w:rPr>
        <w:t>Лотошино</w:t>
      </w:r>
      <w:r w:rsidRPr="00A85E75">
        <w:rPr>
          <w:szCs w:val="24"/>
        </w:rPr>
        <w:t xml:space="preserve"> с учетом присоединения перспективных потребителей тепловой энергии представлен</w:t>
      </w:r>
      <w:bookmarkEnd w:id="32"/>
      <w:r w:rsidRPr="00A85E75">
        <w:rPr>
          <w:szCs w:val="24"/>
        </w:rPr>
        <w:t xml:space="preserve">ы на рисунках </w:t>
      </w:r>
      <w:r w:rsidRPr="00A85E75">
        <w:rPr>
          <w:szCs w:val="24"/>
        </w:rPr>
        <w:fldChar w:fldCharType="begin"/>
      </w:r>
      <w:r w:rsidRPr="00A85E75">
        <w:rPr>
          <w:szCs w:val="24"/>
        </w:rPr>
        <w:instrText xml:space="preserve"> REF _Ref199086853 \h  \* MERGEFORMAT </w:instrText>
      </w:r>
      <w:r w:rsidRPr="00A85E75">
        <w:rPr>
          <w:szCs w:val="24"/>
        </w:rPr>
      </w:r>
      <w:r w:rsidRPr="00A85E75">
        <w:rPr>
          <w:szCs w:val="24"/>
        </w:rPr>
        <w:fldChar w:fldCharType="separate"/>
      </w:r>
      <w:r w:rsidRPr="00C25FD6">
        <w:rPr>
          <w:vanish/>
          <w:szCs w:val="24"/>
        </w:rPr>
        <w:t xml:space="preserve">Рисунок </w:t>
      </w:r>
      <w:r w:rsidRPr="00C25FD6">
        <w:rPr>
          <w:noProof/>
          <w:szCs w:val="24"/>
        </w:rPr>
        <w:t>3</w:t>
      </w:r>
      <w:r w:rsidRPr="00C25FD6">
        <w:rPr>
          <w:szCs w:val="24"/>
        </w:rPr>
        <w:t>.</w:t>
      </w:r>
      <w:r w:rsidRPr="00C25FD6">
        <w:rPr>
          <w:noProof/>
          <w:szCs w:val="24"/>
        </w:rPr>
        <w:t>15</w:t>
      </w:r>
      <w:r w:rsidRPr="00A85E75">
        <w:rPr>
          <w:szCs w:val="24"/>
        </w:rPr>
        <w:fldChar w:fldCharType="end"/>
      </w:r>
      <w:r w:rsidRPr="00A85E75">
        <w:rPr>
          <w:szCs w:val="24"/>
        </w:rPr>
        <w:t xml:space="preserve"> </w:t>
      </w:r>
      <w:r w:rsidRPr="00C25FD6">
        <w:rPr>
          <w:szCs w:val="24"/>
        </w:rPr>
        <w:t xml:space="preserve">- </w:t>
      </w:r>
      <w:r w:rsidRPr="00C25FD6">
        <w:rPr>
          <w:szCs w:val="24"/>
        </w:rPr>
        <w:fldChar w:fldCharType="begin"/>
      </w:r>
      <w:r w:rsidRPr="00C25FD6">
        <w:rPr>
          <w:szCs w:val="24"/>
        </w:rPr>
        <w:instrText xml:space="preserve"> REF _Ref202206885 \h  \* MERGEFORMAT </w:instrText>
      </w:r>
      <w:r w:rsidRPr="00C25FD6">
        <w:rPr>
          <w:szCs w:val="24"/>
        </w:rPr>
      </w:r>
      <w:r w:rsidRPr="00C25FD6">
        <w:rPr>
          <w:szCs w:val="24"/>
        </w:rPr>
        <w:fldChar w:fldCharType="separate"/>
      </w:r>
      <w:r w:rsidRPr="00C25FD6">
        <w:rPr>
          <w:vanish/>
          <w:szCs w:val="24"/>
        </w:rPr>
        <w:t xml:space="preserve">Рисунок </w:t>
      </w:r>
      <w:r w:rsidRPr="00C25FD6">
        <w:rPr>
          <w:noProof/>
          <w:szCs w:val="24"/>
        </w:rPr>
        <w:t>3</w:t>
      </w:r>
      <w:r w:rsidRPr="00C25FD6">
        <w:rPr>
          <w:szCs w:val="24"/>
        </w:rPr>
        <w:t>.</w:t>
      </w:r>
      <w:r w:rsidRPr="00C25FD6">
        <w:rPr>
          <w:noProof/>
          <w:szCs w:val="24"/>
        </w:rPr>
        <w:t>24</w:t>
      </w:r>
      <w:r w:rsidRPr="00C25FD6">
        <w:rPr>
          <w:szCs w:val="24"/>
        </w:rPr>
        <w:fldChar w:fldCharType="end"/>
      </w:r>
      <w:r w:rsidRPr="00C25FD6">
        <w:rPr>
          <w:szCs w:val="24"/>
        </w:rPr>
        <w:t>.</w:t>
      </w:r>
    </w:p>
    <w:p w14:paraId="1AED78E5" w14:textId="77777777" w:rsidR="00B21971" w:rsidRDefault="00B21971" w:rsidP="00B21971">
      <w:pPr>
        <w:pStyle w:val="Maximyz2"/>
      </w:pPr>
    </w:p>
    <w:p w14:paraId="2343A822" w14:textId="77777777" w:rsidR="00B21971" w:rsidRDefault="00B21971" w:rsidP="00B21971">
      <w:pPr>
        <w:pStyle w:val="Maximyz2"/>
      </w:pPr>
    </w:p>
    <w:p w14:paraId="7595EA01" w14:textId="77777777" w:rsidR="00B21971" w:rsidRDefault="00B21971" w:rsidP="00B21971">
      <w:pPr>
        <w:pStyle w:val="Maximyz2"/>
      </w:pPr>
    </w:p>
    <w:p w14:paraId="133F1769" w14:textId="77777777" w:rsidR="00B21971" w:rsidRDefault="00B21971" w:rsidP="00B21971">
      <w:pPr>
        <w:pStyle w:val="Maximyz2"/>
      </w:pPr>
    </w:p>
    <w:p w14:paraId="7671D21C" w14:textId="77777777" w:rsidR="00B21971" w:rsidRDefault="00B21971" w:rsidP="00B21971">
      <w:pPr>
        <w:pStyle w:val="Maximyz2"/>
      </w:pPr>
    </w:p>
    <w:p w14:paraId="07967A81" w14:textId="77777777" w:rsidR="00B21971" w:rsidRDefault="00B21971" w:rsidP="00B21971">
      <w:pPr>
        <w:pStyle w:val="Maximyz2"/>
      </w:pPr>
    </w:p>
    <w:p w14:paraId="32E663EE" w14:textId="77777777" w:rsidR="00B21971" w:rsidRDefault="00B21971" w:rsidP="00B21971">
      <w:pPr>
        <w:pStyle w:val="Maximyz2"/>
      </w:pPr>
    </w:p>
    <w:p w14:paraId="4B947CB9" w14:textId="77777777" w:rsidR="00B21971" w:rsidRDefault="00B21971" w:rsidP="00B21971">
      <w:pPr>
        <w:pStyle w:val="Maximyz2"/>
      </w:pPr>
    </w:p>
    <w:p w14:paraId="1A81A831" w14:textId="77777777" w:rsidR="00B21971" w:rsidRDefault="00B21971" w:rsidP="00B21971">
      <w:pPr>
        <w:pStyle w:val="Maximyz2"/>
      </w:pPr>
    </w:p>
    <w:p w14:paraId="7B1E1140" w14:textId="77777777" w:rsidR="00B21971" w:rsidRDefault="00B21971" w:rsidP="00B21971">
      <w:pPr>
        <w:pStyle w:val="Maximyz2"/>
      </w:pPr>
    </w:p>
    <w:p w14:paraId="4B88BFF5" w14:textId="77777777" w:rsidR="00B21971" w:rsidRDefault="00B21971" w:rsidP="00B21971">
      <w:pPr>
        <w:pStyle w:val="Maximyz2"/>
      </w:pPr>
    </w:p>
    <w:p w14:paraId="5838EFA5" w14:textId="77777777" w:rsidR="00B21971" w:rsidRDefault="00B21971" w:rsidP="00B21971">
      <w:pPr>
        <w:pStyle w:val="Maximyz2"/>
      </w:pPr>
    </w:p>
    <w:p w14:paraId="1B4E7E63" w14:textId="4D553904" w:rsidR="00B21971" w:rsidRPr="00935D64" w:rsidRDefault="00B21971" w:rsidP="00B21971">
      <w:pPr>
        <w:pStyle w:val="Maximyz2"/>
        <w:keepNext/>
        <w:spacing w:line="240" w:lineRule="auto"/>
        <w:ind w:firstLine="0"/>
        <w:jc w:val="center"/>
        <w:rPr>
          <w:sz w:val="20"/>
        </w:rPr>
      </w:pPr>
      <w:r>
        <w:rPr>
          <w:noProof/>
        </w:rPr>
        <w:lastRenderedPageBreak/>
        <w:drawing>
          <wp:inline distT="0" distB="0" distL="0" distR="0" wp14:anchorId="59793960" wp14:editId="2AD70ACA">
            <wp:extent cx="5940425" cy="293370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940425" cy="2933700"/>
                    </a:xfrm>
                    <a:prstGeom prst="rect">
                      <a:avLst/>
                    </a:prstGeom>
                  </pic:spPr>
                </pic:pic>
              </a:graphicData>
            </a:graphic>
          </wp:inline>
        </w:drawing>
      </w:r>
    </w:p>
    <w:p w14:paraId="2D534F98" w14:textId="370C0D80" w:rsidR="00B21971" w:rsidRDefault="00B21971" w:rsidP="00B21971">
      <w:pPr>
        <w:pStyle w:val="afffa"/>
        <w:jc w:val="center"/>
      </w:pPr>
      <w:bookmarkStart w:id="33" w:name="_Ref199086853"/>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15</w:t>
      </w:r>
      <w:r w:rsidRPr="00935D64">
        <w:rPr>
          <w:noProof/>
        </w:rPr>
        <w:fldChar w:fldCharType="end"/>
      </w:r>
      <w:bookmarkEnd w:id="33"/>
      <w:r w:rsidRPr="00935D64">
        <w:t xml:space="preserve"> – </w:t>
      </w:r>
      <w:r>
        <w:t xml:space="preserve">Путь </w:t>
      </w:r>
      <w:proofErr w:type="spellStart"/>
      <w:r>
        <w:t>пьезографика</w:t>
      </w:r>
      <w:proofErr w:type="spellEnd"/>
      <w:r>
        <w:t xml:space="preserve"> котельной №7</w:t>
      </w:r>
    </w:p>
    <w:p w14:paraId="70213376" w14:textId="77777777" w:rsidR="00B21971" w:rsidRDefault="00B21971" w:rsidP="00B21971">
      <w:pPr>
        <w:rPr>
          <w:lang w:eastAsia="en-US"/>
        </w:rPr>
      </w:pPr>
    </w:p>
    <w:p w14:paraId="44C02D61" w14:textId="77777777" w:rsidR="00B21971" w:rsidRPr="005A7657" w:rsidRDefault="00B21971" w:rsidP="00B21971">
      <w:pPr>
        <w:rPr>
          <w:lang w:eastAsia="en-US"/>
        </w:rPr>
      </w:pPr>
    </w:p>
    <w:p w14:paraId="1B99B14A" w14:textId="7231F9AD" w:rsidR="00B21971" w:rsidRPr="00935D64" w:rsidRDefault="00B21971" w:rsidP="00B21971">
      <w:pPr>
        <w:pStyle w:val="Maximyz2"/>
        <w:keepNext/>
        <w:spacing w:line="240" w:lineRule="auto"/>
        <w:ind w:firstLine="0"/>
        <w:jc w:val="center"/>
        <w:rPr>
          <w:sz w:val="20"/>
        </w:rPr>
      </w:pPr>
      <w:r>
        <w:rPr>
          <w:noProof/>
        </w:rPr>
        <w:drawing>
          <wp:inline distT="0" distB="0" distL="0" distR="0" wp14:anchorId="024451A5" wp14:editId="6AAFF7F0">
            <wp:extent cx="5940425" cy="267398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940425" cy="2673985"/>
                    </a:xfrm>
                    <a:prstGeom prst="rect">
                      <a:avLst/>
                    </a:prstGeom>
                  </pic:spPr>
                </pic:pic>
              </a:graphicData>
            </a:graphic>
          </wp:inline>
        </w:drawing>
      </w:r>
    </w:p>
    <w:p w14:paraId="72332F8F" w14:textId="1F13B8A5" w:rsidR="00B21971" w:rsidRDefault="00B21971" w:rsidP="00B21971">
      <w:pPr>
        <w:pStyle w:val="afffa"/>
        <w:jc w:val="center"/>
      </w:pPr>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16</w:t>
      </w:r>
      <w:r w:rsidRPr="00935D64">
        <w:rPr>
          <w:noProof/>
        </w:rPr>
        <w:fldChar w:fldCharType="end"/>
      </w:r>
      <w:r w:rsidRPr="00935D64">
        <w:t xml:space="preserve"> – </w:t>
      </w:r>
      <w:proofErr w:type="spellStart"/>
      <w:r>
        <w:t>Пьезографик</w:t>
      </w:r>
      <w:proofErr w:type="spellEnd"/>
      <w:r>
        <w:t xml:space="preserve"> котельной №7 после подключения перспективной тепловой нагрузки</w:t>
      </w:r>
    </w:p>
    <w:p w14:paraId="30B46C53" w14:textId="7BD25495" w:rsidR="00B21971" w:rsidRPr="00935D64" w:rsidRDefault="00B21971" w:rsidP="00B21971">
      <w:pPr>
        <w:pStyle w:val="Maximyz2"/>
        <w:keepNext/>
        <w:spacing w:line="240" w:lineRule="auto"/>
        <w:ind w:firstLine="0"/>
        <w:jc w:val="center"/>
        <w:rPr>
          <w:sz w:val="20"/>
        </w:rPr>
      </w:pPr>
      <w:r>
        <w:rPr>
          <w:noProof/>
        </w:rPr>
        <w:drawing>
          <wp:inline distT="0" distB="0" distL="0" distR="0" wp14:anchorId="4F03D555" wp14:editId="30497547">
            <wp:extent cx="5940425" cy="2797810"/>
            <wp:effectExtent l="0" t="0" r="3175" b="254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940425" cy="2797810"/>
                    </a:xfrm>
                    <a:prstGeom prst="rect">
                      <a:avLst/>
                    </a:prstGeom>
                  </pic:spPr>
                </pic:pic>
              </a:graphicData>
            </a:graphic>
          </wp:inline>
        </w:drawing>
      </w:r>
    </w:p>
    <w:p w14:paraId="14AC6ADF" w14:textId="24DD98EE" w:rsidR="00B21971" w:rsidRPr="0024244E" w:rsidRDefault="00B21971" w:rsidP="00B21971">
      <w:pPr>
        <w:pStyle w:val="afffa"/>
        <w:jc w:val="center"/>
      </w:pPr>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17</w:t>
      </w:r>
      <w:r w:rsidRPr="00935D64">
        <w:rPr>
          <w:noProof/>
        </w:rPr>
        <w:fldChar w:fldCharType="end"/>
      </w:r>
      <w:r w:rsidRPr="00935D64">
        <w:t xml:space="preserve"> – </w:t>
      </w:r>
      <w:r>
        <w:t xml:space="preserve">Путь </w:t>
      </w:r>
      <w:proofErr w:type="spellStart"/>
      <w:r>
        <w:t>пьезографика</w:t>
      </w:r>
      <w:proofErr w:type="spellEnd"/>
      <w:r>
        <w:t xml:space="preserve"> котельной №3а</w:t>
      </w:r>
    </w:p>
    <w:p w14:paraId="358CA1C3" w14:textId="275E86C8" w:rsidR="00B21971" w:rsidRPr="00935D64" w:rsidRDefault="00B21971" w:rsidP="00B21971">
      <w:pPr>
        <w:pStyle w:val="Maximyz2"/>
        <w:keepNext/>
        <w:spacing w:line="240" w:lineRule="auto"/>
        <w:ind w:firstLine="0"/>
        <w:jc w:val="center"/>
        <w:rPr>
          <w:sz w:val="20"/>
        </w:rPr>
      </w:pPr>
      <w:r>
        <w:rPr>
          <w:noProof/>
        </w:rPr>
        <w:lastRenderedPageBreak/>
        <w:drawing>
          <wp:inline distT="0" distB="0" distL="0" distR="0" wp14:anchorId="70655F73" wp14:editId="174CFF1C">
            <wp:extent cx="5940425" cy="2712720"/>
            <wp:effectExtent l="0" t="0" r="317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0425" cy="2712720"/>
                    </a:xfrm>
                    <a:prstGeom prst="rect">
                      <a:avLst/>
                    </a:prstGeom>
                  </pic:spPr>
                </pic:pic>
              </a:graphicData>
            </a:graphic>
          </wp:inline>
        </w:drawing>
      </w:r>
    </w:p>
    <w:p w14:paraId="6F268AE2" w14:textId="6A460E2B" w:rsidR="00B21971" w:rsidRDefault="00B21971" w:rsidP="00B21971">
      <w:pPr>
        <w:pStyle w:val="afffa"/>
        <w:jc w:val="center"/>
      </w:pPr>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18</w:t>
      </w:r>
      <w:r w:rsidRPr="00935D64">
        <w:rPr>
          <w:noProof/>
        </w:rPr>
        <w:fldChar w:fldCharType="end"/>
      </w:r>
      <w:r w:rsidRPr="00935D64">
        <w:t xml:space="preserve"> – </w:t>
      </w:r>
      <w:proofErr w:type="spellStart"/>
      <w:r>
        <w:t>Пьезографик</w:t>
      </w:r>
      <w:proofErr w:type="spellEnd"/>
      <w:r>
        <w:t xml:space="preserve"> котельной №3а после подключения перспективной тепловой нагрузки</w:t>
      </w:r>
    </w:p>
    <w:p w14:paraId="1C9A6642" w14:textId="77777777" w:rsidR="00B21971" w:rsidRPr="00B21971" w:rsidRDefault="00B21971" w:rsidP="00B21971"/>
    <w:p w14:paraId="34AAE029" w14:textId="77777777" w:rsidR="00B21971" w:rsidRDefault="00B21971" w:rsidP="00B21971">
      <w:pPr>
        <w:pStyle w:val="Maximyz2"/>
      </w:pPr>
    </w:p>
    <w:p w14:paraId="1A6659A4" w14:textId="77777777" w:rsidR="00B21971" w:rsidRDefault="00B21971" w:rsidP="00B21971">
      <w:pPr>
        <w:pStyle w:val="Maximyz2"/>
      </w:pPr>
    </w:p>
    <w:p w14:paraId="6389ACC3" w14:textId="77777777" w:rsidR="00B21971" w:rsidRDefault="00B21971" w:rsidP="00B21971">
      <w:pPr>
        <w:pStyle w:val="Maximyz2"/>
      </w:pPr>
    </w:p>
    <w:p w14:paraId="33B599EB" w14:textId="452A777C" w:rsidR="00B21971" w:rsidRPr="00935D64" w:rsidRDefault="00B23282" w:rsidP="00B21971">
      <w:pPr>
        <w:pStyle w:val="Maximyz2"/>
        <w:keepNext/>
        <w:spacing w:line="240" w:lineRule="auto"/>
        <w:ind w:firstLine="0"/>
        <w:jc w:val="center"/>
        <w:rPr>
          <w:sz w:val="20"/>
        </w:rPr>
      </w:pPr>
      <w:r>
        <w:rPr>
          <w:noProof/>
        </w:rPr>
        <w:drawing>
          <wp:inline distT="0" distB="0" distL="0" distR="0" wp14:anchorId="09369BCE" wp14:editId="0F03D374">
            <wp:extent cx="4448175" cy="367665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4448175" cy="3676650"/>
                    </a:xfrm>
                    <a:prstGeom prst="rect">
                      <a:avLst/>
                    </a:prstGeom>
                  </pic:spPr>
                </pic:pic>
              </a:graphicData>
            </a:graphic>
          </wp:inline>
        </w:drawing>
      </w:r>
    </w:p>
    <w:p w14:paraId="58DEA77C" w14:textId="79EACDD1" w:rsidR="00B21971" w:rsidRPr="0024244E" w:rsidRDefault="00B21971" w:rsidP="00B21971">
      <w:pPr>
        <w:pStyle w:val="afffa"/>
        <w:jc w:val="center"/>
      </w:pPr>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19</w:t>
      </w:r>
      <w:r w:rsidRPr="00935D64">
        <w:rPr>
          <w:noProof/>
        </w:rPr>
        <w:fldChar w:fldCharType="end"/>
      </w:r>
      <w:r w:rsidRPr="00935D64">
        <w:t xml:space="preserve"> – </w:t>
      </w:r>
      <w:r>
        <w:t xml:space="preserve">Путь </w:t>
      </w:r>
      <w:proofErr w:type="spellStart"/>
      <w:r>
        <w:t>пьезографика</w:t>
      </w:r>
      <w:proofErr w:type="spellEnd"/>
      <w:r>
        <w:t xml:space="preserve"> котельной </w:t>
      </w:r>
      <w:r w:rsidRPr="005A7657">
        <w:t>№</w:t>
      </w:r>
      <w:r w:rsidR="00B23282">
        <w:t>4</w:t>
      </w:r>
    </w:p>
    <w:p w14:paraId="70CC1516" w14:textId="648D329D" w:rsidR="00B21971" w:rsidRPr="00935D64" w:rsidRDefault="00B23282" w:rsidP="00B21971">
      <w:pPr>
        <w:pStyle w:val="Maximyz2"/>
        <w:keepNext/>
        <w:spacing w:line="240" w:lineRule="auto"/>
        <w:ind w:firstLine="0"/>
        <w:jc w:val="center"/>
        <w:rPr>
          <w:sz w:val="20"/>
        </w:rPr>
      </w:pPr>
      <w:r>
        <w:rPr>
          <w:noProof/>
        </w:rPr>
        <w:lastRenderedPageBreak/>
        <w:drawing>
          <wp:inline distT="0" distB="0" distL="0" distR="0" wp14:anchorId="17DB8E06" wp14:editId="38E11E9C">
            <wp:extent cx="5940425" cy="1826895"/>
            <wp:effectExtent l="0" t="0" r="3175" b="190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940425" cy="1826895"/>
                    </a:xfrm>
                    <a:prstGeom prst="rect">
                      <a:avLst/>
                    </a:prstGeom>
                  </pic:spPr>
                </pic:pic>
              </a:graphicData>
            </a:graphic>
          </wp:inline>
        </w:drawing>
      </w:r>
    </w:p>
    <w:p w14:paraId="6051F369" w14:textId="151C9687" w:rsidR="00B21971" w:rsidRDefault="00B21971" w:rsidP="00B21971">
      <w:pPr>
        <w:pStyle w:val="afffa"/>
        <w:jc w:val="center"/>
      </w:pPr>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20</w:t>
      </w:r>
      <w:r w:rsidRPr="00935D64">
        <w:rPr>
          <w:noProof/>
        </w:rPr>
        <w:fldChar w:fldCharType="end"/>
      </w:r>
      <w:r w:rsidRPr="00935D64">
        <w:t xml:space="preserve"> – </w:t>
      </w:r>
      <w:proofErr w:type="spellStart"/>
      <w:r>
        <w:t>Пьезографик</w:t>
      </w:r>
      <w:proofErr w:type="spellEnd"/>
      <w:r>
        <w:t xml:space="preserve"> котельной </w:t>
      </w:r>
      <w:r w:rsidRPr="005A7657">
        <w:t>№</w:t>
      </w:r>
      <w:r w:rsidR="00B23282">
        <w:t>4</w:t>
      </w:r>
      <w:r>
        <w:t xml:space="preserve"> после подключения перспективной тепловой нагрузки</w:t>
      </w:r>
    </w:p>
    <w:p w14:paraId="42F3FE40" w14:textId="77777777" w:rsidR="00B21971" w:rsidRDefault="00B21971" w:rsidP="00B21971">
      <w:pPr>
        <w:rPr>
          <w:lang w:eastAsia="en-US"/>
        </w:rPr>
      </w:pPr>
    </w:p>
    <w:p w14:paraId="256DC7CD" w14:textId="77777777" w:rsidR="00B21971" w:rsidRDefault="00B21971" w:rsidP="00B21971">
      <w:pPr>
        <w:rPr>
          <w:lang w:eastAsia="en-US"/>
        </w:rPr>
      </w:pPr>
    </w:p>
    <w:p w14:paraId="7F96C22F" w14:textId="77777777" w:rsidR="00B21971" w:rsidRDefault="00B21971" w:rsidP="00B21971">
      <w:pPr>
        <w:rPr>
          <w:lang w:eastAsia="en-US"/>
        </w:rPr>
      </w:pPr>
    </w:p>
    <w:p w14:paraId="55A4868D" w14:textId="77777777" w:rsidR="00B21971" w:rsidRPr="005A7657" w:rsidRDefault="00B21971" w:rsidP="00B21971">
      <w:pPr>
        <w:rPr>
          <w:lang w:eastAsia="en-US"/>
        </w:rPr>
      </w:pPr>
    </w:p>
    <w:p w14:paraId="23CAA445" w14:textId="77777777" w:rsidR="00B21971" w:rsidRDefault="00B21971" w:rsidP="00B21971">
      <w:pPr>
        <w:pStyle w:val="Maximyz2"/>
      </w:pPr>
    </w:p>
    <w:p w14:paraId="300CA4C3" w14:textId="77777777" w:rsidR="00B21971" w:rsidRPr="00935D64" w:rsidRDefault="00B21971" w:rsidP="00B21971">
      <w:pPr>
        <w:pStyle w:val="Maximyz2"/>
        <w:keepNext/>
        <w:spacing w:line="240" w:lineRule="auto"/>
        <w:ind w:firstLine="0"/>
        <w:jc w:val="center"/>
        <w:rPr>
          <w:sz w:val="20"/>
        </w:rPr>
      </w:pPr>
      <w:r>
        <w:rPr>
          <w:noProof/>
        </w:rPr>
        <w:drawing>
          <wp:inline distT="0" distB="0" distL="0" distR="0" wp14:anchorId="15B684B8" wp14:editId="160E41AA">
            <wp:extent cx="6120130" cy="2970530"/>
            <wp:effectExtent l="0" t="0" r="0" b="127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120130" cy="2970530"/>
                    </a:xfrm>
                    <a:prstGeom prst="rect">
                      <a:avLst/>
                    </a:prstGeom>
                  </pic:spPr>
                </pic:pic>
              </a:graphicData>
            </a:graphic>
          </wp:inline>
        </w:drawing>
      </w:r>
    </w:p>
    <w:p w14:paraId="7019A16E" w14:textId="77777777" w:rsidR="00B21971" w:rsidRPr="0024244E" w:rsidRDefault="00B21971" w:rsidP="00B21971">
      <w:pPr>
        <w:pStyle w:val="afffa"/>
        <w:jc w:val="center"/>
      </w:pPr>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21</w:t>
      </w:r>
      <w:r w:rsidRPr="00935D64">
        <w:rPr>
          <w:noProof/>
        </w:rPr>
        <w:fldChar w:fldCharType="end"/>
      </w:r>
      <w:r w:rsidRPr="00935D64">
        <w:t xml:space="preserve"> – </w:t>
      </w:r>
      <w:r>
        <w:t xml:space="preserve">Путь </w:t>
      </w:r>
      <w:proofErr w:type="spellStart"/>
      <w:r>
        <w:t>пьезографика</w:t>
      </w:r>
      <w:proofErr w:type="spellEnd"/>
      <w:r>
        <w:t xml:space="preserve"> котельной </w:t>
      </w:r>
      <w:r w:rsidRPr="005A7657">
        <w:t>№</w:t>
      </w:r>
      <w:r>
        <w:t>8</w:t>
      </w:r>
      <w:r w:rsidRPr="005A7657">
        <w:t xml:space="preserve"> г. Дедовск</w:t>
      </w:r>
    </w:p>
    <w:p w14:paraId="2252FBF0" w14:textId="77777777" w:rsidR="00B21971" w:rsidRPr="00935D64" w:rsidRDefault="00B21971" w:rsidP="00B21971">
      <w:pPr>
        <w:pStyle w:val="Maximyz2"/>
        <w:keepNext/>
        <w:spacing w:line="240" w:lineRule="auto"/>
        <w:ind w:firstLine="0"/>
        <w:jc w:val="center"/>
        <w:rPr>
          <w:sz w:val="20"/>
        </w:rPr>
      </w:pPr>
      <w:r>
        <w:rPr>
          <w:noProof/>
        </w:rPr>
        <w:drawing>
          <wp:inline distT="0" distB="0" distL="0" distR="0" wp14:anchorId="3BF9E0CA" wp14:editId="7C316A8A">
            <wp:extent cx="6120130" cy="268732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120130" cy="2687320"/>
                    </a:xfrm>
                    <a:prstGeom prst="rect">
                      <a:avLst/>
                    </a:prstGeom>
                  </pic:spPr>
                </pic:pic>
              </a:graphicData>
            </a:graphic>
          </wp:inline>
        </w:drawing>
      </w:r>
    </w:p>
    <w:p w14:paraId="6497ED25" w14:textId="77777777" w:rsidR="00B21971" w:rsidRDefault="00B21971" w:rsidP="00B21971">
      <w:pPr>
        <w:pStyle w:val="afffa"/>
        <w:jc w:val="center"/>
      </w:pPr>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22</w:t>
      </w:r>
      <w:r w:rsidRPr="00935D64">
        <w:rPr>
          <w:noProof/>
        </w:rPr>
        <w:fldChar w:fldCharType="end"/>
      </w:r>
      <w:r w:rsidRPr="00935D64">
        <w:t xml:space="preserve"> – </w:t>
      </w:r>
      <w:proofErr w:type="spellStart"/>
      <w:r>
        <w:t>Пьезографик</w:t>
      </w:r>
      <w:proofErr w:type="spellEnd"/>
      <w:r>
        <w:t xml:space="preserve"> котельной </w:t>
      </w:r>
      <w:r w:rsidRPr="005A7657">
        <w:t>№</w:t>
      </w:r>
      <w:r>
        <w:t>8</w:t>
      </w:r>
      <w:r w:rsidRPr="005A7657">
        <w:t xml:space="preserve"> г. Дедовск</w:t>
      </w:r>
      <w:r>
        <w:t xml:space="preserve"> после подключения перспективной тепловой нагрузки</w:t>
      </w:r>
    </w:p>
    <w:p w14:paraId="33717ECE" w14:textId="77777777" w:rsidR="00B21971" w:rsidRDefault="00B21971" w:rsidP="00B21971">
      <w:pPr>
        <w:pStyle w:val="Maximyz2"/>
      </w:pPr>
    </w:p>
    <w:p w14:paraId="241A80ED" w14:textId="77777777" w:rsidR="00B21971" w:rsidRDefault="00B21971" w:rsidP="00B21971">
      <w:pPr>
        <w:pStyle w:val="Maximyz2"/>
      </w:pPr>
    </w:p>
    <w:p w14:paraId="27D0C0A4" w14:textId="005BDB62" w:rsidR="00B21971" w:rsidRPr="00935D64" w:rsidRDefault="00B23282" w:rsidP="00B21971">
      <w:pPr>
        <w:pStyle w:val="Maximyz2"/>
        <w:keepNext/>
        <w:spacing w:line="240" w:lineRule="auto"/>
        <w:ind w:firstLine="0"/>
        <w:jc w:val="center"/>
        <w:rPr>
          <w:sz w:val="20"/>
        </w:rPr>
      </w:pPr>
      <w:r>
        <w:rPr>
          <w:noProof/>
        </w:rPr>
        <w:drawing>
          <wp:inline distT="0" distB="0" distL="0" distR="0" wp14:anchorId="5EFBEB42" wp14:editId="7BD86E42">
            <wp:extent cx="5940425" cy="3482340"/>
            <wp:effectExtent l="0" t="0" r="3175" b="381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940425" cy="3482340"/>
                    </a:xfrm>
                    <a:prstGeom prst="rect">
                      <a:avLst/>
                    </a:prstGeom>
                  </pic:spPr>
                </pic:pic>
              </a:graphicData>
            </a:graphic>
          </wp:inline>
        </w:drawing>
      </w:r>
    </w:p>
    <w:p w14:paraId="0E7B246E" w14:textId="3F4DF934" w:rsidR="00B21971" w:rsidRPr="0024244E" w:rsidRDefault="00B21971" w:rsidP="00B21971">
      <w:pPr>
        <w:pStyle w:val="afffa"/>
        <w:jc w:val="center"/>
      </w:pPr>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23</w:t>
      </w:r>
      <w:r w:rsidRPr="00935D64">
        <w:rPr>
          <w:noProof/>
        </w:rPr>
        <w:fldChar w:fldCharType="end"/>
      </w:r>
      <w:r w:rsidRPr="00935D64">
        <w:t xml:space="preserve"> – </w:t>
      </w:r>
      <w:r>
        <w:t xml:space="preserve">Путь </w:t>
      </w:r>
      <w:proofErr w:type="spellStart"/>
      <w:r>
        <w:t>пьезографика</w:t>
      </w:r>
      <w:proofErr w:type="spellEnd"/>
      <w:r>
        <w:t xml:space="preserve"> котельной </w:t>
      </w:r>
      <w:r w:rsidR="00B23282">
        <w:t>№2а</w:t>
      </w:r>
    </w:p>
    <w:p w14:paraId="25314310" w14:textId="552AF09F" w:rsidR="00B21971" w:rsidRPr="00935D64" w:rsidRDefault="00B23282" w:rsidP="00B21971">
      <w:pPr>
        <w:pStyle w:val="Maximyz2"/>
        <w:keepNext/>
        <w:spacing w:line="240" w:lineRule="auto"/>
        <w:ind w:firstLine="0"/>
        <w:jc w:val="center"/>
        <w:rPr>
          <w:sz w:val="20"/>
        </w:rPr>
      </w:pPr>
      <w:r>
        <w:rPr>
          <w:noProof/>
        </w:rPr>
        <w:drawing>
          <wp:inline distT="0" distB="0" distL="0" distR="0" wp14:anchorId="6B5DE9BD" wp14:editId="282E654F">
            <wp:extent cx="5940425" cy="2693670"/>
            <wp:effectExtent l="0" t="0" r="317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940425" cy="2693670"/>
                    </a:xfrm>
                    <a:prstGeom prst="rect">
                      <a:avLst/>
                    </a:prstGeom>
                  </pic:spPr>
                </pic:pic>
              </a:graphicData>
            </a:graphic>
          </wp:inline>
        </w:drawing>
      </w:r>
    </w:p>
    <w:p w14:paraId="6DE69201" w14:textId="3D77AC91" w:rsidR="00B21971" w:rsidRDefault="00B21971" w:rsidP="00B21971">
      <w:pPr>
        <w:pStyle w:val="afffa"/>
        <w:jc w:val="center"/>
      </w:pPr>
      <w:bookmarkStart w:id="34" w:name="_Ref202206885"/>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24</w:t>
      </w:r>
      <w:r w:rsidRPr="00935D64">
        <w:rPr>
          <w:noProof/>
        </w:rPr>
        <w:fldChar w:fldCharType="end"/>
      </w:r>
      <w:bookmarkEnd w:id="34"/>
      <w:r w:rsidRPr="00935D64">
        <w:t xml:space="preserve"> – </w:t>
      </w:r>
      <w:proofErr w:type="spellStart"/>
      <w:r>
        <w:t>Пьезографик</w:t>
      </w:r>
      <w:proofErr w:type="spellEnd"/>
      <w:r>
        <w:t xml:space="preserve"> котельной </w:t>
      </w:r>
      <w:r w:rsidR="00B23282">
        <w:t>№2а</w:t>
      </w:r>
      <w:r>
        <w:t xml:space="preserve"> после подключения перспективной тепловой нагрузки</w:t>
      </w:r>
    </w:p>
    <w:p w14:paraId="417C1E5C" w14:textId="77777777" w:rsidR="00B21971" w:rsidRDefault="00B21971" w:rsidP="00B21971">
      <w:pPr>
        <w:rPr>
          <w:lang w:eastAsia="en-US"/>
        </w:rPr>
      </w:pPr>
    </w:p>
    <w:p w14:paraId="51A57BC6" w14:textId="77777777" w:rsidR="00B21971" w:rsidRDefault="00B21971" w:rsidP="00B21971">
      <w:pPr>
        <w:rPr>
          <w:lang w:eastAsia="en-US"/>
        </w:rPr>
      </w:pPr>
    </w:p>
    <w:p w14:paraId="548A384A" w14:textId="77777777" w:rsidR="00B21971" w:rsidRDefault="00B21971" w:rsidP="00B21971">
      <w:pPr>
        <w:rPr>
          <w:lang w:eastAsia="en-US"/>
        </w:rPr>
      </w:pPr>
    </w:p>
    <w:p w14:paraId="559E5529" w14:textId="77777777" w:rsidR="00B21971" w:rsidRDefault="00B21971" w:rsidP="00B21971">
      <w:pPr>
        <w:rPr>
          <w:lang w:eastAsia="en-US"/>
        </w:rPr>
      </w:pPr>
    </w:p>
    <w:p w14:paraId="3635DD69" w14:textId="77777777" w:rsidR="00B21971" w:rsidRDefault="00B21971" w:rsidP="00B21971">
      <w:pPr>
        <w:rPr>
          <w:lang w:eastAsia="en-US"/>
        </w:rPr>
      </w:pPr>
    </w:p>
    <w:p w14:paraId="4B7BE4FA" w14:textId="77777777" w:rsidR="00B21971" w:rsidRDefault="00B21971" w:rsidP="00B21971">
      <w:pPr>
        <w:rPr>
          <w:lang w:eastAsia="en-US"/>
        </w:rPr>
      </w:pPr>
    </w:p>
    <w:p w14:paraId="6B0C30DF" w14:textId="77777777" w:rsidR="00B21971" w:rsidRDefault="00B21971" w:rsidP="00B21971">
      <w:pPr>
        <w:rPr>
          <w:lang w:eastAsia="en-US"/>
        </w:rPr>
      </w:pPr>
    </w:p>
    <w:p w14:paraId="4DBBC3FC" w14:textId="77777777" w:rsidR="00B21971" w:rsidRDefault="00B21971" w:rsidP="00B21971">
      <w:pPr>
        <w:rPr>
          <w:lang w:eastAsia="en-US"/>
        </w:rPr>
      </w:pPr>
    </w:p>
    <w:p w14:paraId="375A86D2" w14:textId="77777777" w:rsidR="00B21971" w:rsidRDefault="00B21971" w:rsidP="00B21971">
      <w:pPr>
        <w:rPr>
          <w:lang w:eastAsia="en-US"/>
        </w:rPr>
      </w:pPr>
    </w:p>
    <w:p w14:paraId="26F2EBD3" w14:textId="77777777" w:rsidR="00B21971" w:rsidRDefault="00B21971" w:rsidP="00B21971">
      <w:pPr>
        <w:rPr>
          <w:lang w:eastAsia="en-US"/>
        </w:rPr>
      </w:pPr>
    </w:p>
    <w:p w14:paraId="504DC6B5" w14:textId="77777777" w:rsidR="00B21971" w:rsidRDefault="00B21971" w:rsidP="00B21971">
      <w:pPr>
        <w:rPr>
          <w:lang w:eastAsia="en-US"/>
        </w:rPr>
      </w:pPr>
    </w:p>
    <w:p w14:paraId="52CCEB6A" w14:textId="635B7F84" w:rsidR="00B21971" w:rsidRPr="00935D64" w:rsidRDefault="00B23282" w:rsidP="00B21971">
      <w:pPr>
        <w:pStyle w:val="Maximyz2"/>
        <w:keepNext/>
        <w:spacing w:line="240" w:lineRule="auto"/>
        <w:ind w:firstLine="0"/>
        <w:jc w:val="center"/>
        <w:rPr>
          <w:sz w:val="20"/>
        </w:rPr>
      </w:pPr>
      <w:r>
        <w:rPr>
          <w:noProof/>
        </w:rPr>
        <w:lastRenderedPageBreak/>
        <w:drawing>
          <wp:inline distT="0" distB="0" distL="0" distR="0" wp14:anchorId="4837D9B2" wp14:editId="2E3E9B2A">
            <wp:extent cx="5940425" cy="2721610"/>
            <wp:effectExtent l="0" t="0" r="3175" b="254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40425" cy="2721610"/>
                    </a:xfrm>
                    <a:prstGeom prst="rect">
                      <a:avLst/>
                    </a:prstGeom>
                  </pic:spPr>
                </pic:pic>
              </a:graphicData>
            </a:graphic>
          </wp:inline>
        </w:drawing>
      </w:r>
    </w:p>
    <w:p w14:paraId="1A701D4C" w14:textId="3FCF71D3" w:rsidR="00B21971" w:rsidRDefault="00B21971" w:rsidP="00B21971">
      <w:pPr>
        <w:pStyle w:val="afffa"/>
        <w:jc w:val="center"/>
      </w:pPr>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23</w:t>
      </w:r>
      <w:r w:rsidRPr="00935D64">
        <w:rPr>
          <w:noProof/>
        </w:rPr>
        <w:fldChar w:fldCharType="end"/>
      </w:r>
      <w:r w:rsidRPr="00935D64">
        <w:t xml:space="preserve"> – </w:t>
      </w:r>
      <w:r>
        <w:t xml:space="preserve">Путь </w:t>
      </w:r>
      <w:proofErr w:type="spellStart"/>
      <w:r>
        <w:t>пьезографика</w:t>
      </w:r>
      <w:proofErr w:type="spellEnd"/>
      <w:r>
        <w:t xml:space="preserve"> котельной </w:t>
      </w:r>
      <w:r w:rsidR="00B23282">
        <w:t>№13</w:t>
      </w:r>
    </w:p>
    <w:p w14:paraId="144E9228" w14:textId="77777777" w:rsidR="00B23282" w:rsidRPr="00B23282" w:rsidRDefault="00B23282" w:rsidP="00B23282"/>
    <w:p w14:paraId="5A20B3A4" w14:textId="23D9868A" w:rsidR="00B21971" w:rsidRPr="00935D64" w:rsidRDefault="00B23282" w:rsidP="00B21971">
      <w:pPr>
        <w:pStyle w:val="Maximyz2"/>
        <w:keepNext/>
        <w:spacing w:line="240" w:lineRule="auto"/>
        <w:ind w:firstLine="0"/>
        <w:jc w:val="center"/>
        <w:rPr>
          <w:sz w:val="20"/>
        </w:rPr>
      </w:pPr>
      <w:r>
        <w:rPr>
          <w:noProof/>
        </w:rPr>
        <w:drawing>
          <wp:inline distT="0" distB="0" distL="0" distR="0" wp14:anchorId="6B0B2E2D" wp14:editId="1B831B7C">
            <wp:extent cx="5940425" cy="1924685"/>
            <wp:effectExtent l="0" t="0" r="317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0425" cy="1924685"/>
                    </a:xfrm>
                    <a:prstGeom prst="rect">
                      <a:avLst/>
                    </a:prstGeom>
                  </pic:spPr>
                </pic:pic>
              </a:graphicData>
            </a:graphic>
          </wp:inline>
        </w:drawing>
      </w:r>
    </w:p>
    <w:p w14:paraId="1F79D291" w14:textId="7B3C401C" w:rsidR="00B21971" w:rsidRDefault="00B21971" w:rsidP="00B23282">
      <w:pPr>
        <w:pStyle w:val="afffa"/>
        <w:jc w:val="center"/>
      </w:pPr>
      <w:r w:rsidRPr="00935D64">
        <w:t xml:space="preserve">Рисунок </w:t>
      </w:r>
      <w:r w:rsidRPr="00935D64">
        <w:rPr>
          <w:noProof/>
        </w:rPr>
        <w:fldChar w:fldCharType="begin"/>
      </w:r>
      <w:r w:rsidRPr="00935D64">
        <w:rPr>
          <w:noProof/>
        </w:rPr>
        <w:instrText xml:space="preserve"> STYLEREF 1 \s </w:instrText>
      </w:r>
      <w:r w:rsidRPr="00935D64">
        <w:rPr>
          <w:noProof/>
        </w:rPr>
        <w:fldChar w:fldCharType="separate"/>
      </w:r>
      <w:r>
        <w:rPr>
          <w:noProof/>
        </w:rPr>
        <w:t>3</w:t>
      </w:r>
      <w:r w:rsidRPr="00935D64">
        <w:rPr>
          <w:noProof/>
        </w:rPr>
        <w:fldChar w:fldCharType="end"/>
      </w:r>
      <w:r w:rsidRPr="00935D64">
        <w:t>.</w:t>
      </w:r>
      <w:r w:rsidRPr="00935D64">
        <w:rPr>
          <w:noProof/>
        </w:rPr>
        <w:fldChar w:fldCharType="begin"/>
      </w:r>
      <w:r w:rsidRPr="00935D64">
        <w:rPr>
          <w:noProof/>
        </w:rPr>
        <w:instrText xml:space="preserve"> SEQ Рисунок \* ARABIC \s 1 </w:instrText>
      </w:r>
      <w:r w:rsidRPr="00935D64">
        <w:rPr>
          <w:noProof/>
        </w:rPr>
        <w:fldChar w:fldCharType="separate"/>
      </w:r>
      <w:r>
        <w:rPr>
          <w:noProof/>
        </w:rPr>
        <w:t>24</w:t>
      </w:r>
      <w:r w:rsidRPr="00935D64">
        <w:rPr>
          <w:noProof/>
        </w:rPr>
        <w:fldChar w:fldCharType="end"/>
      </w:r>
      <w:r w:rsidRPr="00935D64">
        <w:t xml:space="preserve"> – </w:t>
      </w:r>
      <w:proofErr w:type="spellStart"/>
      <w:r>
        <w:t>Пьезографик</w:t>
      </w:r>
      <w:proofErr w:type="spellEnd"/>
      <w:r>
        <w:t xml:space="preserve"> котельной </w:t>
      </w:r>
      <w:r w:rsidR="00B23282">
        <w:t>№13</w:t>
      </w:r>
    </w:p>
    <w:p w14:paraId="51746C28" w14:textId="7A660947" w:rsidR="00B77041" w:rsidRDefault="00B77041" w:rsidP="00B77041"/>
    <w:p w14:paraId="377EE553" w14:textId="1A3076CC" w:rsidR="00B77041" w:rsidRDefault="00B77041" w:rsidP="00B77041"/>
    <w:p w14:paraId="504A3B30" w14:textId="4ACD7A6D" w:rsidR="00B77041" w:rsidRDefault="00B77041" w:rsidP="00B77041"/>
    <w:p w14:paraId="47DE8735" w14:textId="456EF7A4" w:rsidR="00B77041" w:rsidRPr="00B77041" w:rsidRDefault="00B77041" w:rsidP="00B77041">
      <w:pPr>
        <w:spacing w:line="360" w:lineRule="auto"/>
        <w:ind w:firstLine="708"/>
      </w:pPr>
      <w:r>
        <w:t>Анализ пьезометрических графиков после подключения перспективной тепловой нагрузки показал наличие пропускной способности трубопроводов тепловых сетей.</w:t>
      </w:r>
    </w:p>
    <w:p w14:paraId="12497A86" w14:textId="77777777" w:rsidR="00E47E2A" w:rsidRDefault="00E47E2A" w:rsidP="00B21971">
      <w:pPr>
        <w:pStyle w:val="Maximyz2"/>
      </w:pPr>
    </w:p>
    <w:sectPr w:rsidR="00E47E2A">
      <w:footerReference w:type="default" r:id="rId17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3B4030" w14:textId="77777777" w:rsidR="001E5786" w:rsidRDefault="001E5786" w:rsidP="007D11A7">
      <w:r>
        <w:separator/>
      </w:r>
    </w:p>
  </w:endnote>
  <w:endnote w:type="continuationSeparator" w:id="0">
    <w:p w14:paraId="7E1B4148" w14:textId="77777777" w:rsidR="001E5786" w:rsidRDefault="001E5786" w:rsidP="007D1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gency FB">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MS Reference Sans Serif">
    <w:panose1 w:val="020B0604030504040204"/>
    <w:charset w:val="CC"/>
    <w:family w:val="swiss"/>
    <w:pitch w:val="variable"/>
    <w:sig w:usb0="20000287" w:usb1="00000000" w:usb2="00000000" w:usb3="00000000" w:csb0="0000019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David">
    <w:charset w:val="B1"/>
    <w:family w:val="swiss"/>
    <w:pitch w:val="variable"/>
    <w:sig w:usb0="00000803" w:usb1="00000000" w:usb2="00000000" w:usb3="00000000" w:csb0="00000021" w:csb1="00000000"/>
  </w:font>
  <w:font w:name="AcademyACTT">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ndara">
    <w:panose1 w:val="020E0502030303020204"/>
    <w:charset w:val="CC"/>
    <w:family w:val="swiss"/>
    <w:pitch w:val="variable"/>
    <w:sig w:usb0="A00002EF" w:usb1="4000A44B"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rebuchet MS">
    <w:panose1 w:val="020B0603020202020204"/>
    <w:charset w:val="CC"/>
    <w:family w:val="swiss"/>
    <w:pitch w:val="variable"/>
    <w:sig w:usb0="00000687" w:usb1="00000000" w:usb2="00000000" w:usb3="00000000" w:csb0="0000009F" w:csb1="00000000"/>
  </w:font>
  <w:font w:name="Gungsuh">
    <w:charset w:val="81"/>
    <w:family w:val="roman"/>
    <w:pitch w:val="variable"/>
    <w:sig w:usb0="B00002AF" w:usb1="69D77CFB" w:usb2="00000030" w:usb3="00000000" w:csb0="0008009F" w:csb1="00000000"/>
  </w:font>
  <w:font w:name="PetersburgC">
    <w:altName w:val="PetersburgC"/>
    <w:panose1 w:val="00000000000000000000"/>
    <w:charset w:val="CC"/>
    <w:family w:val="roman"/>
    <w:notTrueType/>
    <w:pitch w:val="default"/>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Garamond">
    <w:panose1 w:val="02020404030301010803"/>
    <w:charset w:val="CC"/>
    <w:family w:val="roman"/>
    <w:pitch w:val="variable"/>
    <w:sig w:usb0="00000287" w:usb1="00000000" w:usb2="00000000" w:usb3="00000000" w:csb0="0000009F" w:csb1="00000000"/>
  </w:font>
  <w:font w:name="NTTimes/Cyrillic">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Lohit Hindi">
    <w:altName w:val="MS Mincho"/>
    <w:charset w:val="80"/>
    <w:family w:val="auto"/>
    <w:pitch w:val="default"/>
  </w:font>
  <w:font w:name="DejaVu Sans Mono">
    <w:panose1 w:val="020B0609030804020204"/>
    <w:charset w:val="CC"/>
    <w:family w:val="modern"/>
    <w:pitch w:val="fixed"/>
    <w:sig w:usb0="E60026FF" w:usb1="D200F9FB" w:usb2="02000028" w:usb3="00000000" w:csb0="000001DF" w:csb1="00000000"/>
  </w:font>
  <w:font w:name="Franklin Gothic Book">
    <w:charset w:val="00"/>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OpenSymbol">
    <w:altName w:val="Times New Roman"/>
    <w:charset w:val="00"/>
    <w:family w:val="auto"/>
    <w:pitch w:val="variable"/>
    <w:sig w:usb0="800000AF" w:usb1="1001ECEA" w:usb2="00000000" w:usb3="00000000" w:csb0="00000001" w:csb1="00000000"/>
  </w:font>
  <w:font w:name="Georgia">
    <w:panose1 w:val="02040502050405020303"/>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Franklin Gothic Demi">
    <w:charset w:val="00"/>
    <w:family w:val="swiss"/>
    <w:pitch w:val="variable"/>
    <w:sig w:usb0="00000287" w:usb1="00000000" w:usb2="00000000" w:usb3="00000000" w:csb0="0000009F" w:csb1="00000000"/>
  </w:font>
  <w:font w:name="Franklin Gothic Heavy">
    <w:charset w:val="00"/>
    <w:family w:val="swiss"/>
    <w:pitch w:val="variable"/>
    <w:sig w:usb0="00000287" w:usb1="00000000" w:usb2="00000000" w:usb3="00000000" w:csb0="0000009F" w:csb1="00000000"/>
  </w:font>
  <w:font w:name="Century Schoolbook">
    <w:charset w:val="00"/>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orbel">
    <w:panose1 w:val="020B0503020204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33319795"/>
      <w:docPartObj>
        <w:docPartGallery w:val="Page Numbers (Bottom of Page)"/>
        <w:docPartUnique/>
      </w:docPartObj>
    </w:sdtPr>
    <w:sdtEndPr/>
    <w:sdtContent>
      <w:p w14:paraId="3CFECEF3" w14:textId="3B90997F" w:rsidR="00C72B62" w:rsidRDefault="00C72B62">
        <w:pPr>
          <w:pStyle w:val="afff8"/>
          <w:jc w:val="center"/>
        </w:pPr>
        <w:r>
          <w:fldChar w:fldCharType="begin"/>
        </w:r>
        <w:r>
          <w:instrText>PAGE   \* MERGEFORMAT</w:instrText>
        </w:r>
        <w:r>
          <w:fldChar w:fldCharType="separate"/>
        </w:r>
        <w:r>
          <w:rPr>
            <w:noProof/>
          </w:rPr>
          <w:t>5</w:t>
        </w:r>
        <w:r>
          <w:fldChar w:fldCharType="end"/>
        </w:r>
      </w:p>
    </w:sdtContent>
  </w:sdt>
  <w:p w14:paraId="12FFE03B" w14:textId="77777777" w:rsidR="00C72B62" w:rsidRDefault="00C72B62">
    <w:pPr>
      <w:pStyle w:val="aff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0D355A" w14:textId="3F583D28" w:rsidR="00C72B62" w:rsidRDefault="00C72B62" w:rsidP="003B712C">
    <w:pPr>
      <w:pStyle w:val="afff8"/>
      <w:jc w:val="center"/>
    </w:pPr>
    <w:r>
      <w:t>Москва</w:t>
    </w:r>
  </w:p>
  <w:p w14:paraId="372F0A4A" w14:textId="151C0610" w:rsidR="00C72B62" w:rsidRDefault="00C72B62" w:rsidP="003B712C">
    <w:pPr>
      <w:pStyle w:val="afff8"/>
      <w:jc w:val="center"/>
    </w:pPr>
    <w:r>
      <w:t>2025 г.</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00227853"/>
      <w:docPartObj>
        <w:docPartGallery w:val="Page Numbers (Bottom of Page)"/>
        <w:docPartUnique/>
      </w:docPartObj>
    </w:sdtPr>
    <w:sdtEndPr/>
    <w:sdtContent>
      <w:p w14:paraId="05108D6A" w14:textId="61C123FD" w:rsidR="00C72B62" w:rsidRDefault="00C72B62">
        <w:pPr>
          <w:pStyle w:val="afff8"/>
          <w:jc w:val="center"/>
        </w:pPr>
        <w:r>
          <w:fldChar w:fldCharType="begin"/>
        </w:r>
        <w:r>
          <w:instrText>PAGE   \* MERGEFORMAT</w:instrText>
        </w:r>
        <w:r>
          <w:fldChar w:fldCharType="separate"/>
        </w:r>
        <w:r>
          <w:rPr>
            <w:noProof/>
          </w:rPr>
          <w:t>43</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FE6D51" w14:textId="77777777" w:rsidR="001E5786" w:rsidRDefault="001E5786" w:rsidP="007D11A7">
      <w:r>
        <w:separator/>
      </w:r>
    </w:p>
  </w:footnote>
  <w:footnote w:type="continuationSeparator" w:id="0">
    <w:p w14:paraId="2840EB0E" w14:textId="77777777" w:rsidR="001E5786" w:rsidRDefault="001E5786" w:rsidP="007D11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14E87F10"/>
    <w:lvl w:ilvl="0">
      <w:start w:val="1"/>
      <w:numFmt w:val="decimal"/>
      <w:pStyle w:val="4"/>
      <w:lvlText w:val="%1."/>
      <w:lvlJc w:val="left"/>
      <w:pPr>
        <w:tabs>
          <w:tab w:val="num" w:pos="1209"/>
        </w:tabs>
        <w:ind w:left="1209" w:hanging="360"/>
      </w:pPr>
    </w:lvl>
  </w:abstractNum>
  <w:abstractNum w:abstractNumId="1" w15:restartNumberingAfterBreak="0">
    <w:nsid w:val="FFFFFF7F"/>
    <w:multiLevelType w:val="singleLevel"/>
    <w:tmpl w:val="56B85102"/>
    <w:lvl w:ilvl="0">
      <w:start w:val="1"/>
      <w:numFmt w:val="decimal"/>
      <w:pStyle w:val="2"/>
      <w:lvlText w:val="%1."/>
      <w:lvlJc w:val="left"/>
      <w:pPr>
        <w:tabs>
          <w:tab w:val="num" w:pos="643"/>
        </w:tabs>
        <w:ind w:left="643" w:hanging="360"/>
      </w:pPr>
    </w:lvl>
  </w:abstractNum>
  <w:abstractNum w:abstractNumId="2" w15:restartNumberingAfterBreak="0">
    <w:nsid w:val="FFFFFF82"/>
    <w:multiLevelType w:val="singleLevel"/>
    <w:tmpl w:val="57804D34"/>
    <w:lvl w:ilvl="0">
      <w:start w:val="1"/>
      <w:numFmt w:val="bullet"/>
      <w:pStyle w:val="3"/>
      <w:lvlText w:val=""/>
      <w:lvlJc w:val="left"/>
      <w:pPr>
        <w:tabs>
          <w:tab w:val="num" w:pos="926"/>
        </w:tabs>
        <w:ind w:left="926" w:hanging="360"/>
      </w:pPr>
      <w:rPr>
        <w:rFonts w:ascii="Symbol" w:hAnsi="Symbol" w:hint="default"/>
      </w:rPr>
    </w:lvl>
  </w:abstractNum>
  <w:abstractNum w:abstractNumId="3" w15:restartNumberingAfterBreak="0">
    <w:nsid w:val="00000004"/>
    <w:multiLevelType w:val="singleLevel"/>
    <w:tmpl w:val="00000004"/>
    <w:lvl w:ilvl="0">
      <w:start w:val="1"/>
      <w:numFmt w:val="bullet"/>
      <w:pStyle w:val="5"/>
      <w:lvlText w:val=""/>
      <w:lvlJc w:val="left"/>
      <w:pPr>
        <w:tabs>
          <w:tab w:val="left" w:pos="1492"/>
        </w:tabs>
        <w:ind w:left="1492" w:hanging="360"/>
      </w:pPr>
      <w:rPr>
        <w:rFonts w:ascii="Symbol" w:hAnsi="Symbol" w:hint="default"/>
      </w:rPr>
    </w:lvl>
  </w:abstractNum>
  <w:abstractNum w:abstractNumId="4" w15:restartNumberingAfterBreak="0">
    <w:nsid w:val="00000005"/>
    <w:multiLevelType w:val="singleLevel"/>
    <w:tmpl w:val="00000005"/>
    <w:lvl w:ilvl="0">
      <w:start w:val="1"/>
      <w:numFmt w:val="bullet"/>
      <w:pStyle w:val="40"/>
      <w:lvlText w:val=""/>
      <w:lvlJc w:val="left"/>
      <w:pPr>
        <w:tabs>
          <w:tab w:val="left" w:pos="1209"/>
        </w:tabs>
        <w:ind w:left="1209" w:hanging="360"/>
      </w:pPr>
      <w:rPr>
        <w:rFonts w:ascii="Symbol" w:hAnsi="Symbol" w:hint="default"/>
      </w:rPr>
    </w:lvl>
  </w:abstractNum>
  <w:abstractNum w:abstractNumId="5" w15:restartNumberingAfterBreak="0">
    <w:nsid w:val="00000015"/>
    <w:multiLevelType w:val="singleLevel"/>
    <w:tmpl w:val="00000015"/>
    <w:lvl w:ilvl="0">
      <w:start w:val="1"/>
      <w:numFmt w:val="decimal"/>
      <w:pStyle w:val="30"/>
      <w:lvlText w:val="%1."/>
      <w:lvlJc w:val="left"/>
      <w:pPr>
        <w:tabs>
          <w:tab w:val="left" w:pos="360"/>
        </w:tabs>
        <w:ind w:left="360" w:hanging="360"/>
      </w:pPr>
    </w:lvl>
  </w:abstractNum>
  <w:abstractNum w:abstractNumId="6" w15:restartNumberingAfterBreak="0">
    <w:nsid w:val="00000019"/>
    <w:multiLevelType w:val="multilevel"/>
    <w:tmpl w:val="00000019"/>
    <w:lvl w:ilvl="0">
      <w:start w:val="1"/>
      <w:numFmt w:val="decimal"/>
      <w:pStyle w:val="a"/>
      <w:lvlText w:val="%1."/>
      <w:lvlJc w:val="left"/>
      <w:pPr>
        <w:tabs>
          <w:tab w:val="left" w:pos="720"/>
        </w:tabs>
        <w:ind w:left="720" w:hanging="360"/>
      </w:pPr>
    </w:lvl>
    <w:lvl w:ilvl="1">
      <w:start w:val="3"/>
      <w:numFmt w:val="decimal"/>
      <w:isLgl/>
      <w:lvlText w:val="%1.%2."/>
      <w:lvlJc w:val="left"/>
      <w:pPr>
        <w:ind w:left="720" w:hanging="360"/>
      </w:pPr>
      <w:rPr>
        <w:rFonts w:eastAsia="Verdana" w:hint="default"/>
        <w:sz w:val="20"/>
      </w:rPr>
    </w:lvl>
    <w:lvl w:ilvl="2">
      <w:start w:val="1"/>
      <w:numFmt w:val="decimal"/>
      <w:isLgl/>
      <w:lvlText w:val="%1.%2.%3."/>
      <w:lvlJc w:val="left"/>
      <w:pPr>
        <w:ind w:left="1080" w:hanging="720"/>
      </w:pPr>
      <w:rPr>
        <w:rFonts w:eastAsia="Verdana" w:hint="default"/>
        <w:sz w:val="20"/>
      </w:rPr>
    </w:lvl>
    <w:lvl w:ilvl="3">
      <w:start w:val="1"/>
      <w:numFmt w:val="decimal"/>
      <w:isLgl/>
      <w:lvlText w:val="%1.%2.%3.%4."/>
      <w:lvlJc w:val="left"/>
      <w:pPr>
        <w:ind w:left="1080" w:hanging="720"/>
      </w:pPr>
      <w:rPr>
        <w:rFonts w:eastAsia="Verdana" w:hint="default"/>
        <w:sz w:val="20"/>
      </w:rPr>
    </w:lvl>
    <w:lvl w:ilvl="4">
      <w:start w:val="1"/>
      <w:numFmt w:val="decimal"/>
      <w:isLgl/>
      <w:lvlText w:val="%1.%2.%3.%4.%5."/>
      <w:lvlJc w:val="left"/>
      <w:pPr>
        <w:ind w:left="1440" w:hanging="1080"/>
      </w:pPr>
      <w:rPr>
        <w:rFonts w:eastAsia="Verdana" w:hint="default"/>
        <w:sz w:val="20"/>
      </w:rPr>
    </w:lvl>
    <w:lvl w:ilvl="5">
      <w:start w:val="1"/>
      <w:numFmt w:val="decimal"/>
      <w:isLgl/>
      <w:lvlText w:val="%1.%2.%3.%4.%5.%6."/>
      <w:lvlJc w:val="left"/>
      <w:pPr>
        <w:ind w:left="1440" w:hanging="1080"/>
      </w:pPr>
      <w:rPr>
        <w:rFonts w:eastAsia="Verdana" w:hint="default"/>
        <w:sz w:val="20"/>
      </w:rPr>
    </w:lvl>
    <w:lvl w:ilvl="6">
      <w:start w:val="1"/>
      <w:numFmt w:val="decimal"/>
      <w:isLgl/>
      <w:lvlText w:val="%1.%2.%3.%4.%5.%6.%7."/>
      <w:lvlJc w:val="left"/>
      <w:pPr>
        <w:ind w:left="1800" w:hanging="1440"/>
      </w:pPr>
      <w:rPr>
        <w:rFonts w:eastAsia="Verdana" w:hint="default"/>
        <w:sz w:val="20"/>
      </w:rPr>
    </w:lvl>
    <w:lvl w:ilvl="7">
      <w:start w:val="1"/>
      <w:numFmt w:val="decimal"/>
      <w:isLgl/>
      <w:lvlText w:val="%1.%2.%3.%4.%5.%6.%7.%8."/>
      <w:lvlJc w:val="left"/>
      <w:pPr>
        <w:ind w:left="1800" w:hanging="1440"/>
      </w:pPr>
      <w:rPr>
        <w:rFonts w:eastAsia="Verdana" w:hint="default"/>
        <w:sz w:val="20"/>
      </w:rPr>
    </w:lvl>
    <w:lvl w:ilvl="8">
      <w:start w:val="1"/>
      <w:numFmt w:val="decimal"/>
      <w:isLgl/>
      <w:lvlText w:val="%1.%2.%3.%4.%5.%6.%7.%8.%9."/>
      <w:lvlJc w:val="left"/>
      <w:pPr>
        <w:ind w:left="2160" w:hanging="1800"/>
      </w:pPr>
      <w:rPr>
        <w:rFonts w:eastAsia="Verdana" w:hint="default"/>
        <w:sz w:val="20"/>
      </w:rPr>
    </w:lvl>
  </w:abstractNum>
  <w:abstractNum w:abstractNumId="7" w15:restartNumberingAfterBreak="0">
    <w:nsid w:val="0000001E"/>
    <w:multiLevelType w:val="multilevel"/>
    <w:tmpl w:val="0000001E"/>
    <w:name w:val="WW8Num22"/>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 w15:restartNumberingAfterBreak="0">
    <w:nsid w:val="0000001F"/>
    <w:multiLevelType w:val="multilevel"/>
    <w:tmpl w:val="0000001F"/>
    <w:lvl w:ilvl="0">
      <w:start w:val="5"/>
      <w:numFmt w:val="decimal"/>
      <w:lvlText w:val="%1."/>
      <w:lvlJc w:val="left"/>
      <w:pPr>
        <w:ind w:left="540" w:hanging="540"/>
      </w:pPr>
      <w:rPr>
        <w:rFonts w:hint="default"/>
        <w:i w:val="0"/>
        <w:color w:val="auto"/>
      </w:rPr>
    </w:lvl>
    <w:lvl w:ilvl="1">
      <w:start w:val="1"/>
      <w:numFmt w:val="decimal"/>
      <w:lvlText w:val="%1.%2."/>
      <w:lvlJc w:val="left"/>
      <w:pPr>
        <w:ind w:left="1101" w:hanging="540"/>
      </w:pPr>
      <w:rPr>
        <w:rFonts w:hint="default"/>
        <w:b/>
        <w:i w:val="0"/>
        <w:color w:val="auto"/>
      </w:rPr>
    </w:lvl>
    <w:lvl w:ilvl="2">
      <w:start w:val="1"/>
      <w:numFmt w:val="decimal"/>
      <w:pStyle w:val="2-1"/>
      <w:lvlText w:val="%1.%2.%3."/>
      <w:lvlJc w:val="left"/>
      <w:pPr>
        <w:ind w:left="1842" w:hanging="720"/>
      </w:pPr>
      <w:rPr>
        <w:rFonts w:hint="default"/>
        <w:b/>
        <w:i w:val="0"/>
        <w:color w:val="auto"/>
      </w:rPr>
    </w:lvl>
    <w:lvl w:ilvl="3">
      <w:start w:val="1"/>
      <w:numFmt w:val="decimal"/>
      <w:lvlText w:val="%1.%2.%3.%4."/>
      <w:lvlJc w:val="left"/>
      <w:pPr>
        <w:ind w:left="2403" w:hanging="720"/>
      </w:pPr>
      <w:rPr>
        <w:rFonts w:hint="default"/>
        <w:i w:val="0"/>
        <w:color w:val="auto"/>
      </w:rPr>
    </w:lvl>
    <w:lvl w:ilvl="4">
      <w:start w:val="1"/>
      <w:numFmt w:val="decimal"/>
      <w:lvlText w:val="%1.%2.%3.%4.%5."/>
      <w:lvlJc w:val="left"/>
      <w:pPr>
        <w:ind w:left="3324" w:hanging="1080"/>
      </w:pPr>
      <w:rPr>
        <w:rFonts w:hint="default"/>
        <w:i w:val="0"/>
        <w:color w:val="auto"/>
      </w:rPr>
    </w:lvl>
    <w:lvl w:ilvl="5">
      <w:start w:val="1"/>
      <w:numFmt w:val="decimal"/>
      <w:lvlText w:val="%1.%2.%3.%4.%5.%6."/>
      <w:lvlJc w:val="left"/>
      <w:pPr>
        <w:ind w:left="3885" w:hanging="1080"/>
      </w:pPr>
      <w:rPr>
        <w:rFonts w:hint="default"/>
        <w:i w:val="0"/>
        <w:color w:val="auto"/>
      </w:rPr>
    </w:lvl>
    <w:lvl w:ilvl="6">
      <w:start w:val="1"/>
      <w:numFmt w:val="decimal"/>
      <w:lvlText w:val="%1.%2.%3.%4.%5.%6.%7."/>
      <w:lvlJc w:val="left"/>
      <w:pPr>
        <w:ind w:left="4806" w:hanging="1440"/>
      </w:pPr>
      <w:rPr>
        <w:rFonts w:hint="default"/>
        <w:i w:val="0"/>
        <w:color w:val="auto"/>
      </w:rPr>
    </w:lvl>
    <w:lvl w:ilvl="7">
      <w:start w:val="1"/>
      <w:numFmt w:val="decimal"/>
      <w:lvlText w:val="%1.%2.%3.%4.%5.%6.%7.%8."/>
      <w:lvlJc w:val="left"/>
      <w:pPr>
        <w:ind w:left="5367" w:hanging="1440"/>
      </w:pPr>
      <w:rPr>
        <w:rFonts w:hint="default"/>
        <w:i w:val="0"/>
        <w:color w:val="auto"/>
      </w:rPr>
    </w:lvl>
    <w:lvl w:ilvl="8">
      <w:start w:val="1"/>
      <w:numFmt w:val="decimal"/>
      <w:lvlText w:val="%1.%2.%3.%4.%5.%6.%7.%8.%9."/>
      <w:lvlJc w:val="left"/>
      <w:pPr>
        <w:ind w:left="6288" w:hanging="1800"/>
      </w:pPr>
      <w:rPr>
        <w:rFonts w:hint="default"/>
        <w:i w:val="0"/>
        <w:color w:val="auto"/>
      </w:rPr>
    </w:lvl>
  </w:abstractNum>
  <w:abstractNum w:abstractNumId="9" w15:restartNumberingAfterBreak="0">
    <w:nsid w:val="00000036"/>
    <w:multiLevelType w:val="multilevel"/>
    <w:tmpl w:val="00000036"/>
    <w:lvl w:ilvl="0">
      <w:start w:val="1"/>
      <w:numFmt w:val="decimal"/>
      <w:pStyle w:val="a0"/>
      <w:lvlText w:val="%1."/>
      <w:lvlJc w:val="left"/>
      <w:pPr>
        <w:ind w:left="360" w:hanging="360"/>
      </w:pPr>
      <w:rPr>
        <w:b/>
        <w:i w:val="0"/>
      </w:rPr>
    </w:lvl>
    <w:lvl w:ilvl="1">
      <w:start w:val="1"/>
      <w:numFmt w:val="decimal"/>
      <w:lvlText w:val="%1.%2."/>
      <w:lvlJc w:val="left"/>
      <w:pPr>
        <w:ind w:left="792" w:hanging="432"/>
      </w:pPr>
      <w:rPr>
        <w:b/>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1472F7F"/>
    <w:multiLevelType w:val="multilevel"/>
    <w:tmpl w:val="0419001D"/>
    <w:lvl w:ilvl="0">
      <w:start w:val="1"/>
      <w:numFmt w:val="bullet"/>
      <w:pStyle w:val="41"/>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27D27D9"/>
    <w:multiLevelType w:val="hybridMultilevel"/>
    <w:tmpl w:val="3DD8FF60"/>
    <w:lvl w:ilvl="0" w:tplc="C45EF240">
      <w:start w:val="1"/>
      <w:numFmt w:val="decimal"/>
      <w:pStyle w:val="a1"/>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webHidden w:val="0"/>
        <w:spacing w:val="0"/>
        <w:w w:val="100"/>
        <w:kern w:val="0"/>
        <w:position w:val="0"/>
        <w:sz w:val="24"/>
        <w:szCs w:val="24"/>
        <w:u w:val="none"/>
        <w:effect w:val="none"/>
        <w:vertAlign w:val="baseline"/>
        <w:specVanish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start w:val="1"/>
      <w:numFmt w:val="decimal"/>
      <w:lvlText w:val="%4."/>
      <w:lvlJc w:val="left"/>
      <w:pPr>
        <w:ind w:left="3600" w:hanging="360"/>
      </w:pPr>
      <w:rPr>
        <w:rFonts w:cs="Times New Roman"/>
      </w:rPr>
    </w:lvl>
    <w:lvl w:ilvl="4" w:tplc="04190019">
      <w:start w:val="1"/>
      <w:numFmt w:val="lowerLetter"/>
      <w:lvlText w:val="%5."/>
      <w:lvlJc w:val="left"/>
      <w:pPr>
        <w:ind w:left="4320" w:hanging="360"/>
      </w:pPr>
      <w:rPr>
        <w:rFonts w:cs="Times New Roman"/>
      </w:rPr>
    </w:lvl>
    <w:lvl w:ilvl="5" w:tplc="0419001B">
      <w:start w:val="1"/>
      <w:numFmt w:val="lowerRoman"/>
      <w:lvlText w:val="%6."/>
      <w:lvlJc w:val="right"/>
      <w:pPr>
        <w:ind w:left="5040" w:hanging="180"/>
      </w:pPr>
      <w:rPr>
        <w:rFonts w:cs="Times New Roman"/>
      </w:rPr>
    </w:lvl>
    <w:lvl w:ilvl="6" w:tplc="0419000F">
      <w:start w:val="1"/>
      <w:numFmt w:val="decimal"/>
      <w:lvlText w:val="%7."/>
      <w:lvlJc w:val="left"/>
      <w:pPr>
        <w:ind w:left="5760" w:hanging="360"/>
      </w:pPr>
      <w:rPr>
        <w:rFonts w:cs="Times New Roman"/>
      </w:rPr>
    </w:lvl>
    <w:lvl w:ilvl="7" w:tplc="04190019">
      <w:start w:val="1"/>
      <w:numFmt w:val="lowerLetter"/>
      <w:lvlText w:val="%8."/>
      <w:lvlJc w:val="left"/>
      <w:pPr>
        <w:ind w:left="6480" w:hanging="360"/>
      </w:pPr>
      <w:rPr>
        <w:rFonts w:cs="Times New Roman"/>
      </w:rPr>
    </w:lvl>
    <w:lvl w:ilvl="8" w:tplc="0419001B">
      <w:start w:val="1"/>
      <w:numFmt w:val="lowerRoman"/>
      <w:lvlText w:val="%9."/>
      <w:lvlJc w:val="right"/>
      <w:pPr>
        <w:ind w:left="7200" w:hanging="180"/>
      </w:pPr>
      <w:rPr>
        <w:rFonts w:cs="Times New Roman"/>
      </w:rPr>
    </w:lvl>
  </w:abstractNum>
  <w:abstractNum w:abstractNumId="12"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0A050544"/>
    <w:multiLevelType w:val="hybridMultilevel"/>
    <w:tmpl w:val="C57E0E8E"/>
    <w:lvl w:ilvl="0" w:tplc="9B14BB24">
      <w:start w:val="1"/>
      <w:numFmt w:val="decimal"/>
      <w:pStyle w:val="a2"/>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webHidden w:val="0"/>
        <w:spacing w:val="0"/>
        <w:w w:val="100"/>
        <w:kern w:val="0"/>
        <w:position w:val="0"/>
        <w:sz w:val="28"/>
        <w:u w:val="none"/>
        <w:effect w:val="none"/>
        <w:vertAlign w:val="baseline"/>
        <w:specVanish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5"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16" w15:restartNumberingAfterBreak="0">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cs="Times New Roman" w:hint="default"/>
        <w:b/>
        <w:i w:val="0"/>
        <w:spacing w:val="0"/>
        <w:position w:val="0"/>
        <w:sz w:val="24"/>
        <w:szCs w:val="24"/>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Times New Roman"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Times New Roman"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Times New Roman" w:hint="default"/>
      </w:rPr>
    </w:lvl>
    <w:lvl w:ilvl="8" w:tplc="04190005">
      <w:start w:val="1"/>
      <w:numFmt w:val="bullet"/>
      <w:lvlText w:val=""/>
      <w:lvlJc w:val="left"/>
      <w:pPr>
        <w:ind w:left="7331" w:hanging="360"/>
      </w:pPr>
      <w:rPr>
        <w:rFonts w:ascii="Wingdings" w:hAnsi="Wingdings" w:hint="default"/>
      </w:rPr>
    </w:lvl>
  </w:abstractNum>
  <w:abstractNum w:abstractNumId="18" w15:restartNumberingAfterBreak="0">
    <w:nsid w:val="14A939D7"/>
    <w:multiLevelType w:val="hybridMultilevel"/>
    <w:tmpl w:val="2D4C3022"/>
    <w:lvl w:ilvl="0" w:tplc="D74CFFA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9" w15:restartNumberingAfterBreak="0">
    <w:nsid w:val="168D639E"/>
    <w:multiLevelType w:val="hybridMultilevel"/>
    <w:tmpl w:val="E08292CA"/>
    <w:lvl w:ilvl="0" w:tplc="907A1ED6">
      <w:start w:val="1"/>
      <w:numFmt w:val="decimal"/>
      <w:pStyle w:val="15"/>
      <w:lvlText w:val="%1)"/>
      <w:lvlJc w:val="left"/>
      <w:pPr>
        <w:tabs>
          <w:tab w:val="num" w:pos="1069"/>
        </w:tabs>
        <w:ind w:left="1069" w:hanging="360"/>
      </w:pPr>
    </w:lvl>
    <w:lvl w:ilvl="1" w:tplc="04190003">
      <w:start w:val="1"/>
      <w:numFmt w:val="lowerLetter"/>
      <w:lvlText w:val="%2."/>
      <w:lvlJc w:val="left"/>
      <w:pPr>
        <w:tabs>
          <w:tab w:val="num" w:pos="2347"/>
        </w:tabs>
        <w:ind w:left="2347" w:hanging="360"/>
      </w:pPr>
    </w:lvl>
    <w:lvl w:ilvl="2" w:tplc="04190005">
      <w:start w:val="1"/>
      <w:numFmt w:val="lowerRoman"/>
      <w:lvlText w:val="%3."/>
      <w:lvlJc w:val="right"/>
      <w:pPr>
        <w:tabs>
          <w:tab w:val="num" w:pos="3067"/>
        </w:tabs>
        <w:ind w:left="3067" w:hanging="180"/>
      </w:pPr>
    </w:lvl>
    <w:lvl w:ilvl="3" w:tplc="04190001">
      <w:start w:val="1"/>
      <w:numFmt w:val="decimal"/>
      <w:lvlText w:val="%4."/>
      <w:lvlJc w:val="left"/>
      <w:pPr>
        <w:tabs>
          <w:tab w:val="num" w:pos="3787"/>
        </w:tabs>
        <w:ind w:left="3787" w:hanging="360"/>
      </w:pPr>
    </w:lvl>
    <w:lvl w:ilvl="4" w:tplc="04190003">
      <w:start w:val="1"/>
      <w:numFmt w:val="lowerLetter"/>
      <w:lvlText w:val="%5."/>
      <w:lvlJc w:val="left"/>
      <w:pPr>
        <w:tabs>
          <w:tab w:val="num" w:pos="4507"/>
        </w:tabs>
        <w:ind w:left="4507" w:hanging="360"/>
      </w:pPr>
    </w:lvl>
    <w:lvl w:ilvl="5" w:tplc="04190005">
      <w:start w:val="1"/>
      <w:numFmt w:val="lowerRoman"/>
      <w:lvlText w:val="%6."/>
      <w:lvlJc w:val="right"/>
      <w:pPr>
        <w:tabs>
          <w:tab w:val="num" w:pos="5227"/>
        </w:tabs>
        <w:ind w:left="5227" w:hanging="180"/>
      </w:pPr>
    </w:lvl>
    <w:lvl w:ilvl="6" w:tplc="04190001">
      <w:start w:val="1"/>
      <w:numFmt w:val="decimal"/>
      <w:lvlText w:val="%7."/>
      <w:lvlJc w:val="left"/>
      <w:pPr>
        <w:tabs>
          <w:tab w:val="num" w:pos="5947"/>
        </w:tabs>
        <w:ind w:left="5947" w:hanging="360"/>
      </w:pPr>
    </w:lvl>
    <w:lvl w:ilvl="7" w:tplc="04190003">
      <w:start w:val="1"/>
      <w:numFmt w:val="lowerLetter"/>
      <w:lvlText w:val="%8."/>
      <w:lvlJc w:val="left"/>
      <w:pPr>
        <w:tabs>
          <w:tab w:val="num" w:pos="6667"/>
        </w:tabs>
        <w:ind w:left="6667" w:hanging="360"/>
      </w:pPr>
    </w:lvl>
    <w:lvl w:ilvl="8" w:tplc="04190005">
      <w:start w:val="1"/>
      <w:numFmt w:val="lowerRoman"/>
      <w:lvlText w:val="%9."/>
      <w:lvlJc w:val="right"/>
      <w:pPr>
        <w:tabs>
          <w:tab w:val="num" w:pos="7387"/>
        </w:tabs>
        <w:ind w:left="7387" w:hanging="180"/>
      </w:pPr>
    </w:lvl>
  </w:abstractNum>
  <w:abstractNum w:abstractNumId="20" w15:restartNumberingAfterBreak="0">
    <w:nsid w:val="1C505F09"/>
    <w:multiLevelType w:val="hybridMultilevel"/>
    <w:tmpl w:val="0F58162C"/>
    <w:lvl w:ilvl="0" w:tplc="E0281CF4">
      <w:start w:val="1"/>
      <w:numFmt w:val="bullet"/>
      <w:pStyle w:val="a3"/>
      <w:lvlText w:val="-"/>
      <w:lvlJc w:val="left"/>
      <w:pPr>
        <w:ind w:left="1080" w:hanging="360"/>
      </w:pPr>
      <w:rPr>
        <w:rFonts w:ascii="Times New Roman" w:eastAsia="Times New Roman" w:hAnsi="Times New Roman" w:cs="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21" w15:restartNumberingAfterBreak="0">
    <w:nsid w:val="1CBF03FC"/>
    <w:multiLevelType w:val="multilevel"/>
    <w:tmpl w:val="B89E32DE"/>
    <w:styleLink w:val="a4"/>
    <w:lvl w:ilvl="0">
      <w:start w:val="1"/>
      <w:numFmt w:val="decimal"/>
      <w:lvlText w:val="%1"/>
      <w:lvlJc w:val="left"/>
      <w:pPr>
        <w:tabs>
          <w:tab w:val="num" w:pos="1134"/>
        </w:tabs>
        <w:ind w:left="0"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2" w15:restartNumberingAfterBreak="0">
    <w:nsid w:val="1D0915B7"/>
    <w:multiLevelType w:val="multilevel"/>
    <w:tmpl w:val="18887B8C"/>
    <w:styleLink w:val="a5"/>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1E0146C6"/>
    <w:multiLevelType w:val="multilevel"/>
    <w:tmpl w:val="6E3451EA"/>
    <w:styleLink w:val="140"/>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4" w15:restartNumberingAfterBreak="0">
    <w:nsid w:val="1E25270E"/>
    <w:multiLevelType w:val="multilevel"/>
    <w:tmpl w:val="54E07DE4"/>
    <w:lvl w:ilvl="0">
      <w:start w:val="1"/>
      <w:numFmt w:val="decimal"/>
      <w:pStyle w:val="a6"/>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5" w15:restartNumberingAfterBreak="0">
    <w:nsid w:val="1E4040EF"/>
    <w:multiLevelType w:val="hybridMultilevel"/>
    <w:tmpl w:val="90A48F08"/>
    <w:styleLink w:val="110"/>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6" w15:restartNumberingAfterBreak="0">
    <w:nsid w:val="1E7A5C2B"/>
    <w:multiLevelType w:val="hybridMultilevel"/>
    <w:tmpl w:val="A66C222C"/>
    <w:lvl w:ilvl="0" w:tplc="669CFBE6">
      <w:start w:val="1"/>
      <w:numFmt w:val="decimal"/>
      <w:pStyle w:val="a7"/>
      <w:lvlText w:val="Таблица %1 - "/>
      <w:lvlJc w:val="left"/>
      <w:pPr>
        <w:tabs>
          <w:tab w:val="num" w:pos="2552"/>
        </w:tabs>
        <w:ind w:left="1418" w:firstLine="0"/>
      </w:pPr>
      <w:rPr>
        <w:rFonts w:ascii="Times New Roman" w:hAnsi="Times New Roman" w:cs="Times New Roman" w:hint="default"/>
        <w:b/>
        <w:i w:val="0"/>
        <w:caps w:val="0"/>
        <w:strike w:val="0"/>
        <w:dstrike w:val="0"/>
        <w:vanish w:val="0"/>
        <w:webHidden w:val="0"/>
        <w:color w:val="000000"/>
        <w:sz w:val="24"/>
        <w:u w:val="none"/>
        <w:effect w:val="none"/>
        <w:vertAlign w:val="baseline"/>
        <w:lang w:val="ru-RU"/>
        <w:specVanish w:val="0"/>
      </w:rPr>
    </w:lvl>
    <w:lvl w:ilvl="1" w:tplc="04190019">
      <w:start w:val="1"/>
      <w:numFmt w:val="lowerLetter"/>
      <w:lvlText w:val="%2."/>
      <w:lvlJc w:val="left"/>
      <w:pPr>
        <w:tabs>
          <w:tab w:val="num" w:pos="-5223"/>
        </w:tabs>
        <w:ind w:left="-5223" w:hanging="360"/>
      </w:pPr>
    </w:lvl>
    <w:lvl w:ilvl="2" w:tplc="0419001B">
      <w:start w:val="1"/>
      <w:numFmt w:val="lowerRoman"/>
      <w:lvlText w:val="%3."/>
      <w:lvlJc w:val="right"/>
      <w:pPr>
        <w:tabs>
          <w:tab w:val="num" w:pos="-4503"/>
        </w:tabs>
        <w:ind w:left="-4503" w:hanging="180"/>
      </w:pPr>
    </w:lvl>
    <w:lvl w:ilvl="3" w:tplc="0419000F">
      <w:start w:val="1"/>
      <w:numFmt w:val="decimal"/>
      <w:lvlText w:val="%4."/>
      <w:lvlJc w:val="left"/>
      <w:pPr>
        <w:tabs>
          <w:tab w:val="num" w:pos="-3783"/>
        </w:tabs>
        <w:ind w:left="-3783" w:hanging="360"/>
      </w:pPr>
    </w:lvl>
    <w:lvl w:ilvl="4" w:tplc="04190019">
      <w:start w:val="1"/>
      <w:numFmt w:val="lowerLetter"/>
      <w:lvlText w:val="%5."/>
      <w:lvlJc w:val="left"/>
      <w:pPr>
        <w:tabs>
          <w:tab w:val="num" w:pos="-3063"/>
        </w:tabs>
        <w:ind w:left="-3063" w:hanging="360"/>
      </w:pPr>
    </w:lvl>
    <w:lvl w:ilvl="5" w:tplc="0419001B">
      <w:start w:val="1"/>
      <w:numFmt w:val="lowerRoman"/>
      <w:lvlText w:val="%6."/>
      <w:lvlJc w:val="right"/>
      <w:pPr>
        <w:tabs>
          <w:tab w:val="num" w:pos="-2343"/>
        </w:tabs>
        <w:ind w:left="-2343" w:hanging="180"/>
      </w:pPr>
    </w:lvl>
    <w:lvl w:ilvl="6" w:tplc="0419000F">
      <w:start w:val="1"/>
      <w:numFmt w:val="decimal"/>
      <w:lvlText w:val="%7."/>
      <w:lvlJc w:val="left"/>
      <w:pPr>
        <w:tabs>
          <w:tab w:val="num" w:pos="-1623"/>
        </w:tabs>
        <w:ind w:left="-1623" w:hanging="360"/>
      </w:pPr>
    </w:lvl>
    <w:lvl w:ilvl="7" w:tplc="04190019">
      <w:start w:val="1"/>
      <w:numFmt w:val="lowerLetter"/>
      <w:lvlText w:val="%8."/>
      <w:lvlJc w:val="left"/>
      <w:pPr>
        <w:tabs>
          <w:tab w:val="num" w:pos="-903"/>
        </w:tabs>
        <w:ind w:left="-903" w:hanging="360"/>
      </w:pPr>
    </w:lvl>
    <w:lvl w:ilvl="8" w:tplc="0419001B">
      <w:start w:val="1"/>
      <w:numFmt w:val="lowerRoman"/>
      <w:lvlText w:val="%9."/>
      <w:lvlJc w:val="right"/>
      <w:pPr>
        <w:tabs>
          <w:tab w:val="num" w:pos="-183"/>
        </w:tabs>
        <w:ind w:left="-183" w:hanging="180"/>
      </w:pPr>
    </w:lvl>
  </w:abstractNum>
  <w:abstractNum w:abstractNumId="27" w15:restartNumberingAfterBreak="0">
    <w:nsid w:val="20092CAF"/>
    <w:multiLevelType w:val="hybridMultilevel"/>
    <w:tmpl w:val="E7205E76"/>
    <w:lvl w:ilvl="0" w:tplc="BA6440F2">
      <w:start w:val="1"/>
      <w:numFmt w:val="decimal"/>
      <w:pStyle w:val="NumberedList"/>
      <w:lvlText w:val="%1."/>
      <w:lvlJc w:val="left"/>
      <w:pPr>
        <w:tabs>
          <w:tab w:val="num" w:pos="720"/>
        </w:tabs>
        <w:ind w:left="720" w:hanging="360"/>
      </w:pPr>
      <w:rPr>
        <w:rFonts w:ascii="Verdana" w:hAnsi="Verdana" w:hint="default"/>
        <w:sz w:val="16"/>
        <w:szCs w:val="16"/>
      </w:rPr>
    </w:lvl>
    <w:lvl w:ilvl="1" w:tplc="0D1094AE">
      <w:start w:val="1"/>
      <w:numFmt w:val="decimal"/>
      <w:lvlText w:val="%2."/>
      <w:lvlJc w:val="left"/>
      <w:pPr>
        <w:tabs>
          <w:tab w:val="num" w:pos="1440"/>
        </w:tabs>
        <w:ind w:left="1440" w:hanging="360"/>
      </w:pPr>
    </w:lvl>
    <w:lvl w:ilvl="2" w:tplc="7E52A58A">
      <w:start w:val="1"/>
      <w:numFmt w:val="decimal"/>
      <w:lvlText w:val="%3."/>
      <w:lvlJc w:val="left"/>
      <w:pPr>
        <w:tabs>
          <w:tab w:val="num" w:pos="2160"/>
        </w:tabs>
        <w:ind w:left="2160" w:hanging="360"/>
      </w:pPr>
    </w:lvl>
    <w:lvl w:ilvl="3" w:tplc="3A08A030">
      <w:start w:val="1"/>
      <w:numFmt w:val="decimal"/>
      <w:lvlText w:val="%4."/>
      <w:lvlJc w:val="left"/>
      <w:pPr>
        <w:tabs>
          <w:tab w:val="num" w:pos="2880"/>
        </w:tabs>
        <w:ind w:left="2880" w:hanging="360"/>
      </w:pPr>
    </w:lvl>
    <w:lvl w:ilvl="4" w:tplc="DCAE7D1A">
      <w:start w:val="1"/>
      <w:numFmt w:val="decimal"/>
      <w:lvlText w:val="%5."/>
      <w:lvlJc w:val="left"/>
      <w:pPr>
        <w:tabs>
          <w:tab w:val="num" w:pos="3600"/>
        </w:tabs>
        <w:ind w:left="3600" w:hanging="360"/>
      </w:pPr>
    </w:lvl>
    <w:lvl w:ilvl="5" w:tplc="CF6885C2">
      <w:start w:val="1"/>
      <w:numFmt w:val="decimal"/>
      <w:lvlText w:val="%6."/>
      <w:lvlJc w:val="left"/>
      <w:pPr>
        <w:tabs>
          <w:tab w:val="num" w:pos="4320"/>
        </w:tabs>
        <w:ind w:left="4320" w:hanging="360"/>
      </w:pPr>
    </w:lvl>
    <w:lvl w:ilvl="6" w:tplc="C6F65872">
      <w:start w:val="1"/>
      <w:numFmt w:val="decimal"/>
      <w:lvlText w:val="%7."/>
      <w:lvlJc w:val="left"/>
      <w:pPr>
        <w:tabs>
          <w:tab w:val="num" w:pos="5040"/>
        </w:tabs>
        <w:ind w:left="5040" w:hanging="360"/>
      </w:pPr>
    </w:lvl>
    <w:lvl w:ilvl="7" w:tplc="7180BA4A">
      <w:start w:val="1"/>
      <w:numFmt w:val="decimal"/>
      <w:lvlText w:val="%8."/>
      <w:lvlJc w:val="left"/>
      <w:pPr>
        <w:tabs>
          <w:tab w:val="num" w:pos="5760"/>
        </w:tabs>
        <w:ind w:left="5760" w:hanging="360"/>
      </w:pPr>
    </w:lvl>
    <w:lvl w:ilvl="8" w:tplc="1A00BB44">
      <w:start w:val="1"/>
      <w:numFmt w:val="decimal"/>
      <w:lvlText w:val="%9."/>
      <w:lvlJc w:val="left"/>
      <w:pPr>
        <w:tabs>
          <w:tab w:val="num" w:pos="6480"/>
        </w:tabs>
        <w:ind w:left="6480" w:hanging="360"/>
      </w:pPr>
    </w:lvl>
  </w:abstractNum>
  <w:abstractNum w:abstractNumId="28" w15:restartNumberingAfterBreak="0">
    <w:nsid w:val="228D2845"/>
    <w:multiLevelType w:val="hybridMultilevel"/>
    <w:tmpl w:val="F03EF9E6"/>
    <w:lvl w:ilvl="0" w:tplc="D74CFFA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9" w15:restartNumberingAfterBreak="0">
    <w:nsid w:val="25973EF1"/>
    <w:multiLevelType w:val="multilevel"/>
    <w:tmpl w:val="98B00F42"/>
    <w:lvl w:ilvl="0">
      <w:start w:val="1"/>
      <w:numFmt w:val="decimal"/>
      <w:pStyle w:val="a8"/>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0" w15:restartNumberingAfterBreak="0">
    <w:nsid w:val="26B518F7"/>
    <w:multiLevelType w:val="singleLevel"/>
    <w:tmpl w:val="6F30EF10"/>
    <w:lvl w:ilvl="0">
      <w:start w:val="1"/>
      <w:numFmt w:val="decimal"/>
      <w:pStyle w:val="a9"/>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1" w15:restartNumberingAfterBreak="0">
    <w:nsid w:val="27261CC7"/>
    <w:multiLevelType w:val="singleLevel"/>
    <w:tmpl w:val="05B4023E"/>
    <w:lvl w:ilvl="0">
      <w:start w:val="1"/>
      <w:numFmt w:val="bullet"/>
      <w:pStyle w:val="aa"/>
      <w:lvlText w:val=""/>
      <w:lvlJc w:val="left"/>
      <w:pPr>
        <w:tabs>
          <w:tab w:val="num" w:pos="360"/>
        </w:tabs>
        <w:ind w:left="360" w:hanging="360"/>
      </w:pPr>
      <w:rPr>
        <w:rFonts w:ascii="Symbol" w:hAnsi="Symbol" w:hint="default"/>
      </w:rPr>
    </w:lvl>
  </w:abstractNum>
  <w:abstractNum w:abstractNumId="32" w15:restartNumberingAfterBreak="0">
    <w:nsid w:val="2ACE5174"/>
    <w:multiLevelType w:val="hybridMultilevel"/>
    <w:tmpl w:val="FE5836F8"/>
    <w:lvl w:ilvl="0" w:tplc="665AF3FC">
      <w:start w:val="1"/>
      <w:numFmt w:val="bullet"/>
      <w:pStyle w:val="ab"/>
      <w:lvlText w:val=""/>
      <w:lvlJc w:val="left"/>
      <w:pPr>
        <w:tabs>
          <w:tab w:val="num" w:pos="1211"/>
        </w:tabs>
        <w:ind w:left="1211" w:hanging="360"/>
      </w:pPr>
      <w:rPr>
        <w:rFonts w:ascii="Symbol" w:hAnsi="Symbol" w:hint="default"/>
      </w:rPr>
    </w:lvl>
    <w:lvl w:ilvl="1" w:tplc="665AF3FC">
      <w:start w:val="1"/>
      <w:numFmt w:val="bullet"/>
      <w:lvlText w:val="o"/>
      <w:lvlJc w:val="left"/>
      <w:pPr>
        <w:tabs>
          <w:tab w:val="num" w:pos="1789"/>
        </w:tabs>
        <w:ind w:left="1789" w:hanging="360"/>
      </w:pPr>
      <w:rPr>
        <w:rFonts w:ascii="Courier New" w:hAnsi="Courier New" w:cs="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start w:val="1"/>
      <w:numFmt w:val="bullet"/>
      <w:lvlText w:val=""/>
      <w:lvlJc w:val="left"/>
      <w:pPr>
        <w:tabs>
          <w:tab w:val="num" w:pos="3229"/>
        </w:tabs>
        <w:ind w:left="3229" w:hanging="360"/>
      </w:pPr>
      <w:rPr>
        <w:rFonts w:ascii="Symbol" w:hAnsi="Symbol" w:hint="default"/>
      </w:rPr>
    </w:lvl>
    <w:lvl w:ilvl="4" w:tplc="04190003">
      <w:start w:val="1"/>
      <w:numFmt w:val="bullet"/>
      <w:lvlText w:val="o"/>
      <w:lvlJc w:val="left"/>
      <w:pPr>
        <w:tabs>
          <w:tab w:val="num" w:pos="3949"/>
        </w:tabs>
        <w:ind w:left="3949" w:hanging="360"/>
      </w:pPr>
      <w:rPr>
        <w:rFonts w:ascii="Courier New" w:hAnsi="Courier New" w:cs="Courier New" w:hint="default"/>
      </w:rPr>
    </w:lvl>
    <w:lvl w:ilvl="5" w:tplc="04190005">
      <w:start w:val="1"/>
      <w:numFmt w:val="bullet"/>
      <w:lvlText w:val=""/>
      <w:lvlJc w:val="left"/>
      <w:pPr>
        <w:tabs>
          <w:tab w:val="num" w:pos="4669"/>
        </w:tabs>
        <w:ind w:left="4669" w:hanging="360"/>
      </w:pPr>
      <w:rPr>
        <w:rFonts w:ascii="Wingdings" w:hAnsi="Wingdings" w:hint="default"/>
      </w:rPr>
    </w:lvl>
    <w:lvl w:ilvl="6" w:tplc="04190001">
      <w:start w:val="1"/>
      <w:numFmt w:val="bullet"/>
      <w:lvlText w:val=""/>
      <w:lvlJc w:val="left"/>
      <w:pPr>
        <w:tabs>
          <w:tab w:val="num" w:pos="5389"/>
        </w:tabs>
        <w:ind w:left="5389" w:hanging="360"/>
      </w:pPr>
      <w:rPr>
        <w:rFonts w:ascii="Symbol" w:hAnsi="Symbol" w:hint="default"/>
      </w:rPr>
    </w:lvl>
    <w:lvl w:ilvl="7" w:tplc="04190003">
      <w:start w:val="1"/>
      <w:numFmt w:val="bullet"/>
      <w:lvlText w:val="o"/>
      <w:lvlJc w:val="left"/>
      <w:pPr>
        <w:tabs>
          <w:tab w:val="num" w:pos="6109"/>
        </w:tabs>
        <w:ind w:left="6109" w:hanging="360"/>
      </w:pPr>
      <w:rPr>
        <w:rFonts w:ascii="Courier New" w:hAnsi="Courier New" w:cs="Courier New" w:hint="default"/>
      </w:rPr>
    </w:lvl>
    <w:lvl w:ilvl="8" w:tplc="04190005">
      <w:start w:val="1"/>
      <w:numFmt w:val="bullet"/>
      <w:lvlText w:val=""/>
      <w:lvlJc w:val="left"/>
      <w:pPr>
        <w:tabs>
          <w:tab w:val="num" w:pos="6829"/>
        </w:tabs>
        <w:ind w:left="6829" w:hanging="360"/>
      </w:pPr>
      <w:rPr>
        <w:rFonts w:ascii="Wingdings" w:hAnsi="Wingdings" w:hint="default"/>
      </w:rPr>
    </w:lvl>
  </w:abstractNum>
  <w:abstractNum w:abstractNumId="33"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34" w15:restartNumberingAfterBreak="0">
    <w:nsid w:val="2D832B02"/>
    <w:multiLevelType w:val="multilevel"/>
    <w:tmpl w:val="D9DA15D2"/>
    <w:numStyleLink w:val="Maximyz"/>
  </w:abstractNum>
  <w:abstractNum w:abstractNumId="35" w15:restartNumberingAfterBreak="0">
    <w:nsid w:val="2EDF6AC5"/>
    <w:multiLevelType w:val="multilevel"/>
    <w:tmpl w:val="F6780B4A"/>
    <w:lvl w:ilvl="0">
      <w:start w:val="1"/>
      <w:numFmt w:val="decimal"/>
      <w:pStyle w:val="16"/>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6" w15:restartNumberingAfterBreak="0">
    <w:nsid w:val="30543C40"/>
    <w:multiLevelType w:val="multilevel"/>
    <w:tmpl w:val="195093D6"/>
    <w:styleLink w:val="17"/>
    <w:lvl w:ilvl="0">
      <w:start w:val="1"/>
      <w:numFmt w:val="decimal"/>
      <w:lvlText w:val="Раздел %1."/>
      <w:lvlJc w:val="left"/>
      <w:pPr>
        <w:tabs>
          <w:tab w:val="num" w:pos="720"/>
        </w:tabs>
        <w:ind w:left="720" w:hanging="720"/>
      </w:pPr>
      <w:rPr>
        <w:rFonts w:cs="Times New Roman"/>
      </w:rPr>
    </w:lvl>
    <w:lvl w:ilvl="1">
      <w:start w:val="1"/>
      <w:numFmt w:val="decimal"/>
      <w:lvlText w:val="%1.1."/>
      <w:lvlJc w:val="left"/>
      <w:pPr>
        <w:tabs>
          <w:tab w:val="num" w:pos="1440"/>
        </w:tabs>
        <w:ind w:left="1440" w:hanging="720"/>
      </w:pPr>
      <w:rPr>
        <w:rFonts w:ascii="Cambria" w:hAnsi="Cambria" w:cs="Times New Roman" w:hint="default"/>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2">
      <w:start w:val="1"/>
      <w:numFmt w:val="decimal"/>
      <w:lvlText w:val="%3.%2.1"/>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7" w15:restartNumberingAfterBreak="0">
    <w:nsid w:val="307827EF"/>
    <w:multiLevelType w:val="multilevel"/>
    <w:tmpl w:val="A18AC85C"/>
    <w:lvl w:ilvl="0">
      <w:start w:val="1"/>
      <w:numFmt w:val="decimal"/>
      <w:lvlText w:val="%1."/>
      <w:lvlJc w:val="left"/>
      <w:pPr>
        <w:tabs>
          <w:tab w:val="num" w:pos="360"/>
        </w:tabs>
        <w:ind w:left="360" w:hanging="360"/>
      </w:pPr>
      <w:rPr>
        <w:rFonts w:cs="Times New Roman"/>
      </w:rPr>
    </w:lvl>
    <w:lvl w:ilvl="1">
      <w:start w:val="1"/>
      <w:numFmt w:val="decimal"/>
      <w:pStyle w:val="21"/>
      <w:lvlText w:val="%1.%2."/>
      <w:lvlJc w:val="left"/>
      <w:pPr>
        <w:tabs>
          <w:tab w:val="num" w:pos="792"/>
        </w:tabs>
        <w:ind w:left="792" w:hanging="432"/>
      </w:pPr>
      <w:rPr>
        <w:rFonts w:cs="Times New Roman"/>
      </w:rPr>
    </w:lvl>
    <w:lvl w:ilvl="2">
      <w:start w:val="1"/>
      <w:numFmt w:val="decimal"/>
      <w:pStyle w:val="31"/>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8" w15:restartNumberingAfterBreak="0">
    <w:nsid w:val="320F241B"/>
    <w:multiLevelType w:val="hybridMultilevel"/>
    <w:tmpl w:val="226E5550"/>
    <w:lvl w:ilvl="0" w:tplc="54628EFE">
      <w:start w:val="1"/>
      <w:numFmt w:val="bullet"/>
      <w:pStyle w:val="ac"/>
      <w:suff w:val="space"/>
      <w:lvlText w:val="−"/>
      <w:lvlJc w:val="left"/>
      <w:pPr>
        <w:ind w:left="710" w:firstLine="0"/>
      </w:pPr>
      <w:rPr>
        <w:rFonts w:ascii="Times New Roman" w:hAnsi="Times New Roman" w:cs="Times New Roman"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39" w15:restartNumberingAfterBreak="0">
    <w:nsid w:val="33E34D55"/>
    <w:multiLevelType w:val="multilevel"/>
    <w:tmpl w:val="D9DA15D2"/>
    <w:styleLink w:val="Maximyz"/>
    <w:lvl w:ilvl="0">
      <w:start w:val="1"/>
      <w:numFmt w:val="decimal"/>
      <w:pStyle w:val="Maximyz1"/>
      <w:lvlText w:val="%1"/>
      <w:lvlJc w:val="left"/>
      <w:pPr>
        <w:ind w:left="1425" w:hanging="432"/>
      </w:pPr>
    </w:lvl>
    <w:lvl w:ilvl="1">
      <w:start w:val="1"/>
      <w:numFmt w:val="decimal"/>
      <w:pStyle w:val="Maximyz21"/>
      <w:lvlText w:val="%1.%2"/>
      <w:lvlJc w:val="left"/>
      <w:pPr>
        <w:ind w:left="1275" w:hanging="567"/>
      </w:pPr>
    </w:lvl>
    <w:lvl w:ilvl="2">
      <w:start w:val="1"/>
      <w:numFmt w:val="decimal"/>
      <w:pStyle w:val="Maximyz31"/>
      <w:lvlText w:val="%1.%2.%3"/>
      <w:lvlJc w:val="left"/>
      <w:pPr>
        <w:ind w:left="2136"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342F23AB"/>
    <w:multiLevelType w:val="hybridMultilevel"/>
    <w:tmpl w:val="2C10EB9C"/>
    <w:lvl w:ilvl="0" w:tplc="0419000F">
      <w:start w:val="1"/>
      <w:numFmt w:val="decimal"/>
      <w:pStyle w:val="-1"/>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1" w15:restartNumberingAfterBreak="0">
    <w:nsid w:val="34914EAB"/>
    <w:multiLevelType w:val="hybridMultilevel"/>
    <w:tmpl w:val="64D81FD2"/>
    <w:lvl w:ilvl="0" w:tplc="1C6A6D5A">
      <w:start w:val="1"/>
      <w:numFmt w:val="decimal"/>
      <w:pStyle w:val="ad"/>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webHidden w:val="0"/>
        <w:spacing w:val="0"/>
        <w:kern w:val="0"/>
        <w:position w:val="0"/>
        <w:u w:val="none"/>
        <w:effect w:val="none"/>
        <w:vertAlign w:val="baseline"/>
        <w:specVanish w:val="0"/>
      </w:rPr>
    </w:lvl>
    <w:lvl w:ilvl="1" w:tplc="04190019">
      <w:start w:val="1"/>
      <w:numFmt w:val="lowerLetter"/>
      <w:lvlText w:val="%2."/>
      <w:lvlJc w:val="left"/>
      <w:pPr>
        <w:ind w:left="2466" w:hanging="360"/>
      </w:pPr>
      <w:rPr>
        <w:rFonts w:cs="Times New Roman"/>
      </w:rPr>
    </w:lvl>
    <w:lvl w:ilvl="2" w:tplc="0419001B">
      <w:start w:val="1"/>
      <w:numFmt w:val="lowerRoman"/>
      <w:lvlText w:val="%3."/>
      <w:lvlJc w:val="right"/>
      <w:pPr>
        <w:ind w:left="3186" w:hanging="180"/>
      </w:pPr>
      <w:rPr>
        <w:rFonts w:cs="Times New Roman"/>
      </w:rPr>
    </w:lvl>
    <w:lvl w:ilvl="3" w:tplc="0419000F">
      <w:start w:val="1"/>
      <w:numFmt w:val="decimal"/>
      <w:lvlText w:val="%4."/>
      <w:lvlJc w:val="left"/>
      <w:pPr>
        <w:ind w:left="3906" w:hanging="360"/>
      </w:pPr>
      <w:rPr>
        <w:rFonts w:cs="Times New Roman"/>
      </w:rPr>
    </w:lvl>
    <w:lvl w:ilvl="4" w:tplc="04190019">
      <w:start w:val="1"/>
      <w:numFmt w:val="lowerLetter"/>
      <w:lvlText w:val="%5."/>
      <w:lvlJc w:val="left"/>
      <w:pPr>
        <w:ind w:left="4626" w:hanging="360"/>
      </w:pPr>
      <w:rPr>
        <w:rFonts w:cs="Times New Roman"/>
      </w:rPr>
    </w:lvl>
    <w:lvl w:ilvl="5" w:tplc="0419001B">
      <w:start w:val="1"/>
      <w:numFmt w:val="lowerRoman"/>
      <w:lvlText w:val="%6."/>
      <w:lvlJc w:val="right"/>
      <w:pPr>
        <w:ind w:left="5346" w:hanging="180"/>
      </w:pPr>
      <w:rPr>
        <w:rFonts w:cs="Times New Roman"/>
      </w:rPr>
    </w:lvl>
    <w:lvl w:ilvl="6" w:tplc="0419000F">
      <w:start w:val="1"/>
      <w:numFmt w:val="decimal"/>
      <w:lvlText w:val="%7."/>
      <w:lvlJc w:val="left"/>
      <w:pPr>
        <w:ind w:left="6066" w:hanging="360"/>
      </w:pPr>
      <w:rPr>
        <w:rFonts w:cs="Times New Roman"/>
      </w:rPr>
    </w:lvl>
    <w:lvl w:ilvl="7" w:tplc="04190019">
      <w:start w:val="1"/>
      <w:numFmt w:val="lowerLetter"/>
      <w:lvlText w:val="%8."/>
      <w:lvlJc w:val="left"/>
      <w:pPr>
        <w:ind w:left="6786" w:hanging="360"/>
      </w:pPr>
      <w:rPr>
        <w:rFonts w:cs="Times New Roman"/>
      </w:rPr>
    </w:lvl>
    <w:lvl w:ilvl="8" w:tplc="0419001B">
      <w:start w:val="1"/>
      <w:numFmt w:val="lowerRoman"/>
      <w:lvlText w:val="%9."/>
      <w:lvlJc w:val="right"/>
      <w:pPr>
        <w:ind w:left="7506" w:hanging="180"/>
      </w:pPr>
      <w:rPr>
        <w:rFonts w:cs="Times New Roman"/>
      </w:rPr>
    </w:lvl>
  </w:abstractNum>
  <w:abstractNum w:abstractNumId="42"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3" w15:restartNumberingAfterBreak="0">
    <w:nsid w:val="35721469"/>
    <w:multiLevelType w:val="hybridMultilevel"/>
    <w:tmpl w:val="62028542"/>
    <w:lvl w:ilvl="0" w:tplc="9C7846FA">
      <w:start w:val="1"/>
      <w:numFmt w:val="bullet"/>
      <w:pStyle w:val="ae"/>
      <w:lvlText w:val=""/>
      <w:lvlJc w:val="left"/>
      <w:pPr>
        <w:tabs>
          <w:tab w:val="num" w:pos="1429"/>
        </w:tabs>
        <w:ind w:left="360" w:firstLine="709"/>
      </w:pPr>
      <w:rPr>
        <w:rFonts w:ascii="Symbol" w:hAnsi="Symbol" w:hint="default"/>
        <w:color w:val="auto"/>
      </w:rPr>
    </w:lvl>
    <w:lvl w:ilvl="1" w:tplc="04190003">
      <w:start w:val="1"/>
      <w:numFmt w:val="bullet"/>
      <w:lvlText w:val="o"/>
      <w:lvlJc w:val="left"/>
      <w:pPr>
        <w:tabs>
          <w:tab w:val="num" w:pos="2149"/>
        </w:tabs>
        <w:ind w:left="2149" w:hanging="360"/>
      </w:pPr>
      <w:rPr>
        <w:rFonts w:ascii="Courier New" w:hAnsi="Courier New" w:cs="Times New Roman"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Times New Roman"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Times New Roman"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44" w15:restartNumberingAfterBreak="0">
    <w:nsid w:val="38345307"/>
    <w:multiLevelType w:val="multilevel"/>
    <w:tmpl w:val="9FCE12D2"/>
    <w:lvl w:ilvl="0">
      <w:start w:val="1"/>
      <w:numFmt w:val="decimal"/>
      <w:pStyle w:val="S1"/>
      <w:lvlText w:val="%1"/>
      <w:lvlJc w:val="left"/>
      <w:pPr>
        <w:tabs>
          <w:tab w:val="num" w:pos="360"/>
        </w:tabs>
        <w:ind w:left="360" w:hanging="360"/>
      </w:pPr>
      <w:rPr>
        <w:rFonts w:cs="Times New Roman"/>
        <w:b/>
      </w:rPr>
    </w:lvl>
    <w:lvl w:ilvl="1">
      <w:start w:val="1"/>
      <w:numFmt w:val="decimal"/>
      <w:pStyle w:val="S2"/>
      <w:lvlText w:val="%1.%2"/>
      <w:lvlJc w:val="left"/>
      <w:pPr>
        <w:tabs>
          <w:tab w:val="num" w:pos="720"/>
        </w:tabs>
        <w:ind w:left="720" w:hanging="360"/>
      </w:pPr>
      <w:rPr>
        <w:rFonts w:cs="Times New Roman"/>
        <w:b/>
      </w:rPr>
    </w:lvl>
    <w:lvl w:ilvl="2">
      <w:start w:val="1"/>
      <w:numFmt w:val="decimal"/>
      <w:pStyle w:val="S3"/>
      <w:lvlText w:val="%1.%2.%3"/>
      <w:lvlJc w:val="left"/>
      <w:pPr>
        <w:tabs>
          <w:tab w:val="num" w:pos="1440"/>
        </w:tabs>
        <w:ind w:left="1440" w:hanging="720"/>
      </w:pPr>
      <w:rPr>
        <w:rFonts w:cs="Times New Roman"/>
      </w:rPr>
    </w:lvl>
    <w:lvl w:ilvl="3">
      <w:start w:val="1"/>
      <w:numFmt w:val="decimal"/>
      <w:pStyle w:val="S4"/>
      <w:lvlText w:val="%1.%2.%3.%4"/>
      <w:lvlJc w:val="left"/>
      <w:pPr>
        <w:tabs>
          <w:tab w:val="num" w:pos="1800"/>
        </w:tabs>
        <w:ind w:left="1800" w:hanging="720"/>
      </w:pPr>
      <w:rPr>
        <w:rFonts w:cs="Times New Roman"/>
      </w:rPr>
    </w:lvl>
    <w:lvl w:ilvl="4">
      <w:start w:val="1"/>
      <w:numFmt w:val="decimal"/>
      <w:lvlText w:val="%1.%2.%3.%4.%5"/>
      <w:lvlJc w:val="left"/>
      <w:pPr>
        <w:tabs>
          <w:tab w:val="num" w:pos="2520"/>
        </w:tabs>
        <w:ind w:left="2520" w:hanging="1080"/>
      </w:pPr>
      <w:rPr>
        <w:rFonts w:cs="Times New Roman"/>
      </w:rPr>
    </w:lvl>
    <w:lvl w:ilvl="5">
      <w:start w:val="1"/>
      <w:numFmt w:val="decimal"/>
      <w:lvlText w:val="%1.%2.%3.%4.%5.%6"/>
      <w:lvlJc w:val="left"/>
      <w:pPr>
        <w:tabs>
          <w:tab w:val="num" w:pos="2880"/>
        </w:tabs>
        <w:ind w:left="2880" w:hanging="1080"/>
      </w:pPr>
      <w:rPr>
        <w:rFonts w:cs="Times New Roman"/>
      </w:rPr>
    </w:lvl>
    <w:lvl w:ilvl="6">
      <w:start w:val="1"/>
      <w:numFmt w:val="decimal"/>
      <w:lvlText w:val="%1.%2.%3.%4.%5.%6.%7"/>
      <w:lvlJc w:val="left"/>
      <w:pPr>
        <w:tabs>
          <w:tab w:val="num" w:pos="3600"/>
        </w:tabs>
        <w:ind w:left="3600" w:hanging="1440"/>
      </w:pPr>
      <w:rPr>
        <w:rFonts w:cs="Times New Roman"/>
      </w:rPr>
    </w:lvl>
    <w:lvl w:ilvl="7">
      <w:start w:val="1"/>
      <w:numFmt w:val="decimal"/>
      <w:lvlText w:val="%1.%2.%3.%4.%5.%6.%7.%8"/>
      <w:lvlJc w:val="left"/>
      <w:pPr>
        <w:tabs>
          <w:tab w:val="num" w:pos="3960"/>
        </w:tabs>
        <w:ind w:left="3960" w:hanging="1440"/>
      </w:pPr>
      <w:rPr>
        <w:rFonts w:cs="Times New Roman"/>
      </w:rPr>
    </w:lvl>
    <w:lvl w:ilvl="8">
      <w:start w:val="1"/>
      <w:numFmt w:val="decimal"/>
      <w:lvlText w:val="%1.%2.%3.%4.%5.%6.%7.%8.%9"/>
      <w:lvlJc w:val="left"/>
      <w:pPr>
        <w:tabs>
          <w:tab w:val="num" w:pos="4680"/>
        </w:tabs>
        <w:ind w:left="4680" w:hanging="1800"/>
      </w:pPr>
      <w:rPr>
        <w:rFonts w:cs="Times New Roman"/>
      </w:rPr>
    </w:lvl>
  </w:abstractNum>
  <w:abstractNum w:abstractNumId="45"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46" w15:restartNumberingAfterBreak="0">
    <w:nsid w:val="3C1D6028"/>
    <w:multiLevelType w:val="hybridMultilevel"/>
    <w:tmpl w:val="4C02559E"/>
    <w:lvl w:ilvl="0" w:tplc="8DCC418C">
      <w:start w:val="1"/>
      <w:numFmt w:val="decimal"/>
      <w:pStyle w:val="af"/>
      <w:lvlText w:val="%1."/>
      <w:lvlJc w:val="left"/>
      <w:pPr>
        <w:ind w:left="1068" w:hanging="360"/>
      </w:pPr>
    </w:lvl>
    <w:lvl w:ilvl="1" w:tplc="0E00709A">
      <w:start w:val="1"/>
      <w:numFmt w:val="lowerLetter"/>
      <w:lvlText w:val="%2."/>
      <w:lvlJc w:val="left"/>
      <w:pPr>
        <w:ind w:left="1788" w:hanging="360"/>
      </w:pPr>
    </w:lvl>
    <w:lvl w:ilvl="2" w:tplc="380A59EC">
      <w:start w:val="1"/>
      <w:numFmt w:val="lowerRoman"/>
      <w:lvlText w:val="%3."/>
      <w:lvlJc w:val="right"/>
      <w:pPr>
        <w:ind w:left="2508" w:hanging="180"/>
      </w:pPr>
    </w:lvl>
    <w:lvl w:ilvl="3" w:tplc="2C0C2A28">
      <w:start w:val="1"/>
      <w:numFmt w:val="decimal"/>
      <w:lvlText w:val="%4."/>
      <w:lvlJc w:val="left"/>
      <w:pPr>
        <w:ind w:left="3228" w:hanging="360"/>
      </w:pPr>
    </w:lvl>
    <w:lvl w:ilvl="4" w:tplc="94B6B89C">
      <w:start w:val="1"/>
      <w:numFmt w:val="lowerLetter"/>
      <w:lvlText w:val="%5."/>
      <w:lvlJc w:val="left"/>
      <w:pPr>
        <w:ind w:left="3948" w:hanging="360"/>
      </w:pPr>
    </w:lvl>
    <w:lvl w:ilvl="5" w:tplc="C10EBCA8">
      <w:start w:val="1"/>
      <w:numFmt w:val="lowerRoman"/>
      <w:lvlText w:val="%6."/>
      <w:lvlJc w:val="right"/>
      <w:pPr>
        <w:ind w:left="4668" w:hanging="180"/>
      </w:pPr>
    </w:lvl>
    <w:lvl w:ilvl="6" w:tplc="2B689FDA">
      <w:start w:val="1"/>
      <w:numFmt w:val="decimal"/>
      <w:lvlText w:val="%7."/>
      <w:lvlJc w:val="left"/>
      <w:pPr>
        <w:ind w:left="5388" w:hanging="360"/>
      </w:pPr>
    </w:lvl>
    <w:lvl w:ilvl="7" w:tplc="DEE22744">
      <w:start w:val="1"/>
      <w:numFmt w:val="lowerLetter"/>
      <w:lvlText w:val="%8."/>
      <w:lvlJc w:val="left"/>
      <w:pPr>
        <w:ind w:left="6108" w:hanging="360"/>
      </w:pPr>
    </w:lvl>
    <w:lvl w:ilvl="8" w:tplc="B2109BB0">
      <w:start w:val="1"/>
      <w:numFmt w:val="lowerRoman"/>
      <w:lvlText w:val="%9."/>
      <w:lvlJc w:val="right"/>
      <w:pPr>
        <w:ind w:left="6828" w:hanging="180"/>
      </w:pPr>
    </w:lvl>
  </w:abstractNum>
  <w:abstractNum w:abstractNumId="47" w15:restartNumberingAfterBreak="0">
    <w:nsid w:val="3D0B7FE9"/>
    <w:multiLevelType w:val="hybridMultilevel"/>
    <w:tmpl w:val="5A6E966A"/>
    <w:lvl w:ilvl="0" w:tplc="FFFFFFFF">
      <w:start w:val="1"/>
      <w:numFmt w:val="decimal"/>
      <w:pStyle w:val="af0"/>
      <w:lvlText w:val="Таблица %1."/>
      <w:lvlJc w:val="left"/>
      <w:pPr>
        <w:ind w:left="1440" w:hanging="360"/>
      </w:pPr>
      <w:rPr>
        <w:rFonts w:cs="Times New Roman"/>
      </w:rPr>
    </w:lvl>
    <w:lvl w:ilvl="1" w:tplc="FFFFFFFF">
      <w:start w:val="1"/>
      <w:numFmt w:val="lowerLetter"/>
      <w:lvlText w:val="%2."/>
      <w:lvlJc w:val="left"/>
      <w:pPr>
        <w:ind w:left="2160" w:hanging="360"/>
      </w:pPr>
      <w:rPr>
        <w:rFonts w:cs="Times New Roman"/>
      </w:rPr>
    </w:lvl>
    <w:lvl w:ilvl="2" w:tplc="FFFFFFFF">
      <w:start w:val="1"/>
      <w:numFmt w:val="lowerRoman"/>
      <w:lvlText w:val="%3."/>
      <w:lvlJc w:val="right"/>
      <w:pPr>
        <w:ind w:left="2880" w:hanging="180"/>
      </w:pPr>
      <w:rPr>
        <w:rFonts w:cs="Times New Roman"/>
      </w:rPr>
    </w:lvl>
    <w:lvl w:ilvl="3" w:tplc="FFFFFFFF">
      <w:start w:val="1"/>
      <w:numFmt w:val="decimal"/>
      <w:lvlText w:val="%4."/>
      <w:lvlJc w:val="left"/>
      <w:pPr>
        <w:ind w:left="3600" w:hanging="360"/>
      </w:pPr>
      <w:rPr>
        <w:rFonts w:cs="Times New Roman"/>
      </w:rPr>
    </w:lvl>
    <w:lvl w:ilvl="4" w:tplc="FFFFFFFF">
      <w:start w:val="1"/>
      <w:numFmt w:val="lowerLetter"/>
      <w:lvlText w:val="%5."/>
      <w:lvlJc w:val="left"/>
      <w:pPr>
        <w:ind w:left="4320" w:hanging="360"/>
      </w:pPr>
      <w:rPr>
        <w:rFonts w:cs="Times New Roman"/>
      </w:rPr>
    </w:lvl>
    <w:lvl w:ilvl="5" w:tplc="FFFFFFFF">
      <w:start w:val="1"/>
      <w:numFmt w:val="lowerRoman"/>
      <w:lvlText w:val="%6."/>
      <w:lvlJc w:val="right"/>
      <w:pPr>
        <w:ind w:left="5040" w:hanging="180"/>
      </w:pPr>
      <w:rPr>
        <w:rFonts w:cs="Times New Roman"/>
      </w:rPr>
    </w:lvl>
    <w:lvl w:ilvl="6" w:tplc="FFFFFFFF">
      <w:start w:val="1"/>
      <w:numFmt w:val="decimal"/>
      <w:lvlText w:val="%7."/>
      <w:lvlJc w:val="left"/>
      <w:pPr>
        <w:ind w:left="5760" w:hanging="360"/>
      </w:pPr>
      <w:rPr>
        <w:rFonts w:cs="Times New Roman"/>
      </w:rPr>
    </w:lvl>
    <w:lvl w:ilvl="7" w:tplc="FFFFFFFF">
      <w:start w:val="1"/>
      <w:numFmt w:val="lowerLetter"/>
      <w:lvlText w:val="%8."/>
      <w:lvlJc w:val="left"/>
      <w:pPr>
        <w:ind w:left="6480" w:hanging="360"/>
      </w:pPr>
      <w:rPr>
        <w:rFonts w:cs="Times New Roman"/>
      </w:rPr>
    </w:lvl>
    <w:lvl w:ilvl="8" w:tplc="FFFFFFFF">
      <w:start w:val="1"/>
      <w:numFmt w:val="lowerRoman"/>
      <w:lvlText w:val="%9."/>
      <w:lvlJc w:val="right"/>
      <w:pPr>
        <w:ind w:left="7200" w:hanging="180"/>
      </w:pPr>
      <w:rPr>
        <w:rFonts w:cs="Times New Roman"/>
      </w:rPr>
    </w:lvl>
  </w:abstractNum>
  <w:abstractNum w:abstractNumId="48" w15:restartNumberingAfterBreak="0">
    <w:nsid w:val="3FD74B39"/>
    <w:multiLevelType w:val="hybridMultilevel"/>
    <w:tmpl w:val="4D6E0EDC"/>
    <w:lvl w:ilvl="0" w:tplc="BB66CCD4">
      <w:start w:val="1"/>
      <w:numFmt w:val="bullet"/>
      <w:pStyle w:val="af1"/>
      <w:lvlText w:val=""/>
      <w:lvlJc w:val="left"/>
      <w:pPr>
        <w:tabs>
          <w:tab w:val="num" w:pos="1134"/>
        </w:tabs>
        <w:ind w:left="1134" w:hanging="567"/>
      </w:pPr>
      <w:rPr>
        <w:rFonts w:ascii="Symbol" w:hAnsi="Symbol" w:hint="default"/>
      </w:rPr>
    </w:lvl>
    <w:lvl w:ilvl="1" w:tplc="6DE0B104">
      <w:start w:val="1"/>
      <w:numFmt w:val="bullet"/>
      <w:lvlText w:val="o"/>
      <w:lvlJc w:val="left"/>
      <w:pPr>
        <w:tabs>
          <w:tab w:val="num" w:pos="1440"/>
        </w:tabs>
        <w:ind w:left="1440" w:hanging="360"/>
      </w:pPr>
      <w:rPr>
        <w:rFonts w:ascii="Courier New" w:hAnsi="Courier New" w:cs="Times New Roman" w:hint="default"/>
      </w:rPr>
    </w:lvl>
    <w:lvl w:ilvl="2" w:tplc="7C4CEC8A">
      <w:start w:val="1"/>
      <w:numFmt w:val="bullet"/>
      <w:lvlText w:val=""/>
      <w:lvlJc w:val="left"/>
      <w:pPr>
        <w:tabs>
          <w:tab w:val="num" w:pos="2160"/>
        </w:tabs>
        <w:ind w:left="2160" w:hanging="360"/>
      </w:pPr>
      <w:rPr>
        <w:rFonts w:ascii="Wingdings" w:hAnsi="Wingdings" w:hint="default"/>
      </w:rPr>
    </w:lvl>
    <w:lvl w:ilvl="3" w:tplc="05A4E42C">
      <w:start w:val="1"/>
      <w:numFmt w:val="bullet"/>
      <w:lvlText w:val=""/>
      <w:lvlJc w:val="left"/>
      <w:pPr>
        <w:tabs>
          <w:tab w:val="num" w:pos="2880"/>
        </w:tabs>
        <w:ind w:left="2880" w:hanging="360"/>
      </w:pPr>
      <w:rPr>
        <w:rFonts w:ascii="Symbol" w:hAnsi="Symbol" w:hint="default"/>
      </w:rPr>
    </w:lvl>
    <w:lvl w:ilvl="4" w:tplc="21E474EE">
      <w:start w:val="1"/>
      <w:numFmt w:val="bullet"/>
      <w:lvlText w:val="o"/>
      <w:lvlJc w:val="left"/>
      <w:pPr>
        <w:tabs>
          <w:tab w:val="num" w:pos="3600"/>
        </w:tabs>
        <w:ind w:left="3600" w:hanging="360"/>
      </w:pPr>
      <w:rPr>
        <w:rFonts w:ascii="Courier New" w:hAnsi="Courier New" w:cs="Times New Roman" w:hint="default"/>
      </w:rPr>
    </w:lvl>
    <w:lvl w:ilvl="5" w:tplc="64B29FDE">
      <w:start w:val="1"/>
      <w:numFmt w:val="bullet"/>
      <w:lvlText w:val=""/>
      <w:lvlJc w:val="left"/>
      <w:pPr>
        <w:tabs>
          <w:tab w:val="num" w:pos="4320"/>
        </w:tabs>
        <w:ind w:left="4320" w:hanging="360"/>
      </w:pPr>
      <w:rPr>
        <w:rFonts w:ascii="Wingdings" w:hAnsi="Wingdings" w:hint="default"/>
      </w:rPr>
    </w:lvl>
    <w:lvl w:ilvl="6" w:tplc="7760FA72">
      <w:start w:val="1"/>
      <w:numFmt w:val="bullet"/>
      <w:lvlText w:val=""/>
      <w:lvlJc w:val="left"/>
      <w:pPr>
        <w:tabs>
          <w:tab w:val="num" w:pos="5040"/>
        </w:tabs>
        <w:ind w:left="5040" w:hanging="360"/>
      </w:pPr>
      <w:rPr>
        <w:rFonts w:ascii="Symbol" w:hAnsi="Symbol" w:hint="default"/>
      </w:rPr>
    </w:lvl>
    <w:lvl w:ilvl="7" w:tplc="8B4A1FCC">
      <w:start w:val="1"/>
      <w:numFmt w:val="bullet"/>
      <w:lvlText w:val="o"/>
      <w:lvlJc w:val="left"/>
      <w:pPr>
        <w:tabs>
          <w:tab w:val="num" w:pos="5760"/>
        </w:tabs>
        <w:ind w:left="5760" w:hanging="360"/>
      </w:pPr>
      <w:rPr>
        <w:rFonts w:ascii="Courier New" w:hAnsi="Courier New" w:cs="Times New Roman" w:hint="default"/>
      </w:rPr>
    </w:lvl>
    <w:lvl w:ilvl="8" w:tplc="16201D9C">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06525A2"/>
    <w:multiLevelType w:val="multilevel"/>
    <w:tmpl w:val="B7C462BA"/>
    <w:styleLink w:val="af2"/>
    <w:lvl w:ilvl="0">
      <w:start w:val="1"/>
      <w:numFmt w:val="decimal"/>
      <w:lvlText w:val="%1)"/>
      <w:lvlJc w:val="left"/>
      <w:pPr>
        <w:ind w:left="1429" w:hanging="360"/>
      </w:pPr>
      <w:rPr>
        <w:rFonts w:ascii="Times New Roman" w:hAnsi="Times New Roman"/>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15:restartNumberingAfterBreak="0">
    <w:nsid w:val="40FA7EB1"/>
    <w:multiLevelType w:val="hybridMultilevel"/>
    <w:tmpl w:val="4CF4C06E"/>
    <w:lvl w:ilvl="0" w:tplc="0D2C95B8">
      <w:start w:val="1"/>
      <w:numFmt w:val="bullet"/>
      <w:pStyle w:val="af3"/>
      <w:lvlText w:val=""/>
      <w:lvlJc w:val="left"/>
      <w:pPr>
        <w:ind w:left="92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1" w15:restartNumberingAfterBreak="0">
    <w:nsid w:val="42625DE7"/>
    <w:multiLevelType w:val="hybridMultilevel"/>
    <w:tmpl w:val="1896BADC"/>
    <w:lvl w:ilvl="0" w:tplc="81C02B82">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2" w15:restartNumberingAfterBreak="0">
    <w:nsid w:val="442A542A"/>
    <w:multiLevelType w:val="hybridMultilevel"/>
    <w:tmpl w:val="4C6057AA"/>
    <w:styleLink w:val="18"/>
    <w:lvl w:ilvl="0" w:tplc="B4B415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3" w15:restartNumberingAfterBreak="0">
    <w:nsid w:val="44523081"/>
    <w:multiLevelType w:val="hybridMultilevel"/>
    <w:tmpl w:val="EF42499C"/>
    <w:lvl w:ilvl="0" w:tplc="4DFABFCE">
      <w:start w:val="1"/>
      <w:numFmt w:val="decimal"/>
      <w:pStyle w:val="42"/>
      <w:suff w:val="space"/>
      <w:lvlText w:val="%1."/>
      <w:lvlJc w:val="left"/>
      <w:pPr>
        <w:ind w:left="720" w:hanging="360"/>
      </w:pPr>
    </w:lvl>
    <w:lvl w:ilvl="1" w:tplc="04190019">
      <w:start w:val="1"/>
      <w:numFmt w:val="lowerLetter"/>
      <w:lvlText w:val="%2."/>
      <w:lvlJc w:val="left"/>
      <w:pPr>
        <w:tabs>
          <w:tab w:val="num" w:pos="1440"/>
        </w:tabs>
        <w:ind w:left="1440" w:hanging="360"/>
      </w:pPr>
    </w:lvl>
    <w:lvl w:ilvl="2" w:tplc="0419001B">
      <w:start w:val="1"/>
      <w:numFmt w:val="lowerRoman"/>
      <w:pStyle w:val="42"/>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4" w15:restartNumberingAfterBreak="0">
    <w:nsid w:val="47E57058"/>
    <w:multiLevelType w:val="hybridMultilevel"/>
    <w:tmpl w:val="18D4F6B6"/>
    <w:lvl w:ilvl="0" w:tplc="5F640668">
      <w:start w:val="1"/>
      <w:numFmt w:val="bullet"/>
      <w:pStyle w:val="af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5" w15:restartNumberingAfterBreak="0">
    <w:nsid w:val="48047CFC"/>
    <w:multiLevelType w:val="hybridMultilevel"/>
    <w:tmpl w:val="4D541890"/>
    <w:lvl w:ilvl="0" w:tplc="04190001">
      <w:start w:val="1"/>
      <w:numFmt w:val="decimal"/>
      <w:pStyle w:val="af5"/>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webHidden w:val="0"/>
        <w:spacing w:val="0"/>
        <w:w w:val="100"/>
        <w:kern w:val="0"/>
        <w:position w:val="0"/>
        <w:sz w:val="24"/>
        <w:szCs w:val="24"/>
        <w:u w:val="none"/>
        <w:effect w:val="none"/>
        <w:vertAlign w:val="baseline"/>
        <w:specVanish w:val="0"/>
      </w:rPr>
    </w:lvl>
    <w:lvl w:ilvl="1" w:tplc="04190003">
      <w:start w:val="1"/>
      <w:numFmt w:val="lowerLetter"/>
      <w:lvlText w:val="%2."/>
      <w:lvlJc w:val="left"/>
      <w:pPr>
        <w:ind w:left="2160" w:hanging="360"/>
      </w:pPr>
      <w:rPr>
        <w:rFonts w:cs="Times New Roman"/>
      </w:rPr>
    </w:lvl>
    <w:lvl w:ilvl="2" w:tplc="04190005">
      <w:start w:val="1"/>
      <w:numFmt w:val="lowerRoman"/>
      <w:lvlText w:val="%3."/>
      <w:lvlJc w:val="right"/>
      <w:pPr>
        <w:ind w:left="2880" w:hanging="180"/>
      </w:pPr>
      <w:rPr>
        <w:rFonts w:cs="Times New Roman"/>
      </w:rPr>
    </w:lvl>
    <w:lvl w:ilvl="3" w:tplc="04190001">
      <w:start w:val="1"/>
      <w:numFmt w:val="decimal"/>
      <w:lvlText w:val="%4."/>
      <w:lvlJc w:val="left"/>
      <w:pPr>
        <w:ind w:left="3600" w:hanging="360"/>
      </w:pPr>
      <w:rPr>
        <w:rFonts w:cs="Times New Roman"/>
      </w:rPr>
    </w:lvl>
    <w:lvl w:ilvl="4" w:tplc="04190003">
      <w:start w:val="1"/>
      <w:numFmt w:val="lowerLetter"/>
      <w:lvlText w:val="%5."/>
      <w:lvlJc w:val="left"/>
      <w:pPr>
        <w:ind w:left="4320" w:hanging="360"/>
      </w:pPr>
      <w:rPr>
        <w:rFonts w:cs="Times New Roman"/>
      </w:rPr>
    </w:lvl>
    <w:lvl w:ilvl="5" w:tplc="04190005">
      <w:start w:val="1"/>
      <w:numFmt w:val="lowerRoman"/>
      <w:lvlText w:val="%6."/>
      <w:lvlJc w:val="right"/>
      <w:pPr>
        <w:ind w:left="5040" w:hanging="180"/>
      </w:pPr>
      <w:rPr>
        <w:rFonts w:cs="Times New Roman"/>
      </w:rPr>
    </w:lvl>
    <w:lvl w:ilvl="6" w:tplc="04190001">
      <w:start w:val="1"/>
      <w:numFmt w:val="decimal"/>
      <w:lvlText w:val="%7."/>
      <w:lvlJc w:val="left"/>
      <w:pPr>
        <w:ind w:left="5760" w:hanging="360"/>
      </w:pPr>
      <w:rPr>
        <w:rFonts w:cs="Times New Roman"/>
      </w:rPr>
    </w:lvl>
    <w:lvl w:ilvl="7" w:tplc="04190003">
      <w:start w:val="1"/>
      <w:numFmt w:val="lowerLetter"/>
      <w:lvlText w:val="%8."/>
      <w:lvlJc w:val="left"/>
      <w:pPr>
        <w:ind w:left="6480" w:hanging="360"/>
      </w:pPr>
      <w:rPr>
        <w:rFonts w:cs="Times New Roman"/>
      </w:rPr>
    </w:lvl>
    <w:lvl w:ilvl="8" w:tplc="04190005">
      <w:start w:val="1"/>
      <w:numFmt w:val="lowerRoman"/>
      <w:lvlText w:val="%9."/>
      <w:lvlJc w:val="right"/>
      <w:pPr>
        <w:ind w:left="7200" w:hanging="180"/>
      </w:pPr>
      <w:rPr>
        <w:rFonts w:cs="Times New Roman"/>
      </w:rPr>
    </w:lvl>
  </w:abstractNum>
  <w:abstractNum w:abstractNumId="56" w15:restartNumberingAfterBreak="0">
    <w:nsid w:val="497605D5"/>
    <w:multiLevelType w:val="multilevel"/>
    <w:tmpl w:val="E0DA8FD6"/>
    <w:lvl w:ilvl="0">
      <w:start w:val="1"/>
      <w:numFmt w:val="decimal"/>
      <w:pStyle w:val="af6"/>
      <w:suff w:val="space"/>
      <w:lvlText w:val="%1"/>
      <w:lvlJc w:val="left"/>
      <w:pPr>
        <w:ind w:left="0" w:firstLine="709"/>
      </w:pPr>
      <w:rPr>
        <w:b/>
        <w:bCs/>
        <w:i w:val="0"/>
        <w:iCs w:val="0"/>
        <w:sz w:val="28"/>
        <w:szCs w:val="28"/>
      </w:rPr>
    </w:lvl>
    <w:lvl w:ilvl="1">
      <w:start w:val="1"/>
      <w:numFmt w:val="decimal"/>
      <w:pStyle w:val="af7"/>
      <w:suff w:val="space"/>
      <w:lvlText w:val="%1.%2"/>
      <w:lvlJc w:val="left"/>
      <w:pPr>
        <w:ind w:left="0" w:firstLine="709"/>
      </w:pPr>
      <w:rPr>
        <w:b w:val="0"/>
        <w:bCs w:val="0"/>
        <w:i w:val="0"/>
        <w:iCs w:val="0"/>
        <w:sz w:val="28"/>
        <w:szCs w:val="28"/>
      </w:rPr>
    </w:lvl>
    <w:lvl w:ilvl="2">
      <w:start w:val="1"/>
      <w:numFmt w:val="decimal"/>
      <w:suff w:val="space"/>
      <w:lvlText w:val="%2.1.%3"/>
      <w:lvlJc w:val="left"/>
      <w:pPr>
        <w:ind w:left="-709" w:firstLine="708"/>
      </w:pPr>
      <w:rPr>
        <w:b w:val="0"/>
        <w:bCs w:val="0"/>
        <w:i w:val="0"/>
        <w:iCs w:val="0"/>
        <w:sz w:val="28"/>
        <w:szCs w:val="28"/>
      </w:rPr>
    </w:lvl>
    <w:lvl w:ilvl="3">
      <w:start w:val="1"/>
      <w:numFmt w:val="decimal"/>
      <w:lvlText w:val="%1.%2.%3.%4"/>
      <w:lvlJc w:val="left"/>
      <w:pPr>
        <w:tabs>
          <w:tab w:val="num" w:pos="1763"/>
        </w:tabs>
        <w:ind w:left="1763" w:hanging="1410"/>
      </w:pPr>
    </w:lvl>
    <w:lvl w:ilvl="4">
      <w:start w:val="1"/>
      <w:numFmt w:val="decimal"/>
      <w:lvlText w:val="%1.%2.%3.%4.%5"/>
      <w:lvlJc w:val="left"/>
      <w:pPr>
        <w:tabs>
          <w:tab w:val="num" w:pos="2117"/>
        </w:tabs>
        <w:ind w:left="2117" w:hanging="1410"/>
      </w:pPr>
    </w:lvl>
    <w:lvl w:ilvl="5">
      <w:start w:val="1"/>
      <w:numFmt w:val="decimal"/>
      <w:lvlText w:val="%1.%2.%3.%4.%5.%6"/>
      <w:lvlJc w:val="left"/>
      <w:pPr>
        <w:tabs>
          <w:tab w:val="num" w:pos="2501"/>
        </w:tabs>
        <w:ind w:left="2501" w:hanging="1440"/>
      </w:pPr>
    </w:lvl>
    <w:lvl w:ilvl="6">
      <w:start w:val="1"/>
      <w:numFmt w:val="decimal"/>
      <w:lvlText w:val="%1.%2.%3.%4.%5.%6.%7"/>
      <w:lvlJc w:val="left"/>
      <w:pPr>
        <w:tabs>
          <w:tab w:val="num" w:pos="2855"/>
        </w:tabs>
        <w:ind w:left="2855" w:hanging="1440"/>
      </w:pPr>
    </w:lvl>
    <w:lvl w:ilvl="7">
      <w:start w:val="1"/>
      <w:numFmt w:val="decimal"/>
      <w:lvlText w:val="%1.%2.%3.%4.%5.%6.%7.%8"/>
      <w:lvlJc w:val="left"/>
      <w:pPr>
        <w:tabs>
          <w:tab w:val="num" w:pos="3569"/>
        </w:tabs>
        <w:ind w:left="3569" w:hanging="1800"/>
      </w:pPr>
    </w:lvl>
    <w:lvl w:ilvl="8">
      <w:start w:val="1"/>
      <w:numFmt w:val="decimal"/>
      <w:lvlText w:val="%1.%2.%3.%4.%5.%6.%7.%8.%9"/>
      <w:lvlJc w:val="left"/>
      <w:pPr>
        <w:tabs>
          <w:tab w:val="num" w:pos="4283"/>
        </w:tabs>
        <w:ind w:left="4283" w:hanging="2160"/>
      </w:pPr>
    </w:lvl>
  </w:abstractNum>
  <w:abstractNum w:abstractNumId="57" w15:restartNumberingAfterBreak="0">
    <w:nsid w:val="4A7242B8"/>
    <w:multiLevelType w:val="hybridMultilevel"/>
    <w:tmpl w:val="B21C6CDE"/>
    <w:lvl w:ilvl="0" w:tplc="5F640668">
      <w:start w:val="1"/>
      <w:numFmt w:val="bullet"/>
      <w:pStyle w:val="af8"/>
      <w:lvlText w:val=""/>
      <w:lvlJc w:val="left"/>
      <w:pPr>
        <w:ind w:left="1212"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58" w15:restartNumberingAfterBreak="0">
    <w:nsid w:val="4B4F6773"/>
    <w:multiLevelType w:val="hybridMultilevel"/>
    <w:tmpl w:val="15722B02"/>
    <w:lvl w:ilvl="0" w:tplc="5CF6C620">
      <w:start w:val="1"/>
      <w:numFmt w:val="decimal"/>
      <w:pStyle w:val="19"/>
      <w:lvlText w:val="%1."/>
      <w:lvlJc w:val="left"/>
      <w:pPr>
        <w:tabs>
          <w:tab w:val="num" w:pos="720"/>
        </w:tabs>
        <w:ind w:left="720" w:hanging="360"/>
      </w:pPr>
      <w:rPr>
        <w:rFonts w:cs="Times New Roman"/>
      </w:rPr>
    </w:lvl>
    <w:lvl w:ilvl="1" w:tplc="39BE979C">
      <w:numFmt w:val="none"/>
      <w:lvlText w:val=""/>
      <w:lvlJc w:val="left"/>
      <w:pPr>
        <w:tabs>
          <w:tab w:val="num" w:pos="360"/>
        </w:tabs>
        <w:ind w:left="0" w:firstLine="0"/>
      </w:pPr>
      <w:rPr>
        <w:rFonts w:cs="Times New Roman"/>
      </w:rPr>
    </w:lvl>
    <w:lvl w:ilvl="2" w:tplc="C81215EC">
      <w:numFmt w:val="none"/>
      <w:lvlText w:val=""/>
      <w:lvlJc w:val="left"/>
      <w:pPr>
        <w:tabs>
          <w:tab w:val="num" w:pos="360"/>
        </w:tabs>
        <w:ind w:left="0" w:firstLine="0"/>
      </w:pPr>
      <w:rPr>
        <w:rFonts w:cs="Times New Roman"/>
      </w:rPr>
    </w:lvl>
    <w:lvl w:ilvl="3" w:tplc="6FEE7AC8">
      <w:numFmt w:val="none"/>
      <w:lvlText w:val=""/>
      <w:lvlJc w:val="left"/>
      <w:pPr>
        <w:tabs>
          <w:tab w:val="num" w:pos="360"/>
        </w:tabs>
        <w:ind w:left="0" w:firstLine="0"/>
      </w:pPr>
      <w:rPr>
        <w:rFonts w:cs="Times New Roman"/>
      </w:rPr>
    </w:lvl>
    <w:lvl w:ilvl="4" w:tplc="C09800B6">
      <w:numFmt w:val="none"/>
      <w:lvlText w:val=""/>
      <w:lvlJc w:val="left"/>
      <w:pPr>
        <w:tabs>
          <w:tab w:val="num" w:pos="360"/>
        </w:tabs>
        <w:ind w:left="0" w:firstLine="0"/>
      </w:pPr>
      <w:rPr>
        <w:rFonts w:cs="Times New Roman"/>
      </w:rPr>
    </w:lvl>
    <w:lvl w:ilvl="5" w:tplc="C818CAD8">
      <w:numFmt w:val="none"/>
      <w:lvlText w:val=""/>
      <w:lvlJc w:val="left"/>
      <w:pPr>
        <w:tabs>
          <w:tab w:val="num" w:pos="360"/>
        </w:tabs>
        <w:ind w:left="0" w:firstLine="0"/>
      </w:pPr>
      <w:rPr>
        <w:rFonts w:cs="Times New Roman"/>
      </w:rPr>
    </w:lvl>
    <w:lvl w:ilvl="6" w:tplc="71C89740">
      <w:numFmt w:val="none"/>
      <w:lvlText w:val=""/>
      <w:lvlJc w:val="left"/>
      <w:pPr>
        <w:tabs>
          <w:tab w:val="num" w:pos="360"/>
        </w:tabs>
        <w:ind w:left="0" w:firstLine="0"/>
      </w:pPr>
      <w:rPr>
        <w:rFonts w:cs="Times New Roman"/>
      </w:rPr>
    </w:lvl>
    <w:lvl w:ilvl="7" w:tplc="126AB38A">
      <w:numFmt w:val="none"/>
      <w:lvlText w:val=""/>
      <w:lvlJc w:val="left"/>
      <w:pPr>
        <w:tabs>
          <w:tab w:val="num" w:pos="360"/>
        </w:tabs>
        <w:ind w:left="0" w:firstLine="0"/>
      </w:pPr>
      <w:rPr>
        <w:rFonts w:cs="Times New Roman"/>
      </w:rPr>
    </w:lvl>
    <w:lvl w:ilvl="8" w:tplc="544C622E">
      <w:numFmt w:val="none"/>
      <w:lvlText w:val=""/>
      <w:lvlJc w:val="left"/>
      <w:pPr>
        <w:tabs>
          <w:tab w:val="num" w:pos="360"/>
        </w:tabs>
        <w:ind w:left="0" w:firstLine="0"/>
      </w:pPr>
      <w:rPr>
        <w:rFonts w:cs="Times New Roman"/>
      </w:rPr>
    </w:lvl>
  </w:abstractNum>
  <w:abstractNum w:abstractNumId="59"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0" w15:restartNumberingAfterBreak="0">
    <w:nsid w:val="519632EB"/>
    <w:multiLevelType w:val="multilevel"/>
    <w:tmpl w:val="73760C40"/>
    <w:lvl w:ilvl="0">
      <w:start w:val="1"/>
      <w:numFmt w:val="decimal"/>
      <w:pStyle w:val="af9"/>
      <w:lvlText w:val="%1."/>
      <w:lvlJc w:val="left"/>
      <w:pPr>
        <w:tabs>
          <w:tab w:val="num" w:pos="567"/>
        </w:tabs>
        <w:ind w:left="567" w:hanging="567"/>
      </w:pPr>
      <w:rPr>
        <w:rFonts w:cs="Times New Roman"/>
      </w:rPr>
    </w:lvl>
    <w:lvl w:ilvl="1">
      <w:start w:val="1"/>
      <w:numFmt w:val="decimal"/>
      <w:lvlText w:val="%1.%2."/>
      <w:lvlJc w:val="left"/>
      <w:pPr>
        <w:tabs>
          <w:tab w:val="num" w:pos="1134"/>
        </w:tabs>
        <w:ind w:left="1134" w:hanging="567"/>
      </w:pPr>
      <w:rPr>
        <w:rFonts w:cs="Times New Roman"/>
      </w:rPr>
    </w:lvl>
    <w:lvl w:ilvl="2">
      <w:start w:val="1"/>
      <w:numFmt w:val="decimal"/>
      <w:lvlText w:val="%1.%2.%3."/>
      <w:lvlJc w:val="left"/>
      <w:pPr>
        <w:tabs>
          <w:tab w:val="num" w:pos="1701"/>
        </w:tabs>
        <w:ind w:left="1701" w:hanging="567"/>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61" w15:restartNumberingAfterBreak="0">
    <w:nsid w:val="51FD120E"/>
    <w:multiLevelType w:val="multilevel"/>
    <w:tmpl w:val="ACFE0328"/>
    <w:lvl w:ilvl="0">
      <w:start w:val="1"/>
      <w:numFmt w:val="decimal"/>
      <w:pStyle w:val="afa"/>
      <w:lvlText w:val="Таблица %1. "/>
      <w:lvlJc w:val="left"/>
      <w:pPr>
        <w:ind w:left="360" w:hanging="360"/>
      </w:pPr>
      <w:rPr>
        <w:rFonts w:cs="Times New Roman"/>
        <w:b/>
        <w:i w:val="0"/>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62" w15:restartNumberingAfterBreak="0">
    <w:nsid w:val="531E7C32"/>
    <w:multiLevelType w:val="hybridMultilevel"/>
    <w:tmpl w:val="9676D346"/>
    <w:lvl w:ilvl="0" w:tplc="0A7485AA">
      <w:start w:val="1"/>
      <w:numFmt w:val="decimal"/>
      <w:pStyle w:val="afb"/>
      <w:lvlText w:val="Таблица %1 -"/>
      <w:lvlJc w:val="left"/>
      <w:pPr>
        <w:tabs>
          <w:tab w:val="num" w:pos="3600"/>
        </w:tabs>
        <w:ind w:left="1366" w:firstLine="794"/>
      </w:pPr>
      <w:rPr>
        <w:rFonts w:ascii="Times New Roman" w:hAnsi="Times New Roman" w:cs="Times New Roman" w:hint="default"/>
        <w:b/>
        <w:i w:val="0"/>
        <w:caps w:val="0"/>
        <w:strike w:val="0"/>
        <w:dstrike w:val="0"/>
        <w:vanish w:val="0"/>
        <w:webHidden w:val="0"/>
        <w:color w:val="000000"/>
        <w:sz w:val="24"/>
        <w:szCs w:val="24"/>
        <w:u w:val="none"/>
        <w:effect w:val="none"/>
        <w:vertAlign w:val="baseline"/>
        <w:specVanish w:val="0"/>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63" w15:restartNumberingAfterBreak="0">
    <w:nsid w:val="538675B7"/>
    <w:multiLevelType w:val="hybridMultilevel"/>
    <w:tmpl w:val="1E38BE60"/>
    <w:lvl w:ilvl="0" w:tplc="34FC00CA">
      <w:start w:val="1"/>
      <w:numFmt w:val="decimal"/>
      <w:pStyle w:val="1a"/>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4" w15:restartNumberingAfterBreak="0">
    <w:nsid w:val="547604DA"/>
    <w:multiLevelType w:val="hybridMultilevel"/>
    <w:tmpl w:val="933AA46A"/>
    <w:styleLink w:val="310"/>
    <w:lvl w:ilvl="0" w:tplc="2EC8208E">
      <w:start w:val="1"/>
      <w:numFmt w:val="bullet"/>
      <w:lvlText w:val=""/>
      <w:lvlJc w:val="left"/>
      <w:pPr>
        <w:ind w:left="1202" w:hanging="360"/>
      </w:pPr>
      <w:rPr>
        <w:rFonts w:ascii="Symbol" w:hAnsi="Symbol" w:cs="Symbol" w:hint="default"/>
      </w:rPr>
    </w:lvl>
    <w:lvl w:ilvl="1" w:tplc="3724BE3A">
      <w:start w:val="1"/>
      <w:numFmt w:val="bullet"/>
      <w:lvlText w:val="o"/>
      <w:lvlJc w:val="left"/>
      <w:pPr>
        <w:ind w:left="1922" w:hanging="360"/>
      </w:pPr>
      <w:rPr>
        <w:rFonts w:ascii="Courier New" w:hAnsi="Courier New" w:cs="Courier New" w:hint="default"/>
      </w:rPr>
    </w:lvl>
    <w:lvl w:ilvl="2" w:tplc="5074EF62">
      <w:start w:val="1"/>
      <w:numFmt w:val="bullet"/>
      <w:lvlText w:val=""/>
      <w:lvlJc w:val="left"/>
      <w:pPr>
        <w:ind w:left="2642" w:hanging="360"/>
      </w:pPr>
      <w:rPr>
        <w:rFonts w:ascii="Wingdings" w:hAnsi="Wingdings" w:cs="Wingdings" w:hint="default"/>
      </w:rPr>
    </w:lvl>
    <w:lvl w:ilvl="3" w:tplc="3A46EE8C">
      <w:start w:val="1"/>
      <w:numFmt w:val="bullet"/>
      <w:lvlText w:val=""/>
      <w:lvlJc w:val="left"/>
      <w:pPr>
        <w:ind w:left="3362" w:hanging="360"/>
      </w:pPr>
      <w:rPr>
        <w:rFonts w:ascii="Symbol" w:hAnsi="Symbol" w:cs="Symbol" w:hint="default"/>
      </w:rPr>
    </w:lvl>
    <w:lvl w:ilvl="4" w:tplc="14E264D6">
      <w:start w:val="1"/>
      <w:numFmt w:val="bullet"/>
      <w:lvlText w:val="o"/>
      <w:lvlJc w:val="left"/>
      <w:pPr>
        <w:ind w:left="4082" w:hanging="360"/>
      </w:pPr>
      <w:rPr>
        <w:rFonts w:ascii="Courier New" w:hAnsi="Courier New" w:cs="Courier New" w:hint="default"/>
      </w:rPr>
    </w:lvl>
    <w:lvl w:ilvl="5" w:tplc="D18C8EC0">
      <w:start w:val="1"/>
      <w:numFmt w:val="bullet"/>
      <w:lvlText w:val=""/>
      <w:lvlJc w:val="left"/>
      <w:pPr>
        <w:ind w:left="4802" w:hanging="360"/>
      </w:pPr>
      <w:rPr>
        <w:rFonts w:ascii="Wingdings" w:hAnsi="Wingdings" w:cs="Wingdings" w:hint="default"/>
      </w:rPr>
    </w:lvl>
    <w:lvl w:ilvl="6" w:tplc="EE942CEA">
      <w:start w:val="1"/>
      <w:numFmt w:val="bullet"/>
      <w:lvlText w:val=""/>
      <w:lvlJc w:val="left"/>
      <w:pPr>
        <w:ind w:left="5522" w:hanging="360"/>
      </w:pPr>
      <w:rPr>
        <w:rFonts w:ascii="Symbol" w:hAnsi="Symbol" w:cs="Symbol" w:hint="default"/>
      </w:rPr>
    </w:lvl>
    <w:lvl w:ilvl="7" w:tplc="58AEA4DC">
      <w:start w:val="1"/>
      <w:numFmt w:val="bullet"/>
      <w:lvlText w:val="o"/>
      <w:lvlJc w:val="left"/>
      <w:pPr>
        <w:ind w:left="6242" w:hanging="360"/>
      </w:pPr>
      <w:rPr>
        <w:rFonts w:ascii="Courier New" w:hAnsi="Courier New" w:cs="Courier New" w:hint="default"/>
      </w:rPr>
    </w:lvl>
    <w:lvl w:ilvl="8" w:tplc="071AAA80">
      <w:start w:val="1"/>
      <w:numFmt w:val="bullet"/>
      <w:lvlText w:val=""/>
      <w:lvlJc w:val="left"/>
      <w:pPr>
        <w:ind w:left="6962" w:hanging="360"/>
      </w:pPr>
      <w:rPr>
        <w:rFonts w:ascii="Wingdings" w:hAnsi="Wingdings" w:cs="Wingdings" w:hint="default"/>
      </w:rPr>
    </w:lvl>
  </w:abstractNum>
  <w:abstractNum w:abstractNumId="65" w15:restartNumberingAfterBreak="0">
    <w:nsid w:val="57E65CF1"/>
    <w:multiLevelType w:val="hybridMultilevel"/>
    <w:tmpl w:val="853813D6"/>
    <w:lvl w:ilvl="0" w:tplc="B47A4EC2">
      <w:start w:val="1"/>
      <w:numFmt w:val="bullet"/>
      <w:pStyle w:val="afc"/>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6" w15:restartNumberingAfterBreak="0">
    <w:nsid w:val="58DF3BA8"/>
    <w:multiLevelType w:val="hybridMultilevel"/>
    <w:tmpl w:val="E3F0F3D6"/>
    <w:lvl w:ilvl="0" w:tplc="6D0C078E">
      <w:start w:val="1"/>
      <w:numFmt w:val="decimal"/>
      <w:pStyle w:val="1b"/>
      <w:lvlText w:val="Рис.%1."/>
      <w:lvlJc w:val="left"/>
      <w:pPr>
        <w:tabs>
          <w:tab w:val="num" w:pos="1080"/>
        </w:tabs>
        <w:ind w:left="360" w:hanging="360"/>
      </w:pPr>
      <w:rPr>
        <w:rFonts w:ascii="Times New Roman" w:hAnsi="Times New Roman" w:cs="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67" w15:restartNumberingAfterBreak="0">
    <w:nsid w:val="5BEC30EA"/>
    <w:multiLevelType w:val="multilevel"/>
    <w:tmpl w:val="AE06C6CA"/>
    <w:lvl w:ilvl="0">
      <w:start w:val="1"/>
      <w:numFmt w:val="decimal"/>
      <w:pStyle w:val="1c"/>
      <w:lvlText w:val="%1"/>
      <w:lvlJc w:val="left"/>
      <w:pPr>
        <w:ind w:left="502" w:hanging="360"/>
      </w:pPr>
    </w:lvl>
    <w:lvl w:ilvl="1">
      <w:start w:val="1"/>
      <w:numFmt w:val="decimal"/>
      <w:pStyle w:val="22"/>
      <w:lvlText w:val="%1.%2"/>
      <w:lvlJc w:val="left"/>
      <w:pPr>
        <w:ind w:left="1283" w:hanging="432"/>
      </w:pPr>
      <w:rPr>
        <w:color w:val="auto"/>
      </w:rPr>
    </w:lvl>
    <w:lvl w:ilvl="2">
      <w:start w:val="1"/>
      <w:numFmt w:val="decimal"/>
      <w:pStyle w:val="32"/>
      <w:lvlText w:val="%1.%2.%3"/>
      <w:lvlJc w:val="left"/>
      <w:pPr>
        <w:ind w:left="6227" w:hanging="698"/>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5C463C1F"/>
    <w:multiLevelType w:val="hybridMultilevel"/>
    <w:tmpl w:val="4100332C"/>
    <w:styleLink w:val="23"/>
    <w:lvl w:ilvl="0" w:tplc="D74CFFA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9" w15:restartNumberingAfterBreak="0">
    <w:nsid w:val="5C9A51F1"/>
    <w:multiLevelType w:val="hybridMultilevel"/>
    <w:tmpl w:val="ABB25F22"/>
    <w:lvl w:ilvl="0" w:tplc="FFFFFFFF">
      <w:start w:val="1"/>
      <w:numFmt w:val="bullet"/>
      <w:pStyle w:val="afd"/>
      <w:lvlText w:val=""/>
      <w:lvlJc w:val="left"/>
      <w:pPr>
        <w:tabs>
          <w:tab w:val="num" w:pos="1260"/>
        </w:tabs>
        <w:ind w:left="1260" w:hanging="360"/>
      </w:pPr>
      <w:rPr>
        <w:rFonts w:ascii="Symbol" w:hAnsi="Symbol" w:hint="default"/>
      </w:rPr>
    </w:lvl>
    <w:lvl w:ilvl="1" w:tplc="FFFFFFFF">
      <w:start w:val="1"/>
      <w:numFmt w:val="bullet"/>
      <w:lvlText w:val="o"/>
      <w:lvlJc w:val="left"/>
      <w:pPr>
        <w:tabs>
          <w:tab w:val="num" w:pos="2520"/>
        </w:tabs>
        <w:ind w:left="2520" w:hanging="360"/>
      </w:pPr>
      <w:rPr>
        <w:rFonts w:ascii="Courier New" w:hAnsi="Courier New" w:cs="Courier New" w:hint="default"/>
      </w:rPr>
    </w:lvl>
    <w:lvl w:ilvl="2" w:tplc="FFFFFFFF">
      <w:start w:val="1"/>
      <w:numFmt w:val="bullet"/>
      <w:lvlText w:val=""/>
      <w:lvlJc w:val="left"/>
      <w:pPr>
        <w:tabs>
          <w:tab w:val="num" w:pos="3240"/>
        </w:tabs>
        <w:ind w:left="3240" w:hanging="360"/>
      </w:pPr>
      <w:rPr>
        <w:rFonts w:ascii="Wingdings" w:hAnsi="Wingdings" w:hint="default"/>
      </w:rPr>
    </w:lvl>
    <w:lvl w:ilvl="3" w:tplc="FFFFFFFF">
      <w:start w:val="1"/>
      <w:numFmt w:val="bullet"/>
      <w:lvlText w:val=""/>
      <w:lvlJc w:val="left"/>
      <w:pPr>
        <w:tabs>
          <w:tab w:val="num" w:pos="3960"/>
        </w:tabs>
        <w:ind w:left="3960" w:hanging="360"/>
      </w:pPr>
      <w:rPr>
        <w:rFonts w:ascii="Symbol" w:hAnsi="Symbol" w:hint="default"/>
      </w:rPr>
    </w:lvl>
    <w:lvl w:ilvl="4" w:tplc="FFFFFFFF">
      <w:start w:val="1"/>
      <w:numFmt w:val="bullet"/>
      <w:lvlText w:val="o"/>
      <w:lvlJc w:val="left"/>
      <w:pPr>
        <w:tabs>
          <w:tab w:val="num" w:pos="4680"/>
        </w:tabs>
        <w:ind w:left="4680" w:hanging="360"/>
      </w:pPr>
      <w:rPr>
        <w:rFonts w:ascii="Courier New" w:hAnsi="Courier New" w:cs="Courier New" w:hint="default"/>
      </w:rPr>
    </w:lvl>
    <w:lvl w:ilvl="5" w:tplc="FFFFFFFF">
      <w:start w:val="1"/>
      <w:numFmt w:val="bullet"/>
      <w:lvlText w:val=""/>
      <w:lvlJc w:val="left"/>
      <w:pPr>
        <w:tabs>
          <w:tab w:val="num" w:pos="5400"/>
        </w:tabs>
        <w:ind w:left="5400" w:hanging="360"/>
      </w:pPr>
      <w:rPr>
        <w:rFonts w:ascii="Wingdings" w:hAnsi="Wingdings" w:hint="default"/>
      </w:rPr>
    </w:lvl>
    <w:lvl w:ilvl="6" w:tplc="FFFFFFFF">
      <w:start w:val="1"/>
      <w:numFmt w:val="bullet"/>
      <w:lvlText w:val=""/>
      <w:lvlJc w:val="left"/>
      <w:pPr>
        <w:tabs>
          <w:tab w:val="num" w:pos="6120"/>
        </w:tabs>
        <w:ind w:left="6120" w:hanging="360"/>
      </w:pPr>
      <w:rPr>
        <w:rFonts w:ascii="Symbol" w:hAnsi="Symbol" w:hint="default"/>
      </w:rPr>
    </w:lvl>
    <w:lvl w:ilvl="7" w:tplc="FFFFFFFF">
      <w:start w:val="1"/>
      <w:numFmt w:val="bullet"/>
      <w:lvlText w:val="o"/>
      <w:lvlJc w:val="left"/>
      <w:pPr>
        <w:tabs>
          <w:tab w:val="num" w:pos="6840"/>
        </w:tabs>
        <w:ind w:left="6840" w:hanging="360"/>
      </w:pPr>
      <w:rPr>
        <w:rFonts w:ascii="Courier New" w:hAnsi="Courier New" w:cs="Courier New" w:hint="default"/>
      </w:rPr>
    </w:lvl>
    <w:lvl w:ilvl="8" w:tplc="FFFFFFFF">
      <w:start w:val="1"/>
      <w:numFmt w:val="bullet"/>
      <w:lvlText w:val=""/>
      <w:lvlJc w:val="left"/>
      <w:pPr>
        <w:tabs>
          <w:tab w:val="num" w:pos="7560"/>
        </w:tabs>
        <w:ind w:left="7560" w:hanging="360"/>
      </w:pPr>
      <w:rPr>
        <w:rFonts w:ascii="Wingdings" w:hAnsi="Wingdings" w:hint="default"/>
      </w:rPr>
    </w:lvl>
  </w:abstractNum>
  <w:abstractNum w:abstractNumId="70" w15:restartNumberingAfterBreak="0">
    <w:nsid w:val="5EA94484"/>
    <w:multiLevelType w:val="singleLevel"/>
    <w:tmpl w:val="3D207538"/>
    <w:lvl w:ilvl="0">
      <w:start w:val="1"/>
      <w:numFmt w:val="bullet"/>
      <w:pStyle w:val="afe"/>
      <w:lvlText w:val="-"/>
      <w:lvlJc w:val="left"/>
      <w:pPr>
        <w:tabs>
          <w:tab w:val="num" w:pos="1077"/>
        </w:tabs>
        <w:ind w:left="1077" w:hanging="368"/>
      </w:pPr>
      <w:rPr>
        <w:rFonts w:ascii="Times New Roman" w:hAnsi="Times New Roman" w:cs="Times New Roman" w:hint="default"/>
        <w:b/>
        <w:i w:val="0"/>
        <w:sz w:val="24"/>
      </w:rPr>
    </w:lvl>
  </w:abstractNum>
  <w:abstractNum w:abstractNumId="71" w15:restartNumberingAfterBreak="0">
    <w:nsid w:val="61E42F88"/>
    <w:multiLevelType w:val="hybridMultilevel"/>
    <w:tmpl w:val="65FCFC9E"/>
    <w:lvl w:ilvl="0" w:tplc="90C44D6A">
      <w:start w:val="1"/>
      <w:numFmt w:val="decimal"/>
      <w:pStyle w:val="aff"/>
      <w:lvlText w:val="Таблица %1."/>
      <w:lvlJc w:val="right"/>
      <w:pPr>
        <w:ind w:left="1854" w:hanging="360"/>
      </w:pPr>
      <w:rPr>
        <w:i w:val="0"/>
        <w:sz w:val="26"/>
        <w:szCs w:val="26"/>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cs="Times New Roman" w:hint="default"/>
      </w:rPr>
    </w:lvl>
    <w:lvl w:ilvl="1" w:tplc="FFFFFFFF">
      <w:start w:val="1"/>
      <w:numFmt w:val="bullet"/>
      <w:lvlText w:val="o"/>
      <w:lvlJc w:val="left"/>
      <w:pPr>
        <w:ind w:left="1440" w:hanging="360"/>
      </w:pPr>
      <w:rPr>
        <w:rFonts w:ascii="Courier New" w:hAnsi="Courier New" w:cs="Times New Roman"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Times New Roman"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Times New Roman" w:hint="default"/>
      </w:rPr>
    </w:lvl>
    <w:lvl w:ilvl="8" w:tplc="FFFFFFFF">
      <w:start w:val="1"/>
      <w:numFmt w:val="bullet"/>
      <w:lvlText w:val=""/>
      <w:lvlJc w:val="left"/>
      <w:pPr>
        <w:ind w:left="6480" w:hanging="360"/>
      </w:pPr>
      <w:rPr>
        <w:rFonts w:ascii="Wingdings" w:hAnsi="Wingdings" w:hint="default"/>
      </w:rPr>
    </w:lvl>
  </w:abstractNum>
  <w:abstractNum w:abstractNumId="74" w15:restartNumberingAfterBreak="0">
    <w:nsid w:val="67520B0B"/>
    <w:multiLevelType w:val="multilevel"/>
    <w:tmpl w:val="1220D61C"/>
    <w:lvl w:ilvl="0">
      <w:start w:val="1"/>
      <w:numFmt w:val="decimal"/>
      <w:pStyle w:val="1d"/>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5" w15:restartNumberingAfterBreak="0">
    <w:nsid w:val="676D1D94"/>
    <w:multiLevelType w:val="hybridMultilevel"/>
    <w:tmpl w:val="B57AA1C8"/>
    <w:styleLink w:val="1111111511"/>
    <w:lvl w:ilvl="0" w:tplc="1DE2DB72">
      <w:start w:val="1"/>
      <w:numFmt w:val="decimal"/>
      <w:lvlText w:val="%1."/>
      <w:lvlJc w:val="left"/>
      <w:pPr>
        <w:ind w:left="720" w:hanging="360"/>
      </w:pPr>
    </w:lvl>
    <w:lvl w:ilvl="1" w:tplc="5330BFE8">
      <w:start w:val="1"/>
      <w:numFmt w:val="lowerLetter"/>
      <w:lvlText w:val="%2."/>
      <w:lvlJc w:val="left"/>
      <w:pPr>
        <w:ind w:left="1440" w:hanging="360"/>
      </w:pPr>
    </w:lvl>
    <w:lvl w:ilvl="2" w:tplc="B5E0FFF8">
      <w:start w:val="1"/>
      <w:numFmt w:val="lowerRoman"/>
      <w:lvlText w:val="%3."/>
      <w:lvlJc w:val="right"/>
      <w:pPr>
        <w:ind w:left="2160" w:hanging="180"/>
      </w:pPr>
    </w:lvl>
    <w:lvl w:ilvl="3" w:tplc="85AC8D34">
      <w:start w:val="1"/>
      <w:numFmt w:val="decimal"/>
      <w:lvlText w:val="%4."/>
      <w:lvlJc w:val="left"/>
      <w:pPr>
        <w:ind w:left="2880" w:hanging="360"/>
      </w:pPr>
    </w:lvl>
    <w:lvl w:ilvl="4" w:tplc="96BC19AE">
      <w:start w:val="1"/>
      <w:numFmt w:val="lowerLetter"/>
      <w:lvlText w:val="%5."/>
      <w:lvlJc w:val="left"/>
      <w:pPr>
        <w:ind w:left="3600" w:hanging="360"/>
      </w:pPr>
    </w:lvl>
    <w:lvl w:ilvl="5" w:tplc="90DA8F84">
      <w:start w:val="1"/>
      <w:numFmt w:val="lowerRoman"/>
      <w:lvlText w:val="%6."/>
      <w:lvlJc w:val="right"/>
      <w:pPr>
        <w:ind w:left="4320" w:hanging="180"/>
      </w:pPr>
    </w:lvl>
    <w:lvl w:ilvl="6" w:tplc="5CCEDBDE">
      <w:start w:val="1"/>
      <w:numFmt w:val="decimal"/>
      <w:lvlText w:val="%7."/>
      <w:lvlJc w:val="left"/>
      <w:pPr>
        <w:ind w:left="5040" w:hanging="360"/>
      </w:pPr>
    </w:lvl>
    <w:lvl w:ilvl="7" w:tplc="912491A4">
      <w:start w:val="1"/>
      <w:numFmt w:val="lowerLetter"/>
      <w:lvlText w:val="%8."/>
      <w:lvlJc w:val="left"/>
      <w:pPr>
        <w:ind w:left="5760" w:hanging="360"/>
      </w:pPr>
    </w:lvl>
    <w:lvl w:ilvl="8" w:tplc="DD328542">
      <w:start w:val="1"/>
      <w:numFmt w:val="lowerRoman"/>
      <w:lvlText w:val="%9."/>
      <w:lvlJc w:val="right"/>
      <w:pPr>
        <w:ind w:left="6480" w:hanging="180"/>
      </w:pPr>
    </w:lvl>
  </w:abstractNum>
  <w:abstractNum w:abstractNumId="76" w15:restartNumberingAfterBreak="0">
    <w:nsid w:val="699B3254"/>
    <w:multiLevelType w:val="multilevel"/>
    <w:tmpl w:val="6FC2EB60"/>
    <w:styleLink w:val="2420"/>
    <w:lvl w:ilvl="0">
      <w:start w:val="1"/>
      <w:numFmt w:val="decimal"/>
      <w:lvlText w:val="%1."/>
      <w:lvlJc w:val="left"/>
      <w:pPr>
        <w:ind w:left="1211" w:hanging="360"/>
      </w:pPr>
      <w:rPr>
        <w:b/>
        <w:i w:val="0"/>
        <w:sz w:val="24"/>
        <w:szCs w:val="24"/>
      </w:rPr>
    </w:lvl>
    <w:lvl w:ilvl="1">
      <w:start w:val="1"/>
      <w:numFmt w:val="decimal"/>
      <w:lvlText w:val="%1.%2."/>
      <w:lvlJc w:val="left"/>
      <w:pPr>
        <w:tabs>
          <w:tab w:val="num" w:pos="1560"/>
        </w:tabs>
        <w:ind w:left="1560" w:hanging="851"/>
      </w:pPr>
    </w:lvl>
    <w:lvl w:ilvl="2">
      <w:start w:val="1"/>
      <w:numFmt w:val="decimal"/>
      <w:lvlText w:val="%1.%2.%3."/>
      <w:lvlJc w:val="left"/>
      <w:pPr>
        <w:tabs>
          <w:tab w:val="num" w:pos="2105"/>
        </w:tabs>
        <w:ind w:left="2105" w:hanging="1134"/>
      </w:pPr>
    </w:lvl>
    <w:lvl w:ilvl="3">
      <w:start w:val="1"/>
      <w:numFmt w:val="decimal"/>
      <w:lvlText w:val="%1.%2.%3.%4."/>
      <w:lvlJc w:val="left"/>
      <w:pPr>
        <w:tabs>
          <w:tab w:val="num" w:pos="2029"/>
        </w:tabs>
        <w:ind w:left="2029" w:hanging="1418"/>
      </w:pPr>
    </w:lvl>
    <w:lvl w:ilvl="4">
      <w:start w:val="1"/>
      <w:numFmt w:val="decimal"/>
      <w:lvlText w:val="%1.%2.%3.%4.%5"/>
      <w:lvlJc w:val="left"/>
      <w:pPr>
        <w:tabs>
          <w:tab w:val="num" w:pos="3970"/>
        </w:tabs>
        <w:ind w:left="3970" w:hanging="1418"/>
      </w:pPr>
    </w:lvl>
    <w:lvl w:ilvl="5">
      <w:start w:val="1"/>
      <w:numFmt w:val="decimal"/>
      <w:lvlText w:val="%1.%2.%3.%4.%5.%6"/>
      <w:lvlJc w:val="left"/>
      <w:pPr>
        <w:tabs>
          <w:tab w:val="num" w:pos="3135"/>
        </w:tabs>
        <w:ind w:left="3135" w:hanging="1152"/>
      </w:pPr>
    </w:lvl>
    <w:lvl w:ilvl="6">
      <w:start w:val="1"/>
      <w:numFmt w:val="decimal"/>
      <w:lvlText w:val="%1.%2.%3.%4.%5.%6.%7"/>
      <w:lvlJc w:val="left"/>
      <w:pPr>
        <w:tabs>
          <w:tab w:val="num" w:pos="3279"/>
        </w:tabs>
        <w:ind w:left="3279" w:hanging="1296"/>
      </w:pPr>
    </w:lvl>
    <w:lvl w:ilvl="7">
      <w:start w:val="1"/>
      <w:numFmt w:val="decimal"/>
      <w:lvlText w:val="%1.%2.%3.%4.%5.%6.%7.%8"/>
      <w:lvlJc w:val="left"/>
      <w:pPr>
        <w:tabs>
          <w:tab w:val="num" w:pos="3423"/>
        </w:tabs>
        <w:ind w:left="3423" w:hanging="1440"/>
      </w:pPr>
    </w:lvl>
    <w:lvl w:ilvl="8">
      <w:start w:val="1"/>
      <w:numFmt w:val="decimal"/>
      <w:lvlText w:val="%1.%2.%3.%4.%5.%6.%7.%8.%9"/>
      <w:lvlJc w:val="left"/>
      <w:pPr>
        <w:tabs>
          <w:tab w:val="num" w:pos="3567"/>
        </w:tabs>
        <w:ind w:left="3567" w:hanging="1584"/>
      </w:pPr>
    </w:lvl>
  </w:abstractNum>
  <w:abstractNum w:abstractNumId="77" w15:restartNumberingAfterBreak="0">
    <w:nsid w:val="69C90727"/>
    <w:multiLevelType w:val="multilevel"/>
    <w:tmpl w:val="F2309E50"/>
    <w:lvl w:ilvl="0">
      <w:start w:val="1"/>
      <w:numFmt w:val="bullet"/>
      <w:pStyle w:val="1e"/>
      <w:suff w:val="space"/>
      <w:lvlText w:val=""/>
      <w:lvlJc w:val="left"/>
      <w:pPr>
        <w:ind w:left="426" w:firstLine="0"/>
      </w:pPr>
      <w:rPr>
        <w:rFonts w:ascii="Wingdings" w:hAnsi="Wingdings" w:hint="default"/>
      </w:rPr>
    </w:lvl>
    <w:lvl w:ilvl="1">
      <w:start w:val="1"/>
      <w:numFmt w:val="bullet"/>
      <w:pStyle w:val="24"/>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78" w15:restartNumberingAfterBreak="0">
    <w:nsid w:val="6A31238C"/>
    <w:multiLevelType w:val="hybridMultilevel"/>
    <w:tmpl w:val="C10C7094"/>
    <w:lvl w:ilvl="0" w:tplc="FF284DE6">
      <w:start w:val="1"/>
      <w:numFmt w:val="bullet"/>
      <w:pStyle w:val="aff0"/>
      <w:lvlText w:val=""/>
      <w:lvlJc w:val="left"/>
      <w:pPr>
        <w:tabs>
          <w:tab w:val="num" w:pos="1022"/>
        </w:tabs>
        <w:ind w:left="1022" w:hanging="454"/>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1260"/>
        </w:tabs>
        <w:ind w:left="12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80" w15:restartNumberingAfterBreak="0">
    <w:nsid w:val="6FD350E5"/>
    <w:multiLevelType w:val="hybridMultilevel"/>
    <w:tmpl w:val="3D487BE6"/>
    <w:styleLink w:val="111111"/>
    <w:lvl w:ilvl="0" w:tplc="A762E82E">
      <w:numFmt w:val="bullet"/>
      <w:pStyle w:val="aff1"/>
      <w:lvlText w:val="-"/>
      <w:lvlJc w:val="left"/>
      <w:pPr>
        <w:tabs>
          <w:tab w:val="num" w:pos="720"/>
        </w:tabs>
        <w:ind w:left="720" w:hanging="360"/>
      </w:pPr>
      <w:rPr>
        <w:rFonts w:ascii="Times New Roman" w:eastAsia="Times New Roman" w:hAnsi="Times New Roman" w:cs="Times New Roman" w:hint="default"/>
      </w:rPr>
    </w:lvl>
    <w:lvl w:ilvl="1" w:tplc="F29CD00E">
      <w:start w:val="1"/>
      <w:numFmt w:val="bullet"/>
      <w:lvlText w:val="o"/>
      <w:lvlJc w:val="left"/>
      <w:pPr>
        <w:tabs>
          <w:tab w:val="num" w:pos="1440"/>
        </w:tabs>
        <w:ind w:left="1440" w:hanging="360"/>
      </w:pPr>
      <w:rPr>
        <w:rFonts w:ascii="Courier New" w:hAnsi="Courier New" w:cs="Times New Roman" w:hint="default"/>
      </w:rPr>
    </w:lvl>
    <w:lvl w:ilvl="2" w:tplc="24FC521E">
      <w:start w:val="1"/>
      <w:numFmt w:val="bullet"/>
      <w:lvlText w:val=""/>
      <w:lvlJc w:val="left"/>
      <w:pPr>
        <w:tabs>
          <w:tab w:val="num" w:pos="2160"/>
        </w:tabs>
        <w:ind w:left="2160" w:hanging="360"/>
      </w:pPr>
      <w:rPr>
        <w:rFonts w:ascii="Wingdings" w:hAnsi="Wingdings" w:hint="default"/>
      </w:rPr>
    </w:lvl>
    <w:lvl w:ilvl="3" w:tplc="BADE5ADA">
      <w:start w:val="1"/>
      <w:numFmt w:val="bullet"/>
      <w:lvlText w:val=""/>
      <w:lvlJc w:val="left"/>
      <w:pPr>
        <w:tabs>
          <w:tab w:val="num" w:pos="2880"/>
        </w:tabs>
        <w:ind w:left="2880" w:hanging="360"/>
      </w:pPr>
      <w:rPr>
        <w:rFonts w:ascii="Symbol" w:hAnsi="Symbol" w:hint="default"/>
      </w:rPr>
    </w:lvl>
    <w:lvl w:ilvl="4" w:tplc="E4227A3A">
      <w:start w:val="1"/>
      <w:numFmt w:val="bullet"/>
      <w:lvlText w:val="o"/>
      <w:lvlJc w:val="left"/>
      <w:pPr>
        <w:tabs>
          <w:tab w:val="num" w:pos="3600"/>
        </w:tabs>
        <w:ind w:left="3600" w:hanging="360"/>
      </w:pPr>
      <w:rPr>
        <w:rFonts w:ascii="Courier New" w:hAnsi="Courier New" w:cs="Times New Roman" w:hint="default"/>
      </w:rPr>
    </w:lvl>
    <w:lvl w:ilvl="5" w:tplc="87043506">
      <w:start w:val="1"/>
      <w:numFmt w:val="bullet"/>
      <w:lvlText w:val=""/>
      <w:lvlJc w:val="left"/>
      <w:pPr>
        <w:tabs>
          <w:tab w:val="num" w:pos="4320"/>
        </w:tabs>
        <w:ind w:left="4320" w:hanging="360"/>
      </w:pPr>
      <w:rPr>
        <w:rFonts w:ascii="Wingdings" w:hAnsi="Wingdings" w:hint="default"/>
      </w:rPr>
    </w:lvl>
    <w:lvl w:ilvl="6" w:tplc="979CB6CE">
      <w:start w:val="1"/>
      <w:numFmt w:val="bullet"/>
      <w:lvlText w:val=""/>
      <w:lvlJc w:val="left"/>
      <w:pPr>
        <w:tabs>
          <w:tab w:val="num" w:pos="5040"/>
        </w:tabs>
        <w:ind w:left="5040" w:hanging="360"/>
      </w:pPr>
      <w:rPr>
        <w:rFonts w:ascii="Symbol" w:hAnsi="Symbol" w:hint="default"/>
      </w:rPr>
    </w:lvl>
    <w:lvl w:ilvl="7" w:tplc="A838120E">
      <w:start w:val="1"/>
      <w:numFmt w:val="bullet"/>
      <w:lvlText w:val="o"/>
      <w:lvlJc w:val="left"/>
      <w:pPr>
        <w:tabs>
          <w:tab w:val="num" w:pos="5760"/>
        </w:tabs>
        <w:ind w:left="5760" w:hanging="360"/>
      </w:pPr>
      <w:rPr>
        <w:rFonts w:ascii="Courier New" w:hAnsi="Courier New" w:cs="Times New Roman" w:hint="default"/>
      </w:rPr>
    </w:lvl>
    <w:lvl w:ilvl="8" w:tplc="22DEFBF8">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start w:val="1"/>
      <w:numFmt w:val="bullet"/>
      <w:lvlText w:val=""/>
      <w:lvlJc w:val="left"/>
      <w:pPr>
        <w:ind w:left="3372" w:hanging="360"/>
      </w:pPr>
      <w:rPr>
        <w:rFonts w:ascii="Symbol" w:hAnsi="Symbol" w:hint="default"/>
      </w:rPr>
    </w:lvl>
    <w:lvl w:ilvl="4" w:tplc="04190003">
      <w:start w:val="1"/>
      <w:numFmt w:val="bullet"/>
      <w:lvlText w:val="o"/>
      <w:lvlJc w:val="left"/>
      <w:pPr>
        <w:ind w:left="4092" w:hanging="360"/>
      </w:pPr>
      <w:rPr>
        <w:rFonts w:ascii="Courier New" w:hAnsi="Courier New" w:cs="Courier New" w:hint="default"/>
      </w:rPr>
    </w:lvl>
    <w:lvl w:ilvl="5" w:tplc="04190005">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start w:val="1"/>
      <w:numFmt w:val="bullet"/>
      <w:lvlText w:val="o"/>
      <w:lvlJc w:val="left"/>
      <w:pPr>
        <w:ind w:left="6252" w:hanging="360"/>
      </w:pPr>
      <w:rPr>
        <w:rFonts w:ascii="Courier New" w:hAnsi="Courier New" w:cs="Courier New" w:hint="default"/>
      </w:rPr>
    </w:lvl>
    <w:lvl w:ilvl="8" w:tplc="04190005">
      <w:start w:val="1"/>
      <w:numFmt w:val="bullet"/>
      <w:lvlText w:val=""/>
      <w:lvlJc w:val="left"/>
      <w:pPr>
        <w:ind w:left="6972" w:hanging="360"/>
      </w:pPr>
      <w:rPr>
        <w:rFonts w:ascii="Wingdings" w:hAnsi="Wingdings" w:hint="default"/>
      </w:rPr>
    </w:lvl>
  </w:abstractNum>
  <w:abstractNum w:abstractNumId="82" w15:restartNumberingAfterBreak="0">
    <w:nsid w:val="73E90C0B"/>
    <w:multiLevelType w:val="hybridMultilevel"/>
    <w:tmpl w:val="EF4600C8"/>
    <w:styleLink w:val="311"/>
    <w:lvl w:ilvl="0" w:tplc="675EEDB6">
      <w:start w:val="1"/>
      <w:numFmt w:val="decimal"/>
      <w:lvlText w:val="%1."/>
      <w:lvlJc w:val="left"/>
      <w:pPr>
        <w:ind w:left="1698" w:hanging="99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83" w15:restartNumberingAfterBreak="0">
    <w:nsid w:val="76865674"/>
    <w:multiLevelType w:val="hybridMultilevel"/>
    <w:tmpl w:val="C6C405BA"/>
    <w:lvl w:ilvl="0" w:tplc="1ADE0142">
      <w:start w:val="1"/>
      <w:numFmt w:val="decimal"/>
      <w:pStyle w:val="Bullet1"/>
      <w:lvlText w:val="%1."/>
      <w:lvlJc w:val="left"/>
      <w:pPr>
        <w:tabs>
          <w:tab w:val="num" w:pos="720"/>
        </w:tabs>
        <w:ind w:left="720" w:hanging="360"/>
      </w:p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6945C9E"/>
    <w:multiLevelType w:val="multilevel"/>
    <w:tmpl w:val="0AD02B46"/>
    <w:lvl w:ilvl="0">
      <w:start w:val="1"/>
      <w:numFmt w:val="decimal"/>
      <w:lvlText w:val="%1."/>
      <w:lvlJc w:val="left"/>
      <w:pPr>
        <w:tabs>
          <w:tab w:val="num" w:pos="502"/>
        </w:tabs>
        <w:ind w:left="502" w:hanging="360"/>
      </w:pPr>
      <w:rPr>
        <w:sz w:val="28"/>
        <w:szCs w:val="28"/>
      </w:rPr>
    </w:lvl>
    <w:lvl w:ilvl="1">
      <w:start w:val="1"/>
      <w:numFmt w:val="decimal"/>
      <w:pStyle w:val="25"/>
      <w:lvlText w:val="1.%2"/>
      <w:lvlJc w:val="left"/>
      <w:pPr>
        <w:tabs>
          <w:tab w:val="num" w:pos="716"/>
        </w:tabs>
        <w:ind w:left="716" w:hanging="432"/>
      </w:pPr>
    </w:lvl>
    <w:lvl w:ilvl="2">
      <w:start w:val="1"/>
      <w:numFmt w:val="decimal"/>
      <w:pStyle w:val="1f"/>
      <w:lvlText w:val="%1.%2.%3."/>
      <w:lvlJc w:val="left"/>
      <w:pPr>
        <w:tabs>
          <w:tab w:val="num" w:pos="1440"/>
        </w:tabs>
        <w:ind w:left="1224" w:hanging="504"/>
      </w:pPr>
    </w:lvl>
    <w:lvl w:ilvl="3">
      <w:start w:val="1"/>
      <w:numFmt w:val="decimal"/>
      <w:pStyle w:val="33"/>
      <w:lvlText w:val="%1.%2.%3.%4."/>
      <w:lvlJc w:val="left"/>
      <w:pPr>
        <w:tabs>
          <w:tab w:val="num" w:pos="2160"/>
        </w:tabs>
        <w:ind w:left="1728" w:hanging="648"/>
      </w:pPr>
    </w:lvl>
    <w:lvl w:ilvl="4">
      <w:start w:val="1"/>
      <w:numFmt w:val="decimal"/>
      <w:pStyle w:val="44"/>
      <w:lvlText w:val="%1.%2.%3.%4.%5."/>
      <w:lvlJc w:val="left"/>
      <w:pPr>
        <w:tabs>
          <w:tab w:val="num" w:pos="1790"/>
        </w:tabs>
        <w:ind w:left="150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85" w15:restartNumberingAfterBreak="0">
    <w:nsid w:val="795618A8"/>
    <w:multiLevelType w:val="singleLevel"/>
    <w:tmpl w:val="795618A8"/>
    <w:lvl w:ilvl="0">
      <w:start w:val="1"/>
      <w:numFmt w:val="decimal"/>
      <w:pStyle w:val="50"/>
      <w:lvlText w:val="%1."/>
      <w:lvlJc w:val="left"/>
      <w:pPr>
        <w:tabs>
          <w:tab w:val="left" w:pos="1492"/>
        </w:tabs>
        <w:ind w:left="1492" w:hanging="360"/>
      </w:pPr>
    </w:lvl>
  </w:abstractNum>
  <w:abstractNum w:abstractNumId="86" w15:restartNumberingAfterBreak="0">
    <w:nsid w:val="7D266AB0"/>
    <w:multiLevelType w:val="singleLevel"/>
    <w:tmpl w:val="9B28F0A2"/>
    <w:lvl w:ilvl="0">
      <w:start w:val="1"/>
      <w:numFmt w:val="bullet"/>
      <w:pStyle w:val="34"/>
      <w:lvlText w:val="–"/>
      <w:lvlJc w:val="left"/>
      <w:pPr>
        <w:tabs>
          <w:tab w:val="num" w:pos="360"/>
        </w:tabs>
        <w:ind w:left="360" w:hanging="360"/>
      </w:pPr>
      <w:rPr>
        <w:rFonts w:ascii="Times New Roman" w:hAnsi="Times New Roman" w:cs="Times New Roman" w:hint="default"/>
        <w:caps w:val="0"/>
        <w:strike w:val="0"/>
        <w:dstrike w:val="0"/>
        <w:vanish w:val="0"/>
        <w:webHidden w:val="0"/>
        <w:color w:val="00000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87" w15:restartNumberingAfterBreak="0">
    <w:nsid w:val="7D795D02"/>
    <w:multiLevelType w:val="hybridMultilevel"/>
    <w:tmpl w:val="9E9427F2"/>
    <w:lvl w:ilvl="0" w:tplc="CCE03950">
      <w:start w:val="1"/>
      <w:numFmt w:val="russianLower"/>
      <w:pStyle w:val="aff2"/>
      <w:lvlText w:val="%1)"/>
      <w:lvlJc w:val="left"/>
      <w:pPr>
        <w:ind w:left="1287" w:hanging="360"/>
      </w:pPr>
    </w:lvl>
    <w:lvl w:ilvl="1" w:tplc="04190003">
      <w:start w:val="1"/>
      <w:numFmt w:val="lowerLetter"/>
      <w:lvlText w:val="%2."/>
      <w:lvlJc w:val="left"/>
      <w:pPr>
        <w:ind w:left="2007" w:hanging="360"/>
      </w:pPr>
    </w:lvl>
    <w:lvl w:ilvl="2" w:tplc="04190005">
      <w:start w:val="1"/>
      <w:numFmt w:val="lowerRoman"/>
      <w:lvlText w:val="%3."/>
      <w:lvlJc w:val="right"/>
      <w:pPr>
        <w:ind w:left="2727" w:hanging="180"/>
      </w:pPr>
    </w:lvl>
    <w:lvl w:ilvl="3" w:tplc="04190001">
      <w:start w:val="1"/>
      <w:numFmt w:val="decimal"/>
      <w:lvlText w:val="%4."/>
      <w:lvlJc w:val="left"/>
      <w:pPr>
        <w:ind w:left="3447" w:hanging="360"/>
      </w:pPr>
    </w:lvl>
    <w:lvl w:ilvl="4" w:tplc="04190003">
      <w:start w:val="1"/>
      <w:numFmt w:val="lowerLetter"/>
      <w:lvlText w:val="%5."/>
      <w:lvlJc w:val="left"/>
      <w:pPr>
        <w:ind w:left="4167" w:hanging="360"/>
      </w:pPr>
    </w:lvl>
    <w:lvl w:ilvl="5" w:tplc="04190005">
      <w:start w:val="1"/>
      <w:numFmt w:val="lowerRoman"/>
      <w:lvlText w:val="%6."/>
      <w:lvlJc w:val="right"/>
      <w:pPr>
        <w:ind w:left="4887" w:hanging="180"/>
      </w:pPr>
    </w:lvl>
    <w:lvl w:ilvl="6" w:tplc="04190001">
      <w:start w:val="1"/>
      <w:numFmt w:val="decimal"/>
      <w:lvlText w:val="%7."/>
      <w:lvlJc w:val="left"/>
      <w:pPr>
        <w:ind w:left="5607" w:hanging="360"/>
      </w:pPr>
    </w:lvl>
    <w:lvl w:ilvl="7" w:tplc="04190003">
      <w:start w:val="1"/>
      <w:numFmt w:val="lowerLetter"/>
      <w:lvlText w:val="%8."/>
      <w:lvlJc w:val="left"/>
      <w:pPr>
        <w:ind w:left="6327" w:hanging="360"/>
      </w:pPr>
    </w:lvl>
    <w:lvl w:ilvl="8" w:tplc="04190005">
      <w:start w:val="1"/>
      <w:numFmt w:val="lowerRoman"/>
      <w:lvlText w:val="%9."/>
      <w:lvlJc w:val="right"/>
      <w:pPr>
        <w:ind w:left="7047" w:hanging="180"/>
      </w:pPr>
    </w:lvl>
  </w:abstractNum>
  <w:abstractNum w:abstractNumId="88" w15:restartNumberingAfterBreak="0">
    <w:nsid w:val="7D7E30CD"/>
    <w:multiLevelType w:val="hybridMultilevel"/>
    <w:tmpl w:val="CA88738E"/>
    <w:styleLink w:val="Maximyz10"/>
    <w:lvl w:ilvl="0" w:tplc="5942CF52">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7F3B5C27"/>
    <w:multiLevelType w:val="multilevel"/>
    <w:tmpl w:val="1DE8D7F6"/>
    <w:styleLink w:val="1f0"/>
    <w:lvl w:ilvl="0">
      <w:start w:val="1"/>
      <w:numFmt w:val="decimal"/>
      <w:lvlText w:val="%1"/>
      <w:lvlJc w:val="left"/>
      <w:pPr>
        <w:ind w:left="360" w:hanging="360"/>
      </w:pPr>
      <w:rPr>
        <w:rFonts w:ascii="Times New Roman" w:hAnsi="Times New Roman" w:cs="Times New Roman" w:hint="default"/>
        <w:b/>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1"/>
    <w:lvlOverride w:ilvl="0">
      <w:startOverride w:val="1"/>
    </w:lvlOverride>
  </w:num>
  <w:num w:numId="5">
    <w:abstractNumId w:val="0"/>
    <w:lvlOverride w:ilvl="0">
      <w:startOverride w:val="1"/>
    </w:lvlOverride>
  </w:num>
  <w:num w:numId="6">
    <w:abstractNumId w:val="34"/>
    <w:lvlOverride w:ilvl="0">
      <w:startOverride w:val="1"/>
      <w:lvl w:ilvl="0">
        <w:start w:val="1"/>
        <w:numFmt w:val="decimal"/>
        <w:pStyle w:val="Maximyz1"/>
        <w:lvlText w:val=""/>
        <w:lvlJc w:val="left"/>
      </w:lvl>
    </w:lvlOverride>
    <w:lvlOverride w:ilvl="1">
      <w:startOverride w:val="1"/>
      <w:lvl w:ilvl="1">
        <w:start w:val="1"/>
        <w:numFmt w:val="decimal"/>
        <w:pStyle w:val="Maximyz21"/>
        <w:lvlText w:val="%1.%2"/>
        <w:lvlJc w:val="left"/>
        <w:pPr>
          <w:ind w:left="1275" w:hanging="567"/>
        </w:pPr>
      </w:lvl>
    </w:lvlOverride>
  </w:num>
  <w:num w:numId="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6"/>
  </w:num>
  <w:num w:numId="10">
    <w:abstractNumId w:val="38"/>
  </w:num>
  <w:num w:numId="1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5"/>
  </w:num>
  <w:num w:numId="14">
    <w:abstractNumId w:val="33"/>
  </w:num>
  <w:num w:numId="15">
    <w:abstractNumId w:val="54"/>
  </w:num>
  <w:num w:numId="16">
    <w:abstractNumId w:val="65"/>
  </w:num>
  <w:num w:numId="17">
    <w:abstractNumId w:val="32"/>
  </w:num>
  <w:num w:numId="18">
    <w:abstractNumId w:val="69"/>
  </w:num>
  <w:num w:numId="19">
    <w:abstractNumId w:val="70"/>
  </w:num>
  <w:num w:numId="20">
    <w:abstractNumId w:val="83"/>
    <w:lvlOverride w:ilvl="0">
      <w:startOverride w:val="1"/>
    </w:lvlOverride>
    <w:lvlOverride w:ilvl="1"/>
    <w:lvlOverride w:ilvl="2"/>
    <w:lvlOverride w:ilvl="3"/>
    <w:lvlOverride w:ilvl="4"/>
    <w:lvlOverride w:ilvl="5"/>
    <w:lvlOverride w:ilvl="6"/>
    <w:lvlOverride w:ilvl="7"/>
    <w:lvlOverride w:ilvl="8"/>
  </w:num>
  <w:num w:numId="21">
    <w:abstractNumId w:val="63"/>
    <w:lvlOverride w:ilvl="0">
      <w:startOverride w:val="1"/>
    </w:lvlOverride>
    <w:lvlOverride w:ilvl="1"/>
    <w:lvlOverride w:ilvl="2"/>
    <w:lvlOverride w:ilvl="3"/>
    <w:lvlOverride w:ilvl="4"/>
    <w:lvlOverride w:ilvl="5"/>
    <w:lvlOverride w:ilvl="6"/>
    <w:lvlOverride w:ilvl="7"/>
    <w:lvlOverride w:ilvl="8"/>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lvlOverride w:ilvl="0">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8"/>
  </w:num>
  <w:num w:numId="31">
    <w:abstractNumId w:val="81"/>
  </w:num>
  <w:num w:numId="32">
    <w:abstractNumId w:val="43"/>
  </w:num>
  <w:num w:numId="33">
    <w:abstractNumId w:val="17"/>
  </w:num>
  <w:num w:numId="34">
    <w:abstractNumId w:val="31"/>
  </w:num>
  <w:num w:numId="35">
    <w:abstractNumId w:val="80"/>
  </w:num>
  <w:num w:numId="36">
    <w:abstractNumId w:val="42"/>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0"/>
  </w:num>
  <w:num w:numId="40">
    <w:abstractNumId w:val="57"/>
  </w:num>
  <w:num w:numId="4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8"/>
  </w:num>
  <w:num w:numId="51">
    <w:abstractNumId w:val="73"/>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1"/>
  </w:num>
  <w:num w:numId="59">
    <w:abstractNumId w:val="1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0"/>
  </w:num>
  <w:num w:numId="62">
    <w:abstractNumId w:val="77"/>
  </w:num>
  <w:num w:numId="63">
    <w:abstractNumId w:val="58"/>
    <w:lvlOverride w:ilvl="0">
      <w:startOverride w:val="1"/>
    </w:lvlOverride>
    <w:lvlOverride w:ilvl="1"/>
    <w:lvlOverride w:ilvl="2"/>
    <w:lvlOverride w:ilvl="3"/>
    <w:lvlOverride w:ilvl="4"/>
    <w:lvlOverride w:ilvl="5"/>
    <w:lvlOverride w:ilvl="6"/>
    <w:lvlOverride w:ilvl="7"/>
    <w:lvlOverride w:ilvl="8"/>
  </w:num>
  <w:num w:numId="64">
    <w:abstractNumId w:val="6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8"/>
  </w:num>
  <w:num w:numId="66">
    <w:abstractNumId w:val="28"/>
  </w:num>
  <w:num w:numId="67">
    <w:abstractNumId w:val="21"/>
  </w:num>
  <w:num w:numId="68">
    <w:abstractNumId w:val="22"/>
  </w:num>
  <w:num w:numId="69">
    <w:abstractNumId w:val="23"/>
  </w:num>
  <w:num w:numId="70">
    <w:abstractNumId w:val="25"/>
  </w:num>
  <w:num w:numId="71">
    <w:abstractNumId w:val="36"/>
  </w:num>
  <w:num w:numId="72">
    <w:abstractNumId w:val="39"/>
  </w:num>
  <w:num w:numId="73">
    <w:abstractNumId w:val="49"/>
  </w:num>
  <w:num w:numId="74">
    <w:abstractNumId w:val="52"/>
  </w:num>
  <w:num w:numId="75">
    <w:abstractNumId w:val="59"/>
  </w:num>
  <w:num w:numId="76">
    <w:abstractNumId w:val="64"/>
  </w:num>
  <w:num w:numId="77">
    <w:abstractNumId w:val="68"/>
  </w:num>
  <w:num w:numId="78">
    <w:abstractNumId w:val="72"/>
  </w:num>
  <w:num w:numId="79">
    <w:abstractNumId w:val="75"/>
  </w:num>
  <w:num w:numId="80">
    <w:abstractNumId w:val="76"/>
  </w:num>
  <w:num w:numId="81">
    <w:abstractNumId w:val="79"/>
  </w:num>
  <w:num w:numId="82">
    <w:abstractNumId w:val="82"/>
  </w:num>
  <w:num w:numId="83">
    <w:abstractNumId w:val="89"/>
  </w:num>
  <w:num w:numId="84">
    <w:abstractNumId w:val="85"/>
  </w:num>
  <w:num w:numId="85">
    <w:abstractNumId w:val="3"/>
  </w:num>
  <w:num w:numId="86">
    <w:abstractNumId w:val="4"/>
  </w:num>
  <w:num w:numId="87">
    <w:abstractNumId w:val="9"/>
  </w:num>
  <w:num w:numId="88">
    <w:abstractNumId w:val="6"/>
  </w:num>
  <w:num w:numId="89">
    <w:abstractNumId w:val="5"/>
  </w:num>
  <w:num w:numId="90">
    <w:abstractNumId w:val="8"/>
  </w:num>
  <w:num w:numId="91">
    <w:abstractNumId w:val="88"/>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1B4C"/>
    <w:rsid w:val="00000AFD"/>
    <w:rsid w:val="00034F0D"/>
    <w:rsid w:val="000478A9"/>
    <w:rsid w:val="0005126A"/>
    <w:rsid w:val="0005485F"/>
    <w:rsid w:val="00056E93"/>
    <w:rsid w:val="00073E3E"/>
    <w:rsid w:val="000950D0"/>
    <w:rsid w:val="000D143D"/>
    <w:rsid w:val="00173147"/>
    <w:rsid w:val="00196CCE"/>
    <w:rsid w:val="001E5786"/>
    <w:rsid w:val="002530B3"/>
    <w:rsid w:val="002751CF"/>
    <w:rsid w:val="00276C96"/>
    <w:rsid w:val="00284D34"/>
    <w:rsid w:val="00286337"/>
    <w:rsid w:val="00291AF2"/>
    <w:rsid w:val="002A62D5"/>
    <w:rsid w:val="002E2028"/>
    <w:rsid w:val="002E7F4B"/>
    <w:rsid w:val="002F487E"/>
    <w:rsid w:val="00322A06"/>
    <w:rsid w:val="003311BC"/>
    <w:rsid w:val="00371FD7"/>
    <w:rsid w:val="00377C23"/>
    <w:rsid w:val="0038529C"/>
    <w:rsid w:val="00397071"/>
    <w:rsid w:val="003A5603"/>
    <w:rsid w:val="003B0E87"/>
    <w:rsid w:val="003B712C"/>
    <w:rsid w:val="003C5C0F"/>
    <w:rsid w:val="003E5280"/>
    <w:rsid w:val="003F4FCF"/>
    <w:rsid w:val="00433256"/>
    <w:rsid w:val="00433AC0"/>
    <w:rsid w:val="004467B2"/>
    <w:rsid w:val="00486287"/>
    <w:rsid w:val="00505552"/>
    <w:rsid w:val="00552D5B"/>
    <w:rsid w:val="00595AB5"/>
    <w:rsid w:val="006326D9"/>
    <w:rsid w:val="006962C6"/>
    <w:rsid w:val="006D3931"/>
    <w:rsid w:val="00702BE7"/>
    <w:rsid w:val="00723C2D"/>
    <w:rsid w:val="00753288"/>
    <w:rsid w:val="00760487"/>
    <w:rsid w:val="007B1AC2"/>
    <w:rsid w:val="007D11A7"/>
    <w:rsid w:val="007D20B9"/>
    <w:rsid w:val="00846C66"/>
    <w:rsid w:val="008602E6"/>
    <w:rsid w:val="0087083E"/>
    <w:rsid w:val="008716E7"/>
    <w:rsid w:val="00872860"/>
    <w:rsid w:val="008A5290"/>
    <w:rsid w:val="009627CB"/>
    <w:rsid w:val="009A2141"/>
    <w:rsid w:val="009A404E"/>
    <w:rsid w:val="009B5963"/>
    <w:rsid w:val="009D0B84"/>
    <w:rsid w:val="009E1CCF"/>
    <w:rsid w:val="009F7B4E"/>
    <w:rsid w:val="00A06A16"/>
    <w:rsid w:val="00A3154D"/>
    <w:rsid w:val="00A62EDC"/>
    <w:rsid w:val="00A937C9"/>
    <w:rsid w:val="00AE58FA"/>
    <w:rsid w:val="00B10280"/>
    <w:rsid w:val="00B21971"/>
    <w:rsid w:val="00B23282"/>
    <w:rsid w:val="00B77041"/>
    <w:rsid w:val="00C2027D"/>
    <w:rsid w:val="00C22AC3"/>
    <w:rsid w:val="00C43A73"/>
    <w:rsid w:val="00C5254C"/>
    <w:rsid w:val="00C72B62"/>
    <w:rsid w:val="00CB24CA"/>
    <w:rsid w:val="00CE2889"/>
    <w:rsid w:val="00D21500"/>
    <w:rsid w:val="00D227A8"/>
    <w:rsid w:val="00D6735E"/>
    <w:rsid w:val="00D70CFB"/>
    <w:rsid w:val="00DC0D69"/>
    <w:rsid w:val="00E01BA0"/>
    <w:rsid w:val="00E47E2A"/>
    <w:rsid w:val="00E81B4C"/>
    <w:rsid w:val="00ED789D"/>
    <w:rsid w:val="00F34AD4"/>
    <w:rsid w:val="00F72B47"/>
    <w:rsid w:val="00FA0833"/>
    <w:rsid w:val="00FC5CAE"/>
    <w:rsid w:val="00FF46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43A0B4"/>
  <w15:chartTrackingRefBased/>
  <w15:docId w15:val="{4A12122A-93FD-4A52-86FD-3393F5E36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iPriority="0"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3">
    <w:name w:val="Normal"/>
    <w:qFormat/>
    <w:rsid w:val="0005126A"/>
    <w:pPr>
      <w:spacing w:after="0" w:line="240" w:lineRule="auto"/>
    </w:pPr>
    <w:rPr>
      <w:rFonts w:ascii="Times New Roman" w:eastAsia="Times New Roman" w:hAnsi="Times New Roman" w:cs="Times New Roman"/>
      <w:sz w:val="24"/>
      <w:szCs w:val="24"/>
      <w:lang w:eastAsia="ru-RU"/>
    </w:rPr>
  </w:style>
  <w:style w:type="paragraph" w:styleId="1c">
    <w:name w:val="heading 1"/>
    <w:aliases w:val="Заголовок 1 Maximyz,Ариал11,Заголовок 1 абб,Заголовок 1mik,H1,H1 Знак,Заголовок 1 Знак Знак Знак,Заголовок 1 уровень,Название главы с нумерацией,Заголовок 1 (табл),заголовок 1 Знак,Заголовок 1 Знак2,Заголовок 1 Знак1 Знак,Слева:  0..."/>
    <w:basedOn w:val="aff3"/>
    <w:next w:val="aff3"/>
    <w:link w:val="1f1"/>
    <w:qFormat/>
    <w:rsid w:val="0005126A"/>
    <w:pPr>
      <w:numPr>
        <w:numId w:val="1"/>
      </w:numPr>
      <w:spacing w:after="200" w:line="276" w:lineRule="auto"/>
      <w:outlineLvl w:val="0"/>
    </w:pPr>
    <w:rPr>
      <w:rFonts w:eastAsia="Calibri"/>
      <w:b/>
      <w:bCs/>
      <w:lang w:val="en-US" w:eastAsia="en-US"/>
    </w:rPr>
  </w:style>
  <w:style w:type="paragraph" w:styleId="22">
    <w:name w:val="heading 2"/>
    <w:aliases w:val="Знак1,Заголовок 2 Maximyz,Заголовок 2 Знак Знак Знак Знак,Заголовок 2 Знак Знак Знак,H2,h2,Знак2,Знак2 Знак,Заголовок 2 Знак1,Заголовок 2 Знак Знак,Знак1 Знак Знак,Заголовок 2 Знак2 Знак,Знак1 Знак Знак Знак1, Знак1 Знак Знак, Знак1 Знак1"/>
    <w:basedOn w:val="aff3"/>
    <w:next w:val="aff3"/>
    <w:link w:val="26"/>
    <w:autoRedefine/>
    <w:unhideWhenUsed/>
    <w:qFormat/>
    <w:rsid w:val="0005126A"/>
    <w:pPr>
      <w:numPr>
        <w:ilvl w:val="1"/>
        <w:numId w:val="1"/>
      </w:numPr>
      <w:spacing w:after="160" w:line="240" w:lineRule="exact"/>
      <w:ind w:left="0" w:firstLine="0"/>
      <w:jc w:val="right"/>
      <w:outlineLvl w:val="1"/>
    </w:pPr>
    <w:rPr>
      <w:noProof/>
      <w:lang w:val="en-US" w:eastAsia="en-US"/>
    </w:rPr>
  </w:style>
  <w:style w:type="paragraph" w:styleId="32">
    <w:name w:val="heading 3"/>
    <w:aliases w:val="Заголовок 3 Maximyz,Заголовок 3 Знак + 12 pt,не полужирный,влево,Перед:  0 пт,Пос...,Заголовок 3 Знак +,Знак,Пер...,Знак4,H3,h3,h3 Знак Знак Знак,h3 Знак Знак Знак Знак Знак Знак Знак Знак Знак Знак Знак Знак Знак Знак Знак Знак Знак, Знак4"/>
    <w:basedOn w:val="aff4"/>
    <w:next w:val="aff3"/>
    <w:link w:val="35"/>
    <w:unhideWhenUsed/>
    <w:qFormat/>
    <w:rsid w:val="0005126A"/>
    <w:pPr>
      <w:numPr>
        <w:ilvl w:val="2"/>
        <w:numId w:val="1"/>
      </w:numPr>
      <w:spacing w:after="200" w:line="276" w:lineRule="auto"/>
      <w:outlineLvl w:val="2"/>
    </w:pPr>
    <w:rPr>
      <w:b/>
      <w:bCs/>
      <w:szCs w:val="24"/>
      <w:lang w:val="en-US" w:eastAsia="en-US"/>
    </w:rPr>
  </w:style>
  <w:style w:type="paragraph" w:styleId="45">
    <w:name w:val="heading 4"/>
    <w:aliases w:val="Таб"/>
    <w:basedOn w:val="aff3"/>
    <w:next w:val="aff3"/>
    <w:link w:val="46"/>
    <w:unhideWhenUsed/>
    <w:qFormat/>
    <w:rsid w:val="0005126A"/>
    <w:pPr>
      <w:keepNext/>
      <w:spacing w:before="240" w:after="60" w:line="276" w:lineRule="auto"/>
      <w:outlineLvl w:val="3"/>
    </w:pPr>
    <w:rPr>
      <w:rFonts w:ascii="Calibri" w:hAnsi="Calibri"/>
      <w:b/>
      <w:bCs/>
      <w:sz w:val="28"/>
      <w:szCs w:val="28"/>
      <w:lang w:eastAsia="en-US"/>
    </w:rPr>
  </w:style>
  <w:style w:type="paragraph" w:styleId="51">
    <w:name w:val="heading 5"/>
    <w:aliases w:val="Underline"/>
    <w:basedOn w:val="aff3"/>
    <w:next w:val="aff3"/>
    <w:link w:val="52"/>
    <w:unhideWhenUsed/>
    <w:qFormat/>
    <w:rsid w:val="0005126A"/>
    <w:pPr>
      <w:keepNext/>
      <w:keepLines/>
      <w:spacing w:before="200"/>
      <w:outlineLvl w:val="4"/>
    </w:pPr>
    <w:rPr>
      <w:rFonts w:ascii="Cambria" w:hAnsi="Cambria"/>
      <w:color w:val="243F60"/>
      <w:szCs w:val="20"/>
    </w:rPr>
  </w:style>
  <w:style w:type="paragraph" w:styleId="6">
    <w:name w:val="heading 6"/>
    <w:aliases w:val="Заголовок таб."/>
    <w:basedOn w:val="aff3"/>
    <w:next w:val="aff3"/>
    <w:link w:val="60"/>
    <w:unhideWhenUsed/>
    <w:qFormat/>
    <w:rsid w:val="0005126A"/>
    <w:pPr>
      <w:keepNext/>
      <w:keepLines/>
      <w:spacing w:before="200"/>
      <w:outlineLvl w:val="5"/>
    </w:pPr>
    <w:rPr>
      <w:rFonts w:ascii="Cambria" w:hAnsi="Cambria"/>
      <w:i/>
      <w:iCs/>
      <w:color w:val="243F60"/>
      <w:szCs w:val="20"/>
    </w:rPr>
  </w:style>
  <w:style w:type="paragraph" w:styleId="7">
    <w:name w:val="heading 7"/>
    <w:basedOn w:val="aff3"/>
    <w:next w:val="aff3"/>
    <w:link w:val="70"/>
    <w:unhideWhenUsed/>
    <w:qFormat/>
    <w:rsid w:val="0005126A"/>
    <w:pPr>
      <w:keepNext/>
      <w:keepLines/>
      <w:spacing w:before="200"/>
      <w:outlineLvl w:val="6"/>
    </w:pPr>
    <w:rPr>
      <w:rFonts w:ascii="Cambria" w:hAnsi="Cambria"/>
      <w:i/>
      <w:iCs/>
      <w:color w:val="404040"/>
      <w:szCs w:val="20"/>
    </w:rPr>
  </w:style>
  <w:style w:type="paragraph" w:styleId="8">
    <w:name w:val="heading 8"/>
    <w:basedOn w:val="aff3"/>
    <w:next w:val="aff3"/>
    <w:link w:val="80"/>
    <w:unhideWhenUsed/>
    <w:qFormat/>
    <w:rsid w:val="0005126A"/>
    <w:pPr>
      <w:keepNext/>
      <w:keepLines/>
      <w:spacing w:before="200"/>
      <w:outlineLvl w:val="7"/>
    </w:pPr>
    <w:rPr>
      <w:rFonts w:ascii="Cambria" w:hAnsi="Cambria"/>
      <w:color w:val="404040"/>
      <w:szCs w:val="20"/>
    </w:rPr>
  </w:style>
  <w:style w:type="paragraph" w:styleId="9">
    <w:name w:val="heading 9"/>
    <w:basedOn w:val="aff3"/>
    <w:next w:val="aff3"/>
    <w:link w:val="90"/>
    <w:unhideWhenUsed/>
    <w:qFormat/>
    <w:rsid w:val="0005126A"/>
    <w:pPr>
      <w:keepNext/>
      <w:keepLines/>
      <w:spacing w:before="200"/>
      <w:outlineLvl w:val="8"/>
    </w:pPr>
    <w:rPr>
      <w:rFonts w:ascii="Cambria" w:hAnsi="Cambria"/>
      <w:i/>
      <w:iCs/>
      <w:color w:val="404040"/>
      <w:szCs w:val="20"/>
    </w:rPr>
  </w:style>
  <w:style w:type="character" w:default="1" w:styleId="aff5">
    <w:name w:val="Default Paragraph Font"/>
    <w:uiPriority w:val="1"/>
    <w:semiHidden/>
    <w:unhideWhenUsed/>
  </w:style>
  <w:style w:type="table" w:default="1" w:styleId="aff6">
    <w:name w:val="Normal Table"/>
    <w:uiPriority w:val="99"/>
    <w:semiHidden/>
    <w:unhideWhenUsed/>
    <w:tblPr>
      <w:tblInd w:w="0" w:type="dxa"/>
      <w:tblCellMar>
        <w:top w:w="0" w:type="dxa"/>
        <w:left w:w="108" w:type="dxa"/>
        <w:bottom w:w="0" w:type="dxa"/>
        <w:right w:w="108" w:type="dxa"/>
      </w:tblCellMar>
    </w:tblPr>
  </w:style>
  <w:style w:type="numbering" w:default="1" w:styleId="aff7">
    <w:name w:val="No List"/>
    <w:uiPriority w:val="99"/>
    <w:semiHidden/>
    <w:unhideWhenUsed/>
  </w:style>
  <w:style w:type="character" w:customStyle="1" w:styleId="1f1">
    <w:name w:val="Заголовок 1 Знак"/>
    <w:aliases w:val="Заголовок 1 Maximyz Знак,Ариал11 Знак,Заголовок 1 абб Знак,Заголовок 1mik Знак,H1 Знак1,H1 Знак Знак,Заголовок 1 Знак Знак Знак Знак,Заголовок 1 уровень Знак,Название главы с нумерацией Знак,Заголовок 1 (табл) Знак1,Слева:  0... Знак"/>
    <w:basedOn w:val="aff5"/>
    <w:link w:val="1c"/>
    <w:qFormat/>
    <w:rsid w:val="0005126A"/>
    <w:rPr>
      <w:rFonts w:ascii="Times New Roman" w:eastAsia="Calibri" w:hAnsi="Times New Roman" w:cs="Times New Roman"/>
      <w:b/>
      <w:bCs/>
      <w:sz w:val="24"/>
      <w:szCs w:val="24"/>
      <w:lang w:val="en-US"/>
    </w:rPr>
  </w:style>
  <w:style w:type="character" w:customStyle="1" w:styleId="26">
    <w:name w:val="Заголовок 2 Знак"/>
    <w:aliases w:val="Знак1 Знак1,Заголовок 2 Maximyz Знак,Заголовок 2 Знак Знак Знак Знак Знак,Заголовок 2 Знак Знак Знак Знак1,H2 Знак,h2 Знак,Знак2 Знак1,Знак2 Знак Знак,Заголовок 2 Знак1 Знак,Заголовок 2 Знак Знак Знак1,Знак1 Знак Знак Знак"/>
    <w:basedOn w:val="aff5"/>
    <w:link w:val="22"/>
    <w:qFormat/>
    <w:rsid w:val="0005126A"/>
    <w:rPr>
      <w:rFonts w:ascii="Times New Roman" w:eastAsia="Times New Roman" w:hAnsi="Times New Roman" w:cs="Times New Roman"/>
      <w:noProof/>
      <w:sz w:val="24"/>
      <w:szCs w:val="24"/>
      <w:lang w:val="en-US"/>
    </w:rPr>
  </w:style>
  <w:style w:type="character" w:customStyle="1" w:styleId="35">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Знак4 Знак,H3 Знак,h3 Знак,h3 Знак Знак Знак Знак, Знак4 Знак"/>
    <w:basedOn w:val="aff5"/>
    <w:link w:val="32"/>
    <w:qFormat/>
    <w:rsid w:val="0005126A"/>
    <w:rPr>
      <w:rFonts w:ascii="Times New Roman" w:eastAsia="Calibri" w:hAnsi="Times New Roman" w:cs="Times New Roman"/>
      <w:b/>
      <w:bCs/>
      <w:sz w:val="24"/>
      <w:szCs w:val="24"/>
      <w:lang w:val="en-US"/>
    </w:rPr>
  </w:style>
  <w:style w:type="character" w:customStyle="1" w:styleId="46">
    <w:name w:val="Заголовок 4 Знак"/>
    <w:aliases w:val="Таб Знак"/>
    <w:basedOn w:val="aff5"/>
    <w:link w:val="45"/>
    <w:qFormat/>
    <w:rsid w:val="0005126A"/>
    <w:rPr>
      <w:rFonts w:ascii="Calibri" w:eastAsia="Times New Roman" w:hAnsi="Calibri" w:cs="Times New Roman"/>
      <w:b/>
      <w:bCs/>
      <w:sz w:val="28"/>
      <w:szCs w:val="28"/>
    </w:rPr>
  </w:style>
  <w:style w:type="character" w:customStyle="1" w:styleId="52">
    <w:name w:val="Заголовок 5 Знак"/>
    <w:aliases w:val="Underline Знак"/>
    <w:basedOn w:val="aff5"/>
    <w:link w:val="51"/>
    <w:qFormat/>
    <w:rsid w:val="0005126A"/>
    <w:rPr>
      <w:rFonts w:ascii="Cambria" w:eastAsia="Times New Roman" w:hAnsi="Cambria" w:cs="Times New Roman"/>
      <w:color w:val="243F60"/>
      <w:sz w:val="24"/>
      <w:szCs w:val="20"/>
      <w:lang w:eastAsia="ru-RU"/>
    </w:rPr>
  </w:style>
  <w:style w:type="character" w:customStyle="1" w:styleId="60">
    <w:name w:val="Заголовок 6 Знак"/>
    <w:aliases w:val="Заголовок таб. Знак"/>
    <w:basedOn w:val="aff5"/>
    <w:link w:val="6"/>
    <w:qFormat/>
    <w:rsid w:val="0005126A"/>
    <w:rPr>
      <w:rFonts w:ascii="Cambria" w:eastAsia="Times New Roman" w:hAnsi="Cambria" w:cs="Times New Roman"/>
      <w:i/>
      <w:iCs/>
      <w:color w:val="243F60"/>
      <w:sz w:val="24"/>
      <w:szCs w:val="20"/>
      <w:lang w:eastAsia="ru-RU"/>
    </w:rPr>
  </w:style>
  <w:style w:type="character" w:customStyle="1" w:styleId="70">
    <w:name w:val="Заголовок 7 Знак"/>
    <w:basedOn w:val="aff5"/>
    <w:link w:val="7"/>
    <w:qFormat/>
    <w:rsid w:val="0005126A"/>
    <w:rPr>
      <w:rFonts w:ascii="Cambria" w:eastAsia="Times New Roman" w:hAnsi="Cambria" w:cs="Times New Roman"/>
      <w:i/>
      <w:iCs/>
      <w:color w:val="404040"/>
      <w:sz w:val="24"/>
      <w:szCs w:val="20"/>
      <w:lang w:eastAsia="ru-RU"/>
    </w:rPr>
  </w:style>
  <w:style w:type="character" w:customStyle="1" w:styleId="80">
    <w:name w:val="Заголовок 8 Знак"/>
    <w:basedOn w:val="aff5"/>
    <w:link w:val="8"/>
    <w:qFormat/>
    <w:rsid w:val="0005126A"/>
    <w:rPr>
      <w:rFonts w:ascii="Cambria" w:eastAsia="Times New Roman" w:hAnsi="Cambria" w:cs="Times New Roman"/>
      <w:color w:val="404040"/>
      <w:sz w:val="24"/>
      <w:szCs w:val="20"/>
      <w:lang w:eastAsia="ru-RU"/>
    </w:rPr>
  </w:style>
  <w:style w:type="character" w:customStyle="1" w:styleId="90">
    <w:name w:val="Заголовок 9 Знак"/>
    <w:basedOn w:val="aff5"/>
    <w:link w:val="9"/>
    <w:qFormat/>
    <w:rsid w:val="0005126A"/>
    <w:rPr>
      <w:rFonts w:ascii="Cambria" w:eastAsia="Times New Roman" w:hAnsi="Cambria" w:cs="Times New Roman"/>
      <w:i/>
      <w:iCs/>
      <w:color w:val="404040"/>
      <w:sz w:val="24"/>
      <w:szCs w:val="20"/>
      <w:lang w:eastAsia="ru-RU"/>
    </w:rPr>
  </w:style>
  <w:style w:type="character" w:styleId="aff8">
    <w:name w:val="Hyperlink"/>
    <w:basedOn w:val="aff5"/>
    <w:uiPriority w:val="99"/>
    <w:unhideWhenUsed/>
    <w:qFormat/>
    <w:rsid w:val="0005126A"/>
    <w:rPr>
      <w:color w:val="0000FF"/>
      <w:u w:val="single"/>
    </w:rPr>
  </w:style>
  <w:style w:type="character" w:styleId="aff9">
    <w:name w:val="FollowedHyperlink"/>
    <w:basedOn w:val="aff5"/>
    <w:uiPriority w:val="99"/>
    <w:unhideWhenUsed/>
    <w:rsid w:val="0005126A"/>
    <w:rPr>
      <w:rFonts w:ascii="Times New Roman" w:hAnsi="Times New Roman" w:cs="Times New Roman" w:hint="default"/>
      <w:color w:val="800080"/>
      <w:u w:val="single"/>
    </w:rPr>
  </w:style>
  <w:style w:type="character" w:styleId="affa">
    <w:name w:val="Emphasis"/>
    <w:uiPriority w:val="20"/>
    <w:qFormat/>
    <w:rsid w:val="0005126A"/>
    <w:rPr>
      <w:b/>
      <w:bCs/>
      <w:i/>
      <w:iCs/>
      <w:spacing w:val="10"/>
      <w:bdr w:val="none" w:sz="0" w:space="0" w:color="auto" w:frame="1"/>
    </w:rPr>
  </w:style>
  <w:style w:type="character" w:customStyle="1" w:styleId="111">
    <w:name w:val="Заголовок 1 Знак1"/>
    <w:aliases w:val="Заголовок 1 Maximyz Знак1,Ариал11 Знак1,Заголовок 1 абб Знак1,Заголовок 1mik Знак1,H1 Знак2,H1 Знак Знак1,Заголовок 1 Знак Знак Знак Знак1,Заголовок 1 уровень Знак1,Название главы с нумерацией Знак1,Заголовок 1 (табл) Знак, Знак Знак1"/>
    <w:basedOn w:val="aff5"/>
    <w:qFormat/>
    <w:rsid w:val="0005126A"/>
    <w:rPr>
      <w:rFonts w:asciiTheme="majorHAnsi" w:eastAsiaTheme="majorEastAsia" w:hAnsiTheme="majorHAnsi" w:cstheme="majorBidi"/>
      <w:color w:val="2F5496" w:themeColor="accent1" w:themeShade="BF"/>
      <w:sz w:val="32"/>
      <w:szCs w:val="32"/>
      <w:lang w:eastAsia="ru-RU"/>
    </w:rPr>
  </w:style>
  <w:style w:type="character" w:customStyle="1" w:styleId="220">
    <w:name w:val="Заголовок 2 Знак2"/>
    <w:aliases w:val="Заголовок 2 Maximyz Знак1,Заголовок 2 Знак Знак Знак Знак Знак1,Заголовок 2 Знак Знак Знак Знак2,H2 Знак1,h2 Знак1,Знак2 Знак2,Знак2 Знак Знак1,Заголовок 2 Знак1 Знак1,Заголовок 2 Знак Знак Знак2,Знак1 Знак Знак Знак2,Знак1 Знак1 Знак1"/>
    <w:basedOn w:val="aff5"/>
    <w:uiPriority w:val="9"/>
    <w:semiHidden/>
    <w:rsid w:val="0005126A"/>
    <w:rPr>
      <w:rFonts w:asciiTheme="majorHAnsi" w:eastAsiaTheme="majorEastAsia" w:hAnsiTheme="majorHAnsi" w:cstheme="majorBidi" w:hint="default"/>
      <w:color w:val="2F5496" w:themeColor="accent1" w:themeShade="BF"/>
      <w:sz w:val="26"/>
      <w:szCs w:val="26"/>
    </w:rPr>
  </w:style>
  <w:style w:type="paragraph" w:styleId="aff4">
    <w:name w:val="List Paragraph"/>
    <w:aliases w:val="ТАБЛИЦА,ПАРАГРАФ,Абзац списка11,List Paragraph,Тал.слева-12,Введение"/>
    <w:basedOn w:val="aff3"/>
    <w:link w:val="affb"/>
    <w:uiPriority w:val="34"/>
    <w:qFormat/>
    <w:rsid w:val="0005126A"/>
    <w:pPr>
      <w:ind w:left="720"/>
      <w:contextualSpacing/>
    </w:pPr>
    <w:rPr>
      <w:rFonts w:eastAsia="Calibri"/>
      <w:szCs w:val="20"/>
    </w:rPr>
  </w:style>
  <w:style w:type="character" w:customStyle="1" w:styleId="312">
    <w:name w:val="Заголовок 3 Знак1"/>
    <w:aliases w:val="Заголовок 3 Maximyz Знак1,Заголовок 3 Знак + 12 pt Знак1,не полужирный Знак1,влево Знак1,Перед:  0 пт Знак1,Пос... Знак1,Заголовок 3 Знак + Знак1,Знак Знак1,Пер... Знак1,Знак4 Знак1,H3 Знак1,h3 Знак1,h3 Знак Знак Знак Знак1"/>
    <w:basedOn w:val="aff5"/>
    <w:uiPriority w:val="9"/>
    <w:locked/>
    <w:rsid w:val="0005126A"/>
    <w:rPr>
      <w:rFonts w:ascii="Calibri" w:eastAsia="Calibri" w:hAnsi="Calibri" w:cs="Calibri" w:hint="default"/>
      <w:sz w:val="28"/>
      <w:szCs w:val="28"/>
      <w:u w:val="thick"/>
      <w:lang w:val="ru-RU" w:eastAsia="ru-RU" w:bidi="ar-SA"/>
    </w:rPr>
  </w:style>
  <w:style w:type="character" w:customStyle="1" w:styleId="410">
    <w:name w:val="Заголовок 4 Знак1"/>
    <w:aliases w:val="Таб Знак1"/>
    <w:basedOn w:val="aff5"/>
    <w:uiPriority w:val="9"/>
    <w:semiHidden/>
    <w:rsid w:val="0005126A"/>
    <w:rPr>
      <w:rFonts w:asciiTheme="majorHAnsi" w:eastAsiaTheme="majorEastAsia" w:hAnsiTheme="majorHAnsi" w:cstheme="majorBidi" w:hint="default"/>
      <w:i/>
      <w:iCs/>
      <w:color w:val="2F5496" w:themeColor="accent1" w:themeShade="BF"/>
    </w:rPr>
  </w:style>
  <w:style w:type="character" w:customStyle="1" w:styleId="510">
    <w:name w:val="Заголовок 5 Знак1"/>
    <w:aliases w:val="Underline Знак1"/>
    <w:basedOn w:val="aff5"/>
    <w:uiPriority w:val="9"/>
    <w:semiHidden/>
    <w:rsid w:val="0005126A"/>
    <w:rPr>
      <w:rFonts w:asciiTheme="majorHAnsi" w:eastAsiaTheme="majorEastAsia" w:hAnsiTheme="majorHAnsi" w:cstheme="majorBidi" w:hint="default"/>
      <w:color w:val="2F5496" w:themeColor="accent1" w:themeShade="BF"/>
    </w:rPr>
  </w:style>
  <w:style w:type="character" w:customStyle="1" w:styleId="61">
    <w:name w:val="Заголовок 6 Знак1"/>
    <w:aliases w:val="Заголовок таб. Знак1"/>
    <w:basedOn w:val="aff5"/>
    <w:uiPriority w:val="9"/>
    <w:semiHidden/>
    <w:rsid w:val="0005126A"/>
    <w:rPr>
      <w:rFonts w:asciiTheme="majorHAnsi" w:eastAsiaTheme="majorEastAsia" w:hAnsiTheme="majorHAnsi" w:cstheme="majorBidi"/>
      <w:color w:val="1F3763" w:themeColor="accent1" w:themeShade="7F"/>
      <w:sz w:val="24"/>
      <w:szCs w:val="24"/>
      <w:lang w:eastAsia="ru-RU"/>
    </w:rPr>
  </w:style>
  <w:style w:type="paragraph" w:styleId="HTML">
    <w:name w:val="HTML Preformatted"/>
    <w:basedOn w:val="aff3"/>
    <w:link w:val="HTML0"/>
    <w:unhideWhenUsed/>
    <w:qFormat/>
    <w:rsid w:val="000512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f5"/>
    <w:link w:val="HTML"/>
    <w:qFormat/>
    <w:rsid w:val="0005126A"/>
    <w:rPr>
      <w:rFonts w:ascii="Courier New" w:eastAsia="Times New Roman" w:hAnsi="Courier New" w:cs="Courier New"/>
      <w:sz w:val="20"/>
      <w:szCs w:val="20"/>
      <w:lang w:eastAsia="ru-RU"/>
    </w:rPr>
  </w:style>
  <w:style w:type="character" w:styleId="HTML1">
    <w:name w:val="HTML Typewriter"/>
    <w:uiPriority w:val="99"/>
    <w:semiHidden/>
    <w:unhideWhenUsed/>
    <w:rsid w:val="0005126A"/>
    <w:rPr>
      <w:rFonts w:ascii="Courier New" w:eastAsia="Times New Roman" w:hAnsi="Courier New" w:cs="Courier New" w:hint="default"/>
      <w:sz w:val="20"/>
      <w:szCs w:val="20"/>
    </w:rPr>
  </w:style>
  <w:style w:type="character" w:customStyle="1" w:styleId="230">
    <w:name w:val="Заголовок 2 Знак3"/>
    <w:aliases w:val="Знак1 Знак2"/>
    <w:link w:val="affc"/>
    <w:locked/>
    <w:rsid w:val="0005126A"/>
    <w:rPr>
      <w:rFonts w:ascii="Arial" w:eastAsia="Times New Roman" w:hAnsi="Arial" w:cs="Arial"/>
      <w:color w:val="000000"/>
      <w:sz w:val="20"/>
      <w:szCs w:val="20"/>
      <w:lang w:eastAsia="ru-RU"/>
    </w:rPr>
  </w:style>
  <w:style w:type="paragraph" w:styleId="affd">
    <w:name w:val="Normal (Web)"/>
    <w:aliases w:val="Обычный (Web)1,Обычный (веб)1,Обычный (веб)11,Обычный (Web),Char Char Char Char Char Char Char Char Char Char Char Char Char Char Char Char Char Char Char"/>
    <w:basedOn w:val="1c"/>
    <w:next w:val="aff3"/>
    <w:link w:val="affe"/>
    <w:autoRedefine/>
    <w:unhideWhenUsed/>
    <w:qFormat/>
    <w:rsid w:val="0005126A"/>
    <w:pPr>
      <w:keepLines/>
      <w:outlineLvl w:val="9"/>
    </w:pPr>
    <w:rPr>
      <w:color w:val="365F91"/>
    </w:rPr>
  </w:style>
  <w:style w:type="paragraph" w:styleId="1f2">
    <w:name w:val="toc 1"/>
    <w:aliases w:val="Оглавление 1 (подзаголовок)"/>
    <w:basedOn w:val="aff3"/>
    <w:next w:val="aff3"/>
    <w:autoRedefine/>
    <w:uiPriority w:val="39"/>
    <w:unhideWhenUsed/>
    <w:qFormat/>
    <w:rsid w:val="00C72B62"/>
    <w:pPr>
      <w:spacing w:before="120" w:after="120"/>
      <w:jc w:val="center"/>
    </w:pPr>
    <w:rPr>
      <w:rFonts w:cstheme="minorHAnsi"/>
      <w:bCs/>
      <w:caps/>
      <w:sz w:val="22"/>
      <w:szCs w:val="28"/>
    </w:rPr>
  </w:style>
  <w:style w:type="character" w:customStyle="1" w:styleId="36">
    <w:name w:val="Оглавление 3 Знак"/>
    <w:link w:val="37"/>
    <w:uiPriority w:val="39"/>
    <w:locked/>
    <w:rsid w:val="0005126A"/>
    <w:rPr>
      <w:rFonts w:ascii="Times New Roman" w:eastAsia="Times New Roman" w:hAnsi="Times New Roman" w:cstheme="minorHAnsi"/>
      <w:i/>
      <w:iCs/>
      <w:sz w:val="20"/>
      <w:szCs w:val="20"/>
      <w:lang w:eastAsia="ru-RU"/>
    </w:rPr>
  </w:style>
  <w:style w:type="character" w:customStyle="1" w:styleId="47">
    <w:name w:val="Оглавление 4 Знак"/>
    <w:link w:val="48"/>
    <w:uiPriority w:val="39"/>
    <w:locked/>
    <w:rsid w:val="0005126A"/>
    <w:rPr>
      <w:rFonts w:ascii="Times New Roman" w:eastAsia="Times New Roman" w:hAnsi="Times New Roman" w:cstheme="minorHAnsi"/>
      <w:sz w:val="18"/>
      <w:szCs w:val="18"/>
      <w:lang w:eastAsia="ru-RU"/>
    </w:rPr>
  </w:style>
  <w:style w:type="character" w:customStyle="1" w:styleId="afff">
    <w:name w:val="Обычный отступ Знак"/>
    <w:basedOn w:val="aff5"/>
    <w:link w:val="afff0"/>
    <w:locked/>
    <w:rsid w:val="0005126A"/>
    <w:rPr>
      <w:rFonts w:ascii="Times New Roman" w:hAnsi="Times New Roman" w:cs="Times New Roman"/>
      <w:sz w:val="24"/>
    </w:rPr>
  </w:style>
  <w:style w:type="character" w:customStyle="1" w:styleId="1f3">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Знак6 Знак1"/>
    <w:basedOn w:val="aff5"/>
    <w:link w:val="afff1"/>
    <w:locked/>
    <w:rsid w:val="0005126A"/>
    <w:rPr>
      <w:rFonts w:ascii="Times New Roman" w:eastAsia="Times New Roman" w:hAnsi="Times New Roman" w:cs="Times New Roman"/>
      <w:sz w:val="20"/>
      <w:szCs w:val="20"/>
      <w:lang w:eastAsia="ru-RU"/>
    </w:rPr>
  </w:style>
  <w:style w:type="paragraph" w:styleId="afff1">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Знак6,Знак Знак Знак"/>
    <w:basedOn w:val="aff3"/>
    <w:link w:val="1f3"/>
    <w:unhideWhenUsed/>
    <w:qFormat/>
    <w:rsid w:val="0005126A"/>
    <w:rPr>
      <w:sz w:val="20"/>
      <w:szCs w:val="20"/>
    </w:rPr>
  </w:style>
  <w:style w:type="character" w:customStyle="1" w:styleId="afff2">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1,Знак6 Знак"/>
    <w:basedOn w:val="aff5"/>
    <w:rsid w:val="0005126A"/>
    <w:rPr>
      <w:rFonts w:ascii="Times New Roman" w:eastAsia="Times New Roman" w:hAnsi="Times New Roman" w:cs="Times New Roman"/>
      <w:sz w:val="20"/>
      <w:szCs w:val="20"/>
      <w:lang w:eastAsia="ru-RU"/>
    </w:rPr>
  </w:style>
  <w:style w:type="character" w:customStyle="1" w:styleId="afff3">
    <w:name w:val="Текст примечания Знак"/>
    <w:basedOn w:val="aff5"/>
    <w:link w:val="afff4"/>
    <w:qFormat/>
    <w:locked/>
    <w:rsid w:val="0005126A"/>
    <w:rPr>
      <w:rFonts w:ascii="Times New Roman" w:eastAsia="Times New Roman" w:hAnsi="Times New Roman" w:cs="Times New Roman"/>
      <w:sz w:val="20"/>
      <w:szCs w:val="20"/>
      <w:lang w:eastAsia="ru-RU"/>
    </w:rPr>
  </w:style>
  <w:style w:type="character" w:customStyle="1" w:styleId="afff5">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ff5"/>
    <w:link w:val="afff6"/>
    <w:qFormat/>
    <w:locked/>
    <w:rsid w:val="0005126A"/>
    <w:rPr>
      <w:rFonts w:ascii="Times New Roman" w:eastAsia="Times New Roman" w:hAnsi="Times New Roman" w:cs="Times New Roman"/>
      <w:sz w:val="24"/>
      <w:szCs w:val="24"/>
      <w:lang w:eastAsia="ru-RU"/>
    </w:rPr>
  </w:style>
  <w:style w:type="paragraph" w:styleId="afff6">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ff3"/>
    <w:link w:val="afff5"/>
    <w:unhideWhenUsed/>
    <w:qFormat/>
    <w:rsid w:val="0005126A"/>
    <w:pPr>
      <w:tabs>
        <w:tab w:val="center" w:pos="4677"/>
        <w:tab w:val="right" w:pos="9355"/>
      </w:tabs>
    </w:pPr>
  </w:style>
  <w:style w:type="character" w:customStyle="1" w:styleId="1f4">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ff5"/>
    <w:uiPriority w:val="99"/>
    <w:rsid w:val="0005126A"/>
    <w:rPr>
      <w:rFonts w:ascii="Times New Roman" w:eastAsia="Times New Roman" w:hAnsi="Times New Roman" w:cs="Times New Roman"/>
      <w:sz w:val="24"/>
      <w:szCs w:val="24"/>
      <w:lang w:eastAsia="ru-RU"/>
    </w:rPr>
  </w:style>
  <w:style w:type="character" w:customStyle="1" w:styleId="afff7">
    <w:name w:val="Нижний колонтитул Знак"/>
    <w:basedOn w:val="aff5"/>
    <w:link w:val="afff8"/>
    <w:uiPriority w:val="99"/>
    <w:qFormat/>
    <w:locked/>
    <w:rsid w:val="0005126A"/>
    <w:rPr>
      <w:rFonts w:ascii="Times New Roman" w:eastAsia="Times New Roman" w:hAnsi="Times New Roman" w:cs="Times New Roman"/>
      <w:sz w:val="24"/>
      <w:szCs w:val="24"/>
      <w:lang w:eastAsia="ru-RU"/>
    </w:rPr>
  </w:style>
  <w:style w:type="paragraph" w:styleId="1f5">
    <w:name w:val="index 1"/>
    <w:basedOn w:val="aff3"/>
    <w:next w:val="aff3"/>
    <w:autoRedefine/>
    <w:unhideWhenUsed/>
    <w:rsid w:val="0005126A"/>
    <w:pPr>
      <w:ind w:left="220" w:hanging="220"/>
      <w:contextualSpacing/>
      <w:jc w:val="both"/>
    </w:pPr>
    <w:rPr>
      <w:rFonts w:eastAsiaTheme="minorEastAsia" w:cstheme="minorBidi"/>
      <w:sz w:val="28"/>
      <w:szCs w:val="22"/>
    </w:rPr>
  </w:style>
  <w:style w:type="character" w:customStyle="1" w:styleId="afff9">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f5"/>
    <w:link w:val="afffa"/>
    <w:uiPriority w:val="35"/>
    <w:locked/>
    <w:rsid w:val="0005126A"/>
    <w:rPr>
      <w:rFonts w:ascii="Times New Roman" w:eastAsia="Times New Roman" w:hAnsi="Times New Roman" w:cs="Times New Roman"/>
      <w:bCs/>
      <w:sz w:val="20"/>
      <w:szCs w:val="20"/>
      <w:lang w:eastAsia="ru-RU"/>
    </w:rPr>
  </w:style>
  <w:style w:type="paragraph" w:styleId="afffa">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f3"/>
    <w:next w:val="aff3"/>
    <w:link w:val="afff9"/>
    <w:uiPriority w:val="35"/>
    <w:unhideWhenUsed/>
    <w:qFormat/>
    <w:rsid w:val="0005126A"/>
    <w:rPr>
      <w:bCs/>
      <w:sz w:val="20"/>
      <w:szCs w:val="20"/>
    </w:rPr>
  </w:style>
  <w:style w:type="character" w:customStyle="1" w:styleId="afffb">
    <w:name w:val="Текст концевой сноски Знак"/>
    <w:basedOn w:val="aff5"/>
    <w:link w:val="afffc"/>
    <w:qFormat/>
    <w:locked/>
    <w:rsid w:val="0005126A"/>
    <w:rPr>
      <w:rFonts w:ascii="Times New Roman" w:eastAsia="Times New Roman" w:hAnsi="Times New Roman" w:cs="Times New Roman"/>
      <w:sz w:val="20"/>
      <w:szCs w:val="20"/>
      <w:lang w:eastAsia="ru-RU"/>
    </w:rPr>
  </w:style>
  <w:style w:type="character" w:customStyle="1" w:styleId="afffd">
    <w:name w:val="Текст макроса Знак"/>
    <w:basedOn w:val="aff5"/>
    <w:link w:val="afffe"/>
    <w:uiPriority w:val="99"/>
    <w:semiHidden/>
    <w:locked/>
    <w:rsid w:val="0005126A"/>
    <w:rPr>
      <w:rFonts w:ascii="Courier New" w:eastAsia="Times New Roman" w:hAnsi="Courier New" w:cs="Times New Roman"/>
      <w:sz w:val="20"/>
      <w:szCs w:val="20"/>
      <w:lang w:eastAsia="ru-RU"/>
    </w:rPr>
  </w:style>
  <w:style w:type="character" w:customStyle="1" w:styleId="affff">
    <w:name w:val="Список Знак"/>
    <w:link w:val="affff0"/>
    <w:locked/>
    <w:rsid w:val="0005126A"/>
    <w:rPr>
      <w:rFonts w:ascii="Arial" w:eastAsia="Times New Roman" w:hAnsi="Arial" w:cs="Times New Roman"/>
      <w:sz w:val="20"/>
      <w:szCs w:val="20"/>
      <w:lang w:eastAsia="ru-RU"/>
    </w:rPr>
  </w:style>
  <w:style w:type="character" w:customStyle="1" w:styleId="affff1">
    <w:name w:val="Заголовок Знак"/>
    <w:aliases w:val="Рис. Знак"/>
    <w:basedOn w:val="aff5"/>
    <w:link w:val="affff2"/>
    <w:qFormat/>
    <w:locked/>
    <w:rsid w:val="0005126A"/>
    <w:rPr>
      <w:rFonts w:ascii="Cambria" w:eastAsia="Times New Roman" w:hAnsi="Cambria" w:cs="Times New Roman"/>
      <w:spacing w:val="5"/>
      <w:sz w:val="52"/>
      <w:szCs w:val="52"/>
      <w:lang w:eastAsia="ru-RU"/>
    </w:rPr>
  </w:style>
  <w:style w:type="paragraph" w:styleId="affff2">
    <w:name w:val="Title"/>
    <w:aliases w:val="Рис."/>
    <w:basedOn w:val="aff3"/>
    <w:next w:val="aff3"/>
    <w:link w:val="affff1"/>
    <w:qFormat/>
    <w:rsid w:val="0005126A"/>
    <w:pPr>
      <w:pBdr>
        <w:bottom w:val="single" w:sz="4" w:space="1" w:color="auto"/>
      </w:pBdr>
      <w:contextualSpacing/>
    </w:pPr>
    <w:rPr>
      <w:rFonts w:ascii="Cambria" w:hAnsi="Cambria"/>
      <w:spacing w:val="5"/>
      <w:sz w:val="52"/>
      <w:szCs w:val="52"/>
    </w:rPr>
  </w:style>
  <w:style w:type="character" w:customStyle="1" w:styleId="1f6">
    <w:name w:val="Заголовок Знак1"/>
    <w:aliases w:val="Рис. Знак1"/>
    <w:basedOn w:val="aff5"/>
    <w:rsid w:val="0005126A"/>
    <w:rPr>
      <w:rFonts w:asciiTheme="majorHAnsi" w:eastAsiaTheme="majorEastAsia" w:hAnsiTheme="majorHAnsi" w:cstheme="majorBidi"/>
      <w:spacing w:val="-10"/>
      <w:kern w:val="28"/>
      <w:sz w:val="56"/>
      <w:szCs w:val="56"/>
      <w:lang w:eastAsia="ru-RU"/>
    </w:rPr>
  </w:style>
  <w:style w:type="character" w:customStyle="1" w:styleId="affff3">
    <w:name w:val="Подпись Знак"/>
    <w:basedOn w:val="aff5"/>
    <w:link w:val="affff4"/>
    <w:qFormat/>
    <w:locked/>
    <w:rsid w:val="0005126A"/>
    <w:rPr>
      <w:rFonts w:ascii="Times New Roman" w:eastAsia="Times New Roman" w:hAnsi="Times New Roman" w:cs="Times New Roman"/>
      <w:sz w:val="24"/>
      <w:szCs w:val="20"/>
      <w:lang w:eastAsia="ru-RU"/>
    </w:rPr>
  </w:style>
  <w:style w:type="paragraph" w:styleId="affff5">
    <w:name w:val="Body Text"/>
    <w:aliases w:val="Знак1 Знак,Основной текст Знак Знак Знак Знак,Основной текст Знак Знак Знак,Основной текст таблиц,в таблице,таблицы,в таблицах,Основной текст Знак1 Знак,Основной текст Знак Знак,Oaaee?iue,Oaaee?iue1,Oaaee?iue2, в таблице, в таблицах"/>
    <w:basedOn w:val="aff3"/>
    <w:link w:val="81"/>
    <w:unhideWhenUsed/>
    <w:qFormat/>
    <w:rsid w:val="0005126A"/>
    <w:pPr>
      <w:spacing w:after="120"/>
    </w:pPr>
  </w:style>
  <w:style w:type="character" w:customStyle="1" w:styleId="affff6">
    <w:name w:val="Основной текст Знак"/>
    <w:aliases w:val="Знак1 Знак Знак1,Основной текст Знак Знак Знак Знак Знак,Основной текст Знак Знак Знак Знак1,Основной текст таблиц Знак,в таблице Знак,таблицы Знак,в таблицах Знак,Основной текст Знак1 Знак Знак,Основной текст Знак Знак Знак1"/>
    <w:basedOn w:val="aff5"/>
    <w:uiPriority w:val="99"/>
    <w:qFormat/>
    <w:rsid w:val="0005126A"/>
    <w:rPr>
      <w:rFonts w:ascii="Times New Roman" w:eastAsia="Times New Roman" w:hAnsi="Times New Roman" w:cs="Times New Roman"/>
      <w:sz w:val="24"/>
      <w:szCs w:val="24"/>
      <w:lang w:eastAsia="ru-RU"/>
    </w:rPr>
  </w:style>
  <w:style w:type="character" w:customStyle="1" w:styleId="affff7">
    <w:name w:val="Основной текст с отступом Знак"/>
    <w:aliases w:val="Основной текст 1 Знак, Знак Знак Знак"/>
    <w:basedOn w:val="aff5"/>
    <w:link w:val="affff8"/>
    <w:qFormat/>
    <w:locked/>
    <w:rsid w:val="0005126A"/>
    <w:rPr>
      <w:rFonts w:ascii="Times New Roman" w:eastAsia="Times New Roman" w:hAnsi="Times New Roman" w:cs="Times New Roman"/>
      <w:sz w:val="24"/>
      <w:szCs w:val="24"/>
      <w:lang w:eastAsia="ru-RU"/>
    </w:rPr>
  </w:style>
  <w:style w:type="paragraph" w:styleId="affff8">
    <w:name w:val="Body Text Indent"/>
    <w:aliases w:val="Основной текст 1, Знак Знак"/>
    <w:basedOn w:val="aff3"/>
    <w:link w:val="affff7"/>
    <w:unhideWhenUsed/>
    <w:qFormat/>
    <w:rsid w:val="0005126A"/>
    <w:pPr>
      <w:autoSpaceDE w:val="0"/>
      <w:autoSpaceDN w:val="0"/>
      <w:spacing w:after="120" w:line="480" w:lineRule="auto"/>
    </w:pPr>
  </w:style>
  <w:style w:type="character" w:customStyle="1" w:styleId="1f7">
    <w:name w:val="Основной текст с отступом Знак1"/>
    <w:aliases w:val="Основной текст 1 Знак1"/>
    <w:basedOn w:val="aff5"/>
    <w:qFormat/>
    <w:rsid w:val="0005126A"/>
    <w:rPr>
      <w:rFonts w:ascii="Times New Roman" w:eastAsia="Times New Roman" w:hAnsi="Times New Roman" w:cs="Times New Roman"/>
      <w:sz w:val="24"/>
      <w:szCs w:val="24"/>
      <w:lang w:eastAsia="ru-RU"/>
    </w:rPr>
  </w:style>
  <w:style w:type="character" w:customStyle="1" w:styleId="affff9">
    <w:name w:val="Шапка Знак"/>
    <w:basedOn w:val="aff5"/>
    <w:link w:val="affffa"/>
    <w:qFormat/>
    <w:locked/>
    <w:rsid w:val="0005126A"/>
    <w:rPr>
      <w:rFonts w:ascii="Arial" w:eastAsia="Times New Roman" w:hAnsi="Arial" w:cs="Times New Roman"/>
      <w:b/>
      <w:sz w:val="24"/>
      <w:szCs w:val="20"/>
      <w:lang w:val="x-none" w:eastAsia="x-none"/>
    </w:rPr>
  </w:style>
  <w:style w:type="character" w:customStyle="1" w:styleId="affffb">
    <w:name w:val="Подзаголовок Знак"/>
    <w:aliases w:val="Таб. нал. Знак"/>
    <w:basedOn w:val="aff5"/>
    <w:link w:val="affffc"/>
    <w:qFormat/>
    <w:locked/>
    <w:rsid w:val="0005126A"/>
    <w:rPr>
      <w:rFonts w:ascii="Cambria" w:eastAsia="Times New Roman" w:hAnsi="Cambria" w:cs="Times New Roman"/>
      <w:i/>
      <w:iCs/>
      <w:spacing w:val="13"/>
      <w:sz w:val="24"/>
      <w:szCs w:val="20"/>
      <w:lang w:eastAsia="ru-RU"/>
    </w:rPr>
  </w:style>
  <w:style w:type="paragraph" w:styleId="affffc">
    <w:name w:val="Subtitle"/>
    <w:aliases w:val="Таб. нал."/>
    <w:basedOn w:val="aff3"/>
    <w:next w:val="aff3"/>
    <w:link w:val="affffb"/>
    <w:qFormat/>
    <w:rsid w:val="0005126A"/>
    <w:pPr>
      <w:spacing w:after="600"/>
    </w:pPr>
    <w:rPr>
      <w:rFonts w:ascii="Cambria" w:hAnsi="Cambria"/>
      <w:i/>
      <w:iCs/>
      <w:spacing w:val="13"/>
      <w:szCs w:val="20"/>
    </w:rPr>
  </w:style>
  <w:style w:type="character" w:customStyle="1" w:styleId="1f8">
    <w:name w:val="Подзаголовок Знак1"/>
    <w:aliases w:val="Таб. нал. Знак1"/>
    <w:basedOn w:val="aff5"/>
    <w:rsid w:val="0005126A"/>
    <w:rPr>
      <w:rFonts w:eastAsiaTheme="minorEastAsia"/>
      <w:color w:val="5A5A5A" w:themeColor="text1" w:themeTint="A5"/>
      <w:spacing w:val="15"/>
      <w:lang w:eastAsia="ru-RU"/>
    </w:rPr>
  </w:style>
  <w:style w:type="character" w:customStyle="1" w:styleId="affffd">
    <w:name w:val="Красная строка Знак"/>
    <w:basedOn w:val="aff5"/>
    <w:qFormat/>
    <w:rsid w:val="0005126A"/>
  </w:style>
  <w:style w:type="character" w:customStyle="1" w:styleId="27">
    <w:name w:val="Красная строка 2 Знак"/>
    <w:basedOn w:val="affff7"/>
    <w:link w:val="28"/>
    <w:qFormat/>
    <w:locked/>
    <w:rsid w:val="0005126A"/>
    <w:rPr>
      <w:rFonts w:ascii="Times New Roman" w:eastAsia="Times New Roman" w:hAnsi="Times New Roman" w:cs="Times New Roman"/>
      <w:sz w:val="24"/>
      <w:szCs w:val="24"/>
      <w:lang w:eastAsia="ru-RU"/>
    </w:rPr>
  </w:style>
  <w:style w:type="character" w:customStyle="1" w:styleId="29">
    <w:name w:val="Основной текст 2 Знак"/>
    <w:basedOn w:val="aff5"/>
    <w:link w:val="2a"/>
    <w:qFormat/>
    <w:locked/>
    <w:rsid w:val="0005126A"/>
    <w:rPr>
      <w:rFonts w:ascii="Times New Roman" w:eastAsia="Times New Roman" w:hAnsi="Times New Roman" w:cs="Times New Roman"/>
      <w:sz w:val="24"/>
      <w:szCs w:val="24"/>
      <w:lang w:eastAsia="ru-RU"/>
    </w:rPr>
  </w:style>
  <w:style w:type="character" w:customStyle="1" w:styleId="38">
    <w:name w:val="Основной текст 3 Знак"/>
    <w:aliases w:val="Основной текст 3 Знак2 Знак,Основной текст 3 Знак1 Знак Знак,Основной текст 3 Знак Знак Знак Знак,Знак2 Знак Знак1 Знак Знак,Знак2 Знак1 Знак Знак,Основной текст 3 Знак Знак1 Знак,Знак2 Знак Знак2 Знак,Знак2 Знак2 Знак"/>
    <w:basedOn w:val="aff5"/>
    <w:qFormat/>
    <w:locked/>
    <w:rsid w:val="0005126A"/>
    <w:rPr>
      <w:rFonts w:ascii="Times New Roman" w:eastAsia="Times New Roman" w:hAnsi="Times New Roman" w:cs="Times New Roman" w:hint="default"/>
      <w:sz w:val="20"/>
      <w:szCs w:val="20"/>
      <w:lang w:eastAsia="ru-RU"/>
    </w:rPr>
  </w:style>
  <w:style w:type="paragraph" w:customStyle="1" w:styleId="313">
    <w:name w:val="Основной текст 31"/>
    <w:aliases w:val="Основной текст 3 Знак2,Основной текст 3 Знак1 Знак,Основной текст 3 Знак Знак Знак,Знак2 Знак Знак1 Знак,Знак2 Знак1 Знак,Основной текст 3 Знак Знак1,Знак2 Знак Знак2,Знак2 Знак Зна"/>
    <w:basedOn w:val="aff3"/>
    <w:qFormat/>
    <w:rsid w:val="0005126A"/>
    <w:pPr>
      <w:autoSpaceDE w:val="0"/>
      <w:autoSpaceDN w:val="0"/>
      <w:ind w:left="1440" w:firstLine="567"/>
      <w:jc w:val="both"/>
    </w:pPr>
    <w:rPr>
      <w:sz w:val="20"/>
      <w:szCs w:val="20"/>
    </w:rPr>
  </w:style>
  <w:style w:type="character" w:customStyle="1" w:styleId="2b">
    <w:name w:val="Основной текст с отступом 2 Знак"/>
    <w:aliases w:val="Основной текст с отступом 2 Знак Знак Знак Знак Знак Знак1,Основной текст с отступом 2 Знак Знак Знак3 Знак Знак Знак1,Основной текст с отступом 2 Знак Знак Знак Знак Знак1"/>
    <w:basedOn w:val="aff5"/>
    <w:link w:val="2c"/>
    <w:locked/>
    <w:rsid w:val="0005126A"/>
    <w:rPr>
      <w:szCs w:val="24"/>
    </w:rPr>
  </w:style>
  <w:style w:type="paragraph" w:styleId="2c">
    <w:name w:val="Body Text Indent 2"/>
    <w:aliases w:val="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f3"/>
    <w:link w:val="2b"/>
    <w:unhideWhenUsed/>
    <w:qFormat/>
    <w:rsid w:val="0005126A"/>
    <w:pPr>
      <w:tabs>
        <w:tab w:val="num" w:pos="360"/>
      </w:tabs>
      <w:spacing w:line="360" w:lineRule="auto"/>
      <w:ind w:left="360" w:hanging="360"/>
      <w:jc w:val="both"/>
    </w:pPr>
    <w:rPr>
      <w:rFonts w:asciiTheme="minorHAnsi" w:eastAsiaTheme="minorHAnsi" w:hAnsiTheme="minorHAnsi" w:cstheme="minorBidi"/>
      <w:sz w:val="22"/>
      <w:lang w:eastAsia="en-US"/>
    </w:rPr>
  </w:style>
  <w:style w:type="character" w:customStyle="1" w:styleId="210">
    <w:name w:val="Основной текст с отступом 2 Знак1"/>
    <w:aliases w:val="Основной текст с отступом 2 Знак Знак Знак Знак Знак Знак,Основной текст с отступом 2 Знак Знак Знак3 Знак Знак Знак,Основной текст с отступом 2 Знак Знак Знак Знак Знак2,Основной текст с отступом 2 Знак Знак"/>
    <w:basedOn w:val="aff5"/>
    <w:rsid w:val="0005126A"/>
    <w:rPr>
      <w:rFonts w:ascii="Times New Roman" w:eastAsia="Times New Roman" w:hAnsi="Times New Roman" w:cs="Times New Roman"/>
      <w:sz w:val="24"/>
      <w:szCs w:val="24"/>
      <w:lang w:eastAsia="ru-RU"/>
    </w:rPr>
  </w:style>
  <w:style w:type="character" w:customStyle="1" w:styleId="39">
    <w:name w:val="Основной текст с отступом 3 Знак"/>
    <w:basedOn w:val="aff5"/>
    <w:link w:val="3a"/>
    <w:qFormat/>
    <w:locked/>
    <w:rsid w:val="0005126A"/>
    <w:rPr>
      <w:rFonts w:ascii="Times New Roman" w:eastAsia="Times New Roman" w:hAnsi="Times New Roman" w:cs="Times New Roman"/>
      <w:sz w:val="28"/>
      <w:szCs w:val="28"/>
      <w:lang w:eastAsia="ru-RU"/>
    </w:rPr>
  </w:style>
  <w:style w:type="character" w:customStyle="1" w:styleId="affffe">
    <w:name w:val="Схема документа Знак"/>
    <w:basedOn w:val="aff5"/>
    <w:link w:val="afffff"/>
    <w:uiPriority w:val="99"/>
    <w:locked/>
    <w:rsid w:val="0005126A"/>
    <w:rPr>
      <w:rFonts w:ascii="Tahoma" w:hAnsi="Tahoma" w:cs="Tahoma"/>
      <w:shd w:val="clear" w:color="auto" w:fill="000080"/>
    </w:rPr>
  </w:style>
  <w:style w:type="character" w:customStyle="1" w:styleId="afffff0">
    <w:name w:val="Текст Знак"/>
    <w:aliases w:val="Знак7 Знак"/>
    <w:basedOn w:val="aff5"/>
    <w:link w:val="afffff1"/>
    <w:qFormat/>
    <w:locked/>
    <w:rsid w:val="0005126A"/>
    <w:rPr>
      <w:rFonts w:ascii="Courier New" w:eastAsia="Times New Roman" w:hAnsi="Courier New" w:cs="Courier New"/>
      <w:sz w:val="20"/>
      <w:szCs w:val="20"/>
      <w:lang w:eastAsia="ru-RU"/>
    </w:rPr>
  </w:style>
  <w:style w:type="paragraph" w:styleId="afffff1">
    <w:name w:val="Plain Text"/>
    <w:aliases w:val="Знак7"/>
    <w:basedOn w:val="aff3"/>
    <w:link w:val="afffff0"/>
    <w:unhideWhenUsed/>
    <w:qFormat/>
    <w:rsid w:val="0005126A"/>
    <w:rPr>
      <w:rFonts w:ascii="Courier New" w:hAnsi="Courier New" w:cs="Courier New"/>
      <w:sz w:val="20"/>
      <w:szCs w:val="20"/>
    </w:rPr>
  </w:style>
  <w:style w:type="character" w:customStyle="1" w:styleId="1f9">
    <w:name w:val="Текст Знак1"/>
    <w:aliases w:val="Знак7 Знак1"/>
    <w:basedOn w:val="aff5"/>
    <w:rsid w:val="0005126A"/>
    <w:rPr>
      <w:rFonts w:ascii="Consolas" w:eastAsia="Times New Roman" w:hAnsi="Consolas" w:cs="Times New Roman"/>
      <w:sz w:val="21"/>
      <w:szCs w:val="21"/>
      <w:lang w:eastAsia="ru-RU"/>
    </w:rPr>
  </w:style>
  <w:style w:type="paragraph" w:styleId="afff4">
    <w:name w:val="annotation text"/>
    <w:basedOn w:val="aff3"/>
    <w:link w:val="afff3"/>
    <w:unhideWhenUsed/>
    <w:qFormat/>
    <w:rsid w:val="0005126A"/>
    <w:rPr>
      <w:sz w:val="20"/>
      <w:szCs w:val="20"/>
    </w:rPr>
  </w:style>
  <w:style w:type="character" w:customStyle="1" w:styleId="1fa">
    <w:name w:val="Текст примечания Знак1"/>
    <w:basedOn w:val="aff5"/>
    <w:uiPriority w:val="99"/>
    <w:rsid w:val="0005126A"/>
    <w:rPr>
      <w:rFonts w:ascii="Times New Roman" w:eastAsia="Times New Roman" w:hAnsi="Times New Roman" w:cs="Times New Roman"/>
      <w:sz w:val="20"/>
      <w:szCs w:val="20"/>
      <w:lang w:eastAsia="ru-RU"/>
    </w:rPr>
  </w:style>
  <w:style w:type="character" w:customStyle="1" w:styleId="afffff2">
    <w:name w:val="Тема примечания Знак"/>
    <w:basedOn w:val="afff3"/>
    <w:link w:val="afffff3"/>
    <w:qFormat/>
    <w:locked/>
    <w:rsid w:val="0005126A"/>
    <w:rPr>
      <w:rFonts w:ascii="Times New Roman" w:eastAsia="Times New Roman" w:hAnsi="Times New Roman" w:cs="Times New Roman"/>
      <w:b/>
      <w:bCs/>
      <w:sz w:val="20"/>
      <w:szCs w:val="20"/>
      <w:lang w:eastAsia="ru-RU"/>
    </w:rPr>
  </w:style>
  <w:style w:type="character" w:customStyle="1" w:styleId="afffff4">
    <w:name w:val="Текст выноски Знак"/>
    <w:basedOn w:val="aff5"/>
    <w:link w:val="afffff5"/>
    <w:qFormat/>
    <w:locked/>
    <w:rsid w:val="0005126A"/>
    <w:rPr>
      <w:rFonts w:ascii="Tahoma" w:eastAsia="Times New Roman" w:hAnsi="Tahoma" w:cs="Tahoma"/>
      <w:sz w:val="16"/>
      <w:szCs w:val="16"/>
    </w:rPr>
  </w:style>
  <w:style w:type="character" w:customStyle="1" w:styleId="afffff6">
    <w:name w:val="Без интервала Знак"/>
    <w:aliases w:val="РАЗДЕЛ Знак,Таблицы 12 шрифт Знак,No Spacing Знак,Title Знак1,С интервалом и отступом Знак1,Осн_текст Знак1"/>
    <w:link w:val="afffff7"/>
    <w:uiPriority w:val="1"/>
    <w:locked/>
    <w:rsid w:val="0005126A"/>
    <w:rPr>
      <w:rFonts w:ascii="Times New Roman" w:eastAsia="Calibri" w:hAnsi="Times New Roman" w:cs="Times New Roman"/>
      <w:sz w:val="24"/>
      <w:szCs w:val="20"/>
      <w:lang w:eastAsia="ru-RU"/>
    </w:rPr>
  </w:style>
  <w:style w:type="paragraph" w:styleId="afffff7">
    <w:name w:val="No Spacing"/>
    <w:aliases w:val="РАЗДЕЛ,Таблицы 12 шрифт,No Spacing,Title,С интервалом и отступом,Осн_текст"/>
    <w:basedOn w:val="aff3"/>
    <w:link w:val="afffff6"/>
    <w:uiPriority w:val="1"/>
    <w:qFormat/>
    <w:rsid w:val="0005126A"/>
    <w:rPr>
      <w:rFonts w:eastAsia="Calibri"/>
      <w:szCs w:val="20"/>
    </w:rPr>
  </w:style>
  <w:style w:type="character" w:customStyle="1" w:styleId="affb">
    <w:name w:val="Абзац списка Знак"/>
    <w:aliases w:val="ТАБЛИЦА Знак,ПАРАГРАФ Знак,Абзац списка11 Знак,List Paragraph Знак,Тал.слева-12 Знак,Введение Знак"/>
    <w:basedOn w:val="aff5"/>
    <w:link w:val="aff4"/>
    <w:uiPriority w:val="34"/>
    <w:qFormat/>
    <w:locked/>
    <w:rsid w:val="0005126A"/>
    <w:rPr>
      <w:rFonts w:ascii="Times New Roman" w:eastAsia="Calibri" w:hAnsi="Times New Roman" w:cs="Times New Roman"/>
      <w:sz w:val="24"/>
      <w:szCs w:val="20"/>
      <w:lang w:eastAsia="ru-RU"/>
    </w:rPr>
  </w:style>
  <w:style w:type="character" w:customStyle="1" w:styleId="2d">
    <w:name w:val="Цитата 2 Знак"/>
    <w:basedOn w:val="aff5"/>
    <w:link w:val="2e"/>
    <w:uiPriority w:val="29"/>
    <w:locked/>
    <w:rsid w:val="0005126A"/>
    <w:rPr>
      <w:rFonts w:ascii="Times New Roman" w:eastAsia="Calibri" w:hAnsi="Times New Roman" w:cs="Times New Roman"/>
      <w:i/>
      <w:iCs/>
      <w:sz w:val="24"/>
      <w:szCs w:val="20"/>
      <w:lang w:eastAsia="ru-RU"/>
    </w:rPr>
  </w:style>
  <w:style w:type="character" w:customStyle="1" w:styleId="afffff8">
    <w:name w:val="Выделенная цитата Знак"/>
    <w:basedOn w:val="aff5"/>
    <w:link w:val="afffff9"/>
    <w:uiPriority w:val="30"/>
    <w:locked/>
    <w:rsid w:val="0005126A"/>
    <w:rPr>
      <w:rFonts w:ascii="Times New Roman" w:eastAsia="Calibri" w:hAnsi="Times New Roman" w:cs="Times New Roman"/>
      <w:b/>
      <w:bCs/>
      <w:i/>
      <w:iCs/>
      <w:sz w:val="24"/>
      <w:szCs w:val="20"/>
      <w:lang w:eastAsia="ru-RU"/>
    </w:rPr>
  </w:style>
  <w:style w:type="character" w:customStyle="1" w:styleId="MTDisplayEquation">
    <w:name w:val="MTDisplayEquation Знак"/>
    <w:basedOn w:val="aff5"/>
    <w:link w:val="MTDisplayEquation0"/>
    <w:locked/>
    <w:rsid w:val="0005126A"/>
    <w:rPr>
      <w:rFonts w:ascii="Times New Roman" w:eastAsia="Times New Roman" w:hAnsi="Times New Roman" w:cs="Times New Roman"/>
      <w:sz w:val="24"/>
      <w:szCs w:val="24"/>
      <w:lang w:eastAsia="ru-RU"/>
    </w:rPr>
  </w:style>
  <w:style w:type="paragraph" w:customStyle="1" w:styleId="MTDisplayEquation0">
    <w:name w:val="MTDisplayEquation"/>
    <w:basedOn w:val="aff3"/>
    <w:next w:val="aff3"/>
    <w:link w:val="MTDisplayEquation"/>
    <w:qFormat/>
    <w:rsid w:val="0005126A"/>
    <w:pPr>
      <w:keepNext/>
      <w:tabs>
        <w:tab w:val="center" w:pos="4680"/>
        <w:tab w:val="right" w:pos="9360"/>
      </w:tabs>
    </w:pPr>
  </w:style>
  <w:style w:type="paragraph" w:customStyle="1" w:styleId="MapleOutput1">
    <w:name w:val="Maple Output1"/>
    <w:uiPriority w:val="99"/>
    <w:qFormat/>
    <w:rsid w:val="0005126A"/>
    <w:pPr>
      <w:autoSpaceDE w:val="0"/>
      <w:autoSpaceDN w:val="0"/>
      <w:adjustRightInd w:val="0"/>
      <w:spacing w:after="0" w:line="312" w:lineRule="auto"/>
      <w:jc w:val="center"/>
    </w:pPr>
    <w:rPr>
      <w:rFonts w:ascii="Times New Roman" w:eastAsia="Times New Roman" w:hAnsi="Times New Roman" w:cs="Times New Roman"/>
      <w:sz w:val="24"/>
      <w:szCs w:val="24"/>
      <w:lang w:eastAsia="ru-RU"/>
    </w:rPr>
  </w:style>
  <w:style w:type="paragraph" w:customStyle="1" w:styleId="Maximyz1">
    <w:name w:val="Maximyz Заголовок 1"/>
    <w:basedOn w:val="1c"/>
    <w:qFormat/>
    <w:rsid w:val="0005126A"/>
    <w:pPr>
      <w:numPr>
        <w:numId w:val="6"/>
      </w:numPr>
      <w:spacing w:line="360" w:lineRule="auto"/>
    </w:pPr>
  </w:style>
  <w:style w:type="character" w:customStyle="1" w:styleId="Maximyz0">
    <w:name w:val="Maximyz Обычный Знак"/>
    <w:basedOn w:val="aff5"/>
    <w:link w:val="Maximyz2"/>
    <w:locked/>
    <w:rsid w:val="0005126A"/>
    <w:rPr>
      <w:rFonts w:ascii="Times New Roman" w:eastAsia="Calibri" w:hAnsi="Times New Roman" w:cs="Times New Roman"/>
      <w:sz w:val="24"/>
      <w:szCs w:val="20"/>
      <w:lang w:eastAsia="ru-RU"/>
    </w:rPr>
  </w:style>
  <w:style w:type="paragraph" w:customStyle="1" w:styleId="Maximyz2">
    <w:name w:val="Maximyz Обычный"/>
    <w:basedOn w:val="aff3"/>
    <w:link w:val="Maximyz0"/>
    <w:qFormat/>
    <w:rsid w:val="0005126A"/>
    <w:pPr>
      <w:spacing w:line="360" w:lineRule="auto"/>
      <w:ind w:firstLine="709"/>
      <w:jc w:val="both"/>
    </w:pPr>
    <w:rPr>
      <w:rFonts w:eastAsia="Calibri"/>
      <w:szCs w:val="20"/>
    </w:rPr>
  </w:style>
  <w:style w:type="paragraph" w:customStyle="1" w:styleId="112">
    <w:name w:val="Заголовок 11"/>
    <w:basedOn w:val="aff3"/>
    <w:qFormat/>
    <w:rsid w:val="0005126A"/>
    <w:pPr>
      <w:autoSpaceDE w:val="0"/>
      <w:autoSpaceDN w:val="0"/>
      <w:spacing w:before="100" w:after="100"/>
      <w:jc w:val="center"/>
      <w:outlineLvl w:val="1"/>
    </w:pPr>
    <w:rPr>
      <w:rFonts w:ascii="Verdana" w:hAnsi="Verdana" w:cs="Verdana"/>
      <w:b/>
      <w:bCs/>
      <w:color w:val="000080"/>
      <w:kern w:val="36"/>
      <w:sz w:val="27"/>
      <w:szCs w:val="27"/>
    </w:rPr>
  </w:style>
  <w:style w:type="character" w:customStyle="1" w:styleId="afffffa">
    <w:name w:val="Наполнение Знак"/>
    <w:basedOn w:val="aff5"/>
    <w:link w:val="afffffb"/>
    <w:locked/>
    <w:rsid w:val="0005126A"/>
    <w:rPr>
      <w:rFonts w:ascii="Times New Roman" w:eastAsia="Times New Roman" w:hAnsi="Times New Roman" w:cs="Arial"/>
      <w:sz w:val="24"/>
      <w:szCs w:val="20"/>
      <w:lang w:eastAsia="ru-RU"/>
    </w:rPr>
  </w:style>
  <w:style w:type="paragraph" w:customStyle="1" w:styleId="afffffb">
    <w:name w:val="Наполнение"/>
    <w:basedOn w:val="aff3"/>
    <w:link w:val="afffffa"/>
    <w:qFormat/>
    <w:rsid w:val="0005126A"/>
    <w:pPr>
      <w:ind w:right="284" w:firstLine="1134"/>
      <w:contextualSpacing/>
    </w:pPr>
    <w:rPr>
      <w:rFonts w:cs="Arial"/>
      <w:szCs w:val="20"/>
    </w:rPr>
  </w:style>
  <w:style w:type="paragraph" w:customStyle="1" w:styleId="p">
    <w:name w:val="p"/>
    <w:basedOn w:val="aff3"/>
    <w:qFormat/>
    <w:rsid w:val="0005126A"/>
    <w:pPr>
      <w:spacing w:before="48" w:after="48"/>
      <w:ind w:firstLine="480"/>
      <w:jc w:val="both"/>
    </w:pPr>
    <w:rPr>
      <w:szCs w:val="20"/>
    </w:rPr>
  </w:style>
  <w:style w:type="character" w:customStyle="1" w:styleId="FR1">
    <w:name w:val="FR1 Знак"/>
    <w:basedOn w:val="aff5"/>
    <w:link w:val="FR10"/>
    <w:locked/>
    <w:rsid w:val="0005126A"/>
    <w:rPr>
      <w:rFonts w:ascii="Times New Roman" w:eastAsia="Times New Roman" w:hAnsi="Times New Roman" w:cs="Times New Roman"/>
      <w:sz w:val="28"/>
      <w:szCs w:val="20"/>
      <w:lang w:eastAsia="ru-RU"/>
    </w:rPr>
  </w:style>
  <w:style w:type="paragraph" w:customStyle="1" w:styleId="FR10">
    <w:name w:val="FR1"/>
    <w:link w:val="FR1"/>
    <w:qFormat/>
    <w:rsid w:val="0005126A"/>
    <w:pPr>
      <w:widowControl w:val="0"/>
      <w:overflowPunct w:val="0"/>
      <w:autoSpaceDE w:val="0"/>
      <w:autoSpaceDN w:val="0"/>
      <w:adjustRightInd w:val="0"/>
      <w:spacing w:before="40" w:after="0" w:line="240" w:lineRule="auto"/>
      <w:jc w:val="right"/>
    </w:pPr>
    <w:rPr>
      <w:rFonts w:ascii="Times New Roman" w:eastAsia="Times New Roman" w:hAnsi="Times New Roman" w:cs="Times New Roman"/>
      <w:sz w:val="28"/>
      <w:szCs w:val="20"/>
      <w:lang w:eastAsia="ru-RU"/>
    </w:rPr>
  </w:style>
  <w:style w:type="paragraph" w:customStyle="1" w:styleId="FR2">
    <w:name w:val="FR2"/>
    <w:qFormat/>
    <w:rsid w:val="0005126A"/>
    <w:pPr>
      <w:widowControl w:val="0"/>
      <w:overflowPunct w:val="0"/>
      <w:autoSpaceDE w:val="0"/>
      <w:autoSpaceDN w:val="0"/>
      <w:adjustRightInd w:val="0"/>
      <w:spacing w:before="20" w:after="0" w:line="240" w:lineRule="auto"/>
      <w:jc w:val="right"/>
    </w:pPr>
    <w:rPr>
      <w:rFonts w:ascii="Times New Roman" w:eastAsia="Times New Roman" w:hAnsi="Times New Roman" w:cs="Times New Roman"/>
      <w:b/>
      <w:sz w:val="12"/>
      <w:szCs w:val="20"/>
      <w:lang w:val="en-US" w:eastAsia="ru-RU"/>
    </w:rPr>
  </w:style>
  <w:style w:type="paragraph" w:customStyle="1" w:styleId="Maximyz3">
    <w:name w:val="Maximyz Обычный текст"/>
    <w:basedOn w:val="aff3"/>
    <w:qFormat/>
    <w:rsid w:val="0005126A"/>
    <w:pPr>
      <w:spacing w:line="360" w:lineRule="auto"/>
      <w:jc w:val="both"/>
    </w:pPr>
  </w:style>
  <w:style w:type="character" w:customStyle="1" w:styleId="1fb">
    <w:name w:val="Стиль1 Знак"/>
    <w:basedOn w:val="26"/>
    <w:link w:val="1fc"/>
    <w:locked/>
    <w:rsid w:val="0005126A"/>
    <w:rPr>
      <w:rFonts w:ascii="Times New Roman" w:eastAsia="Calibri" w:hAnsi="Times New Roman" w:cs="Times New Roman"/>
      <w:b/>
      <w:noProof/>
      <w:sz w:val="24"/>
      <w:szCs w:val="20"/>
      <w:lang w:val="en-US"/>
    </w:rPr>
  </w:style>
  <w:style w:type="paragraph" w:customStyle="1" w:styleId="1fc">
    <w:name w:val="Стиль1"/>
    <w:basedOn w:val="aff3"/>
    <w:link w:val="1fb"/>
    <w:qFormat/>
    <w:rsid w:val="0005126A"/>
    <w:pPr>
      <w:spacing w:line="360" w:lineRule="auto"/>
      <w:jc w:val="both"/>
    </w:pPr>
    <w:rPr>
      <w:rFonts w:eastAsia="Calibri"/>
      <w:b/>
      <w:noProof/>
      <w:szCs w:val="20"/>
      <w:lang w:val="en-US" w:eastAsia="en-US"/>
    </w:rPr>
  </w:style>
  <w:style w:type="character" w:customStyle="1" w:styleId="2f">
    <w:name w:val="Стиль2 Знак"/>
    <w:basedOn w:val="aff5"/>
    <w:link w:val="2f0"/>
    <w:locked/>
    <w:rsid w:val="0005126A"/>
    <w:rPr>
      <w:rFonts w:ascii="Times New Roman" w:eastAsia="Calibri" w:hAnsi="Times New Roman" w:cs="Times New Roman"/>
      <w:b/>
      <w:sz w:val="24"/>
      <w:szCs w:val="20"/>
      <w:lang w:eastAsia="ru-RU"/>
    </w:rPr>
  </w:style>
  <w:style w:type="paragraph" w:customStyle="1" w:styleId="2f0">
    <w:name w:val="Стиль2"/>
    <w:basedOn w:val="aff3"/>
    <w:link w:val="2f"/>
    <w:qFormat/>
    <w:rsid w:val="0005126A"/>
    <w:pPr>
      <w:spacing w:line="360" w:lineRule="auto"/>
      <w:jc w:val="both"/>
    </w:pPr>
    <w:rPr>
      <w:rFonts w:eastAsia="Calibri"/>
      <w:b/>
      <w:szCs w:val="20"/>
    </w:rPr>
  </w:style>
  <w:style w:type="character" w:customStyle="1" w:styleId="3b">
    <w:name w:val="Стиль3 Знак"/>
    <w:link w:val="3c"/>
    <w:locked/>
    <w:rsid w:val="0005126A"/>
    <w:rPr>
      <w:rFonts w:ascii="Times New Roman" w:eastAsia="Calibri" w:hAnsi="Times New Roman" w:cs="Times New Roman"/>
      <w:b/>
      <w:sz w:val="24"/>
      <w:szCs w:val="24"/>
      <w:lang w:eastAsia="ru-RU"/>
    </w:rPr>
  </w:style>
  <w:style w:type="paragraph" w:customStyle="1" w:styleId="3c">
    <w:name w:val="Стиль3"/>
    <w:basedOn w:val="aff3"/>
    <w:link w:val="3b"/>
    <w:qFormat/>
    <w:rsid w:val="0005126A"/>
    <w:pPr>
      <w:spacing w:line="360" w:lineRule="auto"/>
      <w:jc w:val="both"/>
    </w:pPr>
    <w:rPr>
      <w:rFonts w:eastAsia="Calibri"/>
      <w:b/>
    </w:rPr>
  </w:style>
  <w:style w:type="paragraph" w:customStyle="1" w:styleId="Maximyz20">
    <w:name w:val="Maximyz Заголовок 2"/>
    <w:basedOn w:val="Maximyz1"/>
    <w:qFormat/>
    <w:rsid w:val="0005126A"/>
    <w:pPr>
      <w:numPr>
        <w:numId w:val="0"/>
      </w:numPr>
    </w:pPr>
  </w:style>
  <w:style w:type="paragraph" w:customStyle="1" w:styleId="Maximyz30">
    <w:name w:val="Maximyz Заголовок 3"/>
    <w:basedOn w:val="Maximyz20"/>
    <w:qFormat/>
    <w:rsid w:val="0005126A"/>
  </w:style>
  <w:style w:type="paragraph" w:customStyle="1" w:styleId="afffffc">
    <w:name w:val="Знак Знак Знак Знак"/>
    <w:basedOn w:val="aff3"/>
    <w:qFormat/>
    <w:rsid w:val="0005126A"/>
    <w:pPr>
      <w:spacing w:after="160" w:line="240" w:lineRule="exact"/>
    </w:pPr>
    <w:rPr>
      <w:rFonts w:ascii="Verdana" w:hAnsi="Verdana" w:cs="Verdana"/>
      <w:sz w:val="20"/>
      <w:szCs w:val="20"/>
      <w:lang w:val="en-US" w:eastAsia="en-US"/>
    </w:rPr>
  </w:style>
  <w:style w:type="paragraph" w:customStyle="1" w:styleId="314">
    <w:name w:val="Заголовок 31"/>
    <w:basedOn w:val="aff3"/>
    <w:qFormat/>
    <w:rsid w:val="0005126A"/>
    <w:pPr>
      <w:autoSpaceDE w:val="0"/>
      <w:autoSpaceDN w:val="0"/>
      <w:spacing w:before="225" w:after="75"/>
      <w:ind w:left="375"/>
      <w:outlineLvl w:val="3"/>
    </w:pPr>
    <w:rPr>
      <w:rFonts w:ascii="Verdana" w:hAnsi="Verdana" w:cs="Verdana"/>
      <w:b/>
      <w:bCs/>
      <w:color w:val="800000"/>
      <w:sz w:val="20"/>
      <w:szCs w:val="20"/>
    </w:rPr>
  </w:style>
  <w:style w:type="paragraph" w:customStyle="1" w:styleId="1fd">
    <w:name w:val="заголовок 1"/>
    <w:basedOn w:val="aff3"/>
    <w:next w:val="aff3"/>
    <w:qFormat/>
    <w:rsid w:val="0005126A"/>
    <w:pPr>
      <w:keepNext/>
      <w:autoSpaceDE w:val="0"/>
      <w:autoSpaceDN w:val="0"/>
      <w:outlineLvl w:val="0"/>
    </w:pPr>
    <w:rPr>
      <w:b/>
      <w:bCs/>
      <w:sz w:val="20"/>
      <w:szCs w:val="20"/>
    </w:rPr>
  </w:style>
  <w:style w:type="character" w:customStyle="1" w:styleId="ListParagraphChar">
    <w:name w:val="List Paragraph Char"/>
    <w:aliases w:val="ПАРАГРАФ Char,Абзац списка11 Char,Название таблицы Char"/>
    <w:basedOn w:val="aff5"/>
    <w:link w:val="1fe"/>
    <w:locked/>
    <w:rsid w:val="0005126A"/>
    <w:rPr>
      <w:rFonts w:ascii="Calibri" w:eastAsia="Calibri" w:hAnsi="Calibri" w:cs="Times New Roman"/>
    </w:rPr>
  </w:style>
  <w:style w:type="paragraph" w:customStyle="1" w:styleId="1fe">
    <w:name w:val="Абзац списка1"/>
    <w:basedOn w:val="aff3"/>
    <w:link w:val="ListParagraphChar"/>
    <w:qFormat/>
    <w:rsid w:val="0005126A"/>
    <w:pPr>
      <w:spacing w:after="200" w:line="276" w:lineRule="auto"/>
      <w:ind w:left="720"/>
      <w:contextualSpacing/>
    </w:pPr>
    <w:rPr>
      <w:rFonts w:ascii="Calibri" w:eastAsia="Calibri" w:hAnsi="Calibri"/>
      <w:sz w:val="22"/>
      <w:szCs w:val="22"/>
      <w:lang w:eastAsia="en-US"/>
    </w:rPr>
  </w:style>
  <w:style w:type="paragraph" w:customStyle="1" w:styleId="ConsNonformat">
    <w:name w:val="ConsNonformat"/>
    <w:uiPriority w:val="99"/>
    <w:qFormat/>
    <w:rsid w:val="0005126A"/>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1f">
    <w:name w:val="Уровень 1"/>
    <w:basedOn w:val="1c"/>
    <w:qFormat/>
    <w:rsid w:val="0005126A"/>
    <w:pPr>
      <w:keepNext/>
      <w:numPr>
        <w:ilvl w:val="2"/>
        <w:numId w:val="7"/>
      </w:numPr>
      <w:spacing w:before="240" w:after="60"/>
    </w:pPr>
    <w:rPr>
      <w:rFonts w:ascii="Arial" w:hAnsi="Arial"/>
      <w:bCs w:val="0"/>
      <w:kern w:val="28"/>
      <w:sz w:val="32"/>
      <w:szCs w:val="32"/>
    </w:rPr>
  </w:style>
  <w:style w:type="paragraph" w:customStyle="1" w:styleId="25">
    <w:name w:val="Уровень 2"/>
    <w:basedOn w:val="aff3"/>
    <w:qFormat/>
    <w:rsid w:val="0005126A"/>
    <w:pPr>
      <w:numPr>
        <w:ilvl w:val="1"/>
        <w:numId w:val="7"/>
      </w:numPr>
      <w:spacing w:after="60"/>
      <w:jc w:val="both"/>
    </w:pPr>
    <w:rPr>
      <w:sz w:val="28"/>
      <w:szCs w:val="28"/>
    </w:rPr>
  </w:style>
  <w:style w:type="paragraph" w:customStyle="1" w:styleId="33">
    <w:name w:val="Таблица 3"/>
    <w:basedOn w:val="aff3"/>
    <w:qFormat/>
    <w:rsid w:val="0005126A"/>
    <w:pPr>
      <w:numPr>
        <w:ilvl w:val="3"/>
        <w:numId w:val="7"/>
      </w:numPr>
      <w:overflowPunct w:val="0"/>
      <w:autoSpaceDE w:val="0"/>
      <w:autoSpaceDN w:val="0"/>
      <w:adjustRightInd w:val="0"/>
      <w:jc w:val="both"/>
    </w:pPr>
    <w:rPr>
      <w:sz w:val="28"/>
      <w:szCs w:val="20"/>
    </w:rPr>
  </w:style>
  <w:style w:type="paragraph" w:customStyle="1" w:styleId="44">
    <w:name w:val="Уровень 4"/>
    <w:basedOn w:val="aff3"/>
    <w:qFormat/>
    <w:rsid w:val="0005126A"/>
    <w:pPr>
      <w:numPr>
        <w:ilvl w:val="4"/>
        <w:numId w:val="7"/>
      </w:numPr>
      <w:tabs>
        <w:tab w:val="left" w:pos="-1985"/>
      </w:tabs>
      <w:spacing w:after="60"/>
      <w:jc w:val="both"/>
    </w:pPr>
    <w:rPr>
      <w:sz w:val="28"/>
      <w:szCs w:val="28"/>
    </w:rPr>
  </w:style>
  <w:style w:type="paragraph" w:customStyle="1" w:styleId="af6">
    <w:name w:val="Заголовок раздела ПИ"/>
    <w:basedOn w:val="aff3"/>
    <w:next w:val="aff3"/>
    <w:qFormat/>
    <w:rsid w:val="0005126A"/>
    <w:pPr>
      <w:widowControl w:val="0"/>
      <w:numPr>
        <w:numId w:val="8"/>
      </w:numPr>
      <w:spacing w:before="240" w:after="60" w:line="360" w:lineRule="auto"/>
      <w:jc w:val="both"/>
      <w:outlineLvl w:val="0"/>
    </w:pPr>
    <w:rPr>
      <w:b/>
      <w:bCs/>
      <w:caps/>
      <w:sz w:val="28"/>
      <w:szCs w:val="28"/>
    </w:rPr>
  </w:style>
  <w:style w:type="paragraph" w:customStyle="1" w:styleId="af7">
    <w:name w:val="Текст ПМИ"/>
    <w:basedOn w:val="aff3"/>
    <w:qFormat/>
    <w:rsid w:val="0005126A"/>
    <w:pPr>
      <w:widowControl w:val="0"/>
      <w:numPr>
        <w:ilvl w:val="1"/>
        <w:numId w:val="8"/>
      </w:numPr>
      <w:spacing w:line="360" w:lineRule="auto"/>
      <w:jc w:val="both"/>
    </w:pPr>
    <w:rPr>
      <w:sz w:val="28"/>
      <w:szCs w:val="28"/>
    </w:rPr>
  </w:style>
  <w:style w:type="paragraph" w:customStyle="1" w:styleId="34">
    <w:name w:val="Уровень 3"/>
    <w:basedOn w:val="25"/>
    <w:qFormat/>
    <w:rsid w:val="0005126A"/>
    <w:pPr>
      <w:numPr>
        <w:ilvl w:val="0"/>
        <w:numId w:val="9"/>
      </w:numPr>
      <w:tabs>
        <w:tab w:val="left" w:pos="-1985"/>
      </w:tabs>
    </w:pPr>
  </w:style>
  <w:style w:type="paragraph" w:customStyle="1" w:styleId="1ff">
    <w:name w:val="Обычный1"/>
    <w:qFormat/>
    <w:rsid w:val="0005126A"/>
    <w:pPr>
      <w:snapToGrid w:val="0"/>
      <w:spacing w:after="0" w:line="240" w:lineRule="auto"/>
    </w:pPr>
    <w:rPr>
      <w:rFonts w:ascii="Times New Roman" w:eastAsia="Times New Roman" w:hAnsi="Times New Roman" w:cs="Times New Roman"/>
      <w:sz w:val="20"/>
      <w:szCs w:val="20"/>
      <w:lang w:eastAsia="ru-RU"/>
    </w:rPr>
  </w:style>
  <w:style w:type="paragraph" w:customStyle="1" w:styleId="Maximyz4">
    <w:name w:val="Maximyz Подзаголовок"/>
    <w:basedOn w:val="Maximyz1"/>
    <w:qFormat/>
    <w:rsid w:val="0005126A"/>
  </w:style>
  <w:style w:type="paragraph" w:customStyle="1" w:styleId="2f1">
    <w:name w:val="Обычный2"/>
    <w:qFormat/>
    <w:rsid w:val="0005126A"/>
    <w:pPr>
      <w:spacing w:after="0" w:line="240" w:lineRule="auto"/>
    </w:pPr>
    <w:rPr>
      <w:rFonts w:ascii="Times New Roman" w:eastAsia="Times New Roman" w:hAnsi="Times New Roman" w:cs="Times New Roman"/>
      <w:sz w:val="20"/>
      <w:szCs w:val="20"/>
      <w:lang w:eastAsia="ru-RU"/>
    </w:rPr>
  </w:style>
  <w:style w:type="paragraph" w:customStyle="1" w:styleId="afffffd">
    <w:name w:val="Îáû÷íûé"/>
    <w:qFormat/>
    <w:rsid w:val="0005126A"/>
    <w:pPr>
      <w:widowControl w:val="0"/>
      <w:spacing w:after="0" w:line="240" w:lineRule="auto"/>
    </w:pPr>
    <w:rPr>
      <w:rFonts w:ascii="PragmaticaCTT" w:eastAsia="Times New Roman" w:hAnsi="PragmaticaCTT" w:cs="Times New Roman"/>
      <w:sz w:val="20"/>
      <w:szCs w:val="20"/>
      <w:lang w:val="en-GB" w:eastAsia="ru-RU"/>
    </w:rPr>
  </w:style>
  <w:style w:type="character" w:customStyle="1" w:styleId="afffffe">
    <w:name w:val="Название таблицы Знак Знак Знак Знак"/>
    <w:basedOn w:val="aff5"/>
    <w:link w:val="affffff"/>
    <w:locked/>
    <w:rsid w:val="0005126A"/>
    <w:rPr>
      <w:rFonts w:ascii="Times New Roman" w:eastAsia="Times New Roman" w:hAnsi="Times New Roman" w:cs="Times New Roman"/>
      <w:b/>
      <w:sz w:val="24"/>
      <w:szCs w:val="24"/>
      <w:lang w:eastAsia="ru-RU"/>
    </w:rPr>
  </w:style>
  <w:style w:type="paragraph" w:customStyle="1" w:styleId="affffff">
    <w:name w:val="Название таблицы Знак Знак Знак"/>
    <w:basedOn w:val="aff3"/>
    <w:next w:val="aff3"/>
    <w:link w:val="afffffe"/>
    <w:qFormat/>
    <w:rsid w:val="0005126A"/>
    <w:pPr>
      <w:keepNext/>
      <w:spacing w:before="120" w:after="240"/>
      <w:jc w:val="center"/>
    </w:pPr>
    <w:rPr>
      <w:b/>
    </w:rPr>
  </w:style>
  <w:style w:type="paragraph" w:customStyle="1" w:styleId="3d">
    <w:name w:val="Обычный3"/>
    <w:qFormat/>
    <w:rsid w:val="0005126A"/>
    <w:pPr>
      <w:spacing w:after="0" w:line="240" w:lineRule="auto"/>
    </w:pPr>
    <w:rPr>
      <w:rFonts w:ascii="Times New Roman" w:eastAsia="Times New Roman" w:hAnsi="Times New Roman" w:cs="Times New Roman"/>
      <w:sz w:val="20"/>
      <w:szCs w:val="20"/>
      <w:lang w:eastAsia="ru-RU"/>
    </w:rPr>
  </w:style>
  <w:style w:type="character" w:customStyle="1" w:styleId="Default">
    <w:name w:val="Default Знак"/>
    <w:link w:val="Default0"/>
    <w:locked/>
    <w:rsid w:val="0005126A"/>
    <w:rPr>
      <w:rFonts w:ascii="Arial" w:eastAsia="Calibri" w:hAnsi="Arial" w:cs="Arial"/>
      <w:color w:val="000000"/>
      <w:sz w:val="24"/>
      <w:szCs w:val="24"/>
    </w:rPr>
  </w:style>
  <w:style w:type="paragraph" w:customStyle="1" w:styleId="Default0">
    <w:name w:val="Default"/>
    <w:link w:val="Default"/>
    <w:qFormat/>
    <w:rsid w:val="0005126A"/>
    <w:pPr>
      <w:autoSpaceDE w:val="0"/>
      <w:autoSpaceDN w:val="0"/>
      <w:adjustRightInd w:val="0"/>
      <w:spacing w:after="0" w:line="240" w:lineRule="auto"/>
    </w:pPr>
    <w:rPr>
      <w:rFonts w:ascii="Arial" w:eastAsia="Calibri" w:hAnsi="Arial" w:cs="Arial"/>
      <w:color w:val="000000"/>
      <w:sz w:val="24"/>
      <w:szCs w:val="24"/>
    </w:rPr>
  </w:style>
  <w:style w:type="paragraph" w:customStyle="1" w:styleId="affffff0">
    <w:name w:val=".®.±.­"/>
    <w:basedOn w:val="Default0"/>
    <w:next w:val="Default0"/>
    <w:uiPriority w:val="99"/>
    <w:qFormat/>
    <w:rsid w:val="0005126A"/>
    <w:rPr>
      <w:color w:val="auto"/>
    </w:rPr>
  </w:style>
  <w:style w:type="paragraph" w:customStyle="1" w:styleId="affffff1">
    <w:name w:val="........."/>
    <w:basedOn w:val="Default0"/>
    <w:next w:val="Default0"/>
    <w:uiPriority w:val="99"/>
    <w:qFormat/>
    <w:rsid w:val="0005126A"/>
    <w:rPr>
      <w:color w:val="auto"/>
    </w:rPr>
  </w:style>
  <w:style w:type="paragraph" w:customStyle="1" w:styleId="2f2">
    <w:name w:val="Абзац списка2"/>
    <w:basedOn w:val="aff3"/>
    <w:qFormat/>
    <w:rsid w:val="0005126A"/>
    <w:pPr>
      <w:spacing w:after="200" w:line="276" w:lineRule="auto"/>
      <w:ind w:left="720"/>
      <w:contextualSpacing/>
    </w:pPr>
    <w:rPr>
      <w:rFonts w:ascii="Calibri" w:hAnsi="Calibri"/>
      <w:sz w:val="22"/>
      <w:szCs w:val="22"/>
      <w:lang w:eastAsia="en-US"/>
    </w:rPr>
  </w:style>
  <w:style w:type="paragraph" w:customStyle="1" w:styleId="font5">
    <w:name w:val="font5"/>
    <w:basedOn w:val="aff3"/>
    <w:qFormat/>
    <w:rsid w:val="0005126A"/>
    <w:pPr>
      <w:spacing w:before="100" w:beforeAutospacing="1" w:after="100" w:afterAutospacing="1"/>
    </w:pPr>
    <w:rPr>
      <w:rFonts w:ascii="Arial" w:hAnsi="Arial" w:cs="Arial"/>
      <w:b/>
      <w:bCs/>
      <w:sz w:val="16"/>
      <w:szCs w:val="16"/>
    </w:rPr>
  </w:style>
  <w:style w:type="paragraph" w:customStyle="1" w:styleId="font6">
    <w:name w:val="font6"/>
    <w:basedOn w:val="aff3"/>
    <w:qFormat/>
    <w:rsid w:val="0005126A"/>
    <w:pPr>
      <w:spacing w:before="100" w:beforeAutospacing="1" w:after="100" w:afterAutospacing="1"/>
    </w:pPr>
    <w:rPr>
      <w:rFonts w:ascii="Tahoma" w:hAnsi="Tahoma" w:cs="Tahoma"/>
      <w:b/>
      <w:bCs/>
      <w:color w:val="000000"/>
      <w:sz w:val="16"/>
      <w:szCs w:val="16"/>
    </w:rPr>
  </w:style>
  <w:style w:type="paragraph" w:customStyle="1" w:styleId="font7">
    <w:name w:val="font7"/>
    <w:basedOn w:val="aff3"/>
    <w:qFormat/>
    <w:rsid w:val="0005126A"/>
    <w:pPr>
      <w:spacing w:before="100" w:beforeAutospacing="1" w:after="100" w:afterAutospacing="1"/>
    </w:pPr>
    <w:rPr>
      <w:rFonts w:ascii="Symbol" w:hAnsi="Symbol"/>
      <w:b/>
      <w:bCs/>
      <w:color w:val="000000"/>
      <w:sz w:val="16"/>
      <w:szCs w:val="16"/>
    </w:rPr>
  </w:style>
  <w:style w:type="paragraph" w:customStyle="1" w:styleId="font8">
    <w:name w:val="font8"/>
    <w:basedOn w:val="aff3"/>
    <w:qFormat/>
    <w:rsid w:val="0005126A"/>
    <w:pPr>
      <w:spacing w:before="100" w:beforeAutospacing="1" w:after="100" w:afterAutospacing="1"/>
    </w:pPr>
    <w:rPr>
      <w:rFonts w:ascii="Tahoma" w:hAnsi="Tahoma" w:cs="Tahoma"/>
      <w:b/>
      <w:bCs/>
      <w:color w:val="000000"/>
      <w:sz w:val="16"/>
      <w:szCs w:val="16"/>
    </w:rPr>
  </w:style>
  <w:style w:type="paragraph" w:customStyle="1" w:styleId="xl63">
    <w:name w:val="xl63"/>
    <w:basedOn w:val="aff3"/>
    <w:qFormat/>
    <w:rsid w:val="0005126A"/>
    <w:pPr>
      <w:shd w:val="clear" w:color="auto" w:fill="FFC417"/>
      <w:spacing w:before="100" w:beforeAutospacing="1" w:after="100" w:afterAutospacing="1"/>
    </w:pPr>
  </w:style>
  <w:style w:type="paragraph" w:customStyle="1" w:styleId="xl64">
    <w:name w:val="xl64"/>
    <w:basedOn w:val="aff3"/>
    <w:qFormat/>
    <w:rsid w:val="0005126A"/>
    <w:pPr>
      <w:spacing w:before="100" w:beforeAutospacing="1" w:after="100" w:afterAutospacing="1"/>
      <w:jc w:val="center"/>
    </w:pPr>
    <w:rPr>
      <w:rFonts w:ascii="Arial" w:hAnsi="Arial" w:cs="Arial"/>
      <w:b/>
      <w:bCs/>
    </w:rPr>
  </w:style>
  <w:style w:type="paragraph" w:customStyle="1" w:styleId="xl65">
    <w:name w:val="xl65"/>
    <w:basedOn w:val="aff3"/>
    <w:qFormat/>
    <w:rsid w:val="0005126A"/>
    <w:pPr>
      <w:spacing w:before="100" w:beforeAutospacing="1" w:after="100" w:afterAutospacing="1"/>
    </w:pPr>
    <w:rPr>
      <w:b/>
      <w:bCs/>
    </w:rPr>
  </w:style>
  <w:style w:type="paragraph" w:customStyle="1" w:styleId="xl66">
    <w:name w:val="xl66"/>
    <w:basedOn w:val="aff3"/>
    <w:qFormat/>
    <w:rsid w:val="0005126A"/>
    <w:pPr>
      <w:spacing w:before="100" w:beforeAutospacing="1" w:after="100" w:afterAutospacing="1"/>
      <w:jc w:val="center"/>
    </w:pPr>
    <w:rPr>
      <w:b/>
      <w:bCs/>
    </w:rPr>
  </w:style>
  <w:style w:type="paragraph" w:customStyle="1" w:styleId="xl67">
    <w:name w:val="xl67"/>
    <w:basedOn w:val="aff3"/>
    <w:qFormat/>
    <w:rsid w:val="0005126A"/>
    <w:pPr>
      <w:spacing w:before="100" w:beforeAutospacing="1" w:after="100" w:afterAutospacing="1"/>
    </w:pPr>
    <w:rPr>
      <w:rFonts w:ascii="Arial" w:hAnsi="Arial" w:cs="Arial"/>
      <w:b/>
      <w:bCs/>
    </w:rPr>
  </w:style>
  <w:style w:type="paragraph" w:customStyle="1" w:styleId="xl68">
    <w:name w:val="xl68"/>
    <w:basedOn w:val="aff3"/>
    <w:qFormat/>
    <w:rsid w:val="0005126A"/>
    <w:pPr>
      <w:shd w:val="clear" w:color="auto" w:fill="FFC417"/>
      <w:spacing w:before="100" w:beforeAutospacing="1" w:after="100" w:afterAutospacing="1"/>
      <w:jc w:val="center"/>
    </w:pPr>
    <w:rPr>
      <w:rFonts w:ascii="Arial" w:hAnsi="Arial" w:cs="Arial"/>
      <w:b/>
      <w:bCs/>
      <w:i/>
      <w:iCs/>
    </w:rPr>
  </w:style>
  <w:style w:type="paragraph" w:customStyle="1" w:styleId="xl69">
    <w:name w:val="xl69"/>
    <w:basedOn w:val="aff3"/>
    <w:qFormat/>
    <w:rsid w:val="0005126A"/>
    <w:pPr>
      <w:shd w:val="clear" w:color="auto" w:fill="FFC417"/>
      <w:spacing w:before="100" w:beforeAutospacing="1" w:after="100" w:afterAutospacing="1"/>
      <w:jc w:val="center"/>
    </w:pPr>
  </w:style>
  <w:style w:type="paragraph" w:customStyle="1" w:styleId="xl70">
    <w:name w:val="xl70"/>
    <w:basedOn w:val="aff3"/>
    <w:qFormat/>
    <w:rsid w:val="0005126A"/>
    <w:pPr>
      <w:spacing w:before="100" w:beforeAutospacing="1" w:after="100" w:afterAutospacing="1"/>
      <w:jc w:val="center"/>
    </w:pPr>
    <w:rPr>
      <w:rFonts w:ascii="Arial" w:hAnsi="Arial" w:cs="Arial"/>
    </w:rPr>
  </w:style>
  <w:style w:type="paragraph" w:customStyle="1" w:styleId="xl71">
    <w:name w:val="xl71"/>
    <w:basedOn w:val="aff3"/>
    <w:qFormat/>
    <w:rsid w:val="0005126A"/>
    <w:pPr>
      <w:spacing w:before="100" w:beforeAutospacing="1" w:after="100" w:afterAutospacing="1"/>
      <w:jc w:val="center"/>
    </w:pPr>
  </w:style>
  <w:style w:type="paragraph" w:customStyle="1" w:styleId="xl72">
    <w:name w:val="xl72"/>
    <w:basedOn w:val="aff3"/>
    <w:qFormat/>
    <w:rsid w:val="0005126A"/>
    <w:pPr>
      <w:spacing w:before="100" w:beforeAutospacing="1" w:after="100" w:afterAutospacing="1"/>
    </w:pPr>
    <w:rPr>
      <w:rFonts w:ascii="Arial" w:hAnsi="Arial" w:cs="Arial"/>
    </w:rPr>
  </w:style>
  <w:style w:type="paragraph" w:customStyle="1" w:styleId="xl73">
    <w:name w:val="xl73"/>
    <w:basedOn w:val="aff3"/>
    <w:qFormat/>
    <w:rsid w:val="0005126A"/>
    <w:pPr>
      <w:spacing w:before="100" w:beforeAutospacing="1" w:after="100" w:afterAutospacing="1"/>
      <w:jc w:val="center"/>
    </w:pPr>
    <w:rPr>
      <w:rFonts w:ascii="Arial" w:hAnsi="Arial" w:cs="Arial"/>
      <w:b/>
      <w:bCs/>
    </w:rPr>
  </w:style>
  <w:style w:type="paragraph" w:customStyle="1" w:styleId="xl74">
    <w:name w:val="xl74"/>
    <w:basedOn w:val="aff3"/>
    <w:qFormat/>
    <w:rsid w:val="0005126A"/>
    <w:pPr>
      <w:spacing w:before="100" w:beforeAutospacing="1" w:after="100" w:afterAutospacing="1"/>
      <w:jc w:val="center"/>
    </w:pPr>
    <w:rPr>
      <w:rFonts w:ascii="Arial" w:hAnsi="Arial" w:cs="Arial"/>
      <w:b/>
      <w:bCs/>
    </w:rPr>
  </w:style>
  <w:style w:type="paragraph" w:customStyle="1" w:styleId="xl75">
    <w:name w:val="xl75"/>
    <w:basedOn w:val="aff3"/>
    <w:qFormat/>
    <w:rsid w:val="0005126A"/>
    <w:pPr>
      <w:spacing w:before="100" w:beforeAutospacing="1" w:after="100" w:afterAutospacing="1"/>
      <w:jc w:val="center"/>
    </w:pPr>
    <w:rPr>
      <w:rFonts w:ascii="Symbol" w:hAnsi="Symbol"/>
      <w:b/>
      <w:bCs/>
    </w:rPr>
  </w:style>
  <w:style w:type="paragraph" w:customStyle="1" w:styleId="xl76">
    <w:name w:val="xl76"/>
    <w:basedOn w:val="aff3"/>
    <w:qFormat/>
    <w:rsid w:val="0005126A"/>
    <w:pPr>
      <w:spacing w:before="100" w:beforeAutospacing="1" w:after="100" w:afterAutospacing="1"/>
    </w:pPr>
    <w:rPr>
      <w:rFonts w:ascii="Arial" w:hAnsi="Arial" w:cs="Arial"/>
      <w:b/>
      <w:bCs/>
    </w:rPr>
  </w:style>
  <w:style w:type="paragraph" w:customStyle="1" w:styleId="xl77">
    <w:name w:val="xl77"/>
    <w:basedOn w:val="aff3"/>
    <w:qFormat/>
    <w:rsid w:val="0005126A"/>
    <w:pPr>
      <w:spacing w:before="100" w:beforeAutospacing="1" w:after="100" w:afterAutospacing="1"/>
    </w:pPr>
    <w:rPr>
      <w:rFonts w:ascii="Arial" w:hAnsi="Arial" w:cs="Arial"/>
      <w:b/>
      <w:bCs/>
      <w:i/>
      <w:iCs/>
      <w:sz w:val="22"/>
      <w:szCs w:val="22"/>
    </w:rPr>
  </w:style>
  <w:style w:type="paragraph" w:customStyle="1" w:styleId="xl78">
    <w:name w:val="xl78"/>
    <w:basedOn w:val="aff3"/>
    <w:qFormat/>
    <w:rsid w:val="0005126A"/>
    <w:pPr>
      <w:spacing w:before="100" w:beforeAutospacing="1" w:after="100" w:afterAutospacing="1"/>
      <w:jc w:val="center"/>
    </w:pPr>
    <w:rPr>
      <w:rFonts w:ascii="Arial" w:hAnsi="Arial" w:cs="Arial"/>
      <w:b/>
      <w:bCs/>
    </w:rPr>
  </w:style>
  <w:style w:type="paragraph" w:customStyle="1" w:styleId="xl80">
    <w:name w:val="xl80"/>
    <w:basedOn w:val="aff3"/>
    <w:qFormat/>
    <w:rsid w:val="0005126A"/>
    <w:pPr>
      <w:spacing w:before="100" w:beforeAutospacing="1" w:after="100" w:afterAutospacing="1"/>
    </w:pPr>
    <w:rPr>
      <w:rFonts w:ascii="Arial" w:hAnsi="Arial" w:cs="Arial"/>
      <w:b/>
      <w:bCs/>
      <w:i/>
      <w:iCs/>
      <w:sz w:val="22"/>
      <w:szCs w:val="22"/>
    </w:rPr>
  </w:style>
  <w:style w:type="paragraph" w:customStyle="1" w:styleId="xl81">
    <w:name w:val="xl81"/>
    <w:basedOn w:val="aff3"/>
    <w:qFormat/>
    <w:rsid w:val="0005126A"/>
    <w:pPr>
      <w:spacing w:before="100" w:beforeAutospacing="1" w:after="100" w:afterAutospacing="1"/>
      <w:jc w:val="center"/>
    </w:pPr>
    <w:rPr>
      <w:rFonts w:ascii="Arial" w:hAnsi="Arial" w:cs="Arial"/>
      <w:b/>
      <w:bCs/>
      <w:sz w:val="22"/>
      <w:szCs w:val="22"/>
    </w:rPr>
  </w:style>
  <w:style w:type="paragraph" w:customStyle="1" w:styleId="xl82">
    <w:name w:val="xl82"/>
    <w:basedOn w:val="aff3"/>
    <w:qFormat/>
    <w:rsid w:val="0005126A"/>
    <w:pPr>
      <w:spacing w:before="100" w:beforeAutospacing="1" w:after="100" w:afterAutospacing="1"/>
    </w:pPr>
    <w:rPr>
      <w:b/>
      <w:bCs/>
    </w:rPr>
  </w:style>
  <w:style w:type="paragraph" w:customStyle="1" w:styleId="xl83">
    <w:name w:val="xl83"/>
    <w:basedOn w:val="aff3"/>
    <w:qFormat/>
    <w:rsid w:val="0005126A"/>
    <w:pPr>
      <w:spacing w:before="100" w:beforeAutospacing="1" w:after="100" w:afterAutospacing="1"/>
      <w:jc w:val="center"/>
    </w:pPr>
    <w:rPr>
      <w:rFonts w:ascii="Arial" w:hAnsi="Arial" w:cs="Arial"/>
      <w:sz w:val="16"/>
      <w:szCs w:val="16"/>
    </w:rPr>
  </w:style>
  <w:style w:type="paragraph" w:customStyle="1" w:styleId="xl85">
    <w:name w:val="xl85"/>
    <w:basedOn w:val="aff3"/>
    <w:qFormat/>
    <w:rsid w:val="0005126A"/>
    <w:pPr>
      <w:spacing w:before="100" w:beforeAutospacing="1" w:after="100" w:afterAutospacing="1"/>
    </w:pPr>
    <w:rPr>
      <w:rFonts w:ascii="Arial" w:hAnsi="Arial" w:cs="Arial"/>
      <w:sz w:val="16"/>
      <w:szCs w:val="16"/>
    </w:rPr>
  </w:style>
  <w:style w:type="paragraph" w:customStyle="1" w:styleId="xl86">
    <w:name w:val="xl86"/>
    <w:basedOn w:val="aff3"/>
    <w:qFormat/>
    <w:rsid w:val="0005126A"/>
    <w:pPr>
      <w:spacing w:before="100" w:beforeAutospacing="1" w:after="100" w:afterAutospacing="1"/>
      <w:jc w:val="center"/>
    </w:pPr>
    <w:rPr>
      <w:rFonts w:ascii="Arial" w:hAnsi="Arial" w:cs="Arial"/>
      <w:b/>
      <w:bCs/>
    </w:rPr>
  </w:style>
  <w:style w:type="paragraph" w:customStyle="1" w:styleId="xl87">
    <w:name w:val="xl87"/>
    <w:basedOn w:val="aff3"/>
    <w:qFormat/>
    <w:rsid w:val="0005126A"/>
    <w:pPr>
      <w:spacing w:before="100" w:beforeAutospacing="1" w:after="100" w:afterAutospacing="1"/>
      <w:jc w:val="center"/>
    </w:pPr>
    <w:rPr>
      <w:rFonts w:ascii="Arial" w:hAnsi="Arial" w:cs="Arial"/>
    </w:rPr>
  </w:style>
  <w:style w:type="paragraph" w:customStyle="1" w:styleId="xl88">
    <w:name w:val="xl88"/>
    <w:basedOn w:val="aff3"/>
    <w:qFormat/>
    <w:rsid w:val="0005126A"/>
    <w:pPr>
      <w:spacing w:before="100" w:beforeAutospacing="1" w:after="100" w:afterAutospacing="1"/>
    </w:pPr>
    <w:rPr>
      <w:rFonts w:ascii="Arial" w:hAnsi="Arial" w:cs="Arial"/>
      <w:b/>
      <w:bCs/>
    </w:rPr>
  </w:style>
  <w:style w:type="paragraph" w:customStyle="1" w:styleId="xl89">
    <w:name w:val="xl89"/>
    <w:basedOn w:val="aff3"/>
    <w:qFormat/>
    <w:rsid w:val="0005126A"/>
    <w:pPr>
      <w:spacing w:before="100" w:beforeAutospacing="1" w:after="100" w:afterAutospacing="1"/>
    </w:pPr>
    <w:rPr>
      <w:rFonts w:ascii="Arial" w:hAnsi="Arial" w:cs="Arial"/>
    </w:rPr>
  </w:style>
  <w:style w:type="paragraph" w:customStyle="1" w:styleId="xl90">
    <w:name w:val="xl90"/>
    <w:basedOn w:val="aff3"/>
    <w:qFormat/>
    <w:rsid w:val="0005126A"/>
    <w:pPr>
      <w:shd w:val="clear" w:color="auto" w:fill="FFC417"/>
      <w:spacing w:before="100" w:beforeAutospacing="1" w:after="100" w:afterAutospacing="1"/>
      <w:jc w:val="center"/>
    </w:pPr>
    <w:rPr>
      <w:rFonts w:ascii="Arial" w:hAnsi="Arial" w:cs="Arial"/>
    </w:rPr>
  </w:style>
  <w:style w:type="paragraph" w:customStyle="1" w:styleId="xl91">
    <w:name w:val="xl91"/>
    <w:basedOn w:val="aff3"/>
    <w:qFormat/>
    <w:rsid w:val="0005126A"/>
    <w:pPr>
      <w:shd w:val="clear" w:color="auto" w:fill="FFC417"/>
      <w:spacing w:before="100" w:beforeAutospacing="1" w:after="100" w:afterAutospacing="1"/>
      <w:jc w:val="center"/>
    </w:pPr>
    <w:rPr>
      <w:rFonts w:ascii="Arial" w:hAnsi="Arial" w:cs="Arial"/>
      <w:b/>
      <w:bCs/>
    </w:rPr>
  </w:style>
  <w:style w:type="paragraph" w:customStyle="1" w:styleId="xl92">
    <w:name w:val="xl92"/>
    <w:basedOn w:val="aff3"/>
    <w:qFormat/>
    <w:rsid w:val="0005126A"/>
    <w:pPr>
      <w:spacing w:before="100" w:beforeAutospacing="1" w:after="100" w:afterAutospacing="1"/>
    </w:pPr>
    <w:rPr>
      <w:rFonts w:ascii="Arial" w:hAnsi="Arial" w:cs="Arial"/>
      <w:b/>
      <w:bCs/>
    </w:rPr>
  </w:style>
  <w:style w:type="paragraph" w:customStyle="1" w:styleId="xl93">
    <w:name w:val="xl93"/>
    <w:basedOn w:val="aff3"/>
    <w:qFormat/>
    <w:rsid w:val="0005126A"/>
    <w:pPr>
      <w:spacing w:before="100" w:beforeAutospacing="1" w:after="100" w:afterAutospacing="1"/>
    </w:pPr>
    <w:rPr>
      <w:rFonts w:ascii="Arial" w:hAnsi="Arial" w:cs="Arial"/>
      <w:b/>
      <w:bCs/>
      <w:i/>
      <w:iCs/>
      <w:sz w:val="28"/>
      <w:szCs w:val="28"/>
    </w:rPr>
  </w:style>
  <w:style w:type="paragraph" w:customStyle="1" w:styleId="xl94">
    <w:name w:val="xl94"/>
    <w:basedOn w:val="aff3"/>
    <w:qFormat/>
    <w:rsid w:val="0005126A"/>
    <w:pPr>
      <w:shd w:val="clear" w:color="auto" w:fill="FFC417"/>
      <w:spacing w:before="100" w:beforeAutospacing="1" w:after="100" w:afterAutospacing="1"/>
    </w:pPr>
    <w:rPr>
      <w:rFonts w:ascii="Arial" w:hAnsi="Arial" w:cs="Arial"/>
      <w:b/>
      <w:bCs/>
      <w:i/>
      <w:iCs/>
      <w:sz w:val="28"/>
      <w:szCs w:val="28"/>
    </w:rPr>
  </w:style>
  <w:style w:type="paragraph" w:customStyle="1" w:styleId="xl95">
    <w:name w:val="xl95"/>
    <w:basedOn w:val="aff3"/>
    <w:qFormat/>
    <w:rsid w:val="0005126A"/>
    <w:pPr>
      <w:shd w:val="clear" w:color="auto" w:fill="FFC417"/>
      <w:spacing w:before="100" w:beforeAutospacing="1" w:after="100" w:afterAutospacing="1"/>
    </w:pPr>
    <w:rPr>
      <w:rFonts w:ascii="Arial" w:hAnsi="Arial" w:cs="Arial"/>
      <w:b/>
      <w:bCs/>
      <w:i/>
      <w:iCs/>
      <w:sz w:val="28"/>
      <w:szCs w:val="28"/>
    </w:rPr>
  </w:style>
  <w:style w:type="paragraph" w:customStyle="1" w:styleId="xl96">
    <w:name w:val="xl96"/>
    <w:basedOn w:val="aff3"/>
    <w:qFormat/>
    <w:rsid w:val="0005126A"/>
    <w:pPr>
      <w:spacing w:before="100" w:beforeAutospacing="1" w:after="100" w:afterAutospacing="1"/>
      <w:jc w:val="center"/>
    </w:pPr>
    <w:rPr>
      <w:rFonts w:ascii="Arial" w:hAnsi="Arial" w:cs="Arial"/>
      <w:b/>
      <w:bCs/>
      <w:color w:val="0000FF"/>
    </w:rPr>
  </w:style>
  <w:style w:type="paragraph" w:customStyle="1" w:styleId="xl97">
    <w:name w:val="xl97"/>
    <w:basedOn w:val="aff3"/>
    <w:qFormat/>
    <w:rsid w:val="0005126A"/>
    <w:pPr>
      <w:spacing w:before="100" w:beforeAutospacing="1" w:after="100" w:afterAutospacing="1"/>
    </w:pPr>
    <w:rPr>
      <w:rFonts w:ascii="Arial" w:hAnsi="Arial" w:cs="Arial"/>
      <w:b/>
      <w:bCs/>
      <w:i/>
      <w:iCs/>
      <w:sz w:val="28"/>
      <w:szCs w:val="28"/>
    </w:rPr>
  </w:style>
  <w:style w:type="paragraph" w:customStyle="1" w:styleId="xl98">
    <w:name w:val="xl98"/>
    <w:basedOn w:val="aff3"/>
    <w:qFormat/>
    <w:rsid w:val="0005126A"/>
    <w:pPr>
      <w:shd w:val="clear" w:color="auto" w:fill="FFC417"/>
      <w:spacing w:before="100" w:beforeAutospacing="1" w:after="100" w:afterAutospacing="1"/>
      <w:jc w:val="center"/>
    </w:pPr>
    <w:rPr>
      <w:rFonts w:ascii="Arial" w:hAnsi="Arial" w:cs="Arial"/>
      <w:b/>
      <w:bCs/>
      <w:color w:val="0000FF"/>
    </w:rPr>
  </w:style>
  <w:style w:type="paragraph" w:customStyle="1" w:styleId="xl99">
    <w:name w:val="xl99"/>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rFonts w:ascii="Arial" w:hAnsi="Arial" w:cs="Arial"/>
      <w:b/>
      <w:bCs/>
    </w:rPr>
  </w:style>
  <w:style w:type="paragraph" w:customStyle="1" w:styleId="xl100">
    <w:name w:val="xl100"/>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w:hAnsi="Arial" w:cs="Arial"/>
      <w:b/>
      <w:bCs/>
    </w:rPr>
  </w:style>
  <w:style w:type="paragraph" w:customStyle="1" w:styleId="xl101">
    <w:name w:val="xl101"/>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w:hAnsi="Arial" w:cs="Arial"/>
      <w:b/>
      <w:bCs/>
    </w:rPr>
  </w:style>
  <w:style w:type="paragraph" w:customStyle="1" w:styleId="xl102">
    <w:name w:val="xl102"/>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w:hAnsi="Arial" w:cs="Arial"/>
      <w:b/>
      <w:bCs/>
    </w:rPr>
  </w:style>
  <w:style w:type="paragraph" w:customStyle="1" w:styleId="xl103">
    <w:name w:val="xl103"/>
    <w:basedOn w:val="aff3"/>
    <w:qFormat/>
    <w:rsid w:val="0005126A"/>
    <w:pPr>
      <w:pBdr>
        <w:top w:val="single" w:sz="4" w:space="0" w:color="auto"/>
        <w:left w:val="single" w:sz="4" w:space="0" w:color="auto"/>
        <w:bottom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04">
    <w:name w:val="xl104"/>
    <w:basedOn w:val="aff3"/>
    <w:qFormat/>
    <w:rsid w:val="0005126A"/>
    <w:pPr>
      <w:spacing w:before="100" w:beforeAutospacing="1" w:after="100" w:afterAutospacing="1"/>
      <w:jc w:val="center"/>
    </w:pPr>
    <w:rPr>
      <w:rFonts w:ascii="Arial" w:hAnsi="Arial" w:cs="Arial"/>
      <w:b/>
      <w:bCs/>
    </w:rPr>
  </w:style>
  <w:style w:type="paragraph" w:customStyle="1" w:styleId="xl105">
    <w:name w:val="xl105"/>
    <w:basedOn w:val="aff3"/>
    <w:qFormat/>
    <w:rsid w:val="0005126A"/>
    <w:pPr>
      <w:spacing w:before="100" w:beforeAutospacing="1" w:after="100" w:afterAutospacing="1"/>
    </w:pPr>
    <w:rPr>
      <w:rFonts w:ascii="Arial" w:hAnsi="Arial" w:cs="Arial"/>
      <w:b/>
      <w:bCs/>
      <w:color w:val="0000FF"/>
    </w:rPr>
  </w:style>
  <w:style w:type="paragraph" w:customStyle="1" w:styleId="xl106">
    <w:name w:val="xl106"/>
    <w:basedOn w:val="aff3"/>
    <w:qFormat/>
    <w:rsid w:val="0005126A"/>
    <w:pPr>
      <w:shd w:val="clear" w:color="auto" w:fill="FFC417"/>
      <w:spacing w:before="100" w:beforeAutospacing="1" w:after="100" w:afterAutospacing="1"/>
    </w:pPr>
    <w:rPr>
      <w:rFonts w:ascii="Arial" w:hAnsi="Arial" w:cs="Arial"/>
      <w:b/>
      <w:bCs/>
      <w:i/>
      <w:iCs/>
    </w:rPr>
  </w:style>
  <w:style w:type="paragraph" w:customStyle="1" w:styleId="xl107">
    <w:name w:val="xl107"/>
    <w:basedOn w:val="aff3"/>
    <w:qFormat/>
    <w:rsid w:val="0005126A"/>
    <w:pPr>
      <w:shd w:val="clear" w:color="auto" w:fill="FFC417"/>
      <w:spacing w:before="100" w:beforeAutospacing="1" w:after="100" w:afterAutospacing="1"/>
    </w:pPr>
    <w:rPr>
      <w:rFonts w:ascii="Arial" w:hAnsi="Arial" w:cs="Arial"/>
      <w:b/>
      <w:bCs/>
      <w:i/>
      <w:iCs/>
    </w:rPr>
  </w:style>
  <w:style w:type="paragraph" w:customStyle="1" w:styleId="xl108">
    <w:name w:val="xl108"/>
    <w:basedOn w:val="aff3"/>
    <w:qFormat/>
    <w:rsid w:val="0005126A"/>
    <w:pPr>
      <w:pBdr>
        <w:top w:val="single" w:sz="4" w:space="0" w:color="auto"/>
        <w:bottom w:val="single" w:sz="4" w:space="0" w:color="auto"/>
        <w:right w:val="single" w:sz="4" w:space="0" w:color="auto"/>
      </w:pBdr>
      <w:shd w:val="clear" w:color="auto" w:fill="FFFF99"/>
      <w:spacing w:before="100" w:beforeAutospacing="1" w:after="100" w:afterAutospacing="1"/>
      <w:jc w:val="center"/>
    </w:pPr>
    <w:rPr>
      <w:rFonts w:ascii="Arial" w:hAnsi="Arial" w:cs="Arial"/>
      <w:b/>
      <w:bCs/>
    </w:rPr>
  </w:style>
  <w:style w:type="paragraph" w:customStyle="1" w:styleId="xl109">
    <w:name w:val="xl109"/>
    <w:basedOn w:val="aff3"/>
    <w:qFormat/>
    <w:rsid w:val="0005126A"/>
    <w:pPr>
      <w:spacing w:before="100" w:beforeAutospacing="1" w:after="100" w:afterAutospacing="1"/>
    </w:pPr>
    <w:rPr>
      <w:rFonts w:ascii="Arial" w:hAnsi="Arial" w:cs="Arial"/>
      <w:sz w:val="16"/>
      <w:szCs w:val="16"/>
    </w:rPr>
  </w:style>
  <w:style w:type="paragraph" w:customStyle="1" w:styleId="xl110">
    <w:name w:val="xl110"/>
    <w:basedOn w:val="aff3"/>
    <w:qFormat/>
    <w:rsid w:val="0005126A"/>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f3"/>
    <w:qFormat/>
    <w:rsid w:val="0005126A"/>
    <w:pPr>
      <w:shd w:val="clear" w:color="auto" w:fill="FFC417"/>
      <w:spacing w:before="100" w:beforeAutospacing="1" w:after="100" w:afterAutospacing="1"/>
      <w:jc w:val="center"/>
    </w:pPr>
    <w:rPr>
      <w:rFonts w:ascii="Arial" w:hAnsi="Arial" w:cs="Arial"/>
      <w:color w:val="333333"/>
    </w:rPr>
  </w:style>
  <w:style w:type="paragraph" w:customStyle="1" w:styleId="xl112">
    <w:name w:val="xl112"/>
    <w:basedOn w:val="aff3"/>
    <w:qFormat/>
    <w:rsid w:val="0005126A"/>
    <w:pPr>
      <w:pBdr>
        <w:top w:val="single" w:sz="4" w:space="0" w:color="auto"/>
        <w:left w:val="single" w:sz="4" w:space="0" w:color="auto"/>
        <w:bottom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13">
    <w:name w:val="xl113"/>
    <w:basedOn w:val="aff3"/>
    <w:qFormat/>
    <w:rsid w:val="0005126A"/>
    <w:pPr>
      <w:pBdr>
        <w:top w:val="single" w:sz="4" w:space="0" w:color="auto"/>
        <w:bottom w:val="single" w:sz="4" w:space="0" w:color="auto"/>
        <w:right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14">
    <w:name w:val="xl114"/>
    <w:basedOn w:val="aff3"/>
    <w:qFormat/>
    <w:rsid w:val="0005126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f3"/>
    <w:qFormat/>
    <w:rsid w:val="0005126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f3"/>
    <w:qFormat/>
    <w:rsid w:val="0005126A"/>
    <w:pPr>
      <w:pBdr>
        <w:top w:val="single" w:sz="4" w:space="0" w:color="auto"/>
        <w:left w:val="single" w:sz="4" w:space="0" w:color="auto"/>
        <w:bottom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17">
    <w:name w:val="xl117"/>
    <w:basedOn w:val="aff3"/>
    <w:qFormat/>
    <w:rsid w:val="0005126A"/>
    <w:pPr>
      <w:pBdr>
        <w:top w:val="single" w:sz="4" w:space="0" w:color="auto"/>
        <w:bottom w:val="single" w:sz="4" w:space="0" w:color="auto"/>
        <w:right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18">
    <w:name w:val="xl118"/>
    <w:basedOn w:val="aff3"/>
    <w:qFormat/>
    <w:rsid w:val="0005126A"/>
    <w:pPr>
      <w:pBdr>
        <w:top w:val="single" w:sz="4" w:space="0" w:color="auto"/>
        <w:left w:val="single" w:sz="4" w:space="0" w:color="auto"/>
        <w:bottom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19">
    <w:name w:val="xl119"/>
    <w:basedOn w:val="aff3"/>
    <w:qFormat/>
    <w:rsid w:val="0005126A"/>
    <w:pPr>
      <w:pBdr>
        <w:top w:val="single" w:sz="4" w:space="0" w:color="auto"/>
        <w:bottom w:val="single" w:sz="4" w:space="0" w:color="auto"/>
        <w:right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20">
    <w:name w:val="xl120"/>
    <w:basedOn w:val="aff3"/>
    <w:qFormat/>
    <w:rsid w:val="0005126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f3"/>
    <w:qFormat/>
    <w:rsid w:val="0005126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f3"/>
    <w:qFormat/>
    <w:rsid w:val="0005126A"/>
    <w:pPr>
      <w:pBdr>
        <w:top w:val="single" w:sz="4" w:space="0" w:color="auto"/>
        <w:left w:val="single" w:sz="4" w:space="0" w:color="auto"/>
      </w:pBdr>
      <w:spacing w:before="100" w:beforeAutospacing="1" w:after="100" w:afterAutospacing="1"/>
      <w:jc w:val="center"/>
    </w:pPr>
    <w:rPr>
      <w:rFonts w:ascii="Arial" w:hAnsi="Arial" w:cs="Arial"/>
      <w:b/>
      <w:bCs/>
      <w:color w:val="0000FF"/>
    </w:rPr>
  </w:style>
  <w:style w:type="paragraph" w:customStyle="1" w:styleId="xl123">
    <w:name w:val="xl123"/>
    <w:basedOn w:val="aff3"/>
    <w:qFormat/>
    <w:rsid w:val="0005126A"/>
    <w:pPr>
      <w:pBdr>
        <w:top w:val="single" w:sz="4" w:space="0" w:color="auto"/>
        <w:right w:val="single" w:sz="4" w:space="0" w:color="auto"/>
      </w:pBdr>
      <w:spacing w:before="100" w:beforeAutospacing="1" w:after="100" w:afterAutospacing="1"/>
      <w:jc w:val="center"/>
    </w:pPr>
    <w:rPr>
      <w:rFonts w:ascii="Arial" w:hAnsi="Arial" w:cs="Arial"/>
      <w:b/>
      <w:bCs/>
      <w:color w:val="0000FF"/>
    </w:rPr>
  </w:style>
  <w:style w:type="paragraph" w:customStyle="1" w:styleId="xl124">
    <w:name w:val="xl124"/>
    <w:basedOn w:val="aff3"/>
    <w:qFormat/>
    <w:rsid w:val="0005126A"/>
    <w:pPr>
      <w:pBdr>
        <w:left w:val="single" w:sz="4" w:space="0" w:color="auto"/>
        <w:bottom w:val="single" w:sz="4" w:space="0" w:color="auto"/>
      </w:pBdr>
      <w:spacing w:before="100" w:beforeAutospacing="1" w:after="100" w:afterAutospacing="1"/>
      <w:jc w:val="center"/>
    </w:pPr>
    <w:rPr>
      <w:rFonts w:ascii="Arial" w:hAnsi="Arial" w:cs="Arial"/>
      <w:b/>
      <w:bCs/>
      <w:color w:val="0000FF"/>
    </w:rPr>
  </w:style>
  <w:style w:type="paragraph" w:customStyle="1" w:styleId="xl125">
    <w:name w:val="xl125"/>
    <w:basedOn w:val="aff3"/>
    <w:qFormat/>
    <w:rsid w:val="0005126A"/>
    <w:pPr>
      <w:pBdr>
        <w:bottom w:val="single" w:sz="4" w:space="0" w:color="auto"/>
        <w:right w:val="single" w:sz="4" w:space="0" w:color="auto"/>
      </w:pBdr>
      <w:spacing w:before="100" w:beforeAutospacing="1" w:after="100" w:afterAutospacing="1"/>
      <w:jc w:val="center"/>
    </w:pPr>
    <w:rPr>
      <w:rFonts w:ascii="Arial" w:hAnsi="Arial" w:cs="Arial"/>
      <w:b/>
      <w:bCs/>
      <w:color w:val="0000FF"/>
    </w:rPr>
  </w:style>
  <w:style w:type="paragraph" w:customStyle="1" w:styleId="xl126">
    <w:name w:val="xl126"/>
    <w:basedOn w:val="aff3"/>
    <w:qFormat/>
    <w:rsid w:val="0005126A"/>
    <w:pPr>
      <w:spacing w:before="100" w:beforeAutospacing="1" w:after="100" w:afterAutospacing="1"/>
    </w:pPr>
    <w:rPr>
      <w:rFonts w:ascii="Arial" w:hAnsi="Arial" w:cs="Arial"/>
      <w:b/>
      <w:bCs/>
      <w:color w:val="FFFFFF"/>
    </w:rPr>
  </w:style>
  <w:style w:type="paragraph" w:customStyle="1" w:styleId="xl127">
    <w:name w:val="xl127"/>
    <w:basedOn w:val="aff3"/>
    <w:qFormat/>
    <w:rsid w:val="0005126A"/>
    <w:pPr>
      <w:pBdr>
        <w:top w:val="single" w:sz="4" w:space="0" w:color="auto"/>
        <w:left w:val="single" w:sz="4" w:space="0" w:color="auto"/>
        <w:bottom w:val="single" w:sz="4" w:space="0" w:color="auto"/>
      </w:pBdr>
      <w:shd w:val="clear" w:color="auto" w:fill="FFFF99"/>
      <w:spacing w:before="100" w:beforeAutospacing="1" w:after="100" w:afterAutospacing="1"/>
      <w:jc w:val="center"/>
    </w:pPr>
    <w:rPr>
      <w:rFonts w:ascii="Arial" w:hAnsi="Arial" w:cs="Arial"/>
      <w:b/>
      <w:bCs/>
    </w:rPr>
  </w:style>
  <w:style w:type="paragraph" w:customStyle="1" w:styleId="xl128">
    <w:name w:val="xl128"/>
    <w:basedOn w:val="aff3"/>
    <w:qFormat/>
    <w:rsid w:val="0005126A"/>
    <w:pPr>
      <w:pBdr>
        <w:top w:val="single" w:sz="4" w:space="0" w:color="auto"/>
        <w:bottom w:val="single" w:sz="4" w:space="0" w:color="auto"/>
        <w:right w:val="single" w:sz="4" w:space="0" w:color="auto"/>
      </w:pBdr>
      <w:shd w:val="clear" w:color="auto" w:fill="FFFF99"/>
      <w:spacing w:before="100" w:beforeAutospacing="1" w:after="100" w:afterAutospacing="1"/>
      <w:jc w:val="center"/>
    </w:pPr>
    <w:rPr>
      <w:rFonts w:ascii="Arial" w:hAnsi="Arial" w:cs="Arial"/>
      <w:b/>
      <w:bCs/>
    </w:rPr>
  </w:style>
  <w:style w:type="paragraph" w:customStyle="1" w:styleId="xl129">
    <w:name w:val="xl129"/>
    <w:basedOn w:val="aff3"/>
    <w:qFormat/>
    <w:rsid w:val="0005126A"/>
    <w:pPr>
      <w:pBdr>
        <w:top w:val="single" w:sz="4" w:space="0" w:color="auto"/>
        <w:left w:val="single" w:sz="4" w:space="0" w:color="auto"/>
        <w:bottom w:val="single" w:sz="4" w:space="0" w:color="auto"/>
      </w:pBdr>
      <w:shd w:val="clear" w:color="auto" w:fill="FFFF99"/>
      <w:spacing w:before="100" w:beforeAutospacing="1" w:after="100" w:afterAutospacing="1"/>
      <w:jc w:val="right"/>
    </w:pPr>
    <w:rPr>
      <w:rFonts w:ascii="Arial" w:hAnsi="Arial" w:cs="Arial"/>
      <w:b/>
      <w:bCs/>
    </w:rPr>
  </w:style>
  <w:style w:type="paragraph" w:customStyle="1" w:styleId="xl130">
    <w:name w:val="xl130"/>
    <w:basedOn w:val="aff3"/>
    <w:qFormat/>
    <w:rsid w:val="0005126A"/>
    <w:pPr>
      <w:pBdr>
        <w:top w:val="single" w:sz="4" w:space="0" w:color="auto"/>
        <w:bottom w:val="single" w:sz="4" w:space="0" w:color="auto"/>
        <w:right w:val="single" w:sz="4" w:space="0" w:color="auto"/>
      </w:pBdr>
      <w:shd w:val="clear" w:color="auto" w:fill="FFFF99"/>
      <w:spacing w:before="100" w:beforeAutospacing="1" w:after="100" w:afterAutospacing="1"/>
      <w:jc w:val="right"/>
    </w:pPr>
    <w:rPr>
      <w:rFonts w:ascii="Arial" w:hAnsi="Arial" w:cs="Arial"/>
      <w:b/>
      <w:bCs/>
    </w:rPr>
  </w:style>
  <w:style w:type="paragraph" w:customStyle="1" w:styleId="xl131">
    <w:name w:val="xl131"/>
    <w:basedOn w:val="aff3"/>
    <w:qFormat/>
    <w:rsid w:val="0005126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f3"/>
    <w:qFormat/>
    <w:rsid w:val="0005126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f3"/>
    <w:qFormat/>
    <w:rsid w:val="0005126A"/>
    <w:pPr>
      <w:pBdr>
        <w:top w:val="single" w:sz="4" w:space="0" w:color="auto"/>
        <w:left w:val="single" w:sz="4" w:space="0" w:color="auto"/>
        <w:bottom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34">
    <w:name w:val="xl134"/>
    <w:basedOn w:val="aff3"/>
    <w:qFormat/>
    <w:rsid w:val="0005126A"/>
    <w:pPr>
      <w:pBdr>
        <w:top w:val="single" w:sz="4" w:space="0" w:color="auto"/>
        <w:bottom w:val="single" w:sz="4" w:space="0" w:color="auto"/>
        <w:right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35">
    <w:name w:val="xl135"/>
    <w:basedOn w:val="aff3"/>
    <w:qFormat/>
    <w:rsid w:val="0005126A"/>
    <w:pPr>
      <w:pBdr>
        <w:top w:val="single" w:sz="4" w:space="0" w:color="auto"/>
        <w:left w:val="single" w:sz="4" w:space="0" w:color="auto"/>
        <w:bottom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36">
    <w:name w:val="xl136"/>
    <w:basedOn w:val="aff3"/>
    <w:qFormat/>
    <w:rsid w:val="0005126A"/>
    <w:pPr>
      <w:pBdr>
        <w:top w:val="single" w:sz="4" w:space="0" w:color="auto"/>
        <w:bottom w:val="single" w:sz="4" w:space="0" w:color="auto"/>
        <w:right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37">
    <w:name w:val="xl137"/>
    <w:basedOn w:val="aff3"/>
    <w:qFormat/>
    <w:rsid w:val="0005126A"/>
    <w:pPr>
      <w:pBdr>
        <w:top w:val="single" w:sz="4" w:space="0" w:color="auto"/>
        <w:left w:val="single" w:sz="4" w:space="0" w:color="auto"/>
        <w:bottom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38">
    <w:name w:val="xl138"/>
    <w:basedOn w:val="aff3"/>
    <w:qFormat/>
    <w:rsid w:val="0005126A"/>
    <w:pPr>
      <w:pBdr>
        <w:top w:val="single" w:sz="4" w:space="0" w:color="auto"/>
        <w:bottom w:val="single" w:sz="4" w:space="0" w:color="auto"/>
        <w:right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39">
    <w:name w:val="xl139"/>
    <w:basedOn w:val="aff3"/>
    <w:qFormat/>
    <w:rsid w:val="0005126A"/>
    <w:pPr>
      <w:pBdr>
        <w:top w:val="single" w:sz="4" w:space="0" w:color="auto"/>
        <w:left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40">
    <w:name w:val="xl140"/>
    <w:basedOn w:val="aff3"/>
    <w:qFormat/>
    <w:rsid w:val="0005126A"/>
    <w:pPr>
      <w:pBdr>
        <w:top w:val="single" w:sz="4" w:space="0" w:color="auto"/>
        <w:right w:val="single" w:sz="4" w:space="0" w:color="auto"/>
      </w:pBdr>
      <w:shd w:val="clear" w:color="auto" w:fill="FFC417"/>
      <w:spacing w:before="100" w:beforeAutospacing="1" w:after="100" w:afterAutospacing="1"/>
      <w:jc w:val="center"/>
    </w:pPr>
    <w:rPr>
      <w:rFonts w:ascii="Arial" w:hAnsi="Arial" w:cs="Arial"/>
      <w:b/>
      <w:bCs/>
    </w:rPr>
  </w:style>
  <w:style w:type="paragraph" w:customStyle="1" w:styleId="xl141">
    <w:name w:val="xl141"/>
    <w:basedOn w:val="aff3"/>
    <w:qFormat/>
    <w:rsid w:val="0005126A"/>
    <w:pPr>
      <w:pBdr>
        <w:top w:val="single" w:sz="4" w:space="0" w:color="auto"/>
        <w:left w:val="single" w:sz="4" w:space="0" w:color="auto"/>
        <w:bottom w:val="single" w:sz="4" w:space="0" w:color="auto"/>
      </w:pBdr>
      <w:shd w:val="clear" w:color="auto" w:fill="FFC417"/>
      <w:spacing w:before="100" w:beforeAutospacing="1" w:after="100" w:afterAutospacing="1"/>
      <w:jc w:val="center"/>
    </w:pPr>
    <w:rPr>
      <w:rFonts w:ascii="Arial" w:hAnsi="Arial" w:cs="Arial"/>
      <w:b/>
      <w:bCs/>
      <w:color w:val="000000"/>
    </w:rPr>
  </w:style>
  <w:style w:type="paragraph" w:customStyle="1" w:styleId="xl142">
    <w:name w:val="xl142"/>
    <w:basedOn w:val="aff3"/>
    <w:qFormat/>
    <w:rsid w:val="0005126A"/>
    <w:pPr>
      <w:pBdr>
        <w:top w:val="single" w:sz="4" w:space="0" w:color="auto"/>
        <w:bottom w:val="single" w:sz="4" w:space="0" w:color="auto"/>
        <w:right w:val="single" w:sz="4" w:space="0" w:color="auto"/>
      </w:pBdr>
      <w:shd w:val="clear" w:color="auto" w:fill="FFC417"/>
      <w:spacing w:before="100" w:beforeAutospacing="1" w:after="100" w:afterAutospacing="1"/>
      <w:jc w:val="center"/>
    </w:pPr>
    <w:rPr>
      <w:rFonts w:ascii="Arial" w:hAnsi="Arial" w:cs="Arial"/>
      <w:b/>
      <w:bCs/>
      <w:color w:val="000000"/>
    </w:rPr>
  </w:style>
  <w:style w:type="paragraph" w:customStyle="1" w:styleId="xl143">
    <w:name w:val="xl143"/>
    <w:basedOn w:val="aff3"/>
    <w:qFormat/>
    <w:rsid w:val="0005126A"/>
    <w:pPr>
      <w:pBdr>
        <w:top w:val="single" w:sz="4" w:space="0" w:color="auto"/>
        <w:bottom w:val="single" w:sz="4" w:space="0" w:color="auto"/>
        <w:right w:val="single" w:sz="4" w:space="0" w:color="auto"/>
      </w:pBdr>
      <w:shd w:val="clear" w:color="auto" w:fill="FFC417"/>
      <w:spacing w:before="100" w:beforeAutospacing="1" w:after="100" w:afterAutospacing="1"/>
      <w:jc w:val="center"/>
    </w:pPr>
    <w:rPr>
      <w:rFonts w:ascii="Arial" w:hAnsi="Arial" w:cs="Arial"/>
      <w:b/>
      <w:bCs/>
    </w:rPr>
  </w:style>
  <w:style w:type="paragraph" w:customStyle="1" w:styleId="3e">
    <w:name w:val="Абзац списка3"/>
    <w:basedOn w:val="aff3"/>
    <w:qFormat/>
    <w:rsid w:val="0005126A"/>
    <w:pPr>
      <w:ind w:left="720"/>
      <w:contextualSpacing/>
    </w:pPr>
    <w:rPr>
      <w:szCs w:val="20"/>
    </w:rPr>
  </w:style>
  <w:style w:type="paragraph" w:customStyle="1" w:styleId="Maximyz11">
    <w:name w:val="Maximyz Заголовок 1 без номера"/>
    <w:basedOn w:val="Maximyz1"/>
    <w:qFormat/>
    <w:rsid w:val="0005126A"/>
    <w:pPr>
      <w:numPr>
        <w:numId w:val="0"/>
      </w:numPr>
      <w:jc w:val="center"/>
    </w:pPr>
    <w:rPr>
      <w:lang w:val="ru-RU"/>
    </w:rPr>
  </w:style>
  <w:style w:type="paragraph" w:customStyle="1" w:styleId="Maximyz21">
    <w:name w:val="Maximyz Заголовок 2.1"/>
    <w:basedOn w:val="Maximyz20"/>
    <w:qFormat/>
    <w:rsid w:val="0005126A"/>
    <w:pPr>
      <w:numPr>
        <w:ilvl w:val="1"/>
        <w:numId w:val="6"/>
      </w:numPr>
    </w:pPr>
  </w:style>
  <w:style w:type="paragraph" w:customStyle="1" w:styleId="Maximyz31">
    <w:name w:val="Maximyz Заголовок 3.1"/>
    <w:basedOn w:val="aff4"/>
    <w:qFormat/>
    <w:rsid w:val="0005126A"/>
    <w:pPr>
      <w:numPr>
        <w:ilvl w:val="2"/>
        <w:numId w:val="6"/>
      </w:numPr>
      <w:tabs>
        <w:tab w:val="num" w:pos="360"/>
      </w:tabs>
      <w:spacing w:after="200" w:line="360" w:lineRule="auto"/>
      <w:ind w:left="720" w:firstLine="0"/>
    </w:pPr>
    <w:rPr>
      <w:b/>
      <w:lang w:eastAsia="en-US"/>
    </w:rPr>
  </w:style>
  <w:style w:type="paragraph" w:customStyle="1" w:styleId="affffff2">
    <w:name w:val="Стиль Название объекта + полужирный"/>
    <w:basedOn w:val="afffa"/>
    <w:qFormat/>
    <w:rsid w:val="0005126A"/>
  </w:style>
  <w:style w:type="paragraph" w:customStyle="1" w:styleId="Maximyz5">
    <w:name w:val="Maximyz Заголовок"/>
    <w:basedOn w:val="aff3"/>
    <w:qFormat/>
    <w:rsid w:val="0005126A"/>
    <w:pPr>
      <w:ind w:firstLine="709"/>
      <w:jc w:val="both"/>
    </w:pPr>
    <w:rPr>
      <w:rFonts w:eastAsia="Calibri"/>
      <w:b/>
      <w:sz w:val="28"/>
      <w:szCs w:val="20"/>
    </w:rPr>
  </w:style>
  <w:style w:type="paragraph" w:customStyle="1" w:styleId="Maximyz50">
    <w:name w:val="Maximyz Заголовок 5"/>
    <w:basedOn w:val="Maximyz4"/>
    <w:qFormat/>
    <w:rsid w:val="0005126A"/>
    <w:pPr>
      <w:numPr>
        <w:numId w:val="0"/>
      </w:numPr>
      <w:spacing w:after="0"/>
      <w:ind w:firstLine="709"/>
      <w:jc w:val="both"/>
      <w:outlineLvl w:val="9"/>
    </w:pPr>
    <w:rPr>
      <w:bCs w:val="0"/>
      <w:lang w:val="ru-RU" w:eastAsia="ru-RU"/>
    </w:rPr>
  </w:style>
  <w:style w:type="paragraph" w:customStyle="1" w:styleId="49">
    <w:name w:val="Обычный4"/>
    <w:qFormat/>
    <w:rsid w:val="0005126A"/>
    <w:pPr>
      <w:spacing w:after="0" w:line="240" w:lineRule="auto"/>
    </w:pPr>
    <w:rPr>
      <w:rFonts w:ascii="Times New Roman" w:eastAsia="Times New Roman" w:hAnsi="Times New Roman" w:cs="Times New Roman"/>
      <w:sz w:val="20"/>
      <w:szCs w:val="20"/>
      <w:lang w:eastAsia="ru-RU"/>
    </w:rPr>
  </w:style>
  <w:style w:type="paragraph" w:customStyle="1" w:styleId="411">
    <w:name w:val="Заголовок 41"/>
    <w:basedOn w:val="49"/>
    <w:next w:val="49"/>
    <w:qFormat/>
    <w:rsid w:val="0005126A"/>
  </w:style>
  <w:style w:type="paragraph" w:customStyle="1" w:styleId="211">
    <w:name w:val="Заголовок 21"/>
    <w:basedOn w:val="49"/>
    <w:next w:val="49"/>
    <w:qFormat/>
    <w:rsid w:val="0005126A"/>
  </w:style>
  <w:style w:type="paragraph" w:customStyle="1" w:styleId="212">
    <w:name w:val="Основной текст с отступом 21"/>
    <w:basedOn w:val="49"/>
    <w:qFormat/>
    <w:rsid w:val="0005126A"/>
  </w:style>
  <w:style w:type="paragraph" w:customStyle="1" w:styleId="315">
    <w:name w:val="Основной текст с отступом 31"/>
    <w:basedOn w:val="49"/>
    <w:qFormat/>
    <w:rsid w:val="0005126A"/>
  </w:style>
  <w:style w:type="paragraph" w:customStyle="1" w:styleId="511">
    <w:name w:val="Заголовок 51"/>
    <w:basedOn w:val="49"/>
    <w:next w:val="49"/>
    <w:qFormat/>
    <w:rsid w:val="0005126A"/>
  </w:style>
  <w:style w:type="paragraph" w:customStyle="1" w:styleId="1ff0">
    <w:name w:val="Название объекта1"/>
    <w:basedOn w:val="49"/>
    <w:next w:val="49"/>
    <w:qFormat/>
    <w:rsid w:val="0005126A"/>
  </w:style>
  <w:style w:type="paragraph" w:customStyle="1" w:styleId="71">
    <w:name w:val="Заголовок 71"/>
    <w:basedOn w:val="49"/>
    <w:next w:val="49"/>
    <w:qFormat/>
    <w:rsid w:val="0005126A"/>
  </w:style>
  <w:style w:type="paragraph" w:customStyle="1" w:styleId="810">
    <w:name w:val="Заголовок 81"/>
    <w:basedOn w:val="49"/>
    <w:next w:val="49"/>
    <w:qFormat/>
    <w:rsid w:val="0005126A"/>
  </w:style>
  <w:style w:type="paragraph" w:customStyle="1" w:styleId="Arial">
    <w:name w:val="Обычный + Arial"/>
    <w:aliases w:val="10 pt,полужирный"/>
    <w:basedOn w:val="aff3"/>
    <w:qFormat/>
    <w:rsid w:val="0005126A"/>
    <w:rPr>
      <w:rFonts w:ascii="Arial" w:hAnsi="Arial" w:cs="Arial"/>
      <w:b/>
      <w:bCs/>
      <w:sz w:val="20"/>
      <w:szCs w:val="20"/>
    </w:rPr>
  </w:style>
  <w:style w:type="paragraph" w:customStyle="1" w:styleId="100">
    <w:name w:val="Стиль10"/>
    <w:basedOn w:val="afff6"/>
    <w:qFormat/>
    <w:rsid w:val="0005126A"/>
    <w:pPr>
      <w:tabs>
        <w:tab w:val="clear" w:pos="9355"/>
        <w:tab w:val="left" w:pos="1880"/>
        <w:tab w:val="left" w:pos="2508"/>
        <w:tab w:val="right" w:pos="10659"/>
      </w:tabs>
      <w:ind w:left="-570" w:right="-622" w:hanging="57"/>
      <w:jc w:val="center"/>
    </w:pPr>
    <w:rPr>
      <w:lang w:val="en-US"/>
    </w:rPr>
  </w:style>
  <w:style w:type="paragraph" w:customStyle="1" w:styleId="affffff3">
    <w:name w:val="Чертежный"/>
    <w:qFormat/>
    <w:rsid w:val="0005126A"/>
    <w:pPr>
      <w:spacing w:after="0" w:line="240" w:lineRule="auto"/>
      <w:jc w:val="both"/>
    </w:pPr>
    <w:rPr>
      <w:rFonts w:ascii="ISOCPEUR" w:eastAsia="Times New Roman" w:hAnsi="ISOCPEUR" w:cs="Times New Roman"/>
      <w:i/>
      <w:sz w:val="28"/>
      <w:szCs w:val="20"/>
      <w:lang w:val="uk-UA" w:eastAsia="ru-RU"/>
    </w:rPr>
  </w:style>
  <w:style w:type="paragraph" w:customStyle="1" w:styleId="1ff1">
    <w:name w:val="Основной текст1"/>
    <w:basedOn w:val="aff3"/>
    <w:qFormat/>
    <w:rsid w:val="0005126A"/>
    <w:pPr>
      <w:contextualSpacing/>
      <w:jc w:val="both"/>
    </w:pPr>
    <w:rPr>
      <w:sz w:val="20"/>
      <w:szCs w:val="20"/>
      <w:lang w:val="en-US"/>
    </w:rPr>
  </w:style>
  <w:style w:type="paragraph" w:customStyle="1" w:styleId="113">
    <w:name w:val="Основной текст11"/>
    <w:basedOn w:val="aff3"/>
    <w:qFormat/>
    <w:rsid w:val="0005126A"/>
    <w:pPr>
      <w:contextualSpacing/>
      <w:jc w:val="both"/>
    </w:pPr>
    <w:rPr>
      <w:sz w:val="20"/>
      <w:szCs w:val="20"/>
      <w:lang w:val="en-US"/>
    </w:rPr>
  </w:style>
  <w:style w:type="character" w:customStyle="1" w:styleId="affffff4">
    <w:name w:val="Основной текст_"/>
    <w:basedOn w:val="aff5"/>
    <w:link w:val="2f3"/>
    <w:qFormat/>
    <w:locked/>
    <w:rsid w:val="0005126A"/>
    <w:rPr>
      <w:rFonts w:ascii="Times New Roman" w:eastAsia="Times New Roman" w:hAnsi="Times New Roman" w:cs="Times New Roman"/>
      <w:sz w:val="20"/>
      <w:szCs w:val="20"/>
      <w:lang w:val="en-US" w:eastAsia="ru-RU"/>
    </w:rPr>
  </w:style>
  <w:style w:type="paragraph" w:customStyle="1" w:styleId="2f3">
    <w:name w:val="Основной текст2"/>
    <w:basedOn w:val="aff3"/>
    <w:link w:val="affffff4"/>
    <w:qFormat/>
    <w:rsid w:val="0005126A"/>
    <w:pPr>
      <w:contextualSpacing/>
      <w:jc w:val="both"/>
    </w:pPr>
    <w:rPr>
      <w:sz w:val="20"/>
      <w:szCs w:val="20"/>
      <w:lang w:val="en-US"/>
    </w:rPr>
  </w:style>
  <w:style w:type="paragraph" w:customStyle="1" w:styleId="affffff5">
    <w:name w:val="Нормальный"/>
    <w:qFormat/>
    <w:rsid w:val="0005126A"/>
    <w:pPr>
      <w:autoSpaceDE w:val="0"/>
      <w:autoSpaceDN w:val="0"/>
      <w:spacing w:after="0" w:line="240" w:lineRule="auto"/>
      <w:jc w:val="center"/>
    </w:pPr>
    <w:rPr>
      <w:rFonts w:ascii="Times New Roman" w:eastAsia="Times New Roman" w:hAnsi="Times New Roman" w:cs="Times New Roman"/>
      <w:sz w:val="24"/>
      <w:szCs w:val="20"/>
      <w:lang w:eastAsia="ru-RU"/>
    </w:rPr>
  </w:style>
  <w:style w:type="paragraph" w:customStyle="1" w:styleId="affffff6">
    <w:name w:val="Под формулой"/>
    <w:basedOn w:val="affffff5"/>
    <w:qFormat/>
    <w:rsid w:val="0005126A"/>
    <w:pPr>
      <w:ind w:left="567"/>
      <w:jc w:val="left"/>
    </w:pPr>
    <w:rPr>
      <w:sz w:val="22"/>
    </w:rPr>
  </w:style>
  <w:style w:type="paragraph" w:customStyle="1" w:styleId="53">
    <w:name w:val="Обычный5"/>
    <w:qFormat/>
    <w:rsid w:val="0005126A"/>
    <w:pPr>
      <w:spacing w:after="0" w:line="240" w:lineRule="auto"/>
    </w:pPr>
    <w:rPr>
      <w:rFonts w:ascii="Times New Roman" w:eastAsia="Times New Roman" w:hAnsi="Times New Roman" w:cs="Times New Roman"/>
      <w:sz w:val="20"/>
      <w:szCs w:val="20"/>
      <w:lang w:eastAsia="ru-RU"/>
    </w:rPr>
  </w:style>
  <w:style w:type="paragraph" w:customStyle="1" w:styleId="420">
    <w:name w:val="Заголовок 42"/>
    <w:basedOn w:val="53"/>
    <w:next w:val="53"/>
    <w:qFormat/>
    <w:rsid w:val="0005126A"/>
  </w:style>
  <w:style w:type="paragraph" w:customStyle="1" w:styleId="221">
    <w:name w:val="Заголовок 22"/>
    <w:basedOn w:val="53"/>
    <w:next w:val="53"/>
    <w:qFormat/>
    <w:rsid w:val="0005126A"/>
  </w:style>
  <w:style w:type="paragraph" w:customStyle="1" w:styleId="222">
    <w:name w:val="Основной текст с отступом 22"/>
    <w:basedOn w:val="53"/>
    <w:qFormat/>
    <w:rsid w:val="0005126A"/>
  </w:style>
  <w:style w:type="paragraph" w:customStyle="1" w:styleId="320">
    <w:name w:val="Основной текст с отступом 32"/>
    <w:basedOn w:val="53"/>
    <w:qFormat/>
    <w:rsid w:val="0005126A"/>
  </w:style>
  <w:style w:type="paragraph" w:customStyle="1" w:styleId="520">
    <w:name w:val="Заголовок 52"/>
    <w:basedOn w:val="53"/>
    <w:next w:val="53"/>
    <w:qFormat/>
    <w:rsid w:val="0005126A"/>
  </w:style>
  <w:style w:type="paragraph" w:customStyle="1" w:styleId="2f4">
    <w:name w:val="Название объекта2"/>
    <w:basedOn w:val="53"/>
    <w:next w:val="53"/>
    <w:qFormat/>
    <w:rsid w:val="0005126A"/>
  </w:style>
  <w:style w:type="paragraph" w:customStyle="1" w:styleId="72">
    <w:name w:val="Заголовок 72"/>
    <w:basedOn w:val="53"/>
    <w:next w:val="53"/>
    <w:qFormat/>
    <w:rsid w:val="0005126A"/>
  </w:style>
  <w:style w:type="paragraph" w:customStyle="1" w:styleId="82">
    <w:name w:val="Заголовок 82"/>
    <w:basedOn w:val="53"/>
    <w:next w:val="53"/>
    <w:qFormat/>
    <w:rsid w:val="0005126A"/>
  </w:style>
  <w:style w:type="character" w:customStyle="1" w:styleId="affffff7">
    <w:name w:val="Раздел Знак"/>
    <w:basedOn w:val="aff5"/>
    <w:link w:val="affffff8"/>
    <w:locked/>
    <w:rsid w:val="0005126A"/>
    <w:rPr>
      <w:rFonts w:ascii="Times New Roman" w:eastAsia="Calibri" w:hAnsi="Times New Roman" w:cs="Times New Roman"/>
      <w:b/>
      <w:sz w:val="28"/>
      <w:szCs w:val="24"/>
      <w:lang w:eastAsia="ru-RU"/>
    </w:rPr>
  </w:style>
  <w:style w:type="paragraph" w:customStyle="1" w:styleId="affffff8">
    <w:name w:val="Раздел"/>
    <w:basedOn w:val="aff3"/>
    <w:link w:val="affffff7"/>
    <w:qFormat/>
    <w:rsid w:val="0005126A"/>
    <w:pPr>
      <w:spacing w:after="200" w:line="276" w:lineRule="auto"/>
      <w:jc w:val="center"/>
    </w:pPr>
    <w:rPr>
      <w:rFonts w:eastAsia="Calibri"/>
      <w:b/>
      <w:sz w:val="28"/>
    </w:rPr>
  </w:style>
  <w:style w:type="character" w:customStyle="1" w:styleId="affffff9">
    <w:name w:val="ОснТекст Знак"/>
    <w:basedOn w:val="aff5"/>
    <w:link w:val="affffffa"/>
    <w:locked/>
    <w:rsid w:val="0005126A"/>
    <w:rPr>
      <w:rFonts w:ascii="Times New Roman" w:eastAsiaTheme="minorEastAsia" w:hAnsi="Times New Roman" w:cs="Times New Roman"/>
      <w:sz w:val="24"/>
      <w:szCs w:val="24"/>
      <w:lang w:eastAsia="ru-RU"/>
    </w:rPr>
  </w:style>
  <w:style w:type="paragraph" w:customStyle="1" w:styleId="affffffa">
    <w:name w:val="ОснТекст"/>
    <w:basedOn w:val="aff3"/>
    <w:link w:val="affffff9"/>
    <w:qFormat/>
    <w:rsid w:val="0005126A"/>
    <w:pPr>
      <w:spacing w:after="200" w:line="276" w:lineRule="auto"/>
      <w:ind w:firstLine="540"/>
      <w:jc w:val="both"/>
    </w:pPr>
    <w:rPr>
      <w:rFonts w:eastAsiaTheme="minorEastAsia"/>
    </w:rPr>
  </w:style>
  <w:style w:type="character" w:customStyle="1" w:styleId="affffffb">
    <w:name w:val="Глава Знак"/>
    <w:basedOn w:val="affb"/>
    <w:link w:val="affffffc"/>
    <w:locked/>
    <w:rsid w:val="0005126A"/>
    <w:rPr>
      <w:rFonts w:ascii="Times New Roman" w:eastAsia="Calibri" w:hAnsi="Times New Roman" w:cs="Times New Roman"/>
      <w:b/>
      <w:sz w:val="24"/>
      <w:szCs w:val="24"/>
      <w:lang w:eastAsia="ru-RU"/>
    </w:rPr>
  </w:style>
  <w:style w:type="paragraph" w:customStyle="1" w:styleId="affffffc">
    <w:name w:val="Глава"/>
    <w:basedOn w:val="aff4"/>
    <w:link w:val="affffffb"/>
    <w:qFormat/>
    <w:rsid w:val="0005126A"/>
    <w:pPr>
      <w:spacing w:after="200" w:line="276" w:lineRule="auto"/>
      <w:ind w:left="0" w:right="-21"/>
      <w:jc w:val="both"/>
    </w:pPr>
    <w:rPr>
      <w:b/>
      <w:szCs w:val="24"/>
    </w:rPr>
  </w:style>
  <w:style w:type="paragraph" w:customStyle="1" w:styleId="1ff2">
    <w:name w:val="Без интервала1"/>
    <w:qFormat/>
    <w:rsid w:val="0005126A"/>
    <w:pPr>
      <w:spacing w:after="0" w:line="240" w:lineRule="auto"/>
    </w:pPr>
    <w:rPr>
      <w:rFonts w:ascii="Calibri" w:eastAsia="Times New Roman" w:hAnsi="Calibri" w:cs="Times New Roman"/>
      <w:lang w:eastAsia="ru-RU"/>
    </w:rPr>
  </w:style>
  <w:style w:type="character" w:customStyle="1" w:styleId="affffffd">
    <w:name w:val="ТАБЛИЦЫ Знак"/>
    <w:basedOn w:val="aff5"/>
    <w:link w:val="affffffe"/>
    <w:locked/>
    <w:rsid w:val="0005126A"/>
    <w:rPr>
      <w:rFonts w:ascii="Times New Roman" w:eastAsia="Calibri" w:hAnsi="Times New Roman" w:cs="Times New Roman"/>
      <w:sz w:val="20"/>
      <w:szCs w:val="20"/>
      <w:lang w:eastAsia="ru-RU"/>
    </w:rPr>
  </w:style>
  <w:style w:type="paragraph" w:customStyle="1" w:styleId="affffffe">
    <w:name w:val="ТАБЛИЦЫ"/>
    <w:basedOn w:val="afffff7"/>
    <w:link w:val="affffffd"/>
    <w:qFormat/>
    <w:rsid w:val="0005126A"/>
    <w:pPr>
      <w:jc w:val="center"/>
    </w:pPr>
    <w:rPr>
      <w:sz w:val="20"/>
    </w:rPr>
  </w:style>
  <w:style w:type="paragraph" w:customStyle="1" w:styleId="xl24">
    <w:name w:val="xl24"/>
    <w:basedOn w:val="aff3"/>
    <w:qFormat/>
    <w:rsid w:val="0005126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b/>
      <w:bCs/>
    </w:rPr>
  </w:style>
  <w:style w:type="paragraph" w:customStyle="1" w:styleId="xl79">
    <w:name w:val="xl79"/>
    <w:basedOn w:val="aff3"/>
    <w:qFormat/>
    <w:rsid w:val="0005126A"/>
    <w:pPr>
      <w:pBdr>
        <w:top w:val="single" w:sz="4" w:space="0" w:color="auto"/>
        <w:right w:val="single" w:sz="4" w:space="0" w:color="auto"/>
      </w:pBdr>
      <w:shd w:val="clear" w:color="auto" w:fill="99CCFF"/>
      <w:spacing w:before="100" w:beforeAutospacing="1" w:after="100" w:afterAutospacing="1"/>
      <w:jc w:val="center"/>
    </w:pPr>
    <w:rPr>
      <w:b/>
      <w:bCs/>
      <w:i/>
      <w:iCs/>
      <w:sz w:val="22"/>
      <w:szCs w:val="22"/>
    </w:rPr>
  </w:style>
  <w:style w:type="paragraph" w:customStyle="1" w:styleId="xl84">
    <w:name w:val="xl84"/>
    <w:basedOn w:val="aff3"/>
    <w:qFormat/>
    <w:rsid w:val="0005126A"/>
    <w:pPr>
      <w:pBdr>
        <w:bottom w:val="single" w:sz="4" w:space="0" w:color="auto"/>
        <w:right w:val="single" w:sz="4" w:space="0" w:color="auto"/>
      </w:pBdr>
      <w:shd w:val="clear" w:color="auto" w:fill="99CCFF"/>
      <w:spacing w:before="100" w:beforeAutospacing="1" w:after="100" w:afterAutospacing="1"/>
      <w:jc w:val="center"/>
    </w:pPr>
    <w:rPr>
      <w:i/>
      <w:iCs/>
      <w:color w:val="0000FF"/>
      <w:sz w:val="22"/>
      <w:szCs w:val="22"/>
    </w:rPr>
  </w:style>
  <w:style w:type="character" w:customStyle="1" w:styleId="footnotedescriptionChar">
    <w:name w:val="footnote description Char"/>
    <w:link w:val="footnotedescription"/>
    <w:locked/>
    <w:rsid w:val="0005126A"/>
    <w:rPr>
      <w:rFonts w:ascii="Arial" w:eastAsia="Arial" w:hAnsi="Arial" w:cs="Arial"/>
      <w:color w:val="000000"/>
      <w:sz w:val="18"/>
      <w:lang w:eastAsia="ru-RU"/>
    </w:rPr>
  </w:style>
  <w:style w:type="paragraph" w:customStyle="1" w:styleId="footnotedescription">
    <w:name w:val="footnote description"/>
    <w:next w:val="aff3"/>
    <w:link w:val="footnotedescriptionChar"/>
    <w:qFormat/>
    <w:rsid w:val="0005126A"/>
    <w:pPr>
      <w:spacing w:after="0" w:line="240" w:lineRule="auto"/>
      <w:jc w:val="right"/>
    </w:pPr>
    <w:rPr>
      <w:rFonts w:ascii="Arial" w:eastAsia="Arial" w:hAnsi="Arial" w:cs="Arial"/>
      <w:color w:val="000000"/>
      <w:sz w:val="18"/>
      <w:lang w:eastAsia="ru-RU"/>
    </w:rPr>
  </w:style>
  <w:style w:type="character" w:customStyle="1" w:styleId="ConsPlusNormal">
    <w:name w:val="ConsPlusNormal Знак"/>
    <w:link w:val="ConsPlusNormal0"/>
    <w:locked/>
    <w:rsid w:val="0005126A"/>
    <w:rPr>
      <w:rFonts w:ascii="Arial" w:eastAsia="Times New Roman" w:hAnsi="Arial" w:cs="Arial"/>
      <w:sz w:val="20"/>
      <w:szCs w:val="20"/>
      <w:lang w:eastAsia="ru-RU"/>
    </w:rPr>
  </w:style>
  <w:style w:type="paragraph" w:customStyle="1" w:styleId="ConsPlusNormal0">
    <w:name w:val="ConsPlusNormal"/>
    <w:link w:val="ConsPlusNormal"/>
    <w:qFormat/>
    <w:rsid w:val="0005126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ffffff">
    <w:name w:val="Перечисление Знак"/>
    <w:link w:val="ac"/>
    <w:locked/>
    <w:rsid w:val="0005126A"/>
    <w:rPr>
      <w:rFonts w:ascii="Times New Roman" w:eastAsia="Calibri" w:hAnsi="Times New Roman" w:cs="Times New Roman"/>
      <w:sz w:val="24"/>
      <w:lang w:val="x-none"/>
    </w:rPr>
  </w:style>
  <w:style w:type="paragraph" w:customStyle="1" w:styleId="ac">
    <w:name w:val="Перечисление"/>
    <w:basedOn w:val="aff4"/>
    <w:link w:val="afffffff"/>
    <w:qFormat/>
    <w:rsid w:val="0005126A"/>
    <w:pPr>
      <w:widowControl w:val="0"/>
      <w:numPr>
        <w:numId w:val="10"/>
      </w:numPr>
      <w:spacing w:line="360" w:lineRule="auto"/>
      <w:ind w:left="0" w:firstLine="567"/>
      <w:jc w:val="both"/>
    </w:pPr>
    <w:rPr>
      <w:szCs w:val="22"/>
      <w:lang w:val="x-none" w:eastAsia="en-US"/>
    </w:rPr>
  </w:style>
  <w:style w:type="paragraph" w:customStyle="1" w:styleId="213">
    <w:name w:val="Основной текст 21"/>
    <w:basedOn w:val="aff3"/>
    <w:qFormat/>
    <w:rsid w:val="0005126A"/>
    <w:pPr>
      <w:widowControl w:val="0"/>
      <w:overflowPunct w:val="0"/>
      <w:autoSpaceDE w:val="0"/>
      <w:autoSpaceDN w:val="0"/>
      <w:adjustRightInd w:val="0"/>
    </w:pPr>
    <w:rPr>
      <w:szCs w:val="20"/>
    </w:rPr>
  </w:style>
  <w:style w:type="paragraph" w:customStyle="1" w:styleId="xl144">
    <w:name w:val="xl144"/>
    <w:basedOn w:val="aff3"/>
    <w:qFormat/>
    <w:rsid w:val="0005126A"/>
    <w:pPr>
      <w:pBdr>
        <w:top w:val="single" w:sz="4" w:space="0" w:color="auto"/>
      </w:pBdr>
      <w:spacing w:before="100" w:beforeAutospacing="1" w:after="100" w:afterAutospacing="1"/>
    </w:pPr>
  </w:style>
  <w:style w:type="paragraph" w:customStyle="1" w:styleId="xl145">
    <w:name w:val="xl145"/>
    <w:basedOn w:val="aff3"/>
    <w:qFormat/>
    <w:rsid w:val="0005126A"/>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f3"/>
    <w:qFormat/>
    <w:rsid w:val="0005126A"/>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f3"/>
    <w:qFormat/>
    <w:rsid w:val="0005126A"/>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f3"/>
    <w:qFormat/>
    <w:rsid w:val="0005126A"/>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f3"/>
    <w:qFormat/>
    <w:rsid w:val="0005126A"/>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f3"/>
    <w:qFormat/>
    <w:rsid w:val="0005126A"/>
    <w:pPr>
      <w:pBdr>
        <w:right w:val="single" w:sz="4" w:space="0" w:color="auto"/>
      </w:pBdr>
      <w:spacing w:before="100" w:beforeAutospacing="1" w:after="100" w:afterAutospacing="1"/>
    </w:pPr>
  </w:style>
  <w:style w:type="paragraph" w:customStyle="1" w:styleId="xl152">
    <w:name w:val="xl152"/>
    <w:basedOn w:val="aff3"/>
    <w:qFormat/>
    <w:rsid w:val="0005126A"/>
    <w:pPr>
      <w:pBdr>
        <w:left w:val="single" w:sz="8" w:space="0" w:color="auto"/>
      </w:pBdr>
      <w:spacing w:before="100" w:beforeAutospacing="1" w:after="100" w:afterAutospacing="1"/>
    </w:pPr>
  </w:style>
  <w:style w:type="paragraph" w:customStyle="1" w:styleId="xl153">
    <w:name w:val="xl153"/>
    <w:basedOn w:val="aff3"/>
    <w:qFormat/>
    <w:rsid w:val="0005126A"/>
    <w:pPr>
      <w:pBdr>
        <w:left w:val="single" w:sz="4" w:space="0" w:color="auto"/>
        <w:right w:val="single" w:sz="4" w:space="0" w:color="auto"/>
      </w:pBdr>
      <w:spacing w:before="100" w:beforeAutospacing="1" w:after="100" w:afterAutospacing="1"/>
    </w:pPr>
  </w:style>
  <w:style w:type="paragraph" w:customStyle="1" w:styleId="xl154">
    <w:name w:val="xl154"/>
    <w:basedOn w:val="aff3"/>
    <w:qFormat/>
    <w:rsid w:val="0005126A"/>
    <w:pPr>
      <w:pBdr>
        <w:left w:val="single" w:sz="8" w:space="0" w:color="auto"/>
        <w:bottom w:val="single" w:sz="8" w:space="0" w:color="auto"/>
      </w:pBdr>
      <w:spacing w:before="100" w:beforeAutospacing="1" w:after="100" w:afterAutospacing="1"/>
    </w:pPr>
  </w:style>
  <w:style w:type="paragraph" w:customStyle="1" w:styleId="xl155">
    <w:name w:val="xl155"/>
    <w:basedOn w:val="aff3"/>
    <w:qFormat/>
    <w:rsid w:val="0005126A"/>
    <w:pPr>
      <w:pBdr>
        <w:left w:val="single" w:sz="4" w:space="0" w:color="auto"/>
        <w:right w:val="single" w:sz="8" w:space="0" w:color="auto"/>
      </w:pBdr>
      <w:spacing w:before="100" w:beforeAutospacing="1" w:after="100" w:afterAutospacing="1"/>
    </w:pPr>
  </w:style>
  <w:style w:type="paragraph" w:customStyle="1" w:styleId="xl156">
    <w:name w:val="xl156"/>
    <w:basedOn w:val="aff3"/>
    <w:qFormat/>
    <w:rsid w:val="0005126A"/>
    <w:pPr>
      <w:pBdr>
        <w:right w:val="single" w:sz="4" w:space="0" w:color="auto"/>
      </w:pBdr>
      <w:spacing w:before="100" w:beforeAutospacing="1" w:after="100" w:afterAutospacing="1"/>
    </w:pPr>
  </w:style>
  <w:style w:type="paragraph" w:customStyle="1" w:styleId="xl157">
    <w:name w:val="xl157"/>
    <w:basedOn w:val="aff3"/>
    <w:qFormat/>
    <w:rsid w:val="0005126A"/>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center"/>
    </w:pPr>
  </w:style>
  <w:style w:type="paragraph" w:customStyle="1" w:styleId="xl158">
    <w:name w:val="xl158"/>
    <w:basedOn w:val="aff3"/>
    <w:qFormat/>
    <w:rsid w:val="0005126A"/>
    <w:pPr>
      <w:pBdr>
        <w:top w:val="single" w:sz="4" w:space="0" w:color="auto"/>
        <w:left w:val="single" w:sz="8" w:space="0" w:color="auto"/>
        <w:bottom w:val="single" w:sz="8" w:space="0" w:color="auto"/>
        <w:right w:val="single" w:sz="8" w:space="0" w:color="auto"/>
      </w:pBdr>
      <w:shd w:val="clear" w:color="auto" w:fill="CCFFFF"/>
      <w:spacing w:before="100" w:beforeAutospacing="1" w:after="100" w:afterAutospacing="1"/>
      <w:jc w:val="center"/>
    </w:pPr>
  </w:style>
  <w:style w:type="paragraph" w:customStyle="1" w:styleId="xl159">
    <w:name w:val="xl159"/>
    <w:basedOn w:val="aff3"/>
    <w:qFormat/>
    <w:rsid w:val="0005126A"/>
    <w:pPr>
      <w:pBdr>
        <w:top w:val="single" w:sz="4" w:space="0" w:color="auto"/>
        <w:left w:val="single" w:sz="4" w:space="0" w:color="auto"/>
        <w:bottom w:val="single" w:sz="4" w:space="0" w:color="auto"/>
        <w:right w:val="single" w:sz="8" w:space="0" w:color="auto"/>
      </w:pBdr>
      <w:shd w:val="clear" w:color="auto" w:fill="FFCC99"/>
      <w:spacing w:before="100" w:beforeAutospacing="1" w:after="100" w:afterAutospacing="1"/>
    </w:pPr>
  </w:style>
  <w:style w:type="paragraph" w:customStyle="1" w:styleId="xl160">
    <w:name w:val="xl160"/>
    <w:basedOn w:val="aff3"/>
    <w:qFormat/>
    <w:rsid w:val="0005126A"/>
    <w:pPr>
      <w:pBdr>
        <w:top w:val="single" w:sz="4" w:space="0" w:color="auto"/>
        <w:left w:val="single" w:sz="4" w:space="0" w:color="auto"/>
        <w:right w:val="single" w:sz="8" w:space="0" w:color="auto"/>
      </w:pBdr>
      <w:shd w:val="clear" w:color="auto" w:fill="FFCC99"/>
      <w:spacing w:before="100" w:beforeAutospacing="1" w:after="100" w:afterAutospacing="1"/>
    </w:pPr>
  </w:style>
  <w:style w:type="paragraph" w:customStyle="1" w:styleId="xl161">
    <w:name w:val="xl161"/>
    <w:basedOn w:val="aff3"/>
    <w:qFormat/>
    <w:rsid w:val="0005126A"/>
    <w:pPr>
      <w:pBdr>
        <w:left w:val="single" w:sz="4" w:space="0" w:color="auto"/>
        <w:bottom w:val="single" w:sz="8" w:space="0" w:color="auto"/>
        <w:right w:val="single" w:sz="8" w:space="0" w:color="auto"/>
      </w:pBdr>
      <w:shd w:val="clear" w:color="auto" w:fill="FFCC99"/>
      <w:spacing w:before="100" w:beforeAutospacing="1" w:after="100" w:afterAutospacing="1"/>
    </w:pPr>
  </w:style>
  <w:style w:type="paragraph" w:customStyle="1" w:styleId="xl162">
    <w:name w:val="xl162"/>
    <w:basedOn w:val="aff3"/>
    <w:qFormat/>
    <w:rsid w:val="0005126A"/>
    <w:pPr>
      <w:pBdr>
        <w:top w:val="single" w:sz="8" w:space="0" w:color="auto"/>
        <w:left w:val="single" w:sz="4" w:space="0" w:color="auto"/>
        <w:bottom w:val="single" w:sz="8" w:space="0" w:color="auto"/>
        <w:right w:val="single" w:sz="8" w:space="0" w:color="auto"/>
      </w:pBdr>
      <w:shd w:val="clear" w:color="auto" w:fill="FFCC99"/>
      <w:spacing w:before="100" w:beforeAutospacing="1" w:after="100" w:afterAutospacing="1"/>
    </w:pPr>
    <w:rPr>
      <w:b/>
      <w:bCs/>
    </w:rPr>
  </w:style>
  <w:style w:type="paragraph" w:customStyle="1" w:styleId="xl163">
    <w:name w:val="xl163"/>
    <w:basedOn w:val="aff3"/>
    <w:qFormat/>
    <w:rsid w:val="0005126A"/>
    <w:pPr>
      <w:pBdr>
        <w:top w:val="single" w:sz="8" w:space="0" w:color="auto"/>
        <w:bottom w:val="single" w:sz="8" w:space="0" w:color="auto"/>
        <w:right w:val="single" w:sz="8" w:space="0" w:color="auto"/>
      </w:pBdr>
      <w:shd w:val="clear" w:color="auto" w:fill="FFCC99"/>
      <w:spacing w:before="100" w:beforeAutospacing="1" w:after="100" w:afterAutospacing="1"/>
    </w:pPr>
    <w:rPr>
      <w:b/>
      <w:bCs/>
    </w:rPr>
  </w:style>
  <w:style w:type="paragraph" w:customStyle="1" w:styleId="xl164">
    <w:name w:val="xl164"/>
    <w:basedOn w:val="aff3"/>
    <w:qFormat/>
    <w:rsid w:val="0005126A"/>
    <w:pPr>
      <w:pBdr>
        <w:top w:val="single" w:sz="8" w:space="0" w:color="auto"/>
        <w:left w:val="single" w:sz="8"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165">
    <w:name w:val="xl165"/>
    <w:basedOn w:val="aff3"/>
    <w:qFormat/>
    <w:rsid w:val="0005126A"/>
    <w:pPr>
      <w:pBdr>
        <w:top w:val="single" w:sz="8"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166">
    <w:name w:val="xl166"/>
    <w:basedOn w:val="aff3"/>
    <w:qFormat/>
    <w:rsid w:val="0005126A"/>
    <w:pPr>
      <w:pBdr>
        <w:top w:val="single" w:sz="8" w:space="0" w:color="auto"/>
        <w:left w:val="single" w:sz="8"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167">
    <w:name w:val="xl167"/>
    <w:basedOn w:val="aff3"/>
    <w:qFormat/>
    <w:rsid w:val="0005126A"/>
    <w:pPr>
      <w:pBdr>
        <w:top w:val="single" w:sz="8"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168">
    <w:name w:val="xl168"/>
    <w:basedOn w:val="aff3"/>
    <w:qFormat/>
    <w:rsid w:val="0005126A"/>
    <w:pPr>
      <w:pBdr>
        <w:top w:val="single" w:sz="8" w:space="0" w:color="auto"/>
        <w:left w:val="single" w:sz="4"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169">
    <w:name w:val="xl169"/>
    <w:basedOn w:val="aff3"/>
    <w:qFormat/>
    <w:rsid w:val="0005126A"/>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pPr>
    <w:rPr>
      <w:b/>
      <w:bCs/>
    </w:rPr>
  </w:style>
  <w:style w:type="paragraph" w:customStyle="1" w:styleId="xl170">
    <w:name w:val="xl170"/>
    <w:basedOn w:val="aff3"/>
    <w:qFormat/>
    <w:rsid w:val="0005126A"/>
    <w:pPr>
      <w:pBdr>
        <w:top w:val="single" w:sz="8" w:space="0" w:color="auto"/>
        <w:left w:val="single" w:sz="4"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171">
    <w:name w:val="xl171"/>
    <w:basedOn w:val="aff3"/>
    <w:qFormat/>
    <w:rsid w:val="0005126A"/>
    <w:pPr>
      <w:pBdr>
        <w:top w:val="single" w:sz="8" w:space="0" w:color="auto"/>
        <w:right w:val="single" w:sz="4" w:space="0" w:color="auto"/>
      </w:pBdr>
      <w:shd w:val="clear" w:color="auto" w:fill="FFCC99"/>
      <w:spacing w:before="100" w:beforeAutospacing="1" w:after="100" w:afterAutospacing="1"/>
    </w:pPr>
    <w:rPr>
      <w:b/>
      <w:bCs/>
    </w:rPr>
  </w:style>
  <w:style w:type="paragraph" w:customStyle="1" w:styleId="xl172">
    <w:name w:val="xl172"/>
    <w:basedOn w:val="aff3"/>
    <w:qFormat/>
    <w:rsid w:val="0005126A"/>
    <w:pPr>
      <w:pBdr>
        <w:top w:val="single" w:sz="8" w:space="0" w:color="auto"/>
        <w:left w:val="single" w:sz="4" w:space="0" w:color="auto"/>
        <w:right w:val="single" w:sz="8" w:space="0" w:color="auto"/>
      </w:pBdr>
      <w:shd w:val="clear" w:color="auto" w:fill="FFCC99"/>
      <w:spacing w:before="100" w:beforeAutospacing="1" w:after="100" w:afterAutospacing="1"/>
    </w:pPr>
    <w:rPr>
      <w:b/>
      <w:bCs/>
    </w:rPr>
  </w:style>
  <w:style w:type="paragraph" w:customStyle="1" w:styleId="xl173">
    <w:name w:val="xl173"/>
    <w:basedOn w:val="aff3"/>
    <w:qFormat/>
    <w:rsid w:val="0005126A"/>
    <w:pPr>
      <w:pBdr>
        <w:top w:val="single" w:sz="8"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174">
    <w:name w:val="xl174"/>
    <w:basedOn w:val="aff3"/>
    <w:qFormat/>
    <w:rsid w:val="0005126A"/>
    <w:pPr>
      <w:pBdr>
        <w:top w:val="single" w:sz="8" w:space="0" w:color="auto"/>
        <w:left w:val="single" w:sz="8"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175">
    <w:name w:val="xl175"/>
    <w:basedOn w:val="aff3"/>
    <w:qFormat/>
    <w:rsid w:val="0005126A"/>
    <w:pPr>
      <w:pBdr>
        <w:left w:val="single" w:sz="4" w:space="0" w:color="auto"/>
        <w:bottom w:val="single" w:sz="8" w:space="0" w:color="auto"/>
        <w:right w:val="single" w:sz="8" w:space="0" w:color="auto"/>
      </w:pBdr>
      <w:shd w:val="clear" w:color="auto" w:fill="FFCC99"/>
      <w:spacing w:before="100" w:beforeAutospacing="1" w:after="100" w:afterAutospacing="1"/>
    </w:pPr>
    <w:rPr>
      <w:b/>
      <w:bCs/>
    </w:rPr>
  </w:style>
  <w:style w:type="paragraph" w:customStyle="1" w:styleId="xl176">
    <w:name w:val="xl176"/>
    <w:basedOn w:val="aff3"/>
    <w:qFormat/>
    <w:rsid w:val="0005126A"/>
    <w:pPr>
      <w:pBdr>
        <w:top w:val="single" w:sz="4" w:space="0" w:color="auto"/>
        <w:left w:val="single" w:sz="4" w:space="0" w:color="auto"/>
        <w:bottom w:val="single" w:sz="4" w:space="0" w:color="auto"/>
      </w:pBdr>
      <w:shd w:val="clear" w:color="auto" w:fill="FFCC99"/>
      <w:spacing w:before="100" w:beforeAutospacing="1" w:after="100" w:afterAutospacing="1"/>
    </w:pPr>
  </w:style>
  <w:style w:type="paragraph" w:customStyle="1" w:styleId="xl177">
    <w:name w:val="xl177"/>
    <w:basedOn w:val="aff3"/>
    <w:qFormat/>
    <w:rsid w:val="0005126A"/>
    <w:pPr>
      <w:pBdr>
        <w:top w:val="single" w:sz="4" w:space="0" w:color="auto"/>
        <w:left w:val="single" w:sz="8" w:space="0" w:color="auto"/>
        <w:bottom w:val="single" w:sz="4" w:space="0" w:color="auto"/>
        <w:right w:val="single" w:sz="4" w:space="0" w:color="auto"/>
      </w:pBdr>
      <w:shd w:val="clear" w:color="auto" w:fill="FFCC99"/>
      <w:spacing w:before="100" w:beforeAutospacing="1" w:after="100" w:afterAutospacing="1"/>
    </w:pPr>
  </w:style>
  <w:style w:type="paragraph" w:customStyle="1" w:styleId="xl178">
    <w:name w:val="xl178"/>
    <w:basedOn w:val="aff3"/>
    <w:qFormat/>
    <w:rsid w:val="0005126A"/>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pPr>
  </w:style>
  <w:style w:type="paragraph" w:customStyle="1" w:styleId="xl179">
    <w:name w:val="xl179"/>
    <w:basedOn w:val="aff3"/>
    <w:qFormat/>
    <w:rsid w:val="0005126A"/>
    <w:pPr>
      <w:pBdr>
        <w:top w:val="single" w:sz="4" w:space="0" w:color="auto"/>
        <w:right w:val="single" w:sz="4" w:space="0" w:color="auto"/>
      </w:pBdr>
      <w:shd w:val="clear" w:color="auto" w:fill="FFCC99"/>
      <w:spacing w:before="100" w:beforeAutospacing="1" w:after="100" w:afterAutospacing="1"/>
    </w:pPr>
  </w:style>
  <w:style w:type="paragraph" w:customStyle="1" w:styleId="xl180">
    <w:name w:val="xl180"/>
    <w:basedOn w:val="aff3"/>
    <w:qFormat/>
    <w:rsid w:val="0005126A"/>
    <w:pPr>
      <w:pBdr>
        <w:top w:val="single" w:sz="4" w:space="0" w:color="auto"/>
        <w:left w:val="single" w:sz="4" w:space="0" w:color="auto"/>
        <w:right w:val="single" w:sz="4" w:space="0" w:color="auto"/>
      </w:pBdr>
      <w:shd w:val="clear" w:color="auto" w:fill="FFCC99"/>
      <w:spacing w:before="100" w:beforeAutospacing="1" w:after="100" w:afterAutospacing="1"/>
    </w:pPr>
  </w:style>
  <w:style w:type="paragraph" w:customStyle="1" w:styleId="xl181">
    <w:name w:val="xl181"/>
    <w:basedOn w:val="aff3"/>
    <w:qFormat/>
    <w:rsid w:val="0005126A"/>
    <w:pPr>
      <w:pBdr>
        <w:left w:val="single" w:sz="4" w:space="0" w:color="auto"/>
      </w:pBdr>
      <w:shd w:val="clear" w:color="auto" w:fill="FFCC99"/>
      <w:spacing w:before="100" w:beforeAutospacing="1" w:after="100" w:afterAutospacing="1"/>
    </w:pPr>
  </w:style>
  <w:style w:type="paragraph" w:customStyle="1" w:styleId="xl182">
    <w:name w:val="xl182"/>
    <w:basedOn w:val="aff3"/>
    <w:qFormat/>
    <w:rsid w:val="0005126A"/>
    <w:pPr>
      <w:pBdr>
        <w:left w:val="single" w:sz="8" w:space="0" w:color="auto"/>
        <w:right w:val="single" w:sz="4" w:space="0" w:color="auto"/>
      </w:pBdr>
      <w:shd w:val="clear" w:color="auto" w:fill="FFCC99"/>
      <w:spacing w:before="100" w:beforeAutospacing="1" w:after="100" w:afterAutospacing="1"/>
    </w:pPr>
  </w:style>
  <w:style w:type="paragraph" w:customStyle="1" w:styleId="xl183">
    <w:name w:val="xl183"/>
    <w:basedOn w:val="aff3"/>
    <w:qFormat/>
    <w:rsid w:val="0005126A"/>
    <w:pPr>
      <w:pBdr>
        <w:left w:val="single" w:sz="4" w:space="0" w:color="auto"/>
        <w:right w:val="single" w:sz="4" w:space="0" w:color="auto"/>
      </w:pBdr>
      <w:shd w:val="clear" w:color="auto" w:fill="FFCC99"/>
      <w:spacing w:before="100" w:beforeAutospacing="1" w:after="100" w:afterAutospacing="1"/>
    </w:pPr>
  </w:style>
  <w:style w:type="paragraph" w:customStyle="1" w:styleId="xl184">
    <w:name w:val="xl184"/>
    <w:basedOn w:val="aff3"/>
    <w:qFormat/>
    <w:rsid w:val="0005126A"/>
    <w:pPr>
      <w:pBdr>
        <w:left w:val="single" w:sz="4" w:space="0" w:color="auto"/>
      </w:pBdr>
      <w:shd w:val="clear" w:color="auto" w:fill="FFCC99"/>
      <w:spacing w:before="100" w:beforeAutospacing="1" w:after="100" w:afterAutospacing="1"/>
    </w:pPr>
  </w:style>
  <w:style w:type="paragraph" w:customStyle="1" w:styleId="xl185">
    <w:name w:val="xl185"/>
    <w:basedOn w:val="aff3"/>
    <w:qFormat/>
    <w:rsid w:val="0005126A"/>
    <w:pPr>
      <w:pBdr>
        <w:top w:val="single" w:sz="4" w:space="0" w:color="auto"/>
        <w:left w:val="single" w:sz="8" w:space="0" w:color="auto"/>
        <w:right w:val="single" w:sz="4" w:space="0" w:color="auto"/>
      </w:pBdr>
      <w:shd w:val="clear" w:color="auto" w:fill="FFCC99"/>
      <w:spacing w:before="100" w:beforeAutospacing="1" w:after="100" w:afterAutospacing="1"/>
    </w:pPr>
  </w:style>
  <w:style w:type="paragraph" w:customStyle="1" w:styleId="xl186">
    <w:name w:val="xl186"/>
    <w:basedOn w:val="aff3"/>
    <w:qFormat/>
    <w:rsid w:val="0005126A"/>
    <w:pPr>
      <w:pBdr>
        <w:top w:val="single" w:sz="4" w:space="0" w:color="auto"/>
        <w:bottom w:val="single" w:sz="4" w:space="0" w:color="auto"/>
        <w:right w:val="single" w:sz="4" w:space="0" w:color="auto"/>
      </w:pBdr>
      <w:shd w:val="clear" w:color="auto" w:fill="FFCC99"/>
      <w:spacing w:before="100" w:beforeAutospacing="1" w:after="100" w:afterAutospacing="1"/>
    </w:pPr>
  </w:style>
  <w:style w:type="paragraph" w:customStyle="1" w:styleId="xl187">
    <w:name w:val="xl187"/>
    <w:basedOn w:val="aff3"/>
    <w:qFormat/>
    <w:rsid w:val="0005126A"/>
    <w:pPr>
      <w:pBdr>
        <w:top w:val="single" w:sz="4" w:space="0" w:color="auto"/>
        <w:left w:val="single" w:sz="4" w:space="0" w:color="auto"/>
      </w:pBdr>
      <w:shd w:val="clear" w:color="auto" w:fill="FFCC99"/>
      <w:spacing w:before="100" w:beforeAutospacing="1" w:after="100" w:afterAutospacing="1"/>
    </w:pPr>
  </w:style>
  <w:style w:type="paragraph" w:customStyle="1" w:styleId="xl188">
    <w:name w:val="xl188"/>
    <w:basedOn w:val="aff3"/>
    <w:qFormat/>
    <w:rsid w:val="0005126A"/>
    <w:pPr>
      <w:pBdr>
        <w:bottom w:val="single" w:sz="8" w:space="0" w:color="auto"/>
        <w:right w:val="single" w:sz="4" w:space="0" w:color="auto"/>
      </w:pBdr>
      <w:shd w:val="clear" w:color="auto" w:fill="FFCC99"/>
      <w:spacing w:before="100" w:beforeAutospacing="1" w:after="100" w:afterAutospacing="1"/>
    </w:pPr>
  </w:style>
  <w:style w:type="paragraph" w:customStyle="1" w:styleId="xl189">
    <w:name w:val="xl189"/>
    <w:basedOn w:val="aff3"/>
    <w:qFormat/>
    <w:rsid w:val="0005126A"/>
    <w:pPr>
      <w:pBdr>
        <w:right w:val="single" w:sz="4" w:space="0" w:color="auto"/>
      </w:pBdr>
      <w:shd w:val="clear" w:color="auto" w:fill="FFCC99"/>
      <w:spacing w:before="100" w:beforeAutospacing="1" w:after="100" w:afterAutospacing="1"/>
    </w:pPr>
  </w:style>
  <w:style w:type="paragraph" w:customStyle="1" w:styleId="xl190">
    <w:name w:val="xl190"/>
    <w:basedOn w:val="aff3"/>
    <w:qFormat/>
    <w:rsid w:val="0005126A"/>
    <w:pPr>
      <w:pBdr>
        <w:left w:val="single" w:sz="4" w:space="0" w:color="auto"/>
        <w:right w:val="single" w:sz="8" w:space="0" w:color="auto"/>
      </w:pBdr>
      <w:shd w:val="clear" w:color="auto" w:fill="FFCC99"/>
      <w:spacing w:before="100" w:beforeAutospacing="1" w:after="100" w:afterAutospacing="1"/>
    </w:pPr>
  </w:style>
  <w:style w:type="paragraph" w:customStyle="1" w:styleId="xl191">
    <w:name w:val="xl191"/>
    <w:basedOn w:val="aff3"/>
    <w:qFormat/>
    <w:rsid w:val="0005126A"/>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pPr>
  </w:style>
  <w:style w:type="paragraph" w:customStyle="1" w:styleId="xl192">
    <w:name w:val="xl192"/>
    <w:basedOn w:val="aff3"/>
    <w:qFormat/>
    <w:rsid w:val="0005126A"/>
    <w:pPr>
      <w:pBdr>
        <w:top w:val="single" w:sz="4" w:space="0" w:color="auto"/>
        <w:left w:val="single" w:sz="4" w:space="0" w:color="auto"/>
        <w:right w:val="single" w:sz="4" w:space="0" w:color="auto"/>
      </w:pBdr>
      <w:shd w:val="clear" w:color="auto" w:fill="FFCC99"/>
      <w:spacing w:before="100" w:beforeAutospacing="1" w:after="100" w:afterAutospacing="1"/>
    </w:pPr>
  </w:style>
  <w:style w:type="paragraph" w:customStyle="1" w:styleId="xl193">
    <w:name w:val="xl193"/>
    <w:basedOn w:val="aff3"/>
    <w:qFormat/>
    <w:rsid w:val="0005126A"/>
    <w:pPr>
      <w:pBdr>
        <w:left w:val="single" w:sz="4" w:space="0" w:color="auto"/>
        <w:bottom w:val="single" w:sz="8" w:space="0" w:color="auto"/>
        <w:right w:val="single" w:sz="4" w:space="0" w:color="auto"/>
      </w:pBdr>
      <w:shd w:val="clear" w:color="auto" w:fill="FFCC99"/>
      <w:spacing w:before="100" w:beforeAutospacing="1" w:after="100" w:afterAutospacing="1"/>
    </w:pPr>
  </w:style>
  <w:style w:type="paragraph" w:customStyle="1" w:styleId="xl194">
    <w:name w:val="xl194"/>
    <w:basedOn w:val="aff3"/>
    <w:qFormat/>
    <w:rsid w:val="0005126A"/>
    <w:pPr>
      <w:pBdr>
        <w:top w:val="single" w:sz="8" w:space="0" w:color="auto"/>
        <w:left w:val="single" w:sz="8"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195">
    <w:name w:val="xl195"/>
    <w:basedOn w:val="aff3"/>
    <w:qFormat/>
    <w:rsid w:val="0005126A"/>
    <w:pPr>
      <w:pBdr>
        <w:top w:val="single" w:sz="8" w:space="0" w:color="auto"/>
        <w:left w:val="single" w:sz="4"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196">
    <w:name w:val="xl196"/>
    <w:basedOn w:val="aff3"/>
    <w:qFormat/>
    <w:rsid w:val="0005126A"/>
    <w:pPr>
      <w:pBdr>
        <w:top w:val="single" w:sz="8" w:space="0" w:color="auto"/>
        <w:left w:val="single" w:sz="4" w:space="0" w:color="auto"/>
        <w:bottom w:val="single" w:sz="8" w:space="0" w:color="auto"/>
        <w:right w:val="single" w:sz="8" w:space="0" w:color="auto"/>
      </w:pBdr>
      <w:shd w:val="clear" w:color="auto" w:fill="FFCC99"/>
      <w:spacing w:before="100" w:beforeAutospacing="1" w:after="100" w:afterAutospacing="1"/>
    </w:pPr>
    <w:rPr>
      <w:b/>
      <w:bCs/>
    </w:rPr>
  </w:style>
  <w:style w:type="paragraph" w:customStyle="1" w:styleId="xl197">
    <w:name w:val="xl197"/>
    <w:basedOn w:val="aff3"/>
    <w:qFormat/>
    <w:rsid w:val="0005126A"/>
    <w:pPr>
      <w:pBdr>
        <w:top w:val="single" w:sz="4" w:space="0" w:color="auto"/>
        <w:left w:val="single" w:sz="4" w:space="0" w:color="auto"/>
        <w:bottom w:val="single" w:sz="8" w:space="0" w:color="auto"/>
      </w:pBdr>
      <w:shd w:val="clear" w:color="auto" w:fill="FFCC99"/>
      <w:spacing w:before="100" w:beforeAutospacing="1" w:after="100" w:afterAutospacing="1"/>
    </w:pPr>
  </w:style>
  <w:style w:type="paragraph" w:customStyle="1" w:styleId="xl198">
    <w:name w:val="xl198"/>
    <w:basedOn w:val="aff3"/>
    <w:qFormat/>
    <w:rsid w:val="0005126A"/>
    <w:pPr>
      <w:pBdr>
        <w:top w:val="single" w:sz="4" w:space="0" w:color="auto"/>
        <w:left w:val="single" w:sz="8" w:space="0" w:color="auto"/>
        <w:bottom w:val="single" w:sz="8" w:space="0" w:color="auto"/>
        <w:right w:val="single" w:sz="4" w:space="0" w:color="auto"/>
      </w:pBdr>
      <w:shd w:val="clear" w:color="auto" w:fill="FFCC99"/>
      <w:spacing w:before="100" w:beforeAutospacing="1" w:after="100" w:afterAutospacing="1"/>
    </w:pPr>
  </w:style>
  <w:style w:type="paragraph" w:customStyle="1" w:styleId="xl199">
    <w:name w:val="xl199"/>
    <w:basedOn w:val="aff3"/>
    <w:qFormat/>
    <w:rsid w:val="0005126A"/>
    <w:pPr>
      <w:pBdr>
        <w:top w:val="single" w:sz="4" w:space="0" w:color="auto"/>
        <w:left w:val="single" w:sz="4" w:space="0" w:color="auto"/>
        <w:bottom w:val="single" w:sz="8" w:space="0" w:color="auto"/>
        <w:right w:val="single" w:sz="4" w:space="0" w:color="auto"/>
      </w:pBdr>
      <w:shd w:val="clear" w:color="auto" w:fill="FFCC99"/>
      <w:spacing w:before="100" w:beforeAutospacing="1" w:after="100" w:afterAutospacing="1"/>
    </w:pPr>
  </w:style>
  <w:style w:type="paragraph" w:customStyle="1" w:styleId="xl200">
    <w:name w:val="xl200"/>
    <w:basedOn w:val="aff3"/>
    <w:qFormat/>
    <w:rsid w:val="0005126A"/>
    <w:pPr>
      <w:pBdr>
        <w:top w:val="single" w:sz="4" w:space="0" w:color="auto"/>
        <w:left w:val="single" w:sz="4" w:space="0" w:color="auto"/>
        <w:bottom w:val="single" w:sz="8" w:space="0" w:color="auto"/>
        <w:right w:val="single" w:sz="8" w:space="0" w:color="auto"/>
      </w:pBdr>
      <w:shd w:val="clear" w:color="auto" w:fill="FFCC99"/>
      <w:spacing w:before="100" w:beforeAutospacing="1" w:after="100" w:afterAutospacing="1"/>
    </w:pPr>
  </w:style>
  <w:style w:type="paragraph" w:customStyle="1" w:styleId="xl201">
    <w:name w:val="xl201"/>
    <w:basedOn w:val="aff3"/>
    <w:qFormat/>
    <w:rsid w:val="0005126A"/>
    <w:pPr>
      <w:pBdr>
        <w:top w:val="single" w:sz="4" w:space="0" w:color="auto"/>
        <w:left w:val="single" w:sz="4" w:space="0" w:color="auto"/>
        <w:right w:val="single" w:sz="8" w:space="0" w:color="auto"/>
      </w:pBdr>
      <w:shd w:val="clear" w:color="auto" w:fill="FFCC99"/>
      <w:spacing w:before="100" w:beforeAutospacing="1" w:after="100" w:afterAutospacing="1"/>
    </w:pPr>
  </w:style>
  <w:style w:type="paragraph" w:customStyle="1" w:styleId="xl202">
    <w:name w:val="xl202"/>
    <w:basedOn w:val="aff3"/>
    <w:qFormat/>
    <w:rsid w:val="0005126A"/>
    <w:pPr>
      <w:pBdr>
        <w:top w:val="single" w:sz="8" w:space="0" w:color="auto"/>
        <w:left w:val="single" w:sz="4" w:space="0" w:color="auto"/>
        <w:bottom w:val="single" w:sz="8" w:space="0" w:color="auto"/>
      </w:pBdr>
      <w:shd w:val="clear" w:color="auto" w:fill="FFCC99"/>
      <w:spacing w:before="100" w:beforeAutospacing="1" w:after="100" w:afterAutospacing="1"/>
    </w:pPr>
    <w:rPr>
      <w:b/>
      <w:bCs/>
    </w:rPr>
  </w:style>
  <w:style w:type="paragraph" w:customStyle="1" w:styleId="xl203">
    <w:name w:val="xl203"/>
    <w:basedOn w:val="aff3"/>
    <w:qFormat/>
    <w:rsid w:val="0005126A"/>
    <w:pPr>
      <w:pBdr>
        <w:top w:val="single" w:sz="8"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204">
    <w:name w:val="xl204"/>
    <w:basedOn w:val="aff3"/>
    <w:qFormat/>
    <w:rsid w:val="0005126A"/>
    <w:pPr>
      <w:pBdr>
        <w:top w:val="single" w:sz="8" w:space="0" w:color="auto"/>
        <w:left w:val="single" w:sz="4"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205">
    <w:name w:val="xl205"/>
    <w:basedOn w:val="aff3"/>
    <w:qFormat/>
    <w:rsid w:val="0005126A"/>
    <w:pPr>
      <w:pBdr>
        <w:top w:val="single" w:sz="4" w:space="0" w:color="auto"/>
        <w:right w:val="single" w:sz="4" w:space="0" w:color="auto"/>
      </w:pBdr>
      <w:spacing w:before="100" w:beforeAutospacing="1" w:after="100" w:afterAutospacing="1"/>
    </w:pPr>
  </w:style>
  <w:style w:type="paragraph" w:customStyle="1" w:styleId="xl206">
    <w:name w:val="xl206"/>
    <w:basedOn w:val="aff3"/>
    <w:qFormat/>
    <w:rsid w:val="0005126A"/>
    <w:pPr>
      <w:pBdr>
        <w:bottom w:val="single" w:sz="8" w:space="0" w:color="auto"/>
        <w:right w:val="single" w:sz="4" w:space="0" w:color="auto"/>
      </w:pBdr>
      <w:shd w:val="clear" w:color="auto" w:fill="FFCC99"/>
      <w:spacing w:before="100" w:beforeAutospacing="1" w:after="100" w:afterAutospacing="1"/>
    </w:pPr>
    <w:rPr>
      <w:b/>
      <w:bCs/>
    </w:rPr>
  </w:style>
  <w:style w:type="paragraph" w:customStyle="1" w:styleId="xl207">
    <w:name w:val="xl207"/>
    <w:basedOn w:val="aff3"/>
    <w:qFormat/>
    <w:rsid w:val="0005126A"/>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f3"/>
    <w:qFormat/>
    <w:rsid w:val="0005126A"/>
    <w:pPr>
      <w:pBdr>
        <w:bottom w:val="single" w:sz="8" w:space="0" w:color="auto"/>
        <w:right w:val="single" w:sz="8" w:space="0" w:color="auto"/>
      </w:pBdr>
      <w:shd w:val="clear" w:color="auto" w:fill="FFCC99"/>
      <w:spacing w:before="100" w:beforeAutospacing="1" w:after="100" w:afterAutospacing="1"/>
    </w:pPr>
    <w:rPr>
      <w:b/>
      <w:bCs/>
    </w:rPr>
  </w:style>
  <w:style w:type="paragraph" w:customStyle="1" w:styleId="xl209">
    <w:name w:val="xl209"/>
    <w:basedOn w:val="aff3"/>
    <w:qFormat/>
    <w:rsid w:val="0005126A"/>
    <w:pPr>
      <w:pBdr>
        <w:top w:val="single" w:sz="8" w:space="0" w:color="auto"/>
        <w:bottom w:val="single" w:sz="8" w:space="0" w:color="auto"/>
        <w:right w:val="single" w:sz="8" w:space="0" w:color="auto"/>
      </w:pBdr>
      <w:shd w:val="clear" w:color="auto" w:fill="FFCC99"/>
      <w:spacing w:before="100" w:beforeAutospacing="1" w:after="100" w:afterAutospacing="1"/>
    </w:pPr>
    <w:rPr>
      <w:b/>
      <w:bCs/>
    </w:rPr>
  </w:style>
  <w:style w:type="paragraph" w:customStyle="1" w:styleId="xl210">
    <w:name w:val="xl210"/>
    <w:basedOn w:val="aff3"/>
    <w:qFormat/>
    <w:rsid w:val="0005126A"/>
    <w:pPr>
      <w:pBdr>
        <w:top w:val="single" w:sz="8" w:space="0" w:color="auto"/>
        <w:left w:val="single" w:sz="8" w:space="0" w:color="auto"/>
        <w:right w:val="single" w:sz="4" w:space="0" w:color="auto"/>
      </w:pBdr>
      <w:shd w:val="clear" w:color="auto" w:fill="FFCC99"/>
      <w:spacing w:before="100" w:beforeAutospacing="1" w:after="100" w:afterAutospacing="1"/>
    </w:pPr>
    <w:rPr>
      <w:b/>
      <w:bCs/>
    </w:rPr>
  </w:style>
  <w:style w:type="paragraph" w:customStyle="1" w:styleId="xl211">
    <w:name w:val="xl211"/>
    <w:basedOn w:val="aff3"/>
    <w:qFormat/>
    <w:rsid w:val="0005126A"/>
    <w:pPr>
      <w:pBdr>
        <w:left w:val="single" w:sz="4" w:space="0" w:color="auto"/>
        <w:right w:val="single" w:sz="8" w:space="0" w:color="auto"/>
      </w:pBdr>
      <w:shd w:val="clear" w:color="auto" w:fill="FFCC99"/>
      <w:spacing w:before="100" w:beforeAutospacing="1" w:after="100" w:afterAutospacing="1"/>
    </w:pPr>
    <w:rPr>
      <w:b/>
      <w:bCs/>
    </w:rPr>
  </w:style>
  <w:style w:type="paragraph" w:customStyle="1" w:styleId="xl212">
    <w:name w:val="xl212"/>
    <w:basedOn w:val="aff3"/>
    <w:qFormat/>
    <w:rsid w:val="0005126A"/>
    <w:pPr>
      <w:pBdr>
        <w:top w:val="single" w:sz="8" w:space="0" w:color="auto"/>
        <w:bottom w:val="single" w:sz="8" w:space="0" w:color="auto"/>
      </w:pBdr>
      <w:shd w:val="clear" w:color="auto" w:fill="FFCC99"/>
      <w:spacing w:before="100" w:beforeAutospacing="1" w:after="100" w:afterAutospacing="1"/>
    </w:pPr>
    <w:rPr>
      <w:b/>
      <w:bCs/>
    </w:rPr>
  </w:style>
  <w:style w:type="paragraph" w:customStyle="1" w:styleId="xl213">
    <w:name w:val="xl213"/>
    <w:basedOn w:val="aff3"/>
    <w:qFormat/>
    <w:rsid w:val="0005126A"/>
    <w:pPr>
      <w:pBdr>
        <w:top w:val="single" w:sz="8" w:space="0" w:color="auto"/>
        <w:left w:val="single" w:sz="4" w:space="0" w:color="auto"/>
        <w:right w:val="single" w:sz="4" w:space="0" w:color="auto"/>
      </w:pBdr>
      <w:shd w:val="clear" w:color="auto" w:fill="FFCC99"/>
      <w:spacing w:before="100" w:beforeAutospacing="1" w:after="100" w:afterAutospacing="1"/>
    </w:pPr>
    <w:rPr>
      <w:b/>
      <w:bCs/>
    </w:rPr>
  </w:style>
  <w:style w:type="paragraph" w:customStyle="1" w:styleId="xl214">
    <w:name w:val="xl214"/>
    <w:basedOn w:val="aff3"/>
    <w:qFormat/>
    <w:rsid w:val="0005126A"/>
    <w:pPr>
      <w:pBdr>
        <w:top w:val="single" w:sz="8" w:space="0" w:color="auto"/>
        <w:left w:val="single" w:sz="4" w:space="0" w:color="auto"/>
        <w:bottom w:val="single" w:sz="8" w:space="0" w:color="auto"/>
        <w:right w:val="single" w:sz="8" w:space="0" w:color="auto"/>
      </w:pBdr>
      <w:shd w:val="clear" w:color="auto" w:fill="FFCC99"/>
      <w:spacing w:before="100" w:beforeAutospacing="1" w:after="100" w:afterAutospacing="1"/>
    </w:pPr>
    <w:rPr>
      <w:b/>
      <w:bCs/>
    </w:rPr>
  </w:style>
  <w:style w:type="paragraph" w:customStyle="1" w:styleId="xl215">
    <w:name w:val="xl215"/>
    <w:basedOn w:val="aff3"/>
    <w:qFormat/>
    <w:rsid w:val="0005126A"/>
    <w:pPr>
      <w:pBdr>
        <w:top w:val="single" w:sz="8" w:space="0" w:color="auto"/>
        <w:bottom w:val="single" w:sz="8" w:space="0" w:color="auto"/>
      </w:pBdr>
      <w:shd w:val="clear" w:color="auto" w:fill="FFCC99"/>
      <w:spacing w:before="100" w:beforeAutospacing="1" w:after="100" w:afterAutospacing="1"/>
    </w:pPr>
    <w:rPr>
      <w:b/>
      <w:bCs/>
    </w:rPr>
  </w:style>
  <w:style w:type="paragraph" w:customStyle="1" w:styleId="xl216">
    <w:name w:val="xl216"/>
    <w:basedOn w:val="aff3"/>
    <w:qFormat/>
    <w:rsid w:val="0005126A"/>
    <w:pPr>
      <w:pBdr>
        <w:top w:val="single" w:sz="4" w:space="0" w:color="auto"/>
        <w:left w:val="single" w:sz="8" w:space="0" w:color="auto"/>
        <w:bottom w:val="single" w:sz="4" w:space="0" w:color="auto"/>
        <w:right w:val="single" w:sz="4" w:space="0" w:color="auto"/>
      </w:pBdr>
      <w:shd w:val="clear" w:color="auto" w:fill="FFCC99"/>
      <w:spacing w:before="100" w:beforeAutospacing="1" w:after="100" w:afterAutospacing="1"/>
    </w:pPr>
  </w:style>
  <w:style w:type="paragraph" w:customStyle="1" w:styleId="xl217">
    <w:name w:val="xl217"/>
    <w:basedOn w:val="aff3"/>
    <w:qFormat/>
    <w:rsid w:val="0005126A"/>
    <w:pPr>
      <w:pBdr>
        <w:top w:val="single" w:sz="8" w:space="0" w:color="auto"/>
        <w:bottom w:val="single" w:sz="8" w:space="0" w:color="auto"/>
        <w:right w:val="single" w:sz="8" w:space="0" w:color="auto"/>
      </w:pBdr>
      <w:shd w:val="clear" w:color="auto" w:fill="FFCC99"/>
      <w:spacing w:before="100" w:beforeAutospacing="1" w:after="100" w:afterAutospacing="1"/>
    </w:pPr>
    <w:rPr>
      <w:b/>
      <w:bCs/>
    </w:rPr>
  </w:style>
  <w:style w:type="paragraph" w:customStyle="1" w:styleId="xl218">
    <w:name w:val="xl218"/>
    <w:basedOn w:val="aff3"/>
    <w:qFormat/>
    <w:rsid w:val="0005126A"/>
    <w:pPr>
      <w:pBdr>
        <w:top w:val="single" w:sz="8" w:space="0" w:color="auto"/>
        <w:left w:val="single" w:sz="4" w:space="0" w:color="auto"/>
        <w:bottom w:val="single" w:sz="8" w:space="0" w:color="auto"/>
        <w:right w:val="single" w:sz="4" w:space="0" w:color="auto"/>
      </w:pBdr>
      <w:shd w:val="clear" w:color="auto" w:fill="FFCC99"/>
      <w:spacing w:before="100" w:beforeAutospacing="1" w:after="100" w:afterAutospacing="1"/>
    </w:pPr>
    <w:rPr>
      <w:b/>
      <w:bCs/>
    </w:rPr>
  </w:style>
  <w:style w:type="paragraph" w:customStyle="1" w:styleId="xl219">
    <w:name w:val="xl219"/>
    <w:basedOn w:val="aff3"/>
    <w:qFormat/>
    <w:rsid w:val="0005126A"/>
    <w:pPr>
      <w:pBdr>
        <w:top w:val="single" w:sz="4" w:space="0" w:color="auto"/>
        <w:left w:val="single" w:sz="4" w:space="0" w:color="auto"/>
        <w:bottom w:val="single" w:sz="4" w:space="0" w:color="auto"/>
        <w:right w:val="single" w:sz="8" w:space="0" w:color="auto"/>
      </w:pBdr>
      <w:shd w:val="clear" w:color="auto" w:fill="FFCC99"/>
      <w:spacing w:before="100" w:beforeAutospacing="1" w:after="100" w:afterAutospacing="1"/>
    </w:pPr>
  </w:style>
  <w:style w:type="paragraph" w:customStyle="1" w:styleId="xl220">
    <w:name w:val="xl220"/>
    <w:basedOn w:val="aff3"/>
    <w:qFormat/>
    <w:rsid w:val="0005126A"/>
    <w:pPr>
      <w:pBdr>
        <w:top w:val="single" w:sz="4" w:space="0" w:color="auto"/>
        <w:left w:val="single" w:sz="4" w:space="0" w:color="auto"/>
        <w:bottom w:val="single" w:sz="8" w:space="0" w:color="auto"/>
        <w:right w:val="single" w:sz="8" w:space="0" w:color="auto"/>
      </w:pBdr>
      <w:shd w:val="clear" w:color="auto" w:fill="FFCC99"/>
      <w:spacing w:before="100" w:beforeAutospacing="1" w:after="100" w:afterAutospacing="1"/>
    </w:pPr>
  </w:style>
  <w:style w:type="paragraph" w:customStyle="1" w:styleId="xl221">
    <w:name w:val="xl221"/>
    <w:basedOn w:val="aff3"/>
    <w:qFormat/>
    <w:rsid w:val="0005126A"/>
    <w:pPr>
      <w:pBdr>
        <w:right w:val="single" w:sz="4" w:space="0" w:color="auto"/>
      </w:pBdr>
      <w:spacing w:before="100" w:beforeAutospacing="1" w:after="100" w:afterAutospacing="1"/>
    </w:pPr>
  </w:style>
  <w:style w:type="paragraph" w:customStyle="1" w:styleId="xl222">
    <w:name w:val="xl222"/>
    <w:basedOn w:val="aff3"/>
    <w:qFormat/>
    <w:rsid w:val="0005126A"/>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f3"/>
    <w:qFormat/>
    <w:rsid w:val="0005126A"/>
    <w:pPr>
      <w:pBdr>
        <w:top w:val="single" w:sz="8" w:space="0" w:color="auto"/>
        <w:right w:val="single" w:sz="4" w:space="0" w:color="auto"/>
      </w:pBdr>
      <w:shd w:val="clear" w:color="auto" w:fill="FFCC99"/>
      <w:spacing w:before="100" w:beforeAutospacing="1" w:after="100" w:afterAutospacing="1"/>
    </w:pPr>
    <w:rPr>
      <w:b/>
      <w:bCs/>
    </w:rPr>
  </w:style>
  <w:style w:type="paragraph" w:customStyle="1" w:styleId="xl224">
    <w:name w:val="xl224"/>
    <w:basedOn w:val="aff3"/>
    <w:qFormat/>
    <w:rsid w:val="0005126A"/>
    <w:pPr>
      <w:pBdr>
        <w:top w:val="single" w:sz="4" w:space="0" w:color="auto"/>
        <w:bottom w:val="single" w:sz="4" w:space="0" w:color="auto"/>
        <w:right w:val="single" w:sz="8" w:space="0" w:color="auto"/>
      </w:pBdr>
      <w:shd w:val="clear" w:color="auto" w:fill="FFCC99"/>
      <w:spacing w:before="100" w:beforeAutospacing="1" w:after="100" w:afterAutospacing="1"/>
    </w:pPr>
  </w:style>
  <w:style w:type="paragraph" w:customStyle="1" w:styleId="xl225">
    <w:name w:val="xl225"/>
    <w:basedOn w:val="aff3"/>
    <w:qFormat/>
    <w:rsid w:val="0005126A"/>
    <w:pPr>
      <w:pBdr>
        <w:top w:val="single" w:sz="4" w:space="0" w:color="auto"/>
        <w:left w:val="single" w:sz="4" w:space="0" w:color="auto"/>
        <w:bottom w:val="single" w:sz="4" w:space="0" w:color="auto"/>
      </w:pBdr>
      <w:shd w:val="clear" w:color="auto" w:fill="FFCC99"/>
      <w:spacing w:before="100" w:beforeAutospacing="1" w:after="100" w:afterAutospacing="1"/>
    </w:pPr>
  </w:style>
  <w:style w:type="paragraph" w:customStyle="1" w:styleId="xl226">
    <w:name w:val="xl226"/>
    <w:basedOn w:val="aff3"/>
    <w:qFormat/>
    <w:rsid w:val="0005126A"/>
    <w:pPr>
      <w:pBdr>
        <w:left w:val="single" w:sz="4" w:space="0" w:color="auto"/>
        <w:right w:val="single" w:sz="4" w:space="0" w:color="auto"/>
      </w:pBdr>
      <w:shd w:val="clear" w:color="auto" w:fill="FFCC99"/>
      <w:spacing w:before="100" w:beforeAutospacing="1" w:after="100" w:afterAutospacing="1"/>
    </w:pPr>
  </w:style>
  <w:style w:type="paragraph" w:customStyle="1" w:styleId="xl227">
    <w:name w:val="xl227"/>
    <w:basedOn w:val="aff3"/>
    <w:qFormat/>
    <w:rsid w:val="0005126A"/>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pPr>
    <w:rPr>
      <w:b/>
      <w:bCs/>
    </w:rPr>
  </w:style>
  <w:style w:type="paragraph" w:customStyle="1" w:styleId="xl228">
    <w:name w:val="xl228"/>
    <w:basedOn w:val="aff3"/>
    <w:qFormat/>
    <w:rsid w:val="0005126A"/>
    <w:pPr>
      <w:pBdr>
        <w:top w:val="single" w:sz="4" w:space="0" w:color="auto"/>
        <w:right w:val="single" w:sz="8" w:space="0" w:color="auto"/>
      </w:pBdr>
      <w:shd w:val="clear" w:color="auto" w:fill="FFCC99"/>
      <w:spacing w:before="100" w:beforeAutospacing="1" w:after="100" w:afterAutospacing="1"/>
    </w:pPr>
  </w:style>
  <w:style w:type="paragraph" w:customStyle="1" w:styleId="xl229">
    <w:name w:val="xl229"/>
    <w:basedOn w:val="aff3"/>
    <w:qFormat/>
    <w:rsid w:val="0005126A"/>
    <w:pPr>
      <w:pBdr>
        <w:top w:val="single" w:sz="4" w:space="0" w:color="auto"/>
        <w:bottom w:val="single" w:sz="4" w:space="0" w:color="auto"/>
        <w:right w:val="single" w:sz="4" w:space="0" w:color="auto"/>
      </w:pBdr>
      <w:shd w:val="clear" w:color="auto" w:fill="FFCC99"/>
      <w:spacing w:before="100" w:beforeAutospacing="1" w:after="100" w:afterAutospacing="1"/>
    </w:pPr>
  </w:style>
  <w:style w:type="paragraph" w:customStyle="1" w:styleId="xl230">
    <w:name w:val="xl230"/>
    <w:basedOn w:val="aff3"/>
    <w:qFormat/>
    <w:rsid w:val="0005126A"/>
    <w:pPr>
      <w:pBdr>
        <w:left w:val="single" w:sz="4" w:space="0" w:color="auto"/>
        <w:bottom w:val="single" w:sz="4" w:space="0" w:color="auto"/>
        <w:right w:val="single" w:sz="8" w:space="0" w:color="auto"/>
      </w:pBdr>
      <w:shd w:val="clear" w:color="auto" w:fill="FFCC99"/>
      <w:spacing w:before="100" w:beforeAutospacing="1" w:after="100" w:afterAutospacing="1"/>
    </w:pPr>
    <w:rPr>
      <w:b/>
      <w:bCs/>
    </w:rPr>
  </w:style>
  <w:style w:type="paragraph" w:customStyle="1" w:styleId="xl231">
    <w:name w:val="xl231"/>
    <w:basedOn w:val="aff3"/>
    <w:qFormat/>
    <w:rsid w:val="0005126A"/>
    <w:pPr>
      <w:pBdr>
        <w:bottom w:val="single" w:sz="4" w:space="0" w:color="auto"/>
        <w:right w:val="single" w:sz="4" w:space="0" w:color="auto"/>
      </w:pBdr>
      <w:shd w:val="clear" w:color="auto" w:fill="FFCC99"/>
      <w:spacing w:before="100" w:beforeAutospacing="1" w:after="100" w:afterAutospacing="1"/>
    </w:pPr>
    <w:rPr>
      <w:b/>
      <w:bCs/>
    </w:rPr>
  </w:style>
  <w:style w:type="paragraph" w:customStyle="1" w:styleId="xl232">
    <w:name w:val="xl232"/>
    <w:basedOn w:val="aff3"/>
    <w:qFormat/>
    <w:rsid w:val="0005126A"/>
    <w:pPr>
      <w:pBdr>
        <w:left w:val="single" w:sz="8" w:space="0" w:color="auto"/>
        <w:bottom w:val="single" w:sz="4" w:space="0" w:color="auto"/>
        <w:right w:val="single" w:sz="4" w:space="0" w:color="auto"/>
      </w:pBdr>
      <w:shd w:val="clear" w:color="auto" w:fill="FFCC99"/>
      <w:spacing w:before="100" w:beforeAutospacing="1" w:after="100" w:afterAutospacing="1"/>
    </w:pPr>
    <w:rPr>
      <w:b/>
      <w:bCs/>
    </w:rPr>
  </w:style>
  <w:style w:type="paragraph" w:customStyle="1" w:styleId="xl233">
    <w:name w:val="xl233"/>
    <w:basedOn w:val="aff3"/>
    <w:qFormat/>
    <w:rsid w:val="0005126A"/>
    <w:pPr>
      <w:pBdr>
        <w:left w:val="single" w:sz="4" w:space="0" w:color="auto"/>
        <w:bottom w:val="single" w:sz="4" w:space="0" w:color="auto"/>
        <w:right w:val="single" w:sz="4" w:space="0" w:color="auto"/>
      </w:pBdr>
      <w:shd w:val="clear" w:color="auto" w:fill="FFCC99"/>
      <w:spacing w:before="100" w:beforeAutospacing="1" w:after="100" w:afterAutospacing="1"/>
    </w:pPr>
    <w:rPr>
      <w:b/>
      <w:bCs/>
    </w:rPr>
  </w:style>
  <w:style w:type="paragraph" w:customStyle="1" w:styleId="xl234">
    <w:name w:val="xl234"/>
    <w:basedOn w:val="aff3"/>
    <w:qFormat/>
    <w:rsid w:val="0005126A"/>
    <w:pPr>
      <w:pBdr>
        <w:left w:val="single" w:sz="4" w:space="0" w:color="auto"/>
        <w:bottom w:val="single" w:sz="4" w:space="0" w:color="auto"/>
      </w:pBdr>
      <w:shd w:val="clear" w:color="auto" w:fill="FFCC99"/>
      <w:spacing w:before="100" w:beforeAutospacing="1" w:after="100" w:afterAutospacing="1"/>
    </w:pPr>
    <w:rPr>
      <w:b/>
      <w:bCs/>
    </w:rPr>
  </w:style>
  <w:style w:type="paragraph" w:customStyle="1" w:styleId="xl235">
    <w:name w:val="xl235"/>
    <w:basedOn w:val="aff3"/>
    <w:qFormat/>
    <w:rsid w:val="0005126A"/>
    <w:pPr>
      <w:pBdr>
        <w:left w:val="single" w:sz="8" w:space="0" w:color="auto"/>
        <w:bottom w:val="single" w:sz="4" w:space="0" w:color="auto"/>
        <w:right w:val="single" w:sz="4" w:space="0" w:color="auto"/>
      </w:pBdr>
      <w:shd w:val="clear" w:color="auto" w:fill="FFCC99"/>
      <w:spacing w:before="100" w:beforeAutospacing="1" w:after="100" w:afterAutospacing="1"/>
    </w:pPr>
    <w:rPr>
      <w:b/>
      <w:bCs/>
    </w:rPr>
  </w:style>
  <w:style w:type="paragraph" w:customStyle="1" w:styleId="xl236">
    <w:name w:val="xl236"/>
    <w:basedOn w:val="aff3"/>
    <w:qFormat/>
    <w:rsid w:val="0005126A"/>
    <w:pPr>
      <w:pBdr>
        <w:left w:val="single" w:sz="4" w:space="0" w:color="auto"/>
        <w:bottom w:val="single" w:sz="4" w:space="0" w:color="auto"/>
        <w:right w:val="single" w:sz="4" w:space="0" w:color="auto"/>
      </w:pBdr>
      <w:shd w:val="clear" w:color="auto" w:fill="FFCC99"/>
      <w:spacing w:before="100" w:beforeAutospacing="1" w:after="100" w:afterAutospacing="1"/>
    </w:pPr>
    <w:rPr>
      <w:b/>
      <w:bCs/>
    </w:rPr>
  </w:style>
  <w:style w:type="paragraph" w:customStyle="1" w:styleId="xl237">
    <w:name w:val="xl237"/>
    <w:basedOn w:val="aff3"/>
    <w:qFormat/>
    <w:rsid w:val="0005126A"/>
    <w:pPr>
      <w:pBdr>
        <w:left w:val="single" w:sz="4" w:space="0" w:color="auto"/>
        <w:bottom w:val="single" w:sz="4" w:space="0" w:color="auto"/>
        <w:right w:val="single" w:sz="8" w:space="0" w:color="auto"/>
      </w:pBdr>
      <w:shd w:val="clear" w:color="auto" w:fill="FFCC99"/>
      <w:spacing w:before="100" w:beforeAutospacing="1" w:after="100" w:afterAutospacing="1"/>
    </w:pPr>
    <w:rPr>
      <w:b/>
      <w:bCs/>
    </w:rPr>
  </w:style>
  <w:style w:type="paragraph" w:customStyle="1" w:styleId="xl238">
    <w:name w:val="xl238"/>
    <w:basedOn w:val="aff3"/>
    <w:qFormat/>
    <w:rsid w:val="0005126A"/>
    <w:pPr>
      <w:shd w:val="clear" w:color="auto" w:fill="FFCC99"/>
      <w:spacing w:before="100" w:beforeAutospacing="1" w:after="100" w:afterAutospacing="1"/>
    </w:pPr>
    <w:rPr>
      <w:b/>
      <w:bCs/>
    </w:rPr>
  </w:style>
  <w:style w:type="paragraph" w:customStyle="1" w:styleId="xl239">
    <w:name w:val="xl239"/>
    <w:basedOn w:val="aff3"/>
    <w:qFormat/>
    <w:rsid w:val="0005126A"/>
    <w:pPr>
      <w:pBdr>
        <w:bottom w:val="single" w:sz="4" w:space="0" w:color="auto"/>
        <w:right w:val="single" w:sz="4" w:space="0" w:color="auto"/>
      </w:pBdr>
      <w:shd w:val="clear" w:color="auto" w:fill="FFCC99"/>
      <w:spacing w:before="100" w:beforeAutospacing="1" w:after="100" w:afterAutospacing="1"/>
    </w:pPr>
    <w:rPr>
      <w:b/>
      <w:bCs/>
    </w:rPr>
  </w:style>
  <w:style w:type="paragraph" w:customStyle="1" w:styleId="xl240">
    <w:name w:val="xl240"/>
    <w:basedOn w:val="aff3"/>
    <w:qFormat/>
    <w:rsid w:val="0005126A"/>
    <w:pPr>
      <w:pBdr>
        <w:left w:val="single" w:sz="4" w:space="0" w:color="auto"/>
        <w:bottom w:val="single" w:sz="4" w:space="0" w:color="auto"/>
      </w:pBdr>
      <w:shd w:val="clear" w:color="auto" w:fill="FFCC99"/>
      <w:spacing w:before="100" w:beforeAutospacing="1" w:after="100" w:afterAutospacing="1"/>
    </w:pPr>
    <w:rPr>
      <w:b/>
      <w:bCs/>
    </w:rPr>
  </w:style>
  <w:style w:type="paragraph" w:customStyle="1" w:styleId="xl241">
    <w:name w:val="xl241"/>
    <w:basedOn w:val="aff3"/>
    <w:qFormat/>
    <w:rsid w:val="0005126A"/>
    <w:pPr>
      <w:shd w:val="clear" w:color="auto" w:fill="FFCC99"/>
      <w:spacing w:before="100" w:beforeAutospacing="1" w:after="100" w:afterAutospacing="1"/>
    </w:pPr>
    <w:rPr>
      <w:b/>
      <w:bCs/>
    </w:rPr>
  </w:style>
  <w:style w:type="paragraph" w:customStyle="1" w:styleId="xl242">
    <w:name w:val="xl242"/>
    <w:basedOn w:val="aff3"/>
    <w:qFormat/>
    <w:rsid w:val="0005126A"/>
    <w:pPr>
      <w:pBdr>
        <w:left w:val="single" w:sz="4" w:space="0" w:color="auto"/>
        <w:bottom w:val="single" w:sz="8" w:space="0" w:color="auto"/>
      </w:pBdr>
      <w:shd w:val="clear" w:color="auto" w:fill="FFCC99"/>
      <w:spacing w:before="100" w:beforeAutospacing="1" w:after="100" w:afterAutospacing="1"/>
    </w:pPr>
    <w:rPr>
      <w:b/>
      <w:bCs/>
    </w:rPr>
  </w:style>
  <w:style w:type="paragraph" w:customStyle="1" w:styleId="xl243">
    <w:name w:val="xl243"/>
    <w:basedOn w:val="aff3"/>
    <w:qFormat/>
    <w:rsid w:val="0005126A"/>
    <w:pPr>
      <w:pBdr>
        <w:top w:val="single" w:sz="8" w:space="0" w:color="auto"/>
        <w:left w:val="single" w:sz="4" w:space="0" w:color="auto"/>
        <w:bottom w:val="single" w:sz="8" w:space="0" w:color="auto"/>
      </w:pBdr>
      <w:shd w:val="clear" w:color="auto" w:fill="FFCC99"/>
      <w:spacing w:before="100" w:beforeAutospacing="1" w:after="100" w:afterAutospacing="1"/>
    </w:pPr>
    <w:rPr>
      <w:b/>
      <w:bCs/>
    </w:rPr>
  </w:style>
  <w:style w:type="paragraph" w:customStyle="1" w:styleId="xl244">
    <w:name w:val="xl244"/>
    <w:basedOn w:val="aff3"/>
    <w:qFormat/>
    <w:rsid w:val="0005126A"/>
    <w:pPr>
      <w:pBdr>
        <w:top w:val="single" w:sz="4" w:space="0" w:color="auto"/>
        <w:left w:val="single" w:sz="4" w:space="0" w:color="auto"/>
        <w:bottom w:val="single" w:sz="8" w:space="0" w:color="auto"/>
      </w:pBdr>
      <w:shd w:val="clear" w:color="auto" w:fill="FFCC99"/>
      <w:spacing w:before="100" w:beforeAutospacing="1" w:after="100" w:afterAutospacing="1"/>
    </w:pPr>
  </w:style>
  <w:style w:type="paragraph" w:customStyle="1" w:styleId="xl245">
    <w:name w:val="xl245"/>
    <w:basedOn w:val="aff3"/>
    <w:qFormat/>
    <w:rsid w:val="0005126A"/>
    <w:pPr>
      <w:pBdr>
        <w:top w:val="single" w:sz="4" w:space="0" w:color="auto"/>
        <w:left w:val="single" w:sz="4" w:space="0" w:color="auto"/>
      </w:pBdr>
      <w:shd w:val="clear" w:color="auto" w:fill="FFCC99"/>
      <w:spacing w:before="100" w:beforeAutospacing="1" w:after="100" w:afterAutospacing="1"/>
    </w:pPr>
  </w:style>
  <w:style w:type="paragraph" w:customStyle="1" w:styleId="xl246">
    <w:name w:val="xl246"/>
    <w:basedOn w:val="aff3"/>
    <w:qFormat/>
    <w:rsid w:val="0005126A"/>
    <w:pPr>
      <w:pBdr>
        <w:top w:val="single" w:sz="4" w:space="0" w:color="auto"/>
        <w:bottom w:val="single" w:sz="8" w:space="0" w:color="auto"/>
        <w:right w:val="single" w:sz="4" w:space="0" w:color="auto"/>
      </w:pBdr>
      <w:shd w:val="clear" w:color="auto" w:fill="FFCC99"/>
      <w:spacing w:before="100" w:beforeAutospacing="1" w:after="100" w:afterAutospacing="1"/>
    </w:pPr>
  </w:style>
  <w:style w:type="paragraph" w:customStyle="1" w:styleId="xl247">
    <w:name w:val="xl247"/>
    <w:basedOn w:val="aff3"/>
    <w:qFormat/>
    <w:rsid w:val="0005126A"/>
    <w:pPr>
      <w:pBdr>
        <w:top w:val="single" w:sz="4" w:space="0" w:color="auto"/>
        <w:right w:val="single" w:sz="4" w:space="0" w:color="auto"/>
      </w:pBdr>
      <w:shd w:val="clear" w:color="auto" w:fill="FFCC99"/>
      <w:spacing w:before="100" w:beforeAutospacing="1" w:after="100" w:afterAutospacing="1"/>
    </w:pPr>
  </w:style>
  <w:style w:type="paragraph" w:customStyle="1" w:styleId="xl248">
    <w:name w:val="xl248"/>
    <w:basedOn w:val="aff3"/>
    <w:qFormat/>
    <w:rsid w:val="0005126A"/>
    <w:pPr>
      <w:pBdr>
        <w:left w:val="single" w:sz="4" w:space="0" w:color="auto"/>
        <w:right w:val="single" w:sz="4" w:space="0" w:color="auto"/>
      </w:pBdr>
      <w:spacing w:before="100" w:beforeAutospacing="1" w:after="100" w:afterAutospacing="1"/>
    </w:pPr>
  </w:style>
  <w:style w:type="paragraph" w:customStyle="1" w:styleId="xl249">
    <w:name w:val="xl249"/>
    <w:basedOn w:val="aff3"/>
    <w:qFormat/>
    <w:rsid w:val="0005126A"/>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f3"/>
    <w:qFormat/>
    <w:rsid w:val="0005126A"/>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pPr>
  </w:style>
  <w:style w:type="paragraph" w:customStyle="1" w:styleId="xl251">
    <w:name w:val="xl251"/>
    <w:basedOn w:val="aff3"/>
    <w:qFormat/>
    <w:rsid w:val="0005126A"/>
    <w:pPr>
      <w:pBdr>
        <w:top w:val="single" w:sz="4" w:space="0" w:color="auto"/>
        <w:left w:val="single" w:sz="4" w:space="0" w:color="auto"/>
        <w:right w:val="single" w:sz="4" w:space="0" w:color="auto"/>
      </w:pBdr>
      <w:shd w:val="clear" w:color="auto" w:fill="FFCC99"/>
      <w:spacing w:before="100" w:beforeAutospacing="1" w:after="100" w:afterAutospacing="1"/>
    </w:pPr>
  </w:style>
  <w:style w:type="paragraph" w:customStyle="1" w:styleId="xl252">
    <w:name w:val="xl252"/>
    <w:basedOn w:val="aff3"/>
    <w:qFormat/>
    <w:rsid w:val="0005126A"/>
    <w:pPr>
      <w:pBdr>
        <w:left w:val="single" w:sz="4" w:space="0" w:color="auto"/>
        <w:right w:val="single" w:sz="8" w:space="0" w:color="auto"/>
      </w:pBdr>
      <w:spacing w:before="100" w:beforeAutospacing="1" w:after="100" w:afterAutospacing="1"/>
    </w:pPr>
  </w:style>
  <w:style w:type="paragraph" w:customStyle="1" w:styleId="xl253">
    <w:name w:val="xl253"/>
    <w:basedOn w:val="aff3"/>
    <w:qFormat/>
    <w:rsid w:val="0005126A"/>
    <w:pPr>
      <w:pBdr>
        <w:left w:val="single" w:sz="4" w:space="0" w:color="auto"/>
        <w:bottom w:val="single" w:sz="4" w:space="0" w:color="auto"/>
        <w:right w:val="single" w:sz="4" w:space="0" w:color="auto"/>
      </w:pBdr>
      <w:shd w:val="clear" w:color="auto" w:fill="FFCC99"/>
      <w:spacing w:before="100" w:beforeAutospacing="1" w:after="100" w:afterAutospacing="1"/>
    </w:pPr>
    <w:rPr>
      <w:b/>
      <w:bCs/>
    </w:rPr>
  </w:style>
  <w:style w:type="paragraph" w:customStyle="1" w:styleId="xl254">
    <w:name w:val="xl254"/>
    <w:basedOn w:val="aff3"/>
    <w:qFormat/>
    <w:rsid w:val="0005126A"/>
    <w:pPr>
      <w:pBdr>
        <w:left w:val="single" w:sz="8" w:space="0" w:color="auto"/>
        <w:bottom w:val="single" w:sz="4" w:space="0" w:color="auto"/>
        <w:right w:val="single" w:sz="4" w:space="0" w:color="auto"/>
      </w:pBdr>
      <w:shd w:val="clear" w:color="auto" w:fill="FFCC99"/>
      <w:spacing w:before="100" w:beforeAutospacing="1" w:after="100" w:afterAutospacing="1"/>
    </w:pPr>
    <w:rPr>
      <w:b/>
      <w:bCs/>
    </w:rPr>
  </w:style>
  <w:style w:type="paragraph" w:customStyle="1" w:styleId="xl255">
    <w:name w:val="xl255"/>
    <w:basedOn w:val="aff3"/>
    <w:qFormat/>
    <w:rsid w:val="0005126A"/>
    <w:pPr>
      <w:pBdr>
        <w:top w:val="single" w:sz="8" w:space="0" w:color="auto"/>
        <w:left w:val="single" w:sz="4" w:space="0" w:color="auto"/>
        <w:right w:val="single" w:sz="4" w:space="0" w:color="auto"/>
      </w:pBdr>
      <w:shd w:val="clear" w:color="auto" w:fill="FFCC99"/>
      <w:spacing w:before="100" w:beforeAutospacing="1" w:after="100" w:afterAutospacing="1"/>
    </w:pPr>
    <w:rPr>
      <w:b/>
      <w:bCs/>
    </w:rPr>
  </w:style>
  <w:style w:type="paragraph" w:customStyle="1" w:styleId="xl256">
    <w:name w:val="xl256"/>
    <w:basedOn w:val="aff3"/>
    <w:qFormat/>
    <w:rsid w:val="0005126A"/>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f3"/>
    <w:qFormat/>
    <w:rsid w:val="0005126A"/>
    <w:pPr>
      <w:pBdr>
        <w:top w:val="single" w:sz="4" w:space="0" w:color="auto"/>
        <w:right w:val="single" w:sz="8" w:space="0" w:color="auto"/>
      </w:pBdr>
      <w:spacing w:before="100" w:beforeAutospacing="1" w:after="100" w:afterAutospacing="1"/>
    </w:pPr>
  </w:style>
  <w:style w:type="paragraph" w:customStyle="1" w:styleId="xl258">
    <w:name w:val="xl258"/>
    <w:basedOn w:val="aff3"/>
    <w:qFormat/>
    <w:rsid w:val="0005126A"/>
    <w:pPr>
      <w:pBdr>
        <w:top w:val="single" w:sz="8" w:space="0" w:color="auto"/>
        <w:bottom w:val="single" w:sz="8" w:space="0" w:color="auto"/>
      </w:pBdr>
      <w:shd w:val="clear" w:color="auto" w:fill="CCFFFF"/>
      <w:spacing w:before="100" w:beforeAutospacing="1" w:after="100" w:afterAutospacing="1"/>
      <w:jc w:val="center"/>
    </w:pPr>
    <w:rPr>
      <w:b/>
      <w:bCs/>
    </w:rPr>
  </w:style>
  <w:style w:type="paragraph" w:customStyle="1" w:styleId="xl259">
    <w:name w:val="xl259"/>
    <w:basedOn w:val="aff3"/>
    <w:qFormat/>
    <w:rsid w:val="0005126A"/>
    <w:pPr>
      <w:pBdr>
        <w:top w:val="single" w:sz="8"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260">
    <w:name w:val="xl260"/>
    <w:basedOn w:val="aff3"/>
    <w:qFormat/>
    <w:rsid w:val="0005126A"/>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f3"/>
    <w:qFormat/>
    <w:rsid w:val="0005126A"/>
    <w:pPr>
      <w:pBdr>
        <w:top w:val="single" w:sz="8" w:space="0" w:color="auto"/>
        <w:bottom w:val="single" w:sz="4" w:space="0" w:color="auto"/>
      </w:pBdr>
      <w:spacing w:before="100" w:beforeAutospacing="1" w:after="100" w:afterAutospacing="1"/>
      <w:jc w:val="center"/>
    </w:pPr>
  </w:style>
  <w:style w:type="paragraph" w:customStyle="1" w:styleId="xl262">
    <w:name w:val="xl262"/>
    <w:basedOn w:val="aff3"/>
    <w:qFormat/>
    <w:rsid w:val="0005126A"/>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f3"/>
    <w:qFormat/>
    <w:rsid w:val="0005126A"/>
    <w:pPr>
      <w:pBdr>
        <w:bottom w:val="single" w:sz="4" w:space="0" w:color="auto"/>
      </w:pBdr>
      <w:spacing w:before="100" w:beforeAutospacing="1" w:after="100" w:afterAutospacing="1"/>
      <w:jc w:val="center"/>
    </w:pPr>
  </w:style>
  <w:style w:type="paragraph" w:customStyle="1" w:styleId="xl264">
    <w:name w:val="xl264"/>
    <w:basedOn w:val="aff3"/>
    <w:qFormat/>
    <w:rsid w:val="0005126A"/>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f3"/>
    <w:qFormat/>
    <w:rsid w:val="0005126A"/>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f3"/>
    <w:qFormat/>
    <w:rsid w:val="0005126A"/>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f3"/>
    <w:qFormat/>
    <w:rsid w:val="0005126A"/>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f3"/>
    <w:qFormat/>
    <w:rsid w:val="0005126A"/>
    <w:pPr>
      <w:pBdr>
        <w:left w:val="single" w:sz="8" w:space="0" w:color="auto"/>
        <w:bottom w:val="single" w:sz="4" w:space="0" w:color="auto"/>
      </w:pBdr>
      <w:spacing w:before="100" w:beforeAutospacing="1" w:after="100" w:afterAutospacing="1"/>
      <w:jc w:val="center"/>
    </w:pPr>
  </w:style>
  <w:style w:type="paragraph" w:customStyle="1" w:styleId="xl269">
    <w:name w:val="xl269"/>
    <w:basedOn w:val="aff3"/>
    <w:qFormat/>
    <w:rsid w:val="0005126A"/>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f3"/>
    <w:qFormat/>
    <w:rsid w:val="0005126A"/>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f3"/>
    <w:qFormat/>
    <w:rsid w:val="0005126A"/>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f3"/>
    <w:qFormat/>
    <w:rsid w:val="0005126A"/>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f3"/>
    <w:qFormat/>
    <w:rsid w:val="0005126A"/>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f3"/>
    <w:qFormat/>
    <w:rsid w:val="0005126A"/>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f3"/>
    <w:qFormat/>
    <w:rsid w:val="0005126A"/>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f3"/>
    <w:qFormat/>
    <w:rsid w:val="0005126A"/>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f3"/>
    <w:qFormat/>
    <w:rsid w:val="0005126A"/>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f3"/>
    <w:qFormat/>
    <w:rsid w:val="0005126A"/>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f3"/>
    <w:qFormat/>
    <w:rsid w:val="0005126A"/>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f3"/>
    <w:qFormat/>
    <w:rsid w:val="0005126A"/>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f3"/>
    <w:qFormat/>
    <w:rsid w:val="0005126A"/>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f3"/>
    <w:qFormat/>
    <w:rsid w:val="0005126A"/>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f3"/>
    <w:qFormat/>
    <w:rsid w:val="0005126A"/>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f3"/>
    <w:qFormat/>
    <w:rsid w:val="0005126A"/>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f3"/>
    <w:qFormat/>
    <w:rsid w:val="0005126A"/>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f3"/>
    <w:qFormat/>
    <w:rsid w:val="0005126A"/>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f3"/>
    <w:qFormat/>
    <w:rsid w:val="0005126A"/>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f3"/>
    <w:qFormat/>
    <w:rsid w:val="0005126A"/>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f3"/>
    <w:qFormat/>
    <w:rsid w:val="0005126A"/>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f3"/>
    <w:qFormat/>
    <w:rsid w:val="0005126A"/>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f3"/>
    <w:qFormat/>
    <w:rsid w:val="0005126A"/>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f3"/>
    <w:qFormat/>
    <w:rsid w:val="0005126A"/>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f3"/>
    <w:qFormat/>
    <w:rsid w:val="0005126A"/>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f3"/>
    <w:qFormat/>
    <w:rsid w:val="0005126A"/>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0">
    <w:name w:val="УГТП-Шифр объекта"/>
    <w:basedOn w:val="afff6"/>
    <w:qFormat/>
    <w:rsid w:val="0005126A"/>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f6"/>
    <w:qFormat/>
    <w:rsid w:val="0005126A"/>
    <w:pPr>
      <w:framePr w:hSpace="181" w:wrap="around" w:vAnchor="page" w:hAnchor="page" w:x="1248" w:y="14278"/>
      <w:jc w:val="center"/>
    </w:pPr>
    <w:rPr>
      <w:rFonts w:ascii="Arial" w:hAnsi="Arial"/>
      <w:sz w:val="20"/>
      <w:szCs w:val="20"/>
    </w:rPr>
  </w:style>
  <w:style w:type="paragraph" w:customStyle="1" w:styleId="-3">
    <w:name w:val="УГТП-Стадия"/>
    <w:basedOn w:val="afff6"/>
    <w:qFormat/>
    <w:rsid w:val="0005126A"/>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f6"/>
    <w:qFormat/>
    <w:rsid w:val="0005126A"/>
    <w:pPr>
      <w:framePr w:hSpace="181" w:wrap="around" w:vAnchor="page" w:hAnchor="page" w:x="1248" w:y="14278"/>
    </w:pPr>
    <w:rPr>
      <w:rFonts w:ascii="Arial" w:hAnsi="Arial" w:cs="Arial"/>
      <w:sz w:val="16"/>
      <w:szCs w:val="16"/>
    </w:rPr>
  </w:style>
  <w:style w:type="paragraph" w:customStyle="1" w:styleId="-5">
    <w:name w:val="УГТП-Боковой штамп"/>
    <w:basedOn w:val="aff3"/>
    <w:qFormat/>
    <w:rsid w:val="0005126A"/>
    <w:pPr>
      <w:jc w:val="center"/>
    </w:pPr>
    <w:rPr>
      <w:rFonts w:ascii="Arial" w:hAnsi="Arial" w:cs="Arial"/>
      <w:sz w:val="18"/>
      <w:szCs w:val="18"/>
    </w:rPr>
  </w:style>
  <w:style w:type="paragraph" w:customStyle="1" w:styleId="-6">
    <w:name w:val="УГТП-Номер тома"/>
    <w:basedOn w:val="aff3"/>
    <w:qFormat/>
    <w:rsid w:val="0005126A"/>
    <w:pPr>
      <w:jc w:val="center"/>
    </w:pPr>
    <w:rPr>
      <w:rFonts w:ascii="Arial" w:hAnsi="Arial" w:cs="Arial"/>
      <w:sz w:val="20"/>
      <w:szCs w:val="20"/>
    </w:rPr>
  </w:style>
  <w:style w:type="paragraph" w:customStyle="1" w:styleId="-7">
    <w:name w:val="УГТП-Обозначение"/>
    <w:basedOn w:val="aff3"/>
    <w:qFormat/>
    <w:rsid w:val="0005126A"/>
    <w:rPr>
      <w:rFonts w:ascii="Arial" w:hAnsi="Arial" w:cs="Arial"/>
      <w:sz w:val="20"/>
      <w:szCs w:val="20"/>
    </w:rPr>
  </w:style>
  <w:style w:type="paragraph" w:customStyle="1" w:styleId="-8">
    <w:name w:val="УГТП-Наименование"/>
    <w:basedOn w:val="aff3"/>
    <w:qFormat/>
    <w:rsid w:val="0005126A"/>
    <w:rPr>
      <w:rFonts w:ascii="Arial" w:hAnsi="Arial" w:cs="Arial"/>
      <w:sz w:val="20"/>
      <w:szCs w:val="20"/>
    </w:rPr>
  </w:style>
  <w:style w:type="paragraph" w:customStyle="1" w:styleId="-9">
    <w:name w:val="УГТП-Примечание"/>
    <w:basedOn w:val="aff3"/>
    <w:qFormat/>
    <w:rsid w:val="0005126A"/>
    <w:pPr>
      <w:jc w:val="center"/>
    </w:pPr>
    <w:rPr>
      <w:rFonts w:ascii="Arial" w:hAnsi="Arial" w:cs="Arial"/>
      <w:sz w:val="20"/>
      <w:szCs w:val="20"/>
    </w:rPr>
  </w:style>
  <w:style w:type="paragraph" w:customStyle="1" w:styleId="affc">
    <w:name w:val="Главы"/>
    <w:basedOn w:val="22"/>
    <w:next w:val="1c"/>
    <w:link w:val="230"/>
    <w:qFormat/>
    <w:rsid w:val="0005126A"/>
    <w:pPr>
      <w:keepNext/>
      <w:widowControl w:val="0"/>
      <w:autoSpaceDE w:val="0"/>
      <w:autoSpaceDN w:val="0"/>
      <w:adjustRightInd w:val="0"/>
      <w:spacing w:after="0" w:line="240" w:lineRule="auto"/>
      <w:jc w:val="center"/>
    </w:pPr>
    <w:rPr>
      <w:rFonts w:ascii="Arial" w:hAnsi="Arial" w:cs="Arial"/>
      <w:noProof w:val="0"/>
      <w:color w:val="000000"/>
      <w:sz w:val="20"/>
      <w:szCs w:val="20"/>
      <w:lang w:val="ru-RU" w:eastAsia="ru-RU"/>
    </w:rPr>
  </w:style>
  <w:style w:type="paragraph" w:customStyle="1" w:styleId="afffffff0">
    <w:name w:val="Подглавы"/>
    <w:basedOn w:val="affc"/>
    <w:qFormat/>
    <w:rsid w:val="0005126A"/>
  </w:style>
  <w:style w:type="paragraph" w:customStyle="1" w:styleId="CharChar1CharChar1CharChar">
    <w:name w:val="Char Char Знак Знак1 Char Char1 Знак Знак Char Char"/>
    <w:basedOn w:val="aff3"/>
    <w:qFormat/>
    <w:rsid w:val="0005126A"/>
    <w:pPr>
      <w:spacing w:before="100" w:beforeAutospacing="1" w:after="100" w:afterAutospacing="1"/>
    </w:pPr>
    <w:rPr>
      <w:rFonts w:ascii="Tahoma" w:hAnsi="Tahoma"/>
      <w:sz w:val="20"/>
      <w:szCs w:val="20"/>
      <w:lang w:val="en-US" w:eastAsia="en-US"/>
    </w:rPr>
  </w:style>
  <w:style w:type="paragraph" w:customStyle="1" w:styleId="101">
    <w:name w:val="Знак10"/>
    <w:basedOn w:val="aff3"/>
    <w:qFormat/>
    <w:rsid w:val="0005126A"/>
    <w:rPr>
      <w:rFonts w:ascii="Verdana" w:hAnsi="Verdana" w:cs="Verdana"/>
      <w:sz w:val="20"/>
      <w:szCs w:val="20"/>
      <w:lang w:val="en-US" w:eastAsia="en-US"/>
    </w:rPr>
  </w:style>
  <w:style w:type="paragraph" w:customStyle="1" w:styleId="62">
    <w:name w:val="Основной текст6"/>
    <w:basedOn w:val="aff3"/>
    <w:qFormat/>
    <w:rsid w:val="0005126A"/>
    <w:pPr>
      <w:widowControl w:val="0"/>
      <w:shd w:val="clear" w:color="auto" w:fill="FFFFFF"/>
      <w:spacing w:after="300" w:line="0" w:lineRule="atLeast"/>
      <w:ind w:hanging="360"/>
      <w:jc w:val="center"/>
    </w:pPr>
    <w:rPr>
      <w:color w:val="000000"/>
      <w:sz w:val="22"/>
      <w:szCs w:val="22"/>
    </w:rPr>
  </w:style>
  <w:style w:type="paragraph" w:customStyle="1" w:styleId="1ff3">
    <w:name w:val="Основной текст с отступом1"/>
    <w:basedOn w:val="aff3"/>
    <w:qFormat/>
    <w:rsid w:val="0005126A"/>
    <w:pPr>
      <w:ind w:firstLine="720"/>
      <w:jc w:val="both"/>
    </w:pPr>
    <w:rPr>
      <w:sz w:val="28"/>
      <w:szCs w:val="28"/>
    </w:rPr>
  </w:style>
  <w:style w:type="paragraph" w:customStyle="1" w:styleId="msonormal0">
    <w:name w:val="msonormal"/>
    <w:basedOn w:val="aff3"/>
    <w:qFormat/>
    <w:rsid w:val="0005126A"/>
    <w:pPr>
      <w:spacing w:before="100" w:beforeAutospacing="1" w:after="100" w:afterAutospacing="1"/>
    </w:pPr>
  </w:style>
  <w:style w:type="character" w:customStyle="1" w:styleId="4a">
    <w:name w:val="Основной текст (4)_"/>
    <w:basedOn w:val="aff5"/>
    <w:link w:val="412"/>
    <w:uiPriority w:val="99"/>
    <w:locked/>
    <w:rsid w:val="0005126A"/>
    <w:rPr>
      <w:sz w:val="18"/>
      <w:szCs w:val="18"/>
      <w:shd w:val="clear" w:color="auto" w:fill="FFFFFF"/>
    </w:rPr>
  </w:style>
  <w:style w:type="paragraph" w:customStyle="1" w:styleId="412">
    <w:name w:val="Основной текст (4)1"/>
    <w:basedOn w:val="aff3"/>
    <w:link w:val="4a"/>
    <w:uiPriority w:val="99"/>
    <w:qFormat/>
    <w:rsid w:val="0005126A"/>
    <w:pPr>
      <w:shd w:val="clear" w:color="auto" w:fill="FFFFFF"/>
      <w:spacing w:line="240" w:lineRule="atLeast"/>
    </w:pPr>
    <w:rPr>
      <w:rFonts w:asciiTheme="minorHAnsi" w:eastAsiaTheme="minorHAnsi" w:hAnsiTheme="minorHAnsi" w:cstheme="minorBidi"/>
      <w:sz w:val="18"/>
      <w:szCs w:val="18"/>
      <w:lang w:eastAsia="en-US"/>
    </w:rPr>
  </w:style>
  <w:style w:type="character" w:customStyle="1" w:styleId="2f5">
    <w:name w:val="Основной текст (2)_"/>
    <w:basedOn w:val="aff5"/>
    <w:link w:val="2f6"/>
    <w:locked/>
    <w:rsid w:val="0005126A"/>
    <w:rPr>
      <w:spacing w:val="-10"/>
      <w:sz w:val="17"/>
      <w:szCs w:val="17"/>
      <w:shd w:val="clear" w:color="auto" w:fill="FFFFFF"/>
    </w:rPr>
  </w:style>
  <w:style w:type="paragraph" w:customStyle="1" w:styleId="2f6">
    <w:name w:val="Основной текст (2)"/>
    <w:basedOn w:val="aff3"/>
    <w:link w:val="2f5"/>
    <w:qFormat/>
    <w:rsid w:val="0005126A"/>
    <w:pPr>
      <w:shd w:val="clear" w:color="auto" w:fill="FFFFFF"/>
      <w:spacing w:line="240" w:lineRule="atLeast"/>
    </w:pPr>
    <w:rPr>
      <w:rFonts w:asciiTheme="minorHAnsi" w:eastAsiaTheme="minorHAnsi" w:hAnsiTheme="minorHAnsi" w:cstheme="minorBidi"/>
      <w:spacing w:val="-10"/>
      <w:sz w:val="17"/>
      <w:szCs w:val="17"/>
      <w:lang w:eastAsia="en-US"/>
    </w:rPr>
  </w:style>
  <w:style w:type="character" w:customStyle="1" w:styleId="afffffff1">
    <w:name w:val="_таблица Знак"/>
    <w:link w:val="aff"/>
    <w:locked/>
    <w:rsid w:val="0005126A"/>
    <w:rPr>
      <w:rFonts w:ascii="Times New Roman" w:eastAsia="Calibri" w:hAnsi="Times New Roman" w:cs="Times New Roman"/>
      <w:b/>
      <w:sz w:val="26"/>
      <w:szCs w:val="26"/>
    </w:rPr>
  </w:style>
  <w:style w:type="paragraph" w:customStyle="1" w:styleId="aff">
    <w:name w:val="_таблица"/>
    <w:basedOn w:val="aff3"/>
    <w:link w:val="afffffff1"/>
    <w:qFormat/>
    <w:rsid w:val="0005126A"/>
    <w:pPr>
      <w:numPr>
        <w:numId w:val="11"/>
      </w:numPr>
      <w:autoSpaceDE w:val="0"/>
      <w:autoSpaceDN w:val="0"/>
      <w:adjustRightInd w:val="0"/>
      <w:spacing w:line="360" w:lineRule="auto"/>
      <w:jc w:val="right"/>
    </w:pPr>
    <w:rPr>
      <w:rFonts w:eastAsia="Calibri"/>
      <w:b/>
      <w:sz w:val="26"/>
      <w:szCs w:val="26"/>
      <w:lang w:eastAsia="en-US"/>
    </w:rPr>
  </w:style>
  <w:style w:type="character" w:customStyle="1" w:styleId="afffffff2">
    <w:name w:val="_Обычный Знак"/>
    <w:link w:val="afffffff3"/>
    <w:locked/>
    <w:rsid w:val="0005126A"/>
    <w:rPr>
      <w:rFonts w:ascii="Times New Roman" w:eastAsia="Calibri" w:hAnsi="Times New Roman" w:cs="Times New Roman"/>
      <w:sz w:val="26"/>
      <w:szCs w:val="26"/>
    </w:rPr>
  </w:style>
  <w:style w:type="paragraph" w:customStyle="1" w:styleId="afffffff3">
    <w:name w:val="_Обычный"/>
    <w:basedOn w:val="aff3"/>
    <w:link w:val="afffffff2"/>
    <w:qFormat/>
    <w:rsid w:val="0005126A"/>
    <w:pPr>
      <w:spacing w:line="360" w:lineRule="auto"/>
      <w:ind w:firstLine="567"/>
      <w:contextualSpacing/>
      <w:jc w:val="both"/>
    </w:pPr>
    <w:rPr>
      <w:rFonts w:eastAsia="Calibri"/>
      <w:sz w:val="26"/>
      <w:szCs w:val="26"/>
      <w:lang w:eastAsia="en-US"/>
    </w:rPr>
  </w:style>
  <w:style w:type="character" w:customStyle="1" w:styleId="4Exact">
    <w:name w:val="Основной текст (4) Exact"/>
    <w:basedOn w:val="aff5"/>
    <w:link w:val="4b"/>
    <w:locked/>
    <w:rsid w:val="0005126A"/>
    <w:rPr>
      <w:rFonts w:ascii="Microsoft Sans Serif" w:eastAsia="Arial Unicode MS" w:hAnsi="Microsoft Sans Serif" w:cs="Microsoft Sans Serif"/>
      <w:noProof/>
      <w:sz w:val="20"/>
      <w:szCs w:val="20"/>
      <w:shd w:val="clear" w:color="auto" w:fill="FFFFFF"/>
      <w:lang w:eastAsia="ru-RU"/>
    </w:rPr>
  </w:style>
  <w:style w:type="paragraph" w:customStyle="1" w:styleId="4b">
    <w:name w:val="Основной текст (4)"/>
    <w:basedOn w:val="aff3"/>
    <w:link w:val="4Exact"/>
    <w:uiPriority w:val="99"/>
    <w:qFormat/>
    <w:rsid w:val="0005126A"/>
    <w:pPr>
      <w:shd w:val="clear" w:color="auto" w:fill="FFFFFF"/>
      <w:spacing w:line="240" w:lineRule="atLeast"/>
    </w:pPr>
    <w:rPr>
      <w:rFonts w:ascii="Microsoft Sans Serif" w:eastAsia="Arial Unicode MS" w:hAnsi="Microsoft Sans Serif" w:cs="Microsoft Sans Serif"/>
      <w:noProof/>
      <w:sz w:val="20"/>
      <w:szCs w:val="20"/>
    </w:rPr>
  </w:style>
  <w:style w:type="character" w:customStyle="1" w:styleId="3f">
    <w:name w:val="Основной текст (3)_"/>
    <w:basedOn w:val="aff5"/>
    <w:link w:val="316"/>
    <w:uiPriority w:val="99"/>
    <w:locked/>
    <w:rsid w:val="0005126A"/>
    <w:rPr>
      <w:rFonts w:ascii="Arial" w:hAnsi="Arial" w:cs="Arial"/>
      <w:b/>
      <w:bCs/>
      <w:sz w:val="17"/>
      <w:szCs w:val="17"/>
      <w:shd w:val="clear" w:color="auto" w:fill="FFFFFF"/>
    </w:rPr>
  </w:style>
  <w:style w:type="paragraph" w:customStyle="1" w:styleId="316">
    <w:name w:val="Основной текст (3)1"/>
    <w:basedOn w:val="aff3"/>
    <w:link w:val="3f"/>
    <w:uiPriority w:val="99"/>
    <w:qFormat/>
    <w:rsid w:val="0005126A"/>
    <w:pPr>
      <w:shd w:val="clear" w:color="auto" w:fill="FFFFFF"/>
      <w:spacing w:line="240" w:lineRule="atLeast"/>
      <w:ind w:hanging="1520"/>
    </w:pPr>
    <w:rPr>
      <w:rFonts w:ascii="Arial" w:eastAsiaTheme="minorHAnsi" w:hAnsi="Arial" w:cs="Arial"/>
      <w:b/>
      <w:bCs/>
      <w:sz w:val="17"/>
      <w:szCs w:val="17"/>
      <w:lang w:eastAsia="en-US"/>
    </w:rPr>
  </w:style>
  <w:style w:type="character" w:customStyle="1" w:styleId="54">
    <w:name w:val="Основной текст (5)_"/>
    <w:basedOn w:val="aff5"/>
    <w:link w:val="55"/>
    <w:uiPriority w:val="99"/>
    <w:locked/>
    <w:rsid w:val="0005126A"/>
    <w:rPr>
      <w:rFonts w:ascii="Arial" w:hAnsi="Arial" w:cs="Arial"/>
      <w:sz w:val="18"/>
      <w:szCs w:val="18"/>
      <w:shd w:val="clear" w:color="auto" w:fill="FFFFFF"/>
    </w:rPr>
  </w:style>
  <w:style w:type="paragraph" w:customStyle="1" w:styleId="55">
    <w:name w:val="Основной текст (5)"/>
    <w:basedOn w:val="aff3"/>
    <w:link w:val="54"/>
    <w:uiPriority w:val="99"/>
    <w:qFormat/>
    <w:rsid w:val="0005126A"/>
    <w:pPr>
      <w:shd w:val="clear" w:color="auto" w:fill="FFFFFF"/>
      <w:spacing w:line="240" w:lineRule="atLeast"/>
    </w:pPr>
    <w:rPr>
      <w:rFonts w:ascii="Arial" w:eastAsiaTheme="minorHAnsi" w:hAnsi="Arial" w:cs="Arial"/>
      <w:sz w:val="18"/>
      <w:szCs w:val="18"/>
      <w:lang w:eastAsia="en-US"/>
    </w:rPr>
  </w:style>
  <w:style w:type="character" w:customStyle="1" w:styleId="73">
    <w:name w:val="Основной текст (7)_"/>
    <w:basedOn w:val="aff5"/>
    <w:link w:val="74"/>
    <w:uiPriority w:val="99"/>
    <w:locked/>
    <w:rsid w:val="0005126A"/>
    <w:rPr>
      <w:rFonts w:ascii="Calibri" w:hAnsi="Calibri" w:cs="Calibri"/>
      <w:noProof/>
      <w:shd w:val="clear" w:color="auto" w:fill="FFFFFF"/>
    </w:rPr>
  </w:style>
  <w:style w:type="paragraph" w:customStyle="1" w:styleId="74">
    <w:name w:val="Основной текст (7)"/>
    <w:basedOn w:val="aff3"/>
    <w:link w:val="73"/>
    <w:uiPriority w:val="99"/>
    <w:qFormat/>
    <w:rsid w:val="0005126A"/>
    <w:pPr>
      <w:shd w:val="clear" w:color="auto" w:fill="FFFFFF"/>
      <w:spacing w:line="240" w:lineRule="atLeast"/>
    </w:pPr>
    <w:rPr>
      <w:rFonts w:ascii="Calibri" w:eastAsiaTheme="minorHAnsi" w:hAnsi="Calibri" w:cs="Calibri"/>
      <w:noProof/>
      <w:sz w:val="22"/>
      <w:szCs w:val="22"/>
      <w:lang w:eastAsia="en-US"/>
    </w:rPr>
  </w:style>
  <w:style w:type="character" w:customStyle="1" w:styleId="63">
    <w:name w:val="Основной текст (6)_"/>
    <w:basedOn w:val="aff5"/>
    <w:link w:val="64"/>
    <w:uiPriority w:val="99"/>
    <w:locked/>
    <w:rsid w:val="0005126A"/>
    <w:rPr>
      <w:rFonts w:ascii="Calibri" w:hAnsi="Calibri" w:cs="Calibri"/>
      <w:i/>
      <w:iCs/>
      <w:noProof/>
      <w:sz w:val="18"/>
      <w:szCs w:val="18"/>
      <w:shd w:val="clear" w:color="auto" w:fill="FFFFFF"/>
    </w:rPr>
  </w:style>
  <w:style w:type="paragraph" w:customStyle="1" w:styleId="64">
    <w:name w:val="Основной текст (6)"/>
    <w:basedOn w:val="aff3"/>
    <w:link w:val="63"/>
    <w:uiPriority w:val="99"/>
    <w:qFormat/>
    <w:rsid w:val="0005126A"/>
    <w:pPr>
      <w:shd w:val="clear" w:color="auto" w:fill="FFFFFF"/>
      <w:spacing w:line="240" w:lineRule="atLeast"/>
    </w:pPr>
    <w:rPr>
      <w:rFonts w:ascii="Calibri" w:eastAsiaTheme="minorHAnsi" w:hAnsi="Calibri" w:cs="Calibri"/>
      <w:i/>
      <w:iCs/>
      <w:noProof/>
      <w:sz w:val="18"/>
      <w:szCs w:val="18"/>
      <w:lang w:eastAsia="en-US"/>
    </w:rPr>
  </w:style>
  <w:style w:type="character" w:customStyle="1" w:styleId="afffffff4">
    <w:name w:val="Основной Знак"/>
    <w:link w:val="afffffff5"/>
    <w:locked/>
    <w:rsid w:val="0005126A"/>
    <w:rPr>
      <w:rFonts w:ascii="Times New Roman" w:eastAsia="Times New Roman" w:hAnsi="Times New Roman" w:cs="Times New Roman"/>
      <w:sz w:val="24"/>
      <w:szCs w:val="24"/>
      <w:lang w:eastAsia="ru-RU"/>
    </w:rPr>
  </w:style>
  <w:style w:type="paragraph" w:customStyle="1" w:styleId="afffffff5">
    <w:name w:val="Основной"/>
    <w:basedOn w:val="aff3"/>
    <w:link w:val="afffffff4"/>
    <w:qFormat/>
    <w:rsid w:val="0005126A"/>
    <w:pPr>
      <w:spacing w:before="120" w:line="312" w:lineRule="auto"/>
      <w:ind w:firstLine="720"/>
      <w:jc w:val="both"/>
    </w:pPr>
  </w:style>
  <w:style w:type="character" w:customStyle="1" w:styleId="83">
    <w:name w:val="Основной текст (8)_"/>
    <w:basedOn w:val="aff5"/>
    <w:link w:val="84"/>
    <w:uiPriority w:val="99"/>
    <w:locked/>
    <w:rsid w:val="0005126A"/>
    <w:rPr>
      <w:rFonts w:ascii="Microsoft Sans Serif" w:hAnsi="Microsoft Sans Serif" w:cs="Microsoft Sans Serif"/>
      <w:noProof/>
      <w:shd w:val="clear" w:color="auto" w:fill="FFFFFF"/>
    </w:rPr>
  </w:style>
  <w:style w:type="paragraph" w:customStyle="1" w:styleId="84">
    <w:name w:val="Основной текст (8)"/>
    <w:basedOn w:val="aff3"/>
    <w:link w:val="83"/>
    <w:uiPriority w:val="99"/>
    <w:qFormat/>
    <w:rsid w:val="0005126A"/>
    <w:pPr>
      <w:shd w:val="clear" w:color="auto" w:fill="FFFFFF"/>
      <w:spacing w:line="240" w:lineRule="atLeast"/>
    </w:pPr>
    <w:rPr>
      <w:rFonts w:ascii="Microsoft Sans Serif" w:eastAsiaTheme="minorHAnsi" w:hAnsi="Microsoft Sans Serif" w:cs="Microsoft Sans Serif"/>
      <w:noProof/>
      <w:sz w:val="22"/>
      <w:szCs w:val="22"/>
      <w:lang w:eastAsia="en-US"/>
    </w:rPr>
  </w:style>
  <w:style w:type="character" w:customStyle="1" w:styleId="91">
    <w:name w:val="Основной текст (9)_"/>
    <w:basedOn w:val="aff5"/>
    <w:link w:val="92"/>
    <w:uiPriority w:val="99"/>
    <w:locked/>
    <w:rsid w:val="0005126A"/>
    <w:rPr>
      <w:rFonts w:ascii="Arial" w:hAnsi="Arial" w:cs="Arial"/>
      <w:noProof/>
      <w:shd w:val="clear" w:color="auto" w:fill="FFFFFF"/>
    </w:rPr>
  </w:style>
  <w:style w:type="paragraph" w:customStyle="1" w:styleId="92">
    <w:name w:val="Основной текст (9)"/>
    <w:basedOn w:val="aff3"/>
    <w:link w:val="91"/>
    <w:uiPriority w:val="99"/>
    <w:qFormat/>
    <w:rsid w:val="0005126A"/>
    <w:pPr>
      <w:shd w:val="clear" w:color="auto" w:fill="FFFFFF"/>
      <w:spacing w:line="240" w:lineRule="atLeast"/>
    </w:pPr>
    <w:rPr>
      <w:rFonts w:ascii="Arial" w:eastAsiaTheme="minorHAnsi" w:hAnsi="Arial" w:cs="Arial"/>
      <w:noProof/>
      <w:sz w:val="22"/>
      <w:szCs w:val="22"/>
      <w:lang w:eastAsia="en-US"/>
    </w:rPr>
  </w:style>
  <w:style w:type="character" w:customStyle="1" w:styleId="160">
    <w:name w:val="Основной текст (16)_"/>
    <w:basedOn w:val="aff5"/>
    <w:link w:val="161"/>
    <w:uiPriority w:val="99"/>
    <w:locked/>
    <w:rsid w:val="0005126A"/>
    <w:rPr>
      <w:rFonts w:ascii="Arial" w:hAnsi="Arial" w:cs="Arial"/>
      <w:noProof/>
      <w:sz w:val="19"/>
      <w:szCs w:val="19"/>
      <w:shd w:val="clear" w:color="auto" w:fill="FFFFFF"/>
    </w:rPr>
  </w:style>
  <w:style w:type="paragraph" w:customStyle="1" w:styleId="161">
    <w:name w:val="Основной текст (16)"/>
    <w:basedOn w:val="aff3"/>
    <w:link w:val="160"/>
    <w:uiPriority w:val="99"/>
    <w:qFormat/>
    <w:rsid w:val="0005126A"/>
    <w:pPr>
      <w:shd w:val="clear" w:color="auto" w:fill="FFFFFF"/>
      <w:spacing w:line="240" w:lineRule="atLeast"/>
    </w:pPr>
    <w:rPr>
      <w:rFonts w:ascii="Arial" w:eastAsiaTheme="minorHAnsi" w:hAnsi="Arial" w:cs="Arial"/>
      <w:noProof/>
      <w:sz w:val="19"/>
      <w:szCs w:val="19"/>
      <w:lang w:eastAsia="en-US"/>
    </w:rPr>
  </w:style>
  <w:style w:type="paragraph" w:customStyle="1" w:styleId="font9">
    <w:name w:val="font9"/>
    <w:basedOn w:val="aff3"/>
    <w:qFormat/>
    <w:rsid w:val="0005126A"/>
    <w:pPr>
      <w:spacing w:before="100" w:beforeAutospacing="1" w:after="100" w:afterAutospacing="1"/>
    </w:pPr>
    <w:rPr>
      <w:sz w:val="16"/>
      <w:szCs w:val="16"/>
    </w:rPr>
  </w:style>
  <w:style w:type="paragraph" w:customStyle="1" w:styleId="font10">
    <w:name w:val="font10"/>
    <w:basedOn w:val="aff3"/>
    <w:qFormat/>
    <w:rsid w:val="0005126A"/>
    <w:pPr>
      <w:spacing w:before="100" w:beforeAutospacing="1" w:after="100" w:afterAutospacing="1"/>
    </w:pPr>
    <w:rPr>
      <w:sz w:val="20"/>
      <w:szCs w:val="20"/>
    </w:rPr>
  </w:style>
  <w:style w:type="paragraph" w:customStyle="1" w:styleId="font11">
    <w:name w:val="font11"/>
    <w:basedOn w:val="aff3"/>
    <w:qFormat/>
    <w:rsid w:val="0005126A"/>
    <w:pPr>
      <w:spacing w:before="100" w:beforeAutospacing="1" w:after="100" w:afterAutospacing="1"/>
    </w:pPr>
    <w:rPr>
      <w:rFonts w:ascii="Tahoma" w:hAnsi="Tahoma" w:cs="Tahoma"/>
      <w:color w:val="000000"/>
      <w:sz w:val="16"/>
      <w:szCs w:val="16"/>
    </w:rPr>
  </w:style>
  <w:style w:type="paragraph" w:customStyle="1" w:styleId="font12">
    <w:name w:val="font12"/>
    <w:basedOn w:val="aff3"/>
    <w:qFormat/>
    <w:rsid w:val="0005126A"/>
    <w:pPr>
      <w:spacing w:before="100" w:beforeAutospacing="1" w:after="100" w:afterAutospacing="1"/>
    </w:pPr>
    <w:rPr>
      <w:color w:val="000000"/>
      <w:sz w:val="16"/>
      <w:szCs w:val="16"/>
    </w:rPr>
  </w:style>
  <w:style w:type="paragraph" w:customStyle="1" w:styleId="font13">
    <w:name w:val="font13"/>
    <w:basedOn w:val="aff3"/>
    <w:qFormat/>
    <w:rsid w:val="0005126A"/>
    <w:pPr>
      <w:spacing w:before="100" w:beforeAutospacing="1" w:after="100" w:afterAutospacing="1"/>
    </w:pPr>
    <w:rPr>
      <w:i/>
      <w:iCs/>
      <w:color w:val="000000"/>
      <w:sz w:val="16"/>
      <w:szCs w:val="16"/>
    </w:rPr>
  </w:style>
  <w:style w:type="paragraph" w:customStyle="1" w:styleId="font14">
    <w:name w:val="font14"/>
    <w:basedOn w:val="aff3"/>
    <w:qFormat/>
    <w:rsid w:val="0005126A"/>
    <w:pPr>
      <w:spacing w:before="100" w:beforeAutospacing="1" w:after="100" w:afterAutospacing="1"/>
    </w:pPr>
    <w:rPr>
      <w:color w:val="000000"/>
      <w:sz w:val="16"/>
      <w:szCs w:val="16"/>
    </w:rPr>
  </w:style>
  <w:style w:type="paragraph" w:customStyle="1" w:styleId="font15">
    <w:name w:val="font15"/>
    <w:basedOn w:val="aff3"/>
    <w:qFormat/>
    <w:rsid w:val="0005126A"/>
    <w:pPr>
      <w:spacing w:before="100" w:beforeAutospacing="1" w:after="100" w:afterAutospacing="1"/>
    </w:pPr>
    <w:rPr>
      <w:rFonts w:ascii="Tahoma" w:hAnsi="Tahoma" w:cs="Tahoma"/>
      <w:color w:val="000000"/>
      <w:sz w:val="16"/>
      <w:szCs w:val="16"/>
    </w:rPr>
  </w:style>
  <w:style w:type="paragraph" w:customStyle="1" w:styleId="font16">
    <w:name w:val="font16"/>
    <w:basedOn w:val="aff3"/>
    <w:qFormat/>
    <w:rsid w:val="0005126A"/>
    <w:pPr>
      <w:spacing w:before="100" w:beforeAutospacing="1" w:after="100" w:afterAutospacing="1"/>
    </w:pPr>
    <w:rPr>
      <w:b/>
      <w:bCs/>
      <w:i/>
      <w:iCs/>
      <w:color w:val="000000"/>
      <w:sz w:val="16"/>
      <w:szCs w:val="16"/>
    </w:rPr>
  </w:style>
  <w:style w:type="paragraph" w:customStyle="1" w:styleId="font17">
    <w:name w:val="font17"/>
    <w:basedOn w:val="aff3"/>
    <w:qFormat/>
    <w:rsid w:val="0005126A"/>
    <w:pPr>
      <w:spacing w:before="100" w:beforeAutospacing="1" w:after="100" w:afterAutospacing="1"/>
    </w:pPr>
    <w:rPr>
      <w:b/>
      <w:bCs/>
      <w:i/>
      <w:iCs/>
      <w:color w:val="000000"/>
      <w:sz w:val="16"/>
      <w:szCs w:val="16"/>
    </w:rPr>
  </w:style>
  <w:style w:type="paragraph" w:customStyle="1" w:styleId="font18">
    <w:name w:val="font18"/>
    <w:basedOn w:val="aff3"/>
    <w:qFormat/>
    <w:rsid w:val="0005126A"/>
    <w:pPr>
      <w:spacing w:before="100" w:beforeAutospacing="1" w:after="100" w:afterAutospacing="1"/>
    </w:pPr>
    <w:rPr>
      <w:color w:val="000000"/>
      <w:sz w:val="14"/>
      <w:szCs w:val="14"/>
    </w:rPr>
  </w:style>
  <w:style w:type="paragraph" w:customStyle="1" w:styleId="font19">
    <w:name w:val="font19"/>
    <w:basedOn w:val="aff3"/>
    <w:qFormat/>
    <w:rsid w:val="0005126A"/>
    <w:pPr>
      <w:spacing w:before="100" w:beforeAutospacing="1" w:after="100" w:afterAutospacing="1"/>
    </w:pPr>
    <w:rPr>
      <w:rFonts w:ascii="Calibri" w:hAnsi="Calibri" w:cs="Calibri"/>
      <w:color w:val="000000"/>
      <w:sz w:val="14"/>
      <w:szCs w:val="14"/>
    </w:rPr>
  </w:style>
  <w:style w:type="paragraph" w:customStyle="1" w:styleId="font20">
    <w:name w:val="font20"/>
    <w:basedOn w:val="aff3"/>
    <w:qFormat/>
    <w:rsid w:val="0005126A"/>
    <w:pPr>
      <w:spacing w:before="100" w:beforeAutospacing="1" w:after="100" w:afterAutospacing="1"/>
    </w:pPr>
    <w:rPr>
      <w:b/>
      <w:bCs/>
      <w:color w:val="000000"/>
      <w:sz w:val="16"/>
      <w:szCs w:val="16"/>
    </w:rPr>
  </w:style>
  <w:style w:type="paragraph" w:customStyle="1" w:styleId="font21">
    <w:name w:val="font21"/>
    <w:basedOn w:val="aff3"/>
    <w:qFormat/>
    <w:rsid w:val="0005126A"/>
    <w:pPr>
      <w:spacing w:before="100" w:beforeAutospacing="1" w:after="100" w:afterAutospacing="1"/>
    </w:pPr>
    <w:rPr>
      <w:i/>
      <w:iCs/>
      <w:color w:val="000000"/>
      <w:sz w:val="16"/>
      <w:szCs w:val="16"/>
    </w:rPr>
  </w:style>
  <w:style w:type="paragraph" w:customStyle="1" w:styleId="font22">
    <w:name w:val="font22"/>
    <w:basedOn w:val="aff3"/>
    <w:qFormat/>
    <w:rsid w:val="0005126A"/>
    <w:pPr>
      <w:spacing w:before="100" w:beforeAutospacing="1" w:after="100" w:afterAutospacing="1"/>
    </w:pPr>
    <w:rPr>
      <w:b/>
      <w:bCs/>
      <w:i/>
      <w:iCs/>
      <w:color w:val="000080"/>
      <w:sz w:val="16"/>
      <w:szCs w:val="16"/>
    </w:rPr>
  </w:style>
  <w:style w:type="paragraph" w:customStyle="1" w:styleId="font23">
    <w:name w:val="font23"/>
    <w:basedOn w:val="aff3"/>
    <w:qFormat/>
    <w:rsid w:val="0005126A"/>
    <w:pPr>
      <w:spacing w:before="100" w:beforeAutospacing="1" w:after="100" w:afterAutospacing="1"/>
    </w:pPr>
    <w:rPr>
      <w:b/>
      <w:bCs/>
      <w:i/>
      <w:iCs/>
      <w:color w:val="000080"/>
      <w:sz w:val="16"/>
      <w:szCs w:val="16"/>
    </w:rPr>
  </w:style>
  <w:style w:type="paragraph" w:customStyle="1" w:styleId="font24">
    <w:name w:val="font24"/>
    <w:basedOn w:val="aff3"/>
    <w:qFormat/>
    <w:rsid w:val="0005126A"/>
    <w:pPr>
      <w:spacing w:before="100" w:beforeAutospacing="1" w:after="100" w:afterAutospacing="1"/>
    </w:pPr>
    <w:rPr>
      <w:color w:val="000080"/>
      <w:sz w:val="16"/>
      <w:szCs w:val="16"/>
    </w:rPr>
  </w:style>
  <w:style w:type="paragraph" w:customStyle="1" w:styleId="font25">
    <w:name w:val="font25"/>
    <w:basedOn w:val="aff3"/>
    <w:qFormat/>
    <w:rsid w:val="0005126A"/>
    <w:pPr>
      <w:spacing w:before="100" w:beforeAutospacing="1" w:after="100" w:afterAutospacing="1"/>
    </w:pPr>
    <w:rPr>
      <w:b/>
      <w:bCs/>
      <w:i/>
      <w:iCs/>
      <w:color w:val="000000"/>
      <w:sz w:val="18"/>
      <w:szCs w:val="18"/>
    </w:rPr>
  </w:style>
  <w:style w:type="paragraph" w:customStyle="1" w:styleId="font26">
    <w:name w:val="font26"/>
    <w:basedOn w:val="aff3"/>
    <w:qFormat/>
    <w:rsid w:val="0005126A"/>
    <w:pPr>
      <w:spacing w:before="100" w:beforeAutospacing="1" w:after="100" w:afterAutospacing="1"/>
    </w:pPr>
    <w:rPr>
      <w:b/>
      <w:bCs/>
      <w:i/>
      <w:iCs/>
      <w:color w:val="000000"/>
      <w:sz w:val="18"/>
      <w:szCs w:val="18"/>
    </w:rPr>
  </w:style>
  <w:style w:type="paragraph" w:customStyle="1" w:styleId="font27">
    <w:name w:val="font27"/>
    <w:basedOn w:val="aff3"/>
    <w:qFormat/>
    <w:rsid w:val="0005126A"/>
    <w:pPr>
      <w:spacing w:before="100" w:beforeAutospacing="1" w:after="100" w:afterAutospacing="1"/>
    </w:pPr>
    <w:rPr>
      <w:b/>
      <w:bCs/>
      <w:i/>
      <w:iCs/>
      <w:color w:val="000080"/>
      <w:sz w:val="18"/>
      <w:szCs w:val="18"/>
    </w:rPr>
  </w:style>
  <w:style w:type="paragraph" w:customStyle="1" w:styleId="font28">
    <w:name w:val="font28"/>
    <w:basedOn w:val="aff3"/>
    <w:qFormat/>
    <w:rsid w:val="0005126A"/>
    <w:pPr>
      <w:spacing w:before="100" w:beforeAutospacing="1" w:after="100" w:afterAutospacing="1"/>
    </w:pPr>
    <w:rPr>
      <w:b/>
      <w:bCs/>
      <w:i/>
      <w:iCs/>
      <w:color w:val="000080"/>
      <w:sz w:val="18"/>
      <w:szCs w:val="18"/>
    </w:rPr>
  </w:style>
  <w:style w:type="paragraph" w:customStyle="1" w:styleId="font29">
    <w:name w:val="font29"/>
    <w:basedOn w:val="aff3"/>
    <w:qFormat/>
    <w:rsid w:val="0005126A"/>
    <w:pPr>
      <w:spacing w:before="100" w:beforeAutospacing="1" w:after="100" w:afterAutospacing="1"/>
    </w:pPr>
    <w:rPr>
      <w:rFonts w:ascii="Agency FB" w:hAnsi="Agency FB"/>
      <w:b/>
      <w:bCs/>
      <w:color w:val="000000"/>
      <w:sz w:val="16"/>
      <w:szCs w:val="16"/>
    </w:rPr>
  </w:style>
  <w:style w:type="paragraph" w:customStyle="1" w:styleId="font30">
    <w:name w:val="font30"/>
    <w:basedOn w:val="aff3"/>
    <w:qFormat/>
    <w:rsid w:val="0005126A"/>
    <w:pPr>
      <w:spacing w:before="100" w:beforeAutospacing="1" w:after="100" w:afterAutospacing="1"/>
    </w:pPr>
    <w:rPr>
      <w:rFonts w:ascii="Agency FB" w:hAnsi="Agency FB"/>
      <w:color w:val="000000"/>
      <w:sz w:val="16"/>
      <w:szCs w:val="16"/>
    </w:rPr>
  </w:style>
  <w:style w:type="paragraph" w:customStyle="1" w:styleId="font31">
    <w:name w:val="font31"/>
    <w:basedOn w:val="aff3"/>
    <w:qFormat/>
    <w:rsid w:val="0005126A"/>
    <w:pPr>
      <w:spacing w:before="100" w:beforeAutospacing="1" w:after="100" w:afterAutospacing="1"/>
    </w:pPr>
    <w:rPr>
      <w:rFonts w:ascii="Agency FB" w:hAnsi="Agency FB"/>
      <w:color w:val="000000"/>
      <w:sz w:val="16"/>
      <w:szCs w:val="16"/>
    </w:rPr>
  </w:style>
  <w:style w:type="paragraph" w:customStyle="1" w:styleId="font32">
    <w:name w:val="font32"/>
    <w:basedOn w:val="aff3"/>
    <w:qFormat/>
    <w:rsid w:val="0005126A"/>
    <w:pPr>
      <w:spacing w:before="100" w:beforeAutospacing="1" w:after="100" w:afterAutospacing="1"/>
    </w:pPr>
    <w:rPr>
      <w:b/>
      <w:bCs/>
      <w:sz w:val="20"/>
      <w:szCs w:val="20"/>
    </w:rPr>
  </w:style>
  <w:style w:type="paragraph" w:customStyle="1" w:styleId="font33">
    <w:name w:val="font33"/>
    <w:basedOn w:val="aff3"/>
    <w:qFormat/>
    <w:rsid w:val="0005126A"/>
    <w:pPr>
      <w:spacing w:before="100" w:beforeAutospacing="1" w:after="100" w:afterAutospacing="1"/>
    </w:pPr>
    <w:rPr>
      <w:rFonts w:ascii="Cambria" w:hAnsi="Cambria"/>
      <w:color w:val="969696"/>
      <w:sz w:val="14"/>
      <w:szCs w:val="14"/>
    </w:rPr>
  </w:style>
  <w:style w:type="paragraph" w:customStyle="1" w:styleId="font34">
    <w:name w:val="font34"/>
    <w:basedOn w:val="aff3"/>
    <w:qFormat/>
    <w:rsid w:val="0005126A"/>
    <w:pPr>
      <w:spacing w:before="100" w:beforeAutospacing="1" w:after="100" w:afterAutospacing="1"/>
    </w:pPr>
    <w:rPr>
      <w:rFonts w:ascii="Cambria" w:hAnsi="Cambria"/>
      <w:b/>
      <w:bCs/>
      <w:i/>
      <w:iCs/>
      <w:color w:val="969696"/>
      <w:sz w:val="14"/>
      <w:szCs w:val="14"/>
    </w:rPr>
  </w:style>
  <w:style w:type="paragraph" w:customStyle="1" w:styleId="font35">
    <w:name w:val="font35"/>
    <w:basedOn w:val="aff3"/>
    <w:qFormat/>
    <w:rsid w:val="0005126A"/>
    <w:pPr>
      <w:spacing w:before="100" w:beforeAutospacing="1" w:after="100" w:afterAutospacing="1"/>
    </w:pPr>
    <w:rPr>
      <w:rFonts w:ascii="Cambria" w:hAnsi="Cambria"/>
      <w:b/>
      <w:bCs/>
      <w:i/>
      <w:iCs/>
      <w:color w:val="969696"/>
      <w:sz w:val="14"/>
      <w:szCs w:val="14"/>
    </w:rPr>
  </w:style>
  <w:style w:type="paragraph" w:customStyle="1" w:styleId="font36">
    <w:name w:val="font36"/>
    <w:basedOn w:val="aff3"/>
    <w:qFormat/>
    <w:rsid w:val="0005126A"/>
    <w:pPr>
      <w:spacing w:before="100" w:beforeAutospacing="1" w:after="100" w:afterAutospacing="1"/>
    </w:pPr>
    <w:rPr>
      <w:rFonts w:ascii="Cambria" w:hAnsi="Cambria"/>
      <w:i/>
      <w:iCs/>
      <w:color w:val="969696"/>
      <w:sz w:val="14"/>
      <w:szCs w:val="14"/>
    </w:rPr>
  </w:style>
  <w:style w:type="paragraph" w:customStyle="1" w:styleId="font37">
    <w:name w:val="font37"/>
    <w:basedOn w:val="aff3"/>
    <w:qFormat/>
    <w:rsid w:val="0005126A"/>
    <w:pPr>
      <w:spacing w:before="100" w:beforeAutospacing="1" w:after="100" w:afterAutospacing="1"/>
    </w:pPr>
    <w:rPr>
      <w:rFonts w:ascii="Cambria" w:hAnsi="Cambria"/>
      <w:i/>
      <w:iCs/>
      <w:color w:val="969696"/>
      <w:sz w:val="14"/>
      <w:szCs w:val="14"/>
    </w:rPr>
  </w:style>
  <w:style w:type="paragraph" w:customStyle="1" w:styleId="font38">
    <w:name w:val="font38"/>
    <w:basedOn w:val="aff3"/>
    <w:qFormat/>
    <w:rsid w:val="0005126A"/>
    <w:pPr>
      <w:spacing w:before="100" w:beforeAutospacing="1" w:after="100" w:afterAutospacing="1"/>
    </w:pPr>
    <w:rPr>
      <w:b/>
      <w:bCs/>
      <w:color w:val="CC3300"/>
      <w:sz w:val="16"/>
      <w:szCs w:val="16"/>
    </w:rPr>
  </w:style>
  <w:style w:type="paragraph" w:customStyle="1" w:styleId="font39">
    <w:name w:val="font39"/>
    <w:basedOn w:val="aff3"/>
    <w:qFormat/>
    <w:rsid w:val="0005126A"/>
    <w:pPr>
      <w:spacing w:before="100" w:beforeAutospacing="1" w:after="100" w:afterAutospacing="1"/>
    </w:pPr>
    <w:rPr>
      <w:b/>
      <w:bCs/>
      <w:i/>
      <w:iCs/>
      <w:color w:val="800000"/>
      <w:sz w:val="18"/>
      <w:szCs w:val="18"/>
    </w:rPr>
  </w:style>
  <w:style w:type="paragraph" w:customStyle="1" w:styleId="font41">
    <w:name w:val="font41"/>
    <w:basedOn w:val="aff3"/>
    <w:qFormat/>
    <w:rsid w:val="0005126A"/>
    <w:pPr>
      <w:spacing w:before="100" w:beforeAutospacing="1" w:after="100" w:afterAutospacing="1"/>
    </w:pPr>
    <w:rPr>
      <w:b/>
      <w:bCs/>
      <w:color w:val="000000"/>
      <w:sz w:val="18"/>
      <w:szCs w:val="18"/>
    </w:rPr>
  </w:style>
  <w:style w:type="paragraph" w:customStyle="1" w:styleId="font42">
    <w:name w:val="font42"/>
    <w:basedOn w:val="aff3"/>
    <w:qFormat/>
    <w:rsid w:val="0005126A"/>
    <w:pPr>
      <w:spacing w:before="100" w:beforeAutospacing="1" w:after="100" w:afterAutospacing="1"/>
    </w:pPr>
    <w:rPr>
      <w:b/>
      <w:bCs/>
      <w:color w:val="800000"/>
      <w:sz w:val="18"/>
      <w:szCs w:val="18"/>
    </w:rPr>
  </w:style>
  <w:style w:type="paragraph" w:customStyle="1" w:styleId="font43">
    <w:name w:val="font43"/>
    <w:basedOn w:val="aff3"/>
    <w:qFormat/>
    <w:rsid w:val="0005126A"/>
    <w:pPr>
      <w:spacing w:before="100" w:beforeAutospacing="1" w:after="100" w:afterAutospacing="1"/>
    </w:pPr>
    <w:rPr>
      <w:b/>
      <w:bCs/>
      <w:color w:val="000080"/>
      <w:sz w:val="18"/>
      <w:szCs w:val="18"/>
    </w:rPr>
  </w:style>
  <w:style w:type="paragraph" w:customStyle="1" w:styleId="font44">
    <w:name w:val="font44"/>
    <w:basedOn w:val="aff3"/>
    <w:qFormat/>
    <w:rsid w:val="0005126A"/>
    <w:pPr>
      <w:spacing w:before="100" w:beforeAutospacing="1" w:after="100" w:afterAutospacing="1"/>
    </w:pPr>
    <w:rPr>
      <w:color w:val="0000FF"/>
      <w:sz w:val="20"/>
      <w:szCs w:val="20"/>
    </w:rPr>
  </w:style>
  <w:style w:type="paragraph" w:customStyle="1" w:styleId="font45">
    <w:name w:val="font45"/>
    <w:basedOn w:val="aff3"/>
    <w:qFormat/>
    <w:rsid w:val="0005126A"/>
    <w:pPr>
      <w:spacing w:before="100" w:beforeAutospacing="1" w:after="100" w:afterAutospacing="1"/>
    </w:pPr>
    <w:rPr>
      <w:rFonts w:ascii="Tahoma" w:hAnsi="Tahoma" w:cs="Tahoma"/>
      <w:b/>
      <w:bCs/>
      <w:color w:val="000000"/>
      <w:sz w:val="16"/>
      <w:szCs w:val="16"/>
    </w:rPr>
  </w:style>
  <w:style w:type="paragraph" w:customStyle="1" w:styleId="font46">
    <w:name w:val="font46"/>
    <w:basedOn w:val="aff3"/>
    <w:qFormat/>
    <w:rsid w:val="0005126A"/>
    <w:pPr>
      <w:spacing w:before="100" w:beforeAutospacing="1" w:after="100" w:afterAutospacing="1"/>
    </w:pPr>
    <w:rPr>
      <w:color w:val="808080"/>
      <w:sz w:val="16"/>
      <w:szCs w:val="16"/>
    </w:rPr>
  </w:style>
  <w:style w:type="paragraph" w:customStyle="1" w:styleId="font47">
    <w:name w:val="font47"/>
    <w:basedOn w:val="aff3"/>
    <w:qFormat/>
    <w:rsid w:val="0005126A"/>
    <w:pPr>
      <w:spacing w:before="100" w:beforeAutospacing="1" w:after="100" w:afterAutospacing="1"/>
    </w:pPr>
    <w:rPr>
      <w:color w:val="000000"/>
      <w:sz w:val="18"/>
      <w:szCs w:val="18"/>
    </w:rPr>
  </w:style>
  <w:style w:type="paragraph" w:customStyle="1" w:styleId="font48">
    <w:name w:val="font48"/>
    <w:basedOn w:val="aff3"/>
    <w:qFormat/>
    <w:rsid w:val="0005126A"/>
    <w:pPr>
      <w:spacing w:before="100" w:beforeAutospacing="1" w:after="100" w:afterAutospacing="1"/>
    </w:pPr>
    <w:rPr>
      <w:b/>
      <w:bCs/>
      <w:i/>
      <w:iCs/>
      <w:color w:val="808080"/>
      <w:sz w:val="16"/>
      <w:szCs w:val="16"/>
    </w:rPr>
  </w:style>
  <w:style w:type="paragraph" w:customStyle="1" w:styleId="font49">
    <w:name w:val="font49"/>
    <w:basedOn w:val="aff3"/>
    <w:qFormat/>
    <w:rsid w:val="0005126A"/>
    <w:pPr>
      <w:spacing w:before="100" w:beforeAutospacing="1" w:after="100" w:afterAutospacing="1"/>
    </w:pPr>
    <w:rPr>
      <w:b/>
      <w:bCs/>
      <w:i/>
      <w:iCs/>
      <w:color w:val="808080"/>
      <w:sz w:val="16"/>
      <w:szCs w:val="16"/>
    </w:rPr>
  </w:style>
  <w:style w:type="paragraph" w:customStyle="1" w:styleId="font50">
    <w:name w:val="font50"/>
    <w:basedOn w:val="aff3"/>
    <w:qFormat/>
    <w:rsid w:val="0005126A"/>
    <w:pPr>
      <w:spacing w:before="100" w:beforeAutospacing="1" w:after="100" w:afterAutospacing="1"/>
    </w:pPr>
    <w:rPr>
      <w:color w:val="0000CC"/>
      <w:sz w:val="14"/>
      <w:szCs w:val="14"/>
    </w:rPr>
  </w:style>
  <w:style w:type="paragraph" w:customStyle="1" w:styleId="font51">
    <w:name w:val="font51"/>
    <w:basedOn w:val="aff3"/>
    <w:qFormat/>
    <w:rsid w:val="0005126A"/>
    <w:pPr>
      <w:spacing w:before="100" w:beforeAutospacing="1" w:after="100" w:afterAutospacing="1"/>
    </w:pPr>
    <w:rPr>
      <w:color w:val="006600"/>
      <w:sz w:val="20"/>
      <w:szCs w:val="20"/>
    </w:rPr>
  </w:style>
  <w:style w:type="paragraph" w:customStyle="1" w:styleId="font52">
    <w:name w:val="font52"/>
    <w:basedOn w:val="aff3"/>
    <w:qFormat/>
    <w:rsid w:val="0005126A"/>
    <w:pPr>
      <w:spacing w:before="100" w:beforeAutospacing="1" w:after="100" w:afterAutospacing="1"/>
    </w:pPr>
    <w:rPr>
      <w:rFonts w:ascii="Agency FB" w:hAnsi="Agency FB"/>
      <w:b/>
      <w:bCs/>
      <w:color w:val="000000"/>
      <w:sz w:val="18"/>
      <w:szCs w:val="18"/>
    </w:rPr>
  </w:style>
  <w:style w:type="paragraph" w:customStyle="1" w:styleId="font53">
    <w:name w:val="font53"/>
    <w:basedOn w:val="aff3"/>
    <w:qFormat/>
    <w:rsid w:val="0005126A"/>
    <w:pPr>
      <w:spacing w:before="100" w:beforeAutospacing="1" w:after="100" w:afterAutospacing="1"/>
    </w:pPr>
    <w:rPr>
      <w:rFonts w:ascii="Agency FB" w:hAnsi="Agency FB"/>
      <w:color w:val="000000"/>
      <w:sz w:val="18"/>
      <w:szCs w:val="18"/>
    </w:rPr>
  </w:style>
  <w:style w:type="paragraph" w:customStyle="1" w:styleId="font54">
    <w:name w:val="font54"/>
    <w:basedOn w:val="aff3"/>
    <w:qFormat/>
    <w:rsid w:val="0005126A"/>
    <w:pPr>
      <w:spacing w:before="100" w:beforeAutospacing="1" w:after="100" w:afterAutospacing="1"/>
    </w:pPr>
    <w:rPr>
      <w:rFonts w:ascii="Agency FB" w:hAnsi="Agency FB"/>
      <w:color w:val="000000"/>
      <w:sz w:val="18"/>
      <w:szCs w:val="18"/>
    </w:rPr>
  </w:style>
  <w:style w:type="paragraph" w:customStyle="1" w:styleId="font55">
    <w:name w:val="font55"/>
    <w:basedOn w:val="aff3"/>
    <w:qFormat/>
    <w:rsid w:val="0005126A"/>
    <w:pPr>
      <w:spacing w:before="100" w:beforeAutospacing="1" w:after="100" w:afterAutospacing="1"/>
    </w:pPr>
    <w:rPr>
      <w:i/>
      <w:iCs/>
      <w:color w:val="0000CC"/>
      <w:sz w:val="14"/>
      <w:szCs w:val="14"/>
    </w:rPr>
  </w:style>
  <w:style w:type="paragraph" w:customStyle="1" w:styleId="xl297">
    <w:name w:val="xl297"/>
    <w:basedOn w:val="aff3"/>
    <w:qFormat/>
    <w:rsid w:val="0005126A"/>
    <w:pPr>
      <w:spacing w:before="100" w:beforeAutospacing="1" w:after="100" w:afterAutospacing="1"/>
      <w:jc w:val="center"/>
    </w:pPr>
    <w:rPr>
      <w:color w:val="C00000"/>
      <w:sz w:val="18"/>
      <w:szCs w:val="18"/>
    </w:rPr>
  </w:style>
  <w:style w:type="paragraph" w:customStyle="1" w:styleId="xl298">
    <w:name w:val="xl298"/>
    <w:basedOn w:val="aff3"/>
    <w:qFormat/>
    <w:rsid w:val="0005126A"/>
    <w:pPr>
      <w:pBdr>
        <w:top w:val="double" w:sz="6"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299">
    <w:name w:val="xl299"/>
    <w:basedOn w:val="aff3"/>
    <w:qFormat/>
    <w:rsid w:val="0005126A"/>
    <w:pPr>
      <w:pBdr>
        <w:top w:val="double" w:sz="6" w:space="0" w:color="auto"/>
        <w:left w:val="single" w:sz="4" w:space="0" w:color="auto"/>
        <w:bottom w:val="single" w:sz="4" w:space="0" w:color="auto"/>
      </w:pBdr>
      <w:shd w:val="clear" w:color="auto" w:fill="FFFFCC"/>
      <w:spacing w:before="100" w:beforeAutospacing="1" w:after="100" w:afterAutospacing="1"/>
      <w:jc w:val="center"/>
    </w:pPr>
    <w:rPr>
      <w:color w:val="CC3300"/>
      <w:sz w:val="18"/>
      <w:szCs w:val="18"/>
    </w:rPr>
  </w:style>
  <w:style w:type="paragraph" w:customStyle="1" w:styleId="xl300">
    <w:name w:val="xl300"/>
    <w:basedOn w:val="aff3"/>
    <w:qFormat/>
    <w:rsid w:val="0005126A"/>
    <w:pPr>
      <w:pBdr>
        <w:top w:val="double" w:sz="6" w:space="0" w:color="auto"/>
        <w:bottom w:val="single" w:sz="4"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301">
    <w:name w:val="xl301"/>
    <w:basedOn w:val="aff3"/>
    <w:qFormat/>
    <w:rsid w:val="0005126A"/>
    <w:pPr>
      <w:pBdr>
        <w:top w:val="double" w:sz="6" w:space="0" w:color="auto"/>
        <w:left w:val="dotted" w:sz="4" w:space="0" w:color="auto"/>
        <w:bottom w:val="double" w:sz="6"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302">
    <w:name w:val="xl302"/>
    <w:basedOn w:val="aff3"/>
    <w:qFormat/>
    <w:rsid w:val="0005126A"/>
    <w:pPr>
      <w:pBdr>
        <w:top w:val="double" w:sz="6" w:space="0" w:color="auto"/>
        <w:left w:val="single" w:sz="4" w:space="0" w:color="auto"/>
        <w:bottom w:val="double" w:sz="6" w:space="0" w:color="auto"/>
        <w:right w:val="dotted" w:sz="4" w:space="0" w:color="auto"/>
      </w:pBdr>
      <w:shd w:val="clear" w:color="auto" w:fill="FFFFCC"/>
      <w:spacing w:before="100" w:beforeAutospacing="1" w:after="100" w:afterAutospacing="1"/>
      <w:jc w:val="center"/>
    </w:pPr>
    <w:rPr>
      <w:color w:val="CC3300"/>
      <w:sz w:val="18"/>
      <w:szCs w:val="18"/>
    </w:rPr>
  </w:style>
  <w:style w:type="paragraph" w:customStyle="1" w:styleId="xl303">
    <w:name w:val="xl303"/>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b/>
      <w:bCs/>
      <w:sz w:val="20"/>
      <w:szCs w:val="20"/>
    </w:rPr>
  </w:style>
  <w:style w:type="paragraph" w:customStyle="1" w:styleId="xl304">
    <w:name w:val="xl304"/>
    <w:basedOn w:val="aff3"/>
    <w:qFormat/>
    <w:rsid w:val="0005126A"/>
    <w:pPr>
      <w:pBdr>
        <w:top w:val="double" w:sz="6" w:space="0" w:color="auto"/>
        <w:left w:val="single" w:sz="4" w:space="0" w:color="auto"/>
        <w:bottom w:val="dotted" w:sz="4" w:space="0" w:color="auto"/>
      </w:pBdr>
      <w:spacing w:before="100" w:beforeAutospacing="1" w:after="100" w:afterAutospacing="1"/>
      <w:jc w:val="center"/>
    </w:pPr>
    <w:rPr>
      <w:sz w:val="14"/>
      <w:szCs w:val="14"/>
    </w:rPr>
  </w:style>
  <w:style w:type="paragraph" w:customStyle="1" w:styleId="xl305">
    <w:name w:val="xl305"/>
    <w:basedOn w:val="aff3"/>
    <w:qFormat/>
    <w:rsid w:val="0005126A"/>
    <w:pPr>
      <w:pBdr>
        <w:top w:val="dotted" w:sz="4" w:space="0" w:color="auto"/>
        <w:left w:val="single" w:sz="4" w:space="0" w:color="auto"/>
        <w:bottom w:val="dotted" w:sz="4" w:space="0" w:color="auto"/>
        <w:right w:val="single" w:sz="4" w:space="0" w:color="auto"/>
      </w:pBdr>
      <w:spacing w:before="100" w:beforeAutospacing="1" w:after="100" w:afterAutospacing="1"/>
      <w:jc w:val="center"/>
    </w:pPr>
    <w:rPr>
      <w:b/>
      <w:bCs/>
      <w:sz w:val="20"/>
      <w:szCs w:val="20"/>
    </w:rPr>
  </w:style>
  <w:style w:type="paragraph" w:customStyle="1" w:styleId="xl306">
    <w:name w:val="xl306"/>
    <w:basedOn w:val="aff3"/>
    <w:qFormat/>
    <w:rsid w:val="0005126A"/>
    <w:pPr>
      <w:pBdr>
        <w:top w:val="dotted" w:sz="4" w:space="0" w:color="auto"/>
        <w:left w:val="single" w:sz="4" w:space="0" w:color="auto"/>
        <w:bottom w:val="dotted" w:sz="4" w:space="0" w:color="auto"/>
      </w:pBdr>
      <w:spacing w:before="100" w:beforeAutospacing="1" w:after="100" w:afterAutospacing="1"/>
      <w:jc w:val="center"/>
    </w:pPr>
    <w:rPr>
      <w:sz w:val="14"/>
      <w:szCs w:val="14"/>
    </w:rPr>
  </w:style>
  <w:style w:type="paragraph" w:customStyle="1" w:styleId="xl307">
    <w:name w:val="xl307"/>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b/>
      <w:bCs/>
      <w:sz w:val="20"/>
      <w:szCs w:val="20"/>
    </w:rPr>
  </w:style>
  <w:style w:type="paragraph" w:customStyle="1" w:styleId="xl308">
    <w:name w:val="xl308"/>
    <w:basedOn w:val="aff3"/>
    <w:qFormat/>
    <w:rsid w:val="0005126A"/>
    <w:pPr>
      <w:pBdr>
        <w:top w:val="dotted" w:sz="4" w:space="0" w:color="auto"/>
        <w:left w:val="single" w:sz="4" w:space="0" w:color="auto"/>
        <w:bottom w:val="double" w:sz="6" w:space="0" w:color="auto"/>
      </w:pBdr>
      <w:spacing w:before="100" w:beforeAutospacing="1" w:after="100" w:afterAutospacing="1"/>
      <w:jc w:val="center"/>
    </w:pPr>
    <w:rPr>
      <w:sz w:val="14"/>
      <w:szCs w:val="14"/>
    </w:rPr>
  </w:style>
  <w:style w:type="paragraph" w:customStyle="1" w:styleId="xl309">
    <w:name w:val="xl309"/>
    <w:basedOn w:val="aff3"/>
    <w:qFormat/>
    <w:rsid w:val="0005126A"/>
    <w:pPr>
      <w:pBdr>
        <w:top w:val="double" w:sz="6"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color w:val="0000CC"/>
      <w:sz w:val="18"/>
      <w:szCs w:val="18"/>
    </w:rPr>
  </w:style>
  <w:style w:type="paragraph" w:customStyle="1" w:styleId="xl310">
    <w:name w:val="xl310"/>
    <w:basedOn w:val="aff3"/>
    <w:qFormat/>
    <w:rsid w:val="0005126A"/>
    <w:pPr>
      <w:pBdr>
        <w:top w:val="double" w:sz="6" w:space="0" w:color="auto"/>
        <w:bottom w:val="single" w:sz="4" w:space="0" w:color="auto"/>
        <w:right w:val="dotted" w:sz="4" w:space="0" w:color="auto"/>
      </w:pBdr>
      <w:spacing w:before="100" w:beforeAutospacing="1" w:after="100" w:afterAutospacing="1"/>
      <w:jc w:val="center"/>
    </w:pPr>
    <w:rPr>
      <w:color w:val="0000CC"/>
      <w:sz w:val="18"/>
      <w:szCs w:val="18"/>
    </w:rPr>
  </w:style>
  <w:style w:type="paragraph" w:customStyle="1" w:styleId="xl311">
    <w:name w:val="xl311"/>
    <w:basedOn w:val="aff3"/>
    <w:qFormat/>
    <w:rsid w:val="0005126A"/>
    <w:pPr>
      <w:pBdr>
        <w:top w:val="double" w:sz="6" w:space="0" w:color="auto"/>
        <w:left w:val="single" w:sz="8" w:space="0" w:color="auto"/>
        <w:bottom w:val="double" w:sz="6" w:space="0" w:color="auto"/>
        <w:right w:val="single" w:sz="4" w:space="0" w:color="auto"/>
      </w:pBdr>
      <w:spacing w:before="100" w:beforeAutospacing="1" w:after="100" w:afterAutospacing="1"/>
      <w:jc w:val="center"/>
    </w:pPr>
    <w:rPr>
      <w:color w:val="0000CC"/>
      <w:sz w:val="18"/>
      <w:szCs w:val="18"/>
    </w:rPr>
  </w:style>
  <w:style w:type="paragraph" w:customStyle="1" w:styleId="xl312">
    <w:name w:val="xl312"/>
    <w:basedOn w:val="aff3"/>
    <w:qFormat/>
    <w:rsid w:val="0005126A"/>
    <w:pPr>
      <w:pBdr>
        <w:top w:val="double" w:sz="6" w:space="0" w:color="auto"/>
        <w:bottom w:val="double" w:sz="6" w:space="0" w:color="auto"/>
        <w:right w:val="dotted" w:sz="4" w:space="0" w:color="auto"/>
      </w:pBdr>
      <w:spacing w:before="100" w:beforeAutospacing="1" w:after="100" w:afterAutospacing="1"/>
      <w:jc w:val="center"/>
    </w:pPr>
    <w:rPr>
      <w:color w:val="0000CC"/>
      <w:sz w:val="18"/>
      <w:szCs w:val="18"/>
    </w:rPr>
  </w:style>
  <w:style w:type="paragraph" w:customStyle="1" w:styleId="xl313">
    <w:name w:val="xl313"/>
    <w:basedOn w:val="aff3"/>
    <w:qFormat/>
    <w:rsid w:val="0005126A"/>
    <w:pPr>
      <w:pBdr>
        <w:top w:val="double" w:sz="6" w:space="0" w:color="auto"/>
        <w:left w:val="dotted" w:sz="4" w:space="0" w:color="auto"/>
        <w:bottom w:val="double" w:sz="6" w:space="0" w:color="auto"/>
        <w:right w:val="single" w:sz="4" w:space="0" w:color="auto"/>
      </w:pBdr>
      <w:spacing w:before="100" w:beforeAutospacing="1" w:after="100" w:afterAutospacing="1"/>
      <w:jc w:val="center"/>
    </w:pPr>
    <w:rPr>
      <w:color w:val="0000CC"/>
      <w:sz w:val="18"/>
      <w:szCs w:val="18"/>
    </w:rPr>
  </w:style>
  <w:style w:type="paragraph" w:customStyle="1" w:styleId="xl314">
    <w:name w:val="xl314"/>
    <w:basedOn w:val="aff3"/>
    <w:qFormat/>
    <w:rsid w:val="0005126A"/>
    <w:pPr>
      <w:pBdr>
        <w:top w:val="dotted" w:sz="4" w:space="0" w:color="auto"/>
        <w:left w:val="single" w:sz="8" w:space="0" w:color="auto"/>
        <w:bottom w:val="dotted" w:sz="4" w:space="0" w:color="auto"/>
        <w:right w:val="single" w:sz="4" w:space="0" w:color="auto"/>
      </w:pBdr>
      <w:spacing w:before="100" w:beforeAutospacing="1" w:after="100" w:afterAutospacing="1"/>
      <w:jc w:val="center"/>
    </w:pPr>
    <w:rPr>
      <w:color w:val="0000CC"/>
      <w:sz w:val="18"/>
      <w:szCs w:val="18"/>
    </w:rPr>
  </w:style>
  <w:style w:type="paragraph" w:customStyle="1" w:styleId="xl315">
    <w:name w:val="xl315"/>
    <w:basedOn w:val="aff3"/>
    <w:qFormat/>
    <w:rsid w:val="0005126A"/>
    <w:pPr>
      <w:pBdr>
        <w:top w:val="dotted" w:sz="4" w:space="0" w:color="auto"/>
        <w:left w:val="single" w:sz="4" w:space="0" w:color="auto"/>
        <w:bottom w:val="dotted" w:sz="4" w:space="0" w:color="auto"/>
        <w:right w:val="dotted" w:sz="4" w:space="0" w:color="auto"/>
      </w:pBdr>
      <w:spacing w:before="100" w:beforeAutospacing="1" w:after="100" w:afterAutospacing="1"/>
      <w:jc w:val="center"/>
    </w:pPr>
    <w:rPr>
      <w:color w:val="0000CC"/>
      <w:sz w:val="18"/>
      <w:szCs w:val="18"/>
    </w:rPr>
  </w:style>
  <w:style w:type="paragraph" w:customStyle="1" w:styleId="xl316">
    <w:name w:val="xl316"/>
    <w:basedOn w:val="aff3"/>
    <w:qFormat/>
    <w:rsid w:val="0005126A"/>
    <w:pPr>
      <w:pBdr>
        <w:top w:val="dotted" w:sz="4" w:space="0" w:color="auto"/>
        <w:left w:val="dotted" w:sz="4" w:space="0" w:color="auto"/>
        <w:bottom w:val="dotted" w:sz="4" w:space="0" w:color="auto"/>
        <w:right w:val="single" w:sz="4" w:space="0" w:color="auto"/>
      </w:pBdr>
      <w:spacing w:before="100" w:beforeAutospacing="1" w:after="100" w:afterAutospacing="1"/>
      <w:jc w:val="center"/>
    </w:pPr>
    <w:rPr>
      <w:color w:val="0000CC"/>
      <w:sz w:val="18"/>
      <w:szCs w:val="18"/>
    </w:rPr>
  </w:style>
  <w:style w:type="paragraph" w:customStyle="1" w:styleId="xl317">
    <w:name w:val="xl317"/>
    <w:basedOn w:val="aff3"/>
    <w:qFormat/>
    <w:rsid w:val="0005126A"/>
    <w:pPr>
      <w:pBdr>
        <w:top w:val="double" w:sz="6" w:space="0" w:color="auto"/>
        <w:left w:val="single" w:sz="4" w:space="0" w:color="auto"/>
        <w:bottom w:val="single" w:sz="4" w:space="0" w:color="auto"/>
      </w:pBdr>
      <w:shd w:val="clear" w:color="auto" w:fill="FFFFCC"/>
      <w:spacing w:before="100" w:beforeAutospacing="1" w:after="100" w:afterAutospacing="1"/>
      <w:jc w:val="center"/>
    </w:pPr>
    <w:rPr>
      <w:color w:val="0000CC"/>
      <w:sz w:val="18"/>
      <w:szCs w:val="18"/>
    </w:rPr>
  </w:style>
  <w:style w:type="paragraph" w:customStyle="1" w:styleId="xl318">
    <w:name w:val="xl318"/>
    <w:basedOn w:val="aff3"/>
    <w:qFormat/>
    <w:rsid w:val="0005126A"/>
    <w:pPr>
      <w:pBdr>
        <w:top w:val="double" w:sz="6" w:space="0" w:color="auto"/>
        <w:bottom w:val="single" w:sz="4" w:space="0" w:color="auto"/>
        <w:right w:val="single" w:sz="4" w:space="0" w:color="auto"/>
      </w:pBdr>
      <w:shd w:val="clear" w:color="auto" w:fill="FFFFCC"/>
      <w:spacing w:before="100" w:beforeAutospacing="1" w:after="100" w:afterAutospacing="1"/>
      <w:jc w:val="center"/>
    </w:pPr>
    <w:rPr>
      <w:color w:val="0000CC"/>
      <w:sz w:val="18"/>
      <w:szCs w:val="18"/>
    </w:rPr>
  </w:style>
  <w:style w:type="paragraph" w:customStyle="1" w:styleId="xl319">
    <w:name w:val="xl319"/>
    <w:basedOn w:val="aff3"/>
    <w:qFormat/>
    <w:rsid w:val="0005126A"/>
    <w:pPr>
      <w:pBdr>
        <w:top w:val="double" w:sz="6" w:space="0" w:color="auto"/>
        <w:left w:val="dotted" w:sz="4" w:space="0" w:color="auto"/>
        <w:bottom w:val="double" w:sz="6" w:space="0" w:color="auto"/>
        <w:right w:val="single" w:sz="4" w:space="0" w:color="auto"/>
      </w:pBdr>
      <w:shd w:val="clear" w:color="auto" w:fill="FFFFCC"/>
      <w:spacing w:before="100" w:beforeAutospacing="1" w:after="100" w:afterAutospacing="1"/>
      <w:jc w:val="center"/>
    </w:pPr>
    <w:rPr>
      <w:color w:val="0000CC"/>
      <w:sz w:val="18"/>
      <w:szCs w:val="18"/>
    </w:rPr>
  </w:style>
  <w:style w:type="paragraph" w:customStyle="1" w:styleId="xl320">
    <w:name w:val="xl320"/>
    <w:basedOn w:val="aff3"/>
    <w:qFormat/>
    <w:rsid w:val="0005126A"/>
    <w:pPr>
      <w:pBdr>
        <w:top w:val="double" w:sz="6" w:space="0" w:color="auto"/>
        <w:left w:val="single" w:sz="4" w:space="0" w:color="auto"/>
        <w:bottom w:val="double" w:sz="6" w:space="0" w:color="auto"/>
        <w:right w:val="dotted" w:sz="4" w:space="0" w:color="auto"/>
      </w:pBdr>
      <w:shd w:val="clear" w:color="auto" w:fill="FFFFCC"/>
      <w:spacing w:before="100" w:beforeAutospacing="1" w:after="100" w:afterAutospacing="1"/>
      <w:jc w:val="center"/>
    </w:pPr>
    <w:rPr>
      <w:color w:val="0000CC"/>
      <w:sz w:val="18"/>
      <w:szCs w:val="18"/>
    </w:rPr>
  </w:style>
  <w:style w:type="paragraph" w:customStyle="1" w:styleId="xl321">
    <w:name w:val="xl321"/>
    <w:basedOn w:val="aff3"/>
    <w:qFormat/>
    <w:rsid w:val="0005126A"/>
    <w:pPr>
      <w:pBdr>
        <w:top w:val="double" w:sz="6" w:space="0" w:color="auto"/>
        <w:left w:val="single" w:sz="4" w:space="0" w:color="auto"/>
        <w:right w:val="single" w:sz="4" w:space="0" w:color="auto"/>
      </w:pBdr>
      <w:spacing w:before="100" w:beforeAutospacing="1" w:after="100" w:afterAutospacing="1"/>
      <w:jc w:val="center"/>
    </w:pPr>
    <w:rPr>
      <w:color w:val="C00000"/>
      <w:sz w:val="18"/>
      <w:szCs w:val="18"/>
    </w:rPr>
  </w:style>
  <w:style w:type="paragraph" w:customStyle="1" w:styleId="xl322">
    <w:name w:val="xl322"/>
    <w:basedOn w:val="aff3"/>
    <w:qFormat/>
    <w:rsid w:val="0005126A"/>
    <w:pPr>
      <w:pBdr>
        <w:top w:val="single" w:sz="4" w:space="0" w:color="auto"/>
        <w:right w:val="dotted" w:sz="4" w:space="0" w:color="auto"/>
      </w:pBdr>
      <w:spacing w:before="100" w:beforeAutospacing="1" w:after="100" w:afterAutospacing="1"/>
      <w:jc w:val="center"/>
    </w:pPr>
    <w:rPr>
      <w:color w:val="0000CC"/>
      <w:sz w:val="12"/>
      <w:szCs w:val="12"/>
    </w:rPr>
  </w:style>
  <w:style w:type="paragraph" w:customStyle="1" w:styleId="xl323">
    <w:name w:val="xl323"/>
    <w:basedOn w:val="aff3"/>
    <w:qFormat/>
    <w:rsid w:val="0005126A"/>
    <w:pPr>
      <w:pBdr>
        <w:top w:val="single" w:sz="4" w:space="0" w:color="auto"/>
        <w:left w:val="dotted" w:sz="4" w:space="0" w:color="auto"/>
        <w:right w:val="single" w:sz="4" w:space="0" w:color="auto"/>
      </w:pBdr>
      <w:spacing w:before="100" w:beforeAutospacing="1" w:after="100" w:afterAutospacing="1"/>
      <w:jc w:val="center"/>
    </w:pPr>
    <w:rPr>
      <w:color w:val="0000CC"/>
      <w:sz w:val="12"/>
      <w:szCs w:val="12"/>
    </w:rPr>
  </w:style>
  <w:style w:type="paragraph" w:customStyle="1" w:styleId="xl324">
    <w:name w:val="xl324"/>
    <w:basedOn w:val="aff3"/>
    <w:qFormat/>
    <w:rsid w:val="0005126A"/>
    <w:pPr>
      <w:pBdr>
        <w:top w:val="single" w:sz="4" w:space="0" w:color="auto"/>
        <w:left w:val="single" w:sz="4" w:space="0" w:color="auto"/>
      </w:pBdr>
      <w:spacing w:before="100" w:beforeAutospacing="1" w:after="100" w:afterAutospacing="1"/>
      <w:jc w:val="center"/>
    </w:pPr>
    <w:rPr>
      <w:color w:val="C00000"/>
      <w:sz w:val="14"/>
      <w:szCs w:val="14"/>
    </w:rPr>
  </w:style>
  <w:style w:type="paragraph" w:customStyle="1" w:styleId="xl325">
    <w:name w:val="xl325"/>
    <w:basedOn w:val="aff3"/>
    <w:qFormat/>
    <w:rsid w:val="0005126A"/>
    <w:pPr>
      <w:pBdr>
        <w:top w:val="single" w:sz="4" w:space="0" w:color="auto"/>
        <w:left w:val="dotted" w:sz="4" w:space="0" w:color="auto"/>
        <w:right w:val="single" w:sz="4" w:space="0" w:color="auto"/>
      </w:pBdr>
      <w:spacing w:before="100" w:beforeAutospacing="1" w:after="100" w:afterAutospacing="1"/>
      <w:jc w:val="center"/>
    </w:pPr>
    <w:rPr>
      <w:color w:val="C00000"/>
      <w:sz w:val="14"/>
      <w:szCs w:val="14"/>
    </w:rPr>
  </w:style>
  <w:style w:type="paragraph" w:customStyle="1" w:styleId="xl326">
    <w:name w:val="xl326"/>
    <w:basedOn w:val="aff3"/>
    <w:qFormat/>
    <w:rsid w:val="0005126A"/>
    <w:pPr>
      <w:pBdr>
        <w:top w:val="single" w:sz="4" w:space="0" w:color="auto"/>
        <w:left w:val="single" w:sz="4" w:space="0" w:color="auto"/>
        <w:right w:val="dotted" w:sz="4" w:space="0" w:color="auto"/>
      </w:pBdr>
      <w:spacing w:before="100" w:beforeAutospacing="1" w:after="100" w:afterAutospacing="1"/>
      <w:jc w:val="center"/>
    </w:pPr>
    <w:rPr>
      <w:color w:val="C00000"/>
      <w:sz w:val="14"/>
      <w:szCs w:val="14"/>
    </w:rPr>
  </w:style>
  <w:style w:type="paragraph" w:customStyle="1" w:styleId="xl327">
    <w:name w:val="xl327"/>
    <w:basedOn w:val="aff3"/>
    <w:qFormat/>
    <w:rsid w:val="0005126A"/>
    <w:pPr>
      <w:pBdr>
        <w:top w:val="single" w:sz="4" w:space="0" w:color="auto"/>
        <w:right w:val="single" w:sz="4" w:space="0" w:color="auto"/>
      </w:pBdr>
      <w:spacing w:before="100" w:beforeAutospacing="1" w:after="100" w:afterAutospacing="1"/>
      <w:jc w:val="center"/>
    </w:pPr>
    <w:rPr>
      <w:color w:val="C00000"/>
      <w:sz w:val="14"/>
      <w:szCs w:val="14"/>
    </w:rPr>
  </w:style>
  <w:style w:type="paragraph" w:customStyle="1" w:styleId="xl328">
    <w:name w:val="xl328"/>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b/>
      <w:bCs/>
      <w:color w:val="C00000"/>
      <w:sz w:val="20"/>
      <w:szCs w:val="20"/>
    </w:rPr>
  </w:style>
  <w:style w:type="paragraph" w:customStyle="1" w:styleId="xl329">
    <w:name w:val="xl329"/>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b/>
      <w:bCs/>
      <w:color w:val="C00000"/>
      <w:sz w:val="20"/>
      <w:szCs w:val="20"/>
    </w:rPr>
  </w:style>
  <w:style w:type="paragraph" w:customStyle="1" w:styleId="xl330">
    <w:name w:val="xl330"/>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color w:val="C00000"/>
      <w:sz w:val="20"/>
      <w:szCs w:val="20"/>
    </w:rPr>
  </w:style>
  <w:style w:type="paragraph" w:customStyle="1" w:styleId="xl331">
    <w:name w:val="xl331"/>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color w:val="C00000"/>
      <w:sz w:val="20"/>
      <w:szCs w:val="20"/>
    </w:rPr>
  </w:style>
  <w:style w:type="paragraph" w:customStyle="1" w:styleId="xl332">
    <w:name w:val="xl332"/>
    <w:basedOn w:val="aff3"/>
    <w:qFormat/>
    <w:rsid w:val="0005126A"/>
    <w:pPr>
      <w:pBdr>
        <w:top w:val="dotted" w:sz="4" w:space="0" w:color="auto"/>
        <w:left w:val="single" w:sz="4" w:space="0" w:color="auto"/>
        <w:bottom w:val="dotted" w:sz="4" w:space="0" w:color="auto"/>
        <w:right w:val="single" w:sz="4" w:space="0" w:color="auto"/>
      </w:pBdr>
      <w:spacing w:before="100" w:beforeAutospacing="1" w:after="100" w:afterAutospacing="1"/>
      <w:jc w:val="center"/>
    </w:pPr>
    <w:rPr>
      <w:b/>
      <w:bCs/>
      <w:color w:val="C00000"/>
      <w:sz w:val="20"/>
      <w:szCs w:val="20"/>
    </w:rPr>
  </w:style>
  <w:style w:type="paragraph" w:customStyle="1" w:styleId="xl333">
    <w:name w:val="xl333"/>
    <w:basedOn w:val="aff3"/>
    <w:qFormat/>
    <w:rsid w:val="0005126A"/>
    <w:pPr>
      <w:pBdr>
        <w:top w:val="dotted" w:sz="4" w:space="0" w:color="auto"/>
        <w:left w:val="single" w:sz="4" w:space="0" w:color="auto"/>
        <w:bottom w:val="dotted" w:sz="4" w:space="0" w:color="auto"/>
        <w:right w:val="single" w:sz="4" w:space="0" w:color="auto"/>
      </w:pBdr>
      <w:spacing w:before="100" w:beforeAutospacing="1" w:after="100" w:afterAutospacing="1"/>
      <w:jc w:val="center"/>
    </w:pPr>
    <w:rPr>
      <w:color w:val="C00000"/>
      <w:sz w:val="20"/>
      <w:szCs w:val="20"/>
    </w:rPr>
  </w:style>
  <w:style w:type="paragraph" w:customStyle="1" w:styleId="xl334">
    <w:name w:val="xl334"/>
    <w:basedOn w:val="aff3"/>
    <w:qFormat/>
    <w:rsid w:val="0005126A"/>
    <w:pPr>
      <w:pBdr>
        <w:top w:val="dotted" w:sz="4" w:space="0" w:color="auto"/>
        <w:left w:val="single" w:sz="4" w:space="0" w:color="auto"/>
        <w:bottom w:val="dotted" w:sz="4" w:space="0" w:color="auto"/>
        <w:right w:val="single" w:sz="4" w:space="0" w:color="auto"/>
      </w:pBdr>
      <w:spacing w:before="100" w:beforeAutospacing="1" w:after="100" w:afterAutospacing="1"/>
      <w:jc w:val="center"/>
    </w:pPr>
    <w:rPr>
      <w:color w:val="C00000"/>
      <w:sz w:val="20"/>
      <w:szCs w:val="20"/>
    </w:rPr>
  </w:style>
  <w:style w:type="paragraph" w:customStyle="1" w:styleId="xl335">
    <w:name w:val="xl335"/>
    <w:basedOn w:val="aff3"/>
    <w:qFormat/>
    <w:rsid w:val="0005126A"/>
    <w:pPr>
      <w:pBdr>
        <w:top w:val="dotted" w:sz="4" w:space="0" w:color="auto"/>
        <w:left w:val="single" w:sz="4" w:space="0" w:color="auto"/>
        <w:bottom w:val="dotted" w:sz="4" w:space="0" w:color="auto"/>
        <w:right w:val="single" w:sz="8" w:space="0" w:color="auto"/>
      </w:pBdr>
      <w:spacing w:before="100" w:beforeAutospacing="1" w:after="100" w:afterAutospacing="1"/>
      <w:jc w:val="center"/>
    </w:pPr>
    <w:rPr>
      <w:color w:val="C00000"/>
      <w:sz w:val="16"/>
      <w:szCs w:val="16"/>
    </w:rPr>
  </w:style>
  <w:style w:type="paragraph" w:customStyle="1" w:styleId="xl336">
    <w:name w:val="xl336"/>
    <w:basedOn w:val="aff3"/>
    <w:qFormat/>
    <w:rsid w:val="0005126A"/>
    <w:pPr>
      <w:pBdr>
        <w:top w:val="dotted" w:sz="4" w:space="0" w:color="auto"/>
        <w:left w:val="single" w:sz="4" w:space="0" w:color="auto"/>
        <w:right w:val="single" w:sz="8" w:space="0" w:color="auto"/>
      </w:pBdr>
      <w:spacing w:before="100" w:beforeAutospacing="1" w:after="100" w:afterAutospacing="1"/>
      <w:jc w:val="center"/>
    </w:pPr>
    <w:rPr>
      <w:color w:val="C00000"/>
      <w:sz w:val="16"/>
      <w:szCs w:val="16"/>
    </w:rPr>
  </w:style>
  <w:style w:type="paragraph" w:customStyle="1" w:styleId="xl337">
    <w:name w:val="xl337"/>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b/>
      <w:bCs/>
      <w:color w:val="006600"/>
      <w:sz w:val="20"/>
      <w:szCs w:val="20"/>
    </w:rPr>
  </w:style>
  <w:style w:type="paragraph" w:customStyle="1" w:styleId="xl338">
    <w:name w:val="xl338"/>
    <w:basedOn w:val="aff3"/>
    <w:qFormat/>
    <w:rsid w:val="0005126A"/>
    <w:pPr>
      <w:pBdr>
        <w:top w:val="dotted" w:sz="4" w:space="0" w:color="auto"/>
        <w:left w:val="single" w:sz="4" w:space="0" w:color="auto"/>
        <w:bottom w:val="dotted" w:sz="4" w:space="0" w:color="auto"/>
        <w:right w:val="single" w:sz="4" w:space="0" w:color="auto"/>
      </w:pBdr>
      <w:spacing w:before="100" w:beforeAutospacing="1" w:after="100" w:afterAutospacing="1"/>
      <w:jc w:val="center"/>
    </w:pPr>
    <w:rPr>
      <w:b/>
      <w:bCs/>
      <w:color w:val="006600"/>
      <w:sz w:val="20"/>
      <w:szCs w:val="20"/>
    </w:rPr>
  </w:style>
  <w:style w:type="paragraph" w:customStyle="1" w:styleId="xl339">
    <w:name w:val="xl339"/>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b/>
      <w:bCs/>
      <w:color w:val="006600"/>
      <w:sz w:val="20"/>
      <w:szCs w:val="20"/>
    </w:rPr>
  </w:style>
  <w:style w:type="paragraph" w:customStyle="1" w:styleId="xl340">
    <w:name w:val="xl340"/>
    <w:basedOn w:val="aff3"/>
    <w:qFormat/>
    <w:rsid w:val="0005126A"/>
    <w:pPr>
      <w:spacing w:before="100" w:beforeAutospacing="1" w:after="100" w:afterAutospacing="1"/>
      <w:jc w:val="center"/>
    </w:pPr>
    <w:rPr>
      <w:color w:val="006600"/>
      <w:sz w:val="16"/>
      <w:szCs w:val="16"/>
    </w:rPr>
  </w:style>
  <w:style w:type="paragraph" w:customStyle="1" w:styleId="xl341">
    <w:name w:val="xl341"/>
    <w:basedOn w:val="aff3"/>
    <w:qFormat/>
    <w:rsid w:val="0005126A"/>
    <w:pPr>
      <w:pBdr>
        <w:top w:val="double" w:sz="6" w:space="0" w:color="auto"/>
        <w:left w:val="single" w:sz="4" w:space="0" w:color="auto"/>
        <w:bottom w:val="dotted" w:sz="4" w:space="0" w:color="auto"/>
      </w:pBdr>
      <w:spacing w:before="100" w:beforeAutospacing="1" w:after="100" w:afterAutospacing="1"/>
      <w:jc w:val="center"/>
    </w:pPr>
    <w:rPr>
      <w:color w:val="006600"/>
      <w:sz w:val="18"/>
      <w:szCs w:val="18"/>
    </w:rPr>
  </w:style>
  <w:style w:type="paragraph" w:customStyle="1" w:styleId="xl342">
    <w:name w:val="xl342"/>
    <w:basedOn w:val="aff3"/>
    <w:qFormat/>
    <w:rsid w:val="0005126A"/>
    <w:pPr>
      <w:pBdr>
        <w:top w:val="double" w:sz="6" w:space="0" w:color="auto"/>
        <w:left w:val="dotted" w:sz="4" w:space="0" w:color="auto"/>
        <w:bottom w:val="dotted" w:sz="4" w:space="0" w:color="auto"/>
        <w:right w:val="single" w:sz="4" w:space="0" w:color="auto"/>
      </w:pBdr>
      <w:spacing w:before="100" w:beforeAutospacing="1" w:after="100" w:afterAutospacing="1"/>
      <w:jc w:val="center"/>
    </w:pPr>
    <w:rPr>
      <w:color w:val="006600"/>
      <w:sz w:val="18"/>
      <w:szCs w:val="18"/>
    </w:rPr>
  </w:style>
  <w:style w:type="paragraph" w:customStyle="1" w:styleId="xl343">
    <w:name w:val="xl343"/>
    <w:basedOn w:val="aff3"/>
    <w:qFormat/>
    <w:rsid w:val="0005126A"/>
    <w:pPr>
      <w:pBdr>
        <w:top w:val="double" w:sz="6" w:space="0" w:color="auto"/>
        <w:left w:val="single" w:sz="4" w:space="0" w:color="auto"/>
        <w:bottom w:val="dotted" w:sz="4" w:space="0" w:color="auto"/>
        <w:right w:val="dotted" w:sz="4" w:space="0" w:color="auto"/>
      </w:pBdr>
      <w:spacing w:before="100" w:beforeAutospacing="1" w:after="100" w:afterAutospacing="1"/>
      <w:jc w:val="center"/>
    </w:pPr>
    <w:rPr>
      <w:color w:val="006600"/>
      <w:sz w:val="18"/>
      <w:szCs w:val="18"/>
    </w:rPr>
  </w:style>
  <w:style w:type="paragraph" w:customStyle="1" w:styleId="xl344">
    <w:name w:val="xl344"/>
    <w:basedOn w:val="aff3"/>
    <w:qFormat/>
    <w:rsid w:val="0005126A"/>
    <w:pPr>
      <w:pBdr>
        <w:top w:val="double" w:sz="6" w:space="0" w:color="auto"/>
        <w:bottom w:val="dotted" w:sz="4" w:space="0" w:color="auto"/>
        <w:right w:val="single" w:sz="4" w:space="0" w:color="auto"/>
      </w:pBdr>
      <w:spacing w:before="100" w:beforeAutospacing="1" w:after="100" w:afterAutospacing="1"/>
      <w:jc w:val="center"/>
    </w:pPr>
    <w:rPr>
      <w:color w:val="006600"/>
      <w:sz w:val="18"/>
      <w:szCs w:val="18"/>
    </w:rPr>
  </w:style>
  <w:style w:type="paragraph" w:customStyle="1" w:styleId="xl345">
    <w:name w:val="xl345"/>
    <w:basedOn w:val="aff3"/>
    <w:qFormat/>
    <w:rsid w:val="0005126A"/>
    <w:pPr>
      <w:pBdr>
        <w:top w:val="dotted" w:sz="4" w:space="0" w:color="auto"/>
        <w:left w:val="single" w:sz="4" w:space="0" w:color="auto"/>
        <w:bottom w:val="dotted" w:sz="4" w:space="0" w:color="auto"/>
        <w:right w:val="single" w:sz="4" w:space="0" w:color="auto"/>
      </w:pBdr>
      <w:spacing w:before="100" w:beforeAutospacing="1" w:after="100" w:afterAutospacing="1"/>
      <w:jc w:val="center"/>
    </w:pPr>
    <w:rPr>
      <w:color w:val="006600"/>
      <w:sz w:val="18"/>
      <w:szCs w:val="18"/>
    </w:rPr>
  </w:style>
  <w:style w:type="paragraph" w:customStyle="1" w:styleId="xl346">
    <w:name w:val="xl346"/>
    <w:basedOn w:val="aff3"/>
    <w:qFormat/>
    <w:rsid w:val="0005126A"/>
    <w:pPr>
      <w:pBdr>
        <w:top w:val="dotted" w:sz="4" w:space="0" w:color="auto"/>
        <w:left w:val="single" w:sz="4" w:space="0" w:color="auto"/>
        <w:bottom w:val="dotted" w:sz="4" w:space="0" w:color="auto"/>
      </w:pBdr>
      <w:spacing w:before="100" w:beforeAutospacing="1" w:after="100" w:afterAutospacing="1"/>
      <w:jc w:val="center"/>
    </w:pPr>
    <w:rPr>
      <w:color w:val="006600"/>
      <w:sz w:val="18"/>
      <w:szCs w:val="18"/>
    </w:rPr>
  </w:style>
  <w:style w:type="paragraph" w:customStyle="1" w:styleId="xl347">
    <w:name w:val="xl347"/>
    <w:basedOn w:val="aff3"/>
    <w:qFormat/>
    <w:rsid w:val="0005126A"/>
    <w:pPr>
      <w:pBdr>
        <w:top w:val="dotted" w:sz="4" w:space="0" w:color="auto"/>
        <w:left w:val="dotted" w:sz="4" w:space="0" w:color="auto"/>
        <w:bottom w:val="dotted" w:sz="4" w:space="0" w:color="auto"/>
        <w:right w:val="single" w:sz="4" w:space="0" w:color="auto"/>
      </w:pBdr>
      <w:spacing w:before="100" w:beforeAutospacing="1" w:after="100" w:afterAutospacing="1"/>
      <w:jc w:val="center"/>
    </w:pPr>
    <w:rPr>
      <w:color w:val="006600"/>
      <w:sz w:val="18"/>
      <w:szCs w:val="18"/>
    </w:rPr>
  </w:style>
  <w:style w:type="paragraph" w:customStyle="1" w:styleId="xl348">
    <w:name w:val="xl348"/>
    <w:basedOn w:val="aff3"/>
    <w:qFormat/>
    <w:rsid w:val="0005126A"/>
    <w:pPr>
      <w:pBdr>
        <w:top w:val="dotted" w:sz="4" w:space="0" w:color="auto"/>
        <w:left w:val="single" w:sz="4" w:space="0" w:color="auto"/>
        <w:bottom w:val="dotted" w:sz="4" w:space="0" w:color="auto"/>
        <w:right w:val="dotted" w:sz="4" w:space="0" w:color="auto"/>
      </w:pBdr>
      <w:spacing w:before="100" w:beforeAutospacing="1" w:after="100" w:afterAutospacing="1"/>
      <w:jc w:val="center"/>
    </w:pPr>
    <w:rPr>
      <w:color w:val="006600"/>
      <w:sz w:val="18"/>
      <w:szCs w:val="18"/>
    </w:rPr>
  </w:style>
  <w:style w:type="paragraph" w:customStyle="1" w:styleId="xl349">
    <w:name w:val="xl349"/>
    <w:basedOn w:val="aff3"/>
    <w:qFormat/>
    <w:rsid w:val="0005126A"/>
    <w:pPr>
      <w:pBdr>
        <w:top w:val="dotted" w:sz="4" w:space="0" w:color="auto"/>
        <w:bottom w:val="dotted" w:sz="4" w:space="0" w:color="auto"/>
        <w:right w:val="single" w:sz="4" w:space="0" w:color="auto"/>
      </w:pBdr>
      <w:spacing w:before="100" w:beforeAutospacing="1" w:after="100" w:afterAutospacing="1"/>
      <w:jc w:val="center"/>
    </w:pPr>
    <w:rPr>
      <w:color w:val="006600"/>
      <w:sz w:val="18"/>
      <w:szCs w:val="18"/>
    </w:rPr>
  </w:style>
  <w:style w:type="paragraph" w:customStyle="1" w:styleId="xl350">
    <w:name w:val="xl350"/>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color w:val="006600"/>
      <w:sz w:val="18"/>
      <w:szCs w:val="18"/>
    </w:rPr>
  </w:style>
  <w:style w:type="paragraph" w:customStyle="1" w:styleId="xl351">
    <w:name w:val="xl351"/>
    <w:basedOn w:val="aff3"/>
    <w:qFormat/>
    <w:rsid w:val="0005126A"/>
    <w:pPr>
      <w:pBdr>
        <w:top w:val="dotted" w:sz="4" w:space="0" w:color="auto"/>
        <w:left w:val="single" w:sz="4" w:space="0" w:color="auto"/>
        <w:bottom w:val="double" w:sz="6" w:space="0" w:color="auto"/>
      </w:pBdr>
      <w:spacing w:before="100" w:beforeAutospacing="1" w:after="100" w:afterAutospacing="1"/>
      <w:jc w:val="center"/>
    </w:pPr>
    <w:rPr>
      <w:color w:val="006600"/>
      <w:sz w:val="18"/>
      <w:szCs w:val="18"/>
    </w:rPr>
  </w:style>
  <w:style w:type="paragraph" w:customStyle="1" w:styleId="xl352">
    <w:name w:val="xl352"/>
    <w:basedOn w:val="aff3"/>
    <w:qFormat/>
    <w:rsid w:val="0005126A"/>
    <w:pPr>
      <w:pBdr>
        <w:top w:val="dotted" w:sz="4" w:space="0" w:color="auto"/>
        <w:left w:val="dotted" w:sz="4" w:space="0" w:color="auto"/>
        <w:bottom w:val="double" w:sz="6" w:space="0" w:color="auto"/>
        <w:right w:val="single" w:sz="4" w:space="0" w:color="auto"/>
      </w:pBdr>
      <w:spacing w:before="100" w:beforeAutospacing="1" w:after="100" w:afterAutospacing="1"/>
      <w:jc w:val="center"/>
    </w:pPr>
    <w:rPr>
      <w:color w:val="006600"/>
      <w:sz w:val="18"/>
      <w:szCs w:val="18"/>
    </w:rPr>
  </w:style>
  <w:style w:type="paragraph" w:customStyle="1" w:styleId="xl353">
    <w:name w:val="xl353"/>
    <w:basedOn w:val="aff3"/>
    <w:qFormat/>
    <w:rsid w:val="0005126A"/>
    <w:pPr>
      <w:pBdr>
        <w:top w:val="dotted" w:sz="4" w:space="0" w:color="auto"/>
        <w:left w:val="single" w:sz="4" w:space="0" w:color="auto"/>
        <w:bottom w:val="double" w:sz="6" w:space="0" w:color="auto"/>
        <w:right w:val="dotted" w:sz="4" w:space="0" w:color="auto"/>
      </w:pBdr>
      <w:spacing w:before="100" w:beforeAutospacing="1" w:after="100" w:afterAutospacing="1"/>
      <w:jc w:val="center"/>
    </w:pPr>
    <w:rPr>
      <w:color w:val="006600"/>
      <w:sz w:val="18"/>
      <w:szCs w:val="18"/>
    </w:rPr>
  </w:style>
  <w:style w:type="paragraph" w:customStyle="1" w:styleId="xl354">
    <w:name w:val="xl354"/>
    <w:basedOn w:val="aff3"/>
    <w:qFormat/>
    <w:rsid w:val="0005126A"/>
    <w:pPr>
      <w:pBdr>
        <w:top w:val="dotted" w:sz="4" w:space="0" w:color="auto"/>
        <w:bottom w:val="double" w:sz="6" w:space="0" w:color="auto"/>
        <w:right w:val="single" w:sz="4" w:space="0" w:color="auto"/>
      </w:pBdr>
      <w:spacing w:before="100" w:beforeAutospacing="1" w:after="100" w:afterAutospacing="1"/>
      <w:jc w:val="center"/>
    </w:pPr>
    <w:rPr>
      <w:color w:val="006600"/>
      <w:sz w:val="18"/>
      <w:szCs w:val="18"/>
    </w:rPr>
  </w:style>
  <w:style w:type="paragraph" w:customStyle="1" w:styleId="xl355">
    <w:name w:val="xl355"/>
    <w:basedOn w:val="aff3"/>
    <w:qFormat/>
    <w:rsid w:val="0005126A"/>
    <w:pPr>
      <w:pBdr>
        <w:top w:val="double" w:sz="6" w:space="0" w:color="auto"/>
        <w:left w:val="single" w:sz="4" w:space="0" w:color="auto"/>
        <w:bottom w:val="double" w:sz="6" w:space="0" w:color="auto"/>
      </w:pBdr>
      <w:spacing w:before="100" w:beforeAutospacing="1" w:after="100" w:afterAutospacing="1"/>
      <w:jc w:val="center"/>
    </w:pPr>
    <w:rPr>
      <w:color w:val="006600"/>
      <w:sz w:val="18"/>
      <w:szCs w:val="18"/>
    </w:rPr>
  </w:style>
  <w:style w:type="paragraph" w:customStyle="1" w:styleId="xl356">
    <w:name w:val="xl356"/>
    <w:basedOn w:val="aff3"/>
    <w:qFormat/>
    <w:rsid w:val="0005126A"/>
    <w:pPr>
      <w:pBdr>
        <w:top w:val="double" w:sz="6" w:space="0" w:color="auto"/>
        <w:left w:val="dotted" w:sz="4" w:space="0" w:color="auto"/>
        <w:bottom w:val="double" w:sz="6" w:space="0" w:color="auto"/>
        <w:right w:val="single" w:sz="4" w:space="0" w:color="auto"/>
      </w:pBdr>
      <w:spacing w:before="100" w:beforeAutospacing="1" w:after="100" w:afterAutospacing="1"/>
      <w:jc w:val="center"/>
    </w:pPr>
    <w:rPr>
      <w:color w:val="006600"/>
      <w:sz w:val="18"/>
      <w:szCs w:val="18"/>
    </w:rPr>
  </w:style>
  <w:style w:type="paragraph" w:customStyle="1" w:styleId="xl357">
    <w:name w:val="xl357"/>
    <w:basedOn w:val="aff3"/>
    <w:qFormat/>
    <w:rsid w:val="0005126A"/>
    <w:pPr>
      <w:pBdr>
        <w:top w:val="double" w:sz="6" w:space="0" w:color="auto"/>
        <w:left w:val="single" w:sz="4" w:space="0" w:color="auto"/>
        <w:bottom w:val="double" w:sz="6" w:space="0" w:color="auto"/>
        <w:right w:val="dotted" w:sz="4" w:space="0" w:color="auto"/>
      </w:pBdr>
      <w:spacing w:before="100" w:beforeAutospacing="1" w:after="100" w:afterAutospacing="1"/>
      <w:jc w:val="center"/>
    </w:pPr>
    <w:rPr>
      <w:color w:val="006600"/>
      <w:sz w:val="18"/>
      <w:szCs w:val="18"/>
    </w:rPr>
  </w:style>
  <w:style w:type="paragraph" w:customStyle="1" w:styleId="xl358">
    <w:name w:val="xl358"/>
    <w:basedOn w:val="aff3"/>
    <w:qFormat/>
    <w:rsid w:val="0005126A"/>
    <w:pPr>
      <w:pBdr>
        <w:top w:val="double" w:sz="6" w:space="0" w:color="auto"/>
        <w:bottom w:val="double" w:sz="6" w:space="0" w:color="auto"/>
        <w:right w:val="single" w:sz="4" w:space="0" w:color="auto"/>
      </w:pBdr>
      <w:spacing w:before="100" w:beforeAutospacing="1" w:after="100" w:afterAutospacing="1"/>
      <w:jc w:val="center"/>
    </w:pPr>
    <w:rPr>
      <w:color w:val="006600"/>
      <w:sz w:val="18"/>
      <w:szCs w:val="18"/>
    </w:rPr>
  </w:style>
  <w:style w:type="paragraph" w:customStyle="1" w:styleId="xl359">
    <w:name w:val="xl359"/>
    <w:basedOn w:val="aff3"/>
    <w:qFormat/>
    <w:rsid w:val="0005126A"/>
    <w:pPr>
      <w:spacing w:before="100" w:beforeAutospacing="1" w:after="100" w:afterAutospacing="1"/>
      <w:jc w:val="center"/>
    </w:pPr>
    <w:rPr>
      <w:color w:val="006600"/>
      <w:sz w:val="18"/>
      <w:szCs w:val="18"/>
    </w:rPr>
  </w:style>
  <w:style w:type="paragraph" w:customStyle="1" w:styleId="xl360">
    <w:name w:val="xl360"/>
    <w:basedOn w:val="aff3"/>
    <w:qFormat/>
    <w:rsid w:val="0005126A"/>
    <w:pPr>
      <w:pBdr>
        <w:top w:val="double" w:sz="6" w:space="0" w:color="auto"/>
        <w:left w:val="dotted" w:sz="4" w:space="0" w:color="auto"/>
        <w:right w:val="dotted" w:sz="4" w:space="0" w:color="auto"/>
      </w:pBdr>
      <w:spacing w:before="100" w:beforeAutospacing="1" w:after="100" w:afterAutospacing="1"/>
      <w:jc w:val="center"/>
    </w:pPr>
    <w:rPr>
      <w:sz w:val="16"/>
      <w:szCs w:val="16"/>
    </w:rPr>
  </w:style>
  <w:style w:type="paragraph" w:customStyle="1" w:styleId="xl361">
    <w:name w:val="xl361"/>
    <w:basedOn w:val="aff3"/>
    <w:qFormat/>
    <w:rsid w:val="0005126A"/>
    <w:pPr>
      <w:pBdr>
        <w:top w:val="double" w:sz="6" w:space="0" w:color="auto"/>
        <w:left w:val="single" w:sz="4" w:space="0" w:color="auto"/>
        <w:right w:val="dotted" w:sz="4" w:space="0" w:color="auto"/>
      </w:pBdr>
      <w:spacing w:before="100" w:beforeAutospacing="1" w:after="100" w:afterAutospacing="1"/>
      <w:jc w:val="center"/>
    </w:pPr>
    <w:rPr>
      <w:sz w:val="16"/>
      <w:szCs w:val="16"/>
    </w:rPr>
  </w:style>
  <w:style w:type="paragraph" w:customStyle="1" w:styleId="xl362">
    <w:name w:val="xl362"/>
    <w:basedOn w:val="aff3"/>
    <w:qFormat/>
    <w:rsid w:val="0005126A"/>
    <w:pPr>
      <w:pBdr>
        <w:top w:val="double" w:sz="6" w:space="0" w:color="auto"/>
        <w:left w:val="dotted" w:sz="4" w:space="0" w:color="auto"/>
        <w:right w:val="single" w:sz="8" w:space="0" w:color="auto"/>
      </w:pBdr>
      <w:spacing w:before="100" w:beforeAutospacing="1" w:after="100" w:afterAutospacing="1"/>
      <w:jc w:val="center"/>
    </w:pPr>
    <w:rPr>
      <w:sz w:val="16"/>
      <w:szCs w:val="16"/>
    </w:rPr>
  </w:style>
  <w:style w:type="paragraph" w:customStyle="1" w:styleId="xl363">
    <w:name w:val="xl363"/>
    <w:basedOn w:val="aff3"/>
    <w:qFormat/>
    <w:rsid w:val="0005126A"/>
    <w:pPr>
      <w:pBdr>
        <w:top w:val="double" w:sz="6" w:space="0" w:color="auto"/>
        <w:left w:val="dotted" w:sz="4" w:space="0" w:color="auto"/>
        <w:right w:val="dotted" w:sz="4" w:space="0" w:color="auto"/>
      </w:pBdr>
      <w:spacing w:before="100" w:beforeAutospacing="1" w:after="100" w:afterAutospacing="1"/>
      <w:jc w:val="center"/>
    </w:pPr>
    <w:rPr>
      <w:sz w:val="16"/>
      <w:szCs w:val="16"/>
    </w:rPr>
  </w:style>
  <w:style w:type="paragraph" w:customStyle="1" w:styleId="xl364">
    <w:name w:val="xl364"/>
    <w:basedOn w:val="aff3"/>
    <w:qFormat/>
    <w:rsid w:val="0005126A"/>
    <w:pPr>
      <w:pBdr>
        <w:top w:val="double" w:sz="6" w:space="0" w:color="auto"/>
        <w:left w:val="single" w:sz="4" w:space="0" w:color="auto"/>
        <w:right w:val="dotted" w:sz="4" w:space="0" w:color="auto"/>
      </w:pBdr>
      <w:spacing w:before="100" w:beforeAutospacing="1" w:after="100" w:afterAutospacing="1"/>
      <w:jc w:val="center"/>
    </w:pPr>
    <w:rPr>
      <w:sz w:val="16"/>
      <w:szCs w:val="16"/>
    </w:rPr>
  </w:style>
  <w:style w:type="paragraph" w:customStyle="1" w:styleId="xl365">
    <w:name w:val="xl365"/>
    <w:basedOn w:val="aff3"/>
    <w:qFormat/>
    <w:rsid w:val="0005126A"/>
    <w:pPr>
      <w:pBdr>
        <w:top w:val="double" w:sz="6" w:space="0" w:color="auto"/>
        <w:left w:val="dotted" w:sz="4" w:space="0" w:color="auto"/>
        <w:right w:val="single" w:sz="8" w:space="0" w:color="auto"/>
      </w:pBdr>
      <w:spacing w:before="100" w:beforeAutospacing="1" w:after="100" w:afterAutospacing="1"/>
      <w:jc w:val="center"/>
    </w:pPr>
    <w:rPr>
      <w:sz w:val="16"/>
      <w:szCs w:val="16"/>
    </w:rPr>
  </w:style>
  <w:style w:type="paragraph" w:customStyle="1" w:styleId="xl366">
    <w:name w:val="xl366"/>
    <w:basedOn w:val="aff3"/>
    <w:qFormat/>
    <w:rsid w:val="0005126A"/>
    <w:pPr>
      <w:pBdr>
        <w:top w:val="double" w:sz="6" w:space="0" w:color="auto"/>
        <w:left w:val="single" w:sz="8" w:space="0" w:color="auto"/>
        <w:bottom w:val="single" w:sz="4" w:space="0" w:color="auto"/>
        <w:right w:val="single" w:sz="4" w:space="0" w:color="auto"/>
      </w:pBdr>
      <w:shd w:val="clear" w:color="auto" w:fill="FFFFCC"/>
      <w:spacing w:before="100" w:beforeAutospacing="1" w:after="100" w:afterAutospacing="1"/>
      <w:jc w:val="center"/>
    </w:pPr>
    <w:rPr>
      <w:color w:val="003300"/>
      <w:sz w:val="18"/>
      <w:szCs w:val="18"/>
    </w:rPr>
  </w:style>
  <w:style w:type="paragraph" w:customStyle="1" w:styleId="xl367">
    <w:name w:val="xl367"/>
    <w:basedOn w:val="aff3"/>
    <w:qFormat/>
    <w:rsid w:val="0005126A"/>
    <w:pPr>
      <w:pBdr>
        <w:top w:val="double" w:sz="6" w:space="0" w:color="auto"/>
        <w:left w:val="single" w:sz="8" w:space="0" w:color="auto"/>
        <w:bottom w:val="double" w:sz="6" w:space="0" w:color="auto"/>
      </w:pBdr>
      <w:shd w:val="clear" w:color="auto" w:fill="D9D9D9"/>
      <w:spacing w:before="100" w:beforeAutospacing="1" w:after="100" w:afterAutospacing="1"/>
      <w:jc w:val="center"/>
    </w:pPr>
    <w:rPr>
      <w:color w:val="003300"/>
      <w:sz w:val="18"/>
      <w:szCs w:val="18"/>
    </w:rPr>
  </w:style>
  <w:style w:type="paragraph" w:customStyle="1" w:styleId="xl368">
    <w:name w:val="xl368"/>
    <w:basedOn w:val="aff3"/>
    <w:qFormat/>
    <w:rsid w:val="0005126A"/>
    <w:pPr>
      <w:pBdr>
        <w:top w:val="double" w:sz="6" w:space="0" w:color="auto"/>
        <w:left w:val="single" w:sz="8" w:space="0" w:color="auto"/>
        <w:bottom w:val="dotted" w:sz="4" w:space="0" w:color="auto"/>
        <w:right w:val="single" w:sz="4" w:space="0" w:color="auto"/>
      </w:pBdr>
      <w:shd w:val="clear" w:color="auto" w:fill="FFFFCC"/>
      <w:spacing w:before="100" w:beforeAutospacing="1" w:after="100" w:afterAutospacing="1"/>
      <w:jc w:val="center"/>
    </w:pPr>
    <w:rPr>
      <w:color w:val="003300"/>
      <w:sz w:val="18"/>
      <w:szCs w:val="18"/>
    </w:rPr>
  </w:style>
  <w:style w:type="paragraph" w:customStyle="1" w:styleId="xl369">
    <w:name w:val="xl369"/>
    <w:basedOn w:val="aff3"/>
    <w:qFormat/>
    <w:rsid w:val="0005126A"/>
    <w:pPr>
      <w:pBdr>
        <w:top w:val="double" w:sz="6" w:space="0" w:color="auto"/>
        <w:left w:val="single" w:sz="8" w:space="0" w:color="auto"/>
        <w:bottom w:val="double" w:sz="6" w:space="0" w:color="auto"/>
        <w:right w:val="single" w:sz="4" w:space="0" w:color="auto"/>
      </w:pBdr>
      <w:shd w:val="clear" w:color="auto" w:fill="FFFFCC"/>
      <w:spacing w:before="100" w:beforeAutospacing="1" w:after="100" w:afterAutospacing="1"/>
      <w:jc w:val="center"/>
    </w:pPr>
    <w:rPr>
      <w:color w:val="003300"/>
      <w:sz w:val="18"/>
      <w:szCs w:val="18"/>
    </w:rPr>
  </w:style>
  <w:style w:type="paragraph" w:customStyle="1" w:styleId="xl370">
    <w:name w:val="xl370"/>
    <w:basedOn w:val="aff3"/>
    <w:qFormat/>
    <w:rsid w:val="0005126A"/>
    <w:pPr>
      <w:pBdr>
        <w:top w:val="double" w:sz="6" w:space="0" w:color="auto"/>
        <w:left w:val="single" w:sz="8" w:space="0" w:color="auto"/>
        <w:bottom w:val="single" w:sz="4"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371">
    <w:name w:val="xl371"/>
    <w:basedOn w:val="aff3"/>
    <w:qFormat/>
    <w:rsid w:val="0005126A"/>
    <w:pPr>
      <w:pBdr>
        <w:top w:val="double" w:sz="6" w:space="0" w:color="auto"/>
        <w:left w:val="single" w:sz="8" w:space="0" w:color="auto"/>
        <w:bottom w:val="single" w:sz="4" w:space="0" w:color="auto"/>
        <w:right w:val="single" w:sz="4" w:space="0" w:color="auto"/>
      </w:pBdr>
      <w:spacing w:before="100" w:beforeAutospacing="1" w:after="100" w:afterAutospacing="1"/>
      <w:jc w:val="center"/>
    </w:pPr>
    <w:rPr>
      <w:color w:val="C00000"/>
      <w:sz w:val="18"/>
      <w:szCs w:val="18"/>
    </w:rPr>
  </w:style>
  <w:style w:type="paragraph" w:customStyle="1" w:styleId="xl372">
    <w:name w:val="xl372"/>
    <w:basedOn w:val="aff3"/>
    <w:qFormat/>
    <w:rsid w:val="0005126A"/>
    <w:pPr>
      <w:pBdr>
        <w:top w:val="double" w:sz="6" w:space="0" w:color="auto"/>
        <w:left w:val="single" w:sz="8" w:space="0" w:color="auto"/>
        <w:bottom w:val="single" w:sz="4" w:space="0" w:color="auto"/>
        <w:right w:val="single" w:sz="4" w:space="0" w:color="auto"/>
      </w:pBdr>
      <w:shd w:val="clear" w:color="auto" w:fill="DDD9C4"/>
      <w:spacing w:before="100" w:beforeAutospacing="1" w:after="100" w:afterAutospacing="1"/>
      <w:jc w:val="center"/>
    </w:pPr>
    <w:rPr>
      <w:b/>
      <w:bCs/>
      <w:color w:val="CC3300"/>
      <w:sz w:val="18"/>
      <w:szCs w:val="18"/>
    </w:rPr>
  </w:style>
  <w:style w:type="paragraph" w:customStyle="1" w:styleId="xl373">
    <w:name w:val="xl373"/>
    <w:basedOn w:val="aff3"/>
    <w:qFormat/>
    <w:rsid w:val="0005126A"/>
    <w:pPr>
      <w:pBdr>
        <w:top w:val="double" w:sz="6" w:space="0" w:color="auto"/>
        <w:left w:val="single" w:sz="8" w:space="0" w:color="auto"/>
        <w:bottom w:val="double" w:sz="6" w:space="0" w:color="auto"/>
      </w:pBdr>
      <w:shd w:val="clear" w:color="auto" w:fill="D9D9D9"/>
      <w:spacing w:before="100" w:beforeAutospacing="1" w:after="100" w:afterAutospacing="1"/>
      <w:jc w:val="center"/>
    </w:pPr>
    <w:rPr>
      <w:color w:val="C00000"/>
      <w:sz w:val="18"/>
      <w:szCs w:val="18"/>
    </w:rPr>
  </w:style>
  <w:style w:type="paragraph" w:customStyle="1" w:styleId="xl374">
    <w:name w:val="xl374"/>
    <w:basedOn w:val="aff3"/>
    <w:qFormat/>
    <w:rsid w:val="0005126A"/>
    <w:pPr>
      <w:pBdr>
        <w:top w:val="double" w:sz="6" w:space="0" w:color="auto"/>
        <w:left w:val="single" w:sz="8" w:space="0" w:color="auto"/>
        <w:bottom w:val="single" w:sz="4" w:space="0" w:color="auto"/>
        <w:right w:val="single" w:sz="4" w:space="0" w:color="auto"/>
      </w:pBdr>
      <w:shd w:val="clear" w:color="auto" w:fill="DDD9C4"/>
      <w:spacing w:before="100" w:beforeAutospacing="1" w:after="100" w:afterAutospacing="1"/>
      <w:jc w:val="center"/>
    </w:pPr>
    <w:rPr>
      <w:color w:val="CC3300"/>
      <w:sz w:val="18"/>
      <w:szCs w:val="18"/>
    </w:rPr>
  </w:style>
  <w:style w:type="paragraph" w:customStyle="1" w:styleId="xl375">
    <w:name w:val="xl375"/>
    <w:basedOn w:val="aff3"/>
    <w:qFormat/>
    <w:rsid w:val="0005126A"/>
    <w:pPr>
      <w:pBdr>
        <w:top w:val="double" w:sz="6" w:space="0" w:color="auto"/>
        <w:left w:val="single" w:sz="8" w:space="0" w:color="auto"/>
        <w:right w:val="single" w:sz="4" w:space="0" w:color="auto"/>
      </w:pBdr>
      <w:spacing w:before="100" w:beforeAutospacing="1" w:after="100" w:afterAutospacing="1"/>
      <w:jc w:val="center"/>
    </w:pPr>
    <w:rPr>
      <w:color w:val="C00000"/>
      <w:sz w:val="18"/>
      <w:szCs w:val="18"/>
    </w:rPr>
  </w:style>
  <w:style w:type="paragraph" w:customStyle="1" w:styleId="xl376">
    <w:name w:val="xl376"/>
    <w:basedOn w:val="aff3"/>
    <w:qFormat/>
    <w:rsid w:val="0005126A"/>
    <w:pPr>
      <w:pBdr>
        <w:top w:val="double" w:sz="6" w:space="0" w:color="auto"/>
        <w:bottom w:val="double" w:sz="6" w:space="0" w:color="auto"/>
      </w:pBdr>
      <w:shd w:val="clear" w:color="auto" w:fill="D9D9D9"/>
      <w:spacing w:before="100" w:beforeAutospacing="1" w:after="100" w:afterAutospacing="1"/>
      <w:jc w:val="center"/>
    </w:pPr>
    <w:rPr>
      <w:b/>
      <w:bCs/>
      <w:sz w:val="36"/>
      <w:szCs w:val="36"/>
    </w:rPr>
  </w:style>
  <w:style w:type="paragraph" w:customStyle="1" w:styleId="xl377">
    <w:name w:val="xl377"/>
    <w:basedOn w:val="aff3"/>
    <w:qFormat/>
    <w:rsid w:val="0005126A"/>
    <w:pPr>
      <w:pBdr>
        <w:top w:val="double" w:sz="6" w:space="0" w:color="auto"/>
        <w:bottom w:val="single" w:sz="4" w:space="0" w:color="auto"/>
      </w:pBdr>
      <w:spacing w:before="100" w:beforeAutospacing="1" w:after="100" w:afterAutospacing="1"/>
      <w:jc w:val="center"/>
    </w:pPr>
    <w:rPr>
      <w:sz w:val="16"/>
      <w:szCs w:val="16"/>
    </w:rPr>
  </w:style>
  <w:style w:type="paragraph" w:customStyle="1" w:styleId="xl378">
    <w:name w:val="xl378"/>
    <w:basedOn w:val="aff3"/>
    <w:qFormat/>
    <w:rsid w:val="0005126A"/>
    <w:pPr>
      <w:pBdr>
        <w:top w:val="double" w:sz="6" w:space="0" w:color="auto"/>
        <w:bottom w:val="single" w:sz="4" w:space="0" w:color="auto"/>
      </w:pBdr>
      <w:shd w:val="clear" w:color="auto" w:fill="FFFFCC"/>
      <w:spacing w:before="100" w:beforeAutospacing="1" w:after="100" w:afterAutospacing="1"/>
      <w:jc w:val="center"/>
    </w:pPr>
    <w:rPr>
      <w:sz w:val="16"/>
      <w:szCs w:val="16"/>
    </w:rPr>
  </w:style>
  <w:style w:type="paragraph" w:customStyle="1" w:styleId="xl379">
    <w:name w:val="xl379"/>
    <w:basedOn w:val="aff3"/>
    <w:qFormat/>
    <w:rsid w:val="0005126A"/>
    <w:pPr>
      <w:pBdr>
        <w:top w:val="double" w:sz="6" w:space="0" w:color="auto"/>
      </w:pBdr>
      <w:spacing w:before="100" w:beforeAutospacing="1" w:after="100" w:afterAutospacing="1"/>
      <w:jc w:val="center"/>
    </w:pPr>
    <w:rPr>
      <w:sz w:val="16"/>
      <w:szCs w:val="16"/>
    </w:rPr>
  </w:style>
  <w:style w:type="paragraph" w:customStyle="1" w:styleId="xl380">
    <w:name w:val="xl380"/>
    <w:basedOn w:val="aff3"/>
    <w:qFormat/>
    <w:rsid w:val="0005126A"/>
    <w:pPr>
      <w:pBdr>
        <w:top w:val="double" w:sz="6" w:space="0" w:color="auto"/>
        <w:bottom w:val="single" w:sz="4" w:space="0" w:color="auto"/>
      </w:pBdr>
      <w:spacing w:before="100" w:beforeAutospacing="1" w:after="100" w:afterAutospacing="1"/>
      <w:jc w:val="center"/>
    </w:pPr>
    <w:rPr>
      <w:sz w:val="16"/>
      <w:szCs w:val="16"/>
    </w:rPr>
  </w:style>
  <w:style w:type="paragraph" w:customStyle="1" w:styleId="xl381">
    <w:name w:val="xl381"/>
    <w:basedOn w:val="aff3"/>
    <w:qFormat/>
    <w:rsid w:val="0005126A"/>
    <w:pPr>
      <w:pBdr>
        <w:top w:val="double" w:sz="6" w:space="0" w:color="auto"/>
        <w:bottom w:val="double" w:sz="6" w:space="0" w:color="auto"/>
      </w:pBdr>
      <w:spacing w:before="100" w:beforeAutospacing="1" w:after="100" w:afterAutospacing="1"/>
      <w:jc w:val="center"/>
    </w:pPr>
    <w:rPr>
      <w:sz w:val="16"/>
      <w:szCs w:val="16"/>
    </w:rPr>
  </w:style>
  <w:style w:type="paragraph" w:customStyle="1" w:styleId="xl382">
    <w:name w:val="xl382"/>
    <w:basedOn w:val="aff3"/>
    <w:qFormat/>
    <w:rsid w:val="0005126A"/>
    <w:pPr>
      <w:pBdr>
        <w:top w:val="double" w:sz="6" w:space="0" w:color="auto"/>
      </w:pBdr>
      <w:spacing w:before="100" w:beforeAutospacing="1" w:after="100" w:afterAutospacing="1"/>
      <w:jc w:val="center"/>
    </w:pPr>
    <w:rPr>
      <w:sz w:val="16"/>
      <w:szCs w:val="16"/>
    </w:rPr>
  </w:style>
  <w:style w:type="paragraph" w:customStyle="1" w:styleId="xl383">
    <w:name w:val="xl383"/>
    <w:basedOn w:val="aff3"/>
    <w:qFormat/>
    <w:rsid w:val="0005126A"/>
    <w:pPr>
      <w:pBdr>
        <w:top w:val="double" w:sz="6" w:space="0" w:color="auto"/>
      </w:pBdr>
      <w:shd w:val="clear" w:color="auto" w:fill="FFFFCC"/>
      <w:spacing w:before="100" w:beforeAutospacing="1" w:after="100" w:afterAutospacing="1"/>
      <w:jc w:val="center"/>
    </w:pPr>
    <w:rPr>
      <w:sz w:val="16"/>
      <w:szCs w:val="16"/>
    </w:rPr>
  </w:style>
  <w:style w:type="paragraph" w:customStyle="1" w:styleId="xl384">
    <w:name w:val="xl384"/>
    <w:basedOn w:val="aff3"/>
    <w:qFormat/>
    <w:rsid w:val="0005126A"/>
    <w:pPr>
      <w:pBdr>
        <w:top w:val="double" w:sz="6" w:space="0" w:color="auto"/>
        <w:bottom w:val="double" w:sz="6" w:space="0" w:color="auto"/>
      </w:pBdr>
      <w:spacing w:before="100" w:beforeAutospacing="1" w:after="100" w:afterAutospacing="1"/>
      <w:jc w:val="center"/>
    </w:pPr>
    <w:rPr>
      <w:sz w:val="16"/>
      <w:szCs w:val="16"/>
    </w:rPr>
  </w:style>
  <w:style w:type="paragraph" w:customStyle="1" w:styleId="xl385">
    <w:name w:val="xl385"/>
    <w:basedOn w:val="aff3"/>
    <w:qFormat/>
    <w:rsid w:val="0005126A"/>
    <w:pPr>
      <w:pBdr>
        <w:bottom w:val="double" w:sz="6" w:space="0" w:color="auto"/>
      </w:pBdr>
      <w:spacing w:before="100" w:beforeAutospacing="1" w:after="100" w:afterAutospacing="1"/>
      <w:jc w:val="center"/>
    </w:pPr>
    <w:rPr>
      <w:sz w:val="16"/>
      <w:szCs w:val="16"/>
    </w:rPr>
  </w:style>
  <w:style w:type="paragraph" w:customStyle="1" w:styleId="xl386">
    <w:name w:val="xl386"/>
    <w:basedOn w:val="aff3"/>
    <w:qFormat/>
    <w:rsid w:val="0005126A"/>
    <w:pPr>
      <w:pBdr>
        <w:top w:val="double" w:sz="6" w:space="0" w:color="auto"/>
        <w:bottom w:val="double" w:sz="6" w:space="0" w:color="auto"/>
      </w:pBdr>
      <w:shd w:val="clear" w:color="auto" w:fill="FFFFCC"/>
      <w:spacing w:before="100" w:beforeAutospacing="1" w:after="100" w:afterAutospacing="1"/>
      <w:jc w:val="center"/>
    </w:pPr>
    <w:rPr>
      <w:sz w:val="16"/>
      <w:szCs w:val="16"/>
    </w:rPr>
  </w:style>
  <w:style w:type="paragraph" w:customStyle="1" w:styleId="xl387">
    <w:name w:val="xl387"/>
    <w:basedOn w:val="aff3"/>
    <w:qFormat/>
    <w:rsid w:val="0005126A"/>
    <w:pPr>
      <w:pBdr>
        <w:top w:val="double" w:sz="6" w:space="0" w:color="auto"/>
        <w:bottom w:val="dotted" w:sz="4" w:space="0" w:color="auto"/>
      </w:pBdr>
      <w:spacing w:before="100" w:beforeAutospacing="1" w:after="100" w:afterAutospacing="1"/>
      <w:jc w:val="center"/>
    </w:pPr>
    <w:rPr>
      <w:sz w:val="16"/>
      <w:szCs w:val="16"/>
    </w:rPr>
  </w:style>
  <w:style w:type="paragraph" w:customStyle="1" w:styleId="xl388">
    <w:name w:val="xl388"/>
    <w:basedOn w:val="aff3"/>
    <w:qFormat/>
    <w:rsid w:val="0005126A"/>
    <w:pPr>
      <w:pBdr>
        <w:top w:val="dotted" w:sz="4" w:space="0" w:color="auto"/>
        <w:bottom w:val="dotted" w:sz="4" w:space="0" w:color="auto"/>
      </w:pBdr>
      <w:spacing w:before="100" w:beforeAutospacing="1" w:after="100" w:afterAutospacing="1"/>
      <w:jc w:val="center"/>
    </w:pPr>
    <w:rPr>
      <w:sz w:val="16"/>
      <w:szCs w:val="16"/>
    </w:rPr>
  </w:style>
  <w:style w:type="paragraph" w:customStyle="1" w:styleId="xl389">
    <w:name w:val="xl389"/>
    <w:basedOn w:val="aff3"/>
    <w:qFormat/>
    <w:rsid w:val="0005126A"/>
    <w:pPr>
      <w:pBdr>
        <w:top w:val="dotted" w:sz="4" w:space="0" w:color="auto"/>
        <w:bottom w:val="double" w:sz="6" w:space="0" w:color="auto"/>
      </w:pBdr>
      <w:spacing w:before="100" w:beforeAutospacing="1" w:after="100" w:afterAutospacing="1"/>
      <w:jc w:val="center"/>
    </w:pPr>
    <w:rPr>
      <w:sz w:val="16"/>
      <w:szCs w:val="16"/>
    </w:rPr>
  </w:style>
  <w:style w:type="paragraph" w:customStyle="1" w:styleId="xl390">
    <w:name w:val="xl390"/>
    <w:basedOn w:val="aff3"/>
    <w:qFormat/>
    <w:rsid w:val="0005126A"/>
    <w:pPr>
      <w:pBdr>
        <w:bottom w:val="double" w:sz="6" w:space="0" w:color="auto"/>
      </w:pBdr>
      <w:spacing w:before="100" w:beforeAutospacing="1" w:after="100" w:afterAutospacing="1"/>
      <w:jc w:val="center"/>
    </w:pPr>
    <w:rPr>
      <w:sz w:val="16"/>
      <w:szCs w:val="16"/>
    </w:rPr>
  </w:style>
  <w:style w:type="paragraph" w:customStyle="1" w:styleId="xl391">
    <w:name w:val="xl391"/>
    <w:basedOn w:val="aff3"/>
    <w:qFormat/>
    <w:rsid w:val="0005126A"/>
    <w:pPr>
      <w:pBdr>
        <w:top w:val="double" w:sz="6" w:space="0" w:color="auto"/>
        <w:left w:val="dotted"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392">
    <w:name w:val="xl392"/>
    <w:basedOn w:val="aff3"/>
    <w:qFormat/>
    <w:rsid w:val="0005126A"/>
    <w:pPr>
      <w:pBdr>
        <w:top w:val="double" w:sz="6" w:space="0" w:color="auto"/>
        <w:left w:val="dotted" w:sz="4" w:space="0" w:color="auto"/>
        <w:bottom w:val="single" w:sz="4" w:space="0" w:color="auto"/>
        <w:right w:val="single" w:sz="4" w:space="0" w:color="auto"/>
      </w:pBdr>
      <w:shd w:val="clear" w:color="auto" w:fill="FFFFCC"/>
      <w:spacing w:before="100" w:beforeAutospacing="1" w:after="100" w:afterAutospacing="1"/>
      <w:jc w:val="center"/>
    </w:pPr>
    <w:rPr>
      <w:sz w:val="16"/>
      <w:szCs w:val="16"/>
    </w:rPr>
  </w:style>
  <w:style w:type="paragraph" w:customStyle="1" w:styleId="xl393">
    <w:name w:val="xl393"/>
    <w:basedOn w:val="aff3"/>
    <w:qFormat/>
    <w:rsid w:val="0005126A"/>
    <w:pPr>
      <w:pBdr>
        <w:top w:val="double" w:sz="6" w:space="0" w:color="auto"/>
        <w:left w:val="single" w:sz="4" w:space="0" w:color="auto"/>
        <w:bottom w:val="double" w:sz="6" w:space="0" w:color="auto"/>
        <w:right w:val="dotted" w:sz="4" w:space="0" w:color="auto"/>
      </w:pBdr>
      <w:shd w:val="clear" w:color="auto" w:fill="D9D9D9"/>
      <w:spacing w:before="100" w:beforeAutospacing="1" w:after="100" w:afterAutospacing="1"/>
      <w:jc w:val="center"/>
    </w:pPr>
    <w:rPr>
      <w:b/>
      <w:bCs/>
      <w:sz w:val="36"/>
      <w:szCs w:val="36"/>
    </w:rPr>
  </w:style>
  <w:style w:type="paragraph" w:customStyle="1" w:styleId="xl394">
    <w:name w:val="xl394"/>
    <w:basedOn w:val="aff3"/>
    <w:qFormat/>
    <w:rsid w:val="0005126A"/>
    <w:pPr>
      <w:pBdr>
        <w:top w:val="double" w:sz="6" w:space="0" w:color="auto"/>
        <w:left w:val="dotted" w:sz="4" w:space="0" w:color="auto"/>
        <w:bottom w:val="double" w:sz="6" w:space="0" w:color="auto"/>
        <w:right w:val="dotted" w:sz="4" w:space="0" w:color="auto"/>
      </w:pBdr>
      <w:shd w:val="clear" w:color="auto" w:fill="D9D9D9"/>
      <w:spacing w:before="100" w:beforeAutospacing="1" w:after="100" w:afterAutospacing="1"/>
      <w:jc w:val="center"/>
    </w:pPr>
    <w:rPr>
      <w:b/>
      <w:bCs/>
      <w:sz w:val="36"/>
      <w:szCs w:val="36"/>
    </w:rPr>
  </w:style>
  <w:style w:type="paragraph" w:customStyle="1" w:styleId="xl395">
    <w:name w:val="xl395"/>
    <w:basedOn w:val="aff3"/>
    <w:qFormat/>
    <w:rsid w:val="0005126A"/>
    <w:pPr>
      <w:pBdr>
        <w:top w:val="double" w:sz="6" w:space="0" w:color="auto"/>
        <w:left w:val="dotted" w:sz="4" w:space="0" w:color="auto"/>
        <w:bottom w:val="double" w:sz="6" w:space="0" w:color="auto"/>
        <w:right w:val="single" w:sz="4" w:space="0" w:color="auto"/>
      </w:pBdr>
      <w:shd w:val="clear" w:color="auto" w:fill="D9D9D9"/>
      <w:spacing w:before="100" w:beforeAutospacing="1" w:after="100" w:afterAutospacing="1"/>
      <w:jc w:val="center"/>
    </w:pPr>
    <w:rPr>
      <w:b/>
      <w:bCs/>
      <w:sz w:val="36"/>
      <w:szCs w:val="36"/>
    </w:rPr>
  </w:style>
  <w:style w:type="paragraph" w:customStyle="1" w:styleId="xl396">
    <w:name w:val="xl396"/>
    <w:basedOn w:val="aff3"/>
    <w:qFormat/>
    <w:rsid w:val="0005126A"/>
    <w:pPr>
      <w:pBdr>
        <w:top w:val="double" w:sz="6" w:space="0" w:color="auto"/>
        <w:left w:val="dotted"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397">
    <w:name w:val="xl397"/>
    <w:basedOn w:val="aff3"/>
    <w:qFormat/>
    <w:rsid w:val="0005126A"/>
    <w:pPr>
      <w:pBdr>
        <w:top w:val="double" w:sz="6" w:space="0" w:color="auto"/>
        <w:left w:val="dotted" w:sz="4" w:space="0" w:color="auto"/>
        <w:bottom w:val="double" w:sz="6" w:space="0" w:color="auto"/>
        <w:right w:val="single" w:sz="4" w:space="0" w:color="auto"/>
      </w:pBdr>
      <w:spacing w:before="100" w:beforeAutospacing="1" w:after="100" w:afterAutospacing="1"/>
      <w:jc w:val="center"/>
    </w:pPr>
    <w:rPr>
      <w:sz w:val="16"/>
      <w:szCs w:val="16"/>
    </w:rPr>
  </w:style>
  <w:style w:type="paragraph" w:customStyle="1" w:styleId="xl398">
    <w:name w:val="xl398"/>
    <w:basedOn w:val="aff3"/>
    <w:qFormat/>
    <w:rsid w:val="0005126A"/>
    <w:pPr>
      <w:pBdr>
        <w:top w:val="double" w:sz="6" w:space="0" w:color="auto"/>
        <w:left w:val="dotted" w:sz="4" w:space="0" w:color="auto"/>
        <w:right w:val="single" w:sz="4" w:space="0" w:color="auto"/>
      </w:pBdr>
      <w:spacing w:before="100" w:beforeAutospacing="1" w:after="100" w:afterAutospacing="1"/>
      <w:jc w:val="center"/>
    </w:pPr>
    <w:rPr>
      <w:sz w:val="16"/>
      <w:szCs w:val="16"/>
    </w:rPr>
  </w:style>
  <w:style w:type="paragraph" w:customStyle="1" w:styleId="xl399">
    <w:name w:val="xl399"/>
    <w:basedOn w:val="aff3"/>
    <w:qFormat/>
    <w:rsid w:val="0005126A"/>
    <w:pPr>
      <w:pBdr>
        <w:top w:val="double" w:sz="6" w:space="0" w:color="auto"/>
        <w:left w:val="dotted" w:sz="4" w:space="0" w:color="auto"/>
        <w:right w:val="single" w:sz="4" w:space="0" w:color="auto"/>
      </w:pBdr>
      <w:shd w:val="clear" w:color="auto" w:fill="FFFFCC"/>
      <w:spacing w:before="100" w:beforeAutospacing="1" w:after="100" w:afterAutospacing="1"/>
      <w:jc w:val="center"/>
    </w:pPr>
    <w:rPr>
      <w:sz w:val="16"/>
      <w:szCs w:val="16"/>
    </w:rPr>
  </w:style>
  <w:style w:type="paragraph" w:customStyle="1" w:styleId="xl400">
    <w:name w:val="xl400"/>
    <w:basedOn w:val="aff3"/>
    <w:qFormat/>
    <w:rsid w:val="0005126A"/>
    <w:pPr>
      <w:pBdr>
        <w:top w:val="double" w:sz="6" w:space="0" w:color="auto"/>
        <w:left w:val="dotted" w:sz="4" w:space="0" w:color="auto"/>
        <w:bottom w:val="double" w:sz="6" w:space="0" w:color="auto"/>
        <w:right w:val="single" w:sz="4" w:space="0" w:color="auto"/>
      </w:pBdr>
      <w:spacing w:before="100" w:beforeAutospacing="1" w:after="100" w:afterAutospacing="1"/>
      <w:jc w:val="center"/>
    </w:pPr>
    <w:rPr>
      <w:sz w:val="16"/>
      <w:szCs w:val="16"/>
    </w:rPr>
  </w:style>
  <w:style w:type="paragraph" w:customStyle="1" w:styleId="xl401">
    <w:name w:val="xl401"/>
    <w:basedOn w:val="aff3"/>
    <w:qFormat/>
    <w:rsid w:val="0005126A"/>
    <w:pPr>
      <w:pBdr>
        <w:top w:val="double" w:sz="6" w:space="0" w:color="auto"/>
        <w:left w:val="dotted" w:sz="4" w:space="0" w:color="auto"/>
        <w:right w:val="single" w:sz="4" w:space="0" w:color="auto"/>
      </w:pBdr>
      <w:spacing w:before="100" w:beforeAutospacing="1" w:after="100" w:afterAutospacing="1"/>
      <w:jc w:val="center"/>
    </w:pPr>
    <w:rPr>
      <w:sz w:val="16"/>
      <w:szCs w:val="16"/>
    </w:rPr>
  </w:style>
  <w:style w:type="paragraph" w:customStyle="1" w:styleId="xl402">
    <w:name w:val="xl402"/>
    <w:basedOn w:val="aff3"/>
    <w:qFormat/>
    <w:rsid w:val="0005126A"/>
    <w:pPr>
      <w:pBdr>
        <w:top w:val="double" w:sz="6" w:space="0" w:color="auto"/>
        <w:left w:val="dotted" w:sz="4" w:space="0" w:color="auto"/>
        <w:bottom w:val="double" w:sz="6" w:space="0" w:color="auto"/>
        <w:right w:val="single" w:sz="4" w:space="0" w:color="auto"/>
      </w:pBdr>
      <w:shd w:val="clear" w:color="auto" w:fill="FFFFCC"/>
      <w:spacing w:before="100" w:beforeAutospacing="1" w:after="100" w:afterAutospacing="1"/>
      <w:jc w:val="center"/>
    </w:pPr>
    <w:rPr>
      <w:sz w:val="16"/>
      <w:szCs w:val="16"/>
    </w:rPr>
  </w:style>
  <w:style w:type="paragraph" w:customStyle="1" w:styleId="xl403">
    <w:name w:val="xl403"/>
    <w:basedOn w:val="aff3"/>
    <w:qFormat/>
    <w:rsid w:val="0005126A"/>
    <w:pPr>
      <w:pBdr>
        <w:top w:val="double" w:sz="6" w:space="0" w:color="auto"/>
        <w:left w:val="single" w:sz="8" w:space="0" w:color="auto"/>
        <w:bottom w:val="single" w:sz="4"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404">
    <w:name w:val="xl404"/>
    <w:basedOn w:val="aff3"/>
    <w:qFormat/>
    <w:rsid w:val="0005126A"/>
    <w:pPr>
      <w:pBdr>
        <w:top w:val="double" w:sz="6" w:space="0" w:color="auto"/>
        <w:left w:val="single" w:sz="4" w:space="0" w:color="auto"/>
        <w:bottom w:val="dotted" w:sz="4" w:space="0" w:color="auto"/>
        <w:right w:val="dotted" w:sz="4" w:space="0" w:color="auto"/>
      </w:pBdr>
      <w:spacing w:before="100" w:beforeAutospacing="1" w:after="100" w:afterAutospacing="1"/>
      <w:jc w:val="center"/>
    </w:pPr>
    <w:rPr>
      <w:sz w:val="16"/>
      <w:szCs w:val="16"/>
    </w:rPr>
  </w:style>
  <w:style w:type="paragraph" w:customStyle="1" w:styleId="xl405">
    <w:name w:val="xl405"/>
    <w:basedOn w:val="aff3"/>
    <w:qFormat/>
    <w:rsid w:val="0005126A"/>
    <w:pPr>
      <w:pBdr>
        <w:top w:val="dotted" w:sz="4" w:space="0" w:color="auto"/>
        <w:left w:val="single" w:sz="4" w:space="0" w:color="auto"/>
        <w:bottom w:val="double" w:sz="6" w:space="0" w:color="auto"/>
        <w:right w:val="dotted" w:sz="4" w:space="0" w:color="auto"/>
      </w:pBdr>
      <w:spacing w:before="100" w:beforeAutospacing="1" w:after="100" w:afterAutospacing="1"/>
      <w:jc w:val="center"/>
    </w:pPr>
    <w:rPr>
      <w:sz w:val="16"/>
      <w:szCs w:val="16"/>
    </w:rPr>
  </w:style>
  <w:style w:type="paragraph" w:customStyle="1" w:styleId="xl406">
    <w:name w:val="xl406"/>
    <w:basedOn w:val="aff3"/>
    <w:qFormat/>
    <w:rsid w:val="0005126A"/>
    <w:pPr>
      <w:pBdr>
        <w:top w:val="double" w:sz="6" w:space="0" w:color="auto"/>
        <w:left w:val="dotted" w:sz="4" w:space="0" w:color="auto"/>
        <w:bottom w:val="dotted" w:sz="4" w:space="0" w:color="auto"/>
        <w:right w:val="dotted" w:sz="4" w:space="0" w:color="auto"/>
      </w:pBdr>
      <w:spacing w:before="100" w:beforeAutospacing="1" w:after="100" w:afterAutospacing="1"/>
      <w:jc w:val="center"/>
    </w:pPr>
    <w:rPr>
      <w:sz w:val="16"/>
      <w:szCs w:val="16"/>
    </w:rPr>
  </w:style>
  <w:style w:type="paragraph" w:customStyle="1" w:styleId="xl407">
    <w:name w:val="xl407"/>
    <w:basedOn w:val="aff3"/>
    <w:qFormat/>
    <w:rsid w:val="0005126A"/>
    <w:pPr>
      <w:pBdr>
        <w:top w:val="dotted" w:sz="4" w:space="0" w:color="auto"/>
        <w:left w:val="dotted" w:sz="4" w:space="0" w:color="auto"/>
        <w:bottom w:val="double" w:sz="6" w:space="0" w:color="auto"/>
        <w:right w:val="dotted" w:sz="4" w:space="0" w:color="auto"/>
      </w:pBdr>
      <w:spacing w:before="100" w:beforeAutospacing="1" w:after="100" w:afterAutospacing="1"/>
      <w:jc w:val="center"/>
    </w:pPr>
    <w:rPr>
      <w:sz w:val="16"/>
      <w:szCs w:val="16"/>
    </w:rPr>
  </w:style>
  <w:style w:type="paragraph" w:customStyle="1" w:styleId="xl408">
    <w:name w:val="xl408"/>
    <w:basedOn w:val="aff3"/>
    <w:qFormat/>
    <w:rsid w:val="0005126A"/>
    <w:pPr>
      <w:pBdr>
        <w:top w:val="double" w:sz="6" w:space="0" w:color="auto"/>
        <w:left w:val="dotted" w:sz="4" w:space="0" w:color="auto"/>
        <w:bottom w:val="dotted" w:sz="4" w:space="0" w:color="auto"/>
        <w:right w:val="single" w:sz="8" w:space="0" w:color="auto"/>
      </w:pBdr>
      <w:spacing w:before="100" w:beforeAutospacing="1" w:after="100" w:afterAutospacing="1"/>
      <w:jc w:val="center"/>
    </w:pPr>
    <w:rPr>
      <w:sz w:val="16"/>
      <w:szCs w:val="16"/>
    </w:rPr>
  </w:style>
  <w:style w:type="paragraph" w:customStyle="1" w:styleId="xl409">
    <w:name w:val="xl409"/>
    <w:basedOn w:val="aff3"/>
    <w:qFormat/>
    <w:rsid w:val="0005126A"/>
    <w:pPr>
      <w:pBdr>
        <w:top w:val="dotted" w:sz="4" w:space="0" w:color="auto"/>
        <w:left w:val="dotted" w:sz="4" w:space="0" w:color="auto"/>
        <w:bottom w:val="double" w:sz="6" w:space="0" w:color="auto"/>
        <w:right w:val="single" w:sz="8" w:space="0" w:color="auto"/>
      </w:pBdr>
      <w:spacing w:before="100" w:beforeAutospacing="1" w:after="100" w:afterAutospacing="1"/>
      <w:jc w:val="center"/>
    </w:pPr>
    <w:rPr>
      <w:sz w:val="16"/>
      <w:szCs w:val="16"/>
    </w:rPr>
  </w:style>
  <w:style w:type="paragraph" w:customStyle="1" w:styleId="xl410">
    <w:name w:val="xl410"/>
    <w:basedOn w:val="aff3"/>
    <w:qFormat/>
    <w:rsid w:val="0005126A"/>
    <w:pPr>
      <w:pBdr>
        <w:top w:val="double" w:sz="6" w:space="0" w:color="auto"/>
        <w:left w:val="dotted" w:sz="4" w:space="0" w:color="auto"/>
        <w:bottom w:val="dotted" w:sz="4" w:space="0" w:color="auto"/>
        <w:right w:val="single" w:sz="4" w:space="0" w:color="auto"/>
      </w:pBdr>
      <w:spacing w:before="100" w:beforeAutospacing="1" w:after="100" w:afterAutospacing="1"/>
      <w:jc w:val="center"/>
    </w:pPr>
    <w:rPr>
      <w:sz w:val="16"/>
      <w:szCs w:val="16"/>
    </w:rPr>
  </w:style>
  <w:style w:type="paragraph" w:customStyle="1" w:styleId="xl411">
    <w:name w:val="xl411"/>
    <w:basedOn w:val="aff3"/>
    <w:qFormat/>
    <w:rsid w:val="0005126A"/>
    <w:pPr>
      <w:pBdr>
        <w:top w:val="dotted" w:sz="4" w:space="0" w:color="auto"/>
        <w:left w:val="dotted" w:sz="4" w:space="0" w:color="auto"/>
        <w:bottom w:val="double" w:sz="6" w:space="0" w:color="auto"/>
        <w:right w:val="single" w:sz="4" w:space="0" w:color="auto"/>
      </w:pBdr>
      <w:spacing w:before="100" w:beforeAutospacing="1" w:after="100" w:afterAutospacing="1"/>
      <w:jc w:val="center"/>
    </w:pPr>
    <w:rPr>
      <w:sz w:val="16"/>
      <w:szCs w:val="16"/>
    </w:rPr>
  </w:style>
  <w:style w:type="paragraph" w:customStyle="1" w:styleId="xl412">
    <w:name w:val="xl412"/>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color w:val="0000CC"/>
      <w:sz w:val="18"/>
      <w:szCs w:val="18"/>
    </w:rPr>
  </w:style>
  <w:style w:type="paragraph" w:customStyle="1" w:styleId="xl413">
    <w:name w:val="xl413"/>
    <w:basedOn w:val="aff3"/>
    <w:qFormat/>
    <w:rsid w:val="0005126A"/>
    <w:pPr>
      <w:pBdr>
        <w:top w:val="double" w:sz="6" w:space="0" w:color="auto"/>
        <w:left w:val="single" w:sz="4" w:space="0" w:color="auto"/>
        <w:bottom w:val="single" w:sz="4" w:space="0" w:color="auto"/>
        <w:right w:val="single" w:sz="4" w:space="0" w:color="auto"/>
      </w:pBdr>
      <w:spacing w:before="100" w:beforeAutospacing="1" w:after="100" w:afterAutospacing="1"/>
      <w:jc w:val="center"/>
    </w:pPr>
    <w:rPr>
      <w:b/>
      <w:bCs/>
      <w:color w:val="0000FF"/>
      <w:sz w:val="20"/>
      <w:szCs w:val="20"/>
    </w:rPr>
  </w:style>
  <w:style w:type="paragraph" w:customStyle="1" w:styleId="xl414">
    <w:name w:val="xl414"/>
    <w:basedOn w:val="aff3"/>
    <w:qFormat/>
    <w:rsid w:val="0005126A"/>
    <w:pPr>
      <w:pBdr>
        <w:top w:val="double" w:sz="6" w:space="0" w:color="auto"/>
        <w:left w:val="single" w:sz="8" w:space="0" w:color="auto"/>
        <w:bottom w:val="dotted" w:sz="4" w:space="0" w:color="auto"/>
        <w:right w:val="single" w:sz="4" w:space="0" w:color="auto"/>
      </w:pBdr>
      <w:shd w:val="clear" w:color="auto" w:fill="DDD9C4"/>
      <w:spacing w:before="100" w:beforeAutospacing="1" w:after="100" w:afterAutospacing="1"/>
      <w:jc w:val="center"/>
    </w:pPr>
    <w:rPr>
      <w:b/>
      <w:bCs/>
      <w:color w:val="CC3300"/>
      <w:sz w:val="18"/>
      <w:szCs w:val="18"/>
    </w:rPr>
  </w:style>
  <w:style w:type="paragraph" w:customStyle="1" w:styleId="xl415">
    <w:name w:val="xl415"/>
    <w:basedOn w:val="aff3"/>
    <w:qFormat/>
    <w:rsid w:val="0005126A"/>
    <w:pPr>
      <w:pBdr>
        <w:top w:val="double" w:sz="6" w:space="0" w:color="auto"/>
        <w:left w:val="single" w:sz="4" w:space="0" w:color="auto"/>
        <w:bottom w:val="dotted" w:sz="4" w:space="0" w:color="auto"/>
        <w:right w:val="single" w:sz="4" w:space="0" w:color="auto"/>
      </w:pBdr>
      <w:shd w:val="clear" w:color="auto" w:fill="DDD9C4"/>
      <w:spacing w:before="100" w:beforeAutospacing="1" w:after="100" w:afterAutospacing="1"/>
      <w:jc w:val="center"/>
    </w:pPr>
    <w:rPr>
      <w:color w:val="CC3300"/>
      <w:sz w:val="18"/>
      <w:szCs w:val="18"/>
    </w:rPr>
  </w:style>
  <w:style w:type="paragraph" w:customStyle="1" w:styleId="xl416">
    <w:name w:val="xl416"/>
    <w:basedOn w:val="aff3"/>
    <w:qFormat/>
    <w:rsid w:val="0005126A"/>
    <w:pPr>
      <w:pBdr>
        <w:top w:val="double" w:sz="6" w:space="0" w:color="auto"/>
        <w:left w:val="single" w:sz="4" w:space="0" w:color="auto"/>
        <w:bottom w:val="dotted" w:sz="4" w:space="0" w:color="auto"/>
      </w:pBdr>
      <w:shd w:val="clear" w:color="auto" w:fill="DDD9C4"/>
      <w:spacing w:before="100" w:beforeAutospacing="1" w:after="100" w:afterAutospacing="1"/>
      <w:jc w:val="center"/>
    </w:pPr>
    <w:rPr>
      <w:b/>
      <w:bCs/>
      <w:color w:val="CC3300"/>
      <w:sz w:val="18"/>
      <w:szCs w:val="18"/>
    </w:rPr>
  </w:style>
  <w:style w:type="paragraph" w:customStyle="1" w:styleId="xl417">
    <w:name w:val="xl417"/>
    <w:basedOn w:val="aff3"/>
    <w:qFormat/>
    <w:rsid w:val="0005126A"/>
    <w:pPr>
      <w:pBdr>
        <w:top w:val="double" w:sz="6" w:space="0" w:color="auto"/>
        <w:left w:val="dotted" w:sz="4" w:space="0" w:color="auto"/>
        <w:bottom w:val="dotted" w:sz="4" w:space="0" w:color="auto"/>
        <w:right w:val="single" w:sz="4" w:space="0" w:color="auto"/>
      </w:pBdr>
      <w:shd w:val="clear" w:color="auto" w:fill="DDD9C4"/>
      <w:spacing w:before="100" w:beforeAutospacing="1" w:after="100" w:afterAutospacing="1"/>
      <w:jc w:val="center"/>
    </w:pPr>
    <w:rPr>
      <w:b/>
      <w:bCs/>
      <w:color w:val="CC3300"/>
      <w:sz w:val="18"/>
      <w:szCs w:val="18"/>
    </w:rPr>
  </w:style>
  <w:style w:type="paragraph" w:customStyle="1" w:styleId="xl418">
    <w:name w:val="xl418"/>
    <w:basedOn w:val="aff3"/>
    <w:qFormat/>
    <w:rsid w:val="0005126A"/>
    <w:pPr>
      <w:pBdr>
        <w:top w:val="double" w:sz="6" w:space="0" w:color="auto"/>
        <w:left w:val="single" w:sz="4" w:space="0" w:color="auto"/>
        <w:bottom w:val="dotted" w:sz="4" w:space="0" w:color="auto"/>
        <w:right w:val="dotted" w:sz="4" w:space="0" w:color="auto"/>
      </w:pBdr>
      <w:shd w:val="clear" w:color="auto" w:fill="DDD9C4"/>
      <w:spacing w:before="100" w:beforeAutospacing="1" w:after="100" w:afterAutospacing="1"/>
      <w:jc w:val="center"/>
    </w:pPr>
    <w:rPr>
      <w:color w:val="CC3300"/>
      <w:sz w:val="18"/>
      <w:szCs w:val="18"/>
    </w:rPr>
  </w:style>
  <w:style w:type="paragraph" w:customStyle="1" w:styleId="xl419">
    <w:name w:val="xl419"/>
    <w:basedOn w:val="aff3"/>
    <w:qFormat/>
    <w:rsid w:val="0005126A"/>
    <w:pPr>
      <w:pBdr>
        <w:top w:val="double" w:sz="6" w:space="0" w:color="auto"/>
        <w:bottom w:val="dotted" w:sz="4" w:space="0" w:color="auto"/>
        <w:right w:val="single" w:sz="4" w:space="0" w:color="auto"/>
      </w:pBdr>
      <w:shd w:val="clear" w:color="auto" w:fill="DDD9C4"/>
      <w:spacing w:before="100" w:beforeAutospacing="1" w:after="100" w:afterAutospacing="1"/>
      <w:jc w:val="center"/>
    </w:pPr>
    <w:rPr>
      <w:color w:val="CC3300"/>
      <w:sz w:val="18"/>
      <w:szCs w:val="18"/>
    </w:rPr>
  </w:style>
  <w:style w:type="paragraph" w:customStyle="1" w:styleId="xl420">
    <w:name w:val="xl420"/>
    <w:basedOn w:val="aff3"/>
    <w:qFormat/>
    <w:rsid w:val="0005126A"/>
    <w:pPr>
      <w:pBdr>
        <w:top w:val="double" w:sz="6" w:space="0" w:color="auto"/>
        <w:left w:val="single" w:sz="4" w:space="0" w:color="auto"/>
        <w:bottom w:val="dotted" w:sz="4" w:space="0" w:color="auto"/>
        <w:right w:val="single" w:sz="4" w:space="0" w:color="auto"/>
      </w:pBdr>
      <w:shd w:val="clear" w:color="auto" w:fill="DDD9C4"/>
      <w:spacing w:before="100" w:beforeAutospacing="1" w:after="100" w:afterAutospacing="1"/>
      <w:jc w:val="center"/>
    </w:pPr>
    <w:rPr>
      <w:b/>
      <w:bCs/>
      <w:color w:val="CC3300"/>
      <w:sz w:val="20"/>
      <w:szCs w:val="20"/>
    </w:rPr>
  </w:style>
  <w:style w:type="paragraph" w:customStyle="1" w:styleId="xl421">
    <w:name w:val="xl421"/>
    <w:basedOn w:val="aff3"/>
    <w:qFormat/>
    <w:rsid w:val="0005126A"/>
    <w:pPr>
      <w:pBdr>
        <w:top w:val="dotted" w:sz="4" w:space="0" w:color="auto"/>
        <w:left w:val="single" w:sz="8" w:space="0" w:color="auto"/>
        <w:bottom w:val="double" w:sz="6" w:space="0" w:color="auto"/>
        <w:right w:val="single" w:sz="4" w:space="0" w:color="auto"/>
      </w:pBdr>
      <w:spacing w:before="100" w:beforeAutospacing="1" w:after="100" w:afterAutospacing="1"/>
      <w:jc w:val="center"/>
    </w:pPr>
    <w:rPr>
      <w:b/>
      <w:bCs/>
      <w:color w:val="CC3300"/>
      <w:sz w:val="18"/>
      <w:szCs w:val="18"/>
    </w:rPr>
  </w:style>
  <w:style w:type="paragraph" w:customStyle="1" w:styleId="xl422">
    <w:name w:val="xl422"/>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color w:val="CC3300"/>
      <w:sz w:val="18"/>
      <w:szCs w:val="18"/>
    </w:rPr>
  </w:style>
  <w:style w:type="paragraph" w:customStyle="1" w:styleId="xl423">
    <w:name w:val="xl423"/>
    <w:basedOn w:val="aff3"/>
    <w:qFormat/>
    <w:rsid w:val="0005126A"/>
    <w:pPr>
      <w:pBdr>
        <w:top w:val="dotted" w:sz="4" w:space="0" w:color="auto"/>
        <w:left w:val="single" w:sz="4" w:space="0" w:color="auto"/>
        <w:bottom w:val="double" w:sz="6" w:space="0" w:color="auto"/>
      </w:pBdr>
      <w:spacing w:before="100" w:beforeAutospacing="1" w:after="100" w:afterAutospacing="1"/>
      <w:jc w:val="center"/>
    </w:pPr>
    <w:rPr>
      <w:b/>
      <w:bCs/>
      <w:color w:val="CC3300"/>
      <w:sz w:val="18"/>
      <w:szCs w:val="18"/>
    </w:rPr>
  </w:style>
  <w:style w:type="paragraph" w:customStyle="1" w:styleId="xl424">
    <w:name w:val="xl424"/>
    <w:basedOn w:val="aff3"/>
    <w:qFormat/>
    <w:rsid w:val="0005126A"/>
    <w:pPr>
      <w:pBdr>
        <w:top w:val="dotted" w:sz="4" w:space="0" w:color="auto"/>
        <w:left w:val="dotted" w:sz="4" w:space="0" w:color="auto"/>
        <w:bottom w:val="double" w:sz="6" w:space="0" w:color="auto"/>
        <w:right w:val="single" w:sz="4" w:space="0" w:color="auto"/>
      </w:pBdr>
      <w:spacing w:before="100" w:beforeAutospacing="1" w:after="100" w:afterAutospacing="1"/>
      <w:jc w:val="center"/>
    </w:pPr>
    <w:rPr>
      <w:b/>
      <w:bCs/>
      <w:color w:val="CC3300"/>
      <w:sz w:val="18"/>
      <w:szCs w:val="18"/>
    </w:rPr>
  </w:style>
  <w:style w:type="paragraph" w:customStyle="1" w:styleId="xl425">
    <w:name w:val="xl425"/>
    <w:basedOn w:val="aff3"/>
    <w:qFormat/>
    <w:rsid w:val="0005126A"/>
    <w:pPr>
      <w:pBdr>
        <w:top w:val="dotted" w:sz="4" w:space="0" w:color="auto"/>
        <w:left w:val="single" w:sz="4" w:space="0" w:color="auto"/>
        <w:bottom w:val="double" w:sz="6" w:space="0" w:color="auto"/>
        <w:right w:val="dotted" w:sz="4" w:space="0" w:color="auto"/>
      </w:pBdr>
      <w:spacing w:before="100" w:beforeAutospacing="1" w:after="100" w:afterAutospacing="1"/>
      <w:jc w:val="center"/>
    </w:pPr>
    <w:rPr>
      <w:color w:val="CC3300"/>
      <w:sz w:val="18"/>
      <w:szCs w:val="18"/>
    </w:rPr>
  </w:style>
  <w:style w:type="paragraph" w:customStyle="1" w:styleId="xl426">
    <w:name w:val="xl426"/>
    <w:basedOn w:val="aff3"/>
    <w:qFormat/>
    <w:rsid w:val="0005126A"/>
    <w:pPr>
      <w:pBdr>
        <w:top w:val="dotted" w:sz="4" w:space="0" w:color="auto"/>
        <w:bottom w:val="double" w:sz="6" w:space="0" w:color="auto"/>
        <w:right w:val="single" w:sz="4" w:space="0" w:color="auto"/>
      </w:pBdr>
      <w:spacing w:before="100" w:beforeAutospacing="1" w:after="100" w:afterAutospacing="1"/>
      <w:jc w:val="center"/>
    </w:pPr>
    <w:rPr>
      <w:color w:val="CC3300"/>
      <w:sz w:val="18"/>
      <w:szCs w:val="18"/>
    </w:rPr>
  </w:style>
  <w:style w:type="paragraph" w:customStyle="1" w:styleId="xl427">
    <w:name w:val="xl427"/>
    <w:basedOn w:val="aff3"/>
    <w:qFormat/>
    <w:rsid w:val="0005126A"/>
    <w:pPr>
      <w:pBdr>
        <w:top w:val="double" w:sz="6"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C00000"/>
      <w:sz w:val="20"/>
      <w:szCs w:val="20"/>
    </w:rPr>
  </w:style>
  <w:style w:type="paragraph" w:customStyle="1" w:styleId="xl428">
    <w:name w:val="xl428"/>
    <w:basedOn w:val="aff3"/>
    <w:qFormat/>
    <w:rsid w:val="0005126A"/>
    <w:pPr>
      <w:pBdr>
        <w:top w:val="double" w:sz="6"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color w:val="C00000"/>
      <w:sz w:val="20"/>
      <w:szCs w:val="20"/>
    </w:rPr>
  </w:style>
  <w:style w:type="paragraph" w:customStyle="1" w:styleId="xl429">
    <w:name w:val="xl429"/>
    <w:basedOn w:val="aff3"/>
    <w:qFormat/>
    <w:rsid w:val="0005126A"/>
    <w:pPr>
      <w:pBdr>
        <w:top w:val="double" w:sz="6"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color w:val="C00000"/>
      <w:sz w:val="20"/>
      <w:szCs w:val="20"/>
    </w:rPr>
  </w:style>
  <w:style w:type="paragraph" w:customStyle="1" w:styleId="xl430">
    <w:name w:val="xl430"/>
    <w:basedOn w:val="aff3"/>
    <w:qFormat/>
    <w:rsid w:val="0005126A"/>
    <w:pPr>
      <w:pBdr>
        <w:top w:val="double" w:sz="6" w:space="0" w:color="auto"/>
        <w:bottom w:val="double" w:sz="6" w:space="0" w:color="auto"/>
      </w:pBdr>
      <w:shd w:val="clear" w:color="auto" w:fill="D9D9D9"/>
      <w:spacing w:before="100" w:beforeAutospacing="1" w:after="100" w:afterAutospacing="1"/>
      <w:jc w:val="center"/>
    </w:pPr>
    <w:rPr>
      <w:b/>
      <w:bCs/>
      <w:color w:val="C00000"/>
      <w:sz w:val="36"/>
      <w:szCs w:val="36"/>
    </w:rPr>
  </w:style>
  <w:style w:type="paragraph" w:customStyle="1" w:styleId="xl431">
    <w:name w:val="xl431"/>
    <w:basedOn w:val="aff3"/>
    <w:qFormat/>
    <w:rsid w:val="0005126A"/>
    <w:pPr>
      <w:pBdr>
        <w:top w:val="double" w:sz="6" w:space="0" w:color="auto"/>
        <w:bottom w:val="double" w:sz="6" w:space="0" w:color="auto"/>
        <w:right w:val="single" w:sz="8" w:space="0" w:color="auto"/>
      </w:pBdr>
      <w:shd w:val="clear" w:color="auto" w:fill="D9D9D9"/>
      <w:spacing w:before="100" w:beforeAutospacing="1" w:after="100" w:afterAutospacing="1"/>
      <w:jc w:val="center"/>
    </w:pPr>
    <w:rPr>
      <w:color w:val="C00000"/>
      <w:sz w:val="36"/>
      <w:szCs w:val="36"/>
    </w:rPr>
  </w:style>
  <w:style w:type="paragraph" w:customStyle="1" w:styleId="xl432">
    <w:name w:val="xl432"/>
    <w:basedOn w:val="aff3"/>
    <w:qFormat/>
    <w:rsid w:val="0005126A"/>
    <w:pPr>
      <w:pBdr>
        <w:top w:val="double" w:sz="6" w:space="0" w:color="auto"/>
        <w:left w:val="single" w:sz="4" w:space="0" w:color="auto"/>
        <w:bottom w:val="double" w:sz="6" w:space="0" w:color="auto"/>
      </w:pBdr>
      <w:spacing w:before="100" w:beforeAutospacing="1" w:after="100" w:afterAutospacing="1"/>
      <w:jc w:val="center"/>
    </w:pPr>
    <w:rPr>
      <w:color w:val="C00000"/>
      <w:sz w:val="16"/>
      <w:szCs w:val="16"/>
    </w:rPr>
  </w:style>
  <w:style w:type="paragraph" w:customStyle="1" w:styleId="xl433">
    <w:name w:val="xl433"/>
    <w:basedOn w:val="aff3"/>
    <w:qFormat/>
    <w:rsid w:val="0005126A"/>
    <w:pPr>
      <w:pBdr>
        <w:top w:val="double" w:sz="6" w:space="0" w:color="auto"/>
        <w:left w:val="single" w:sz="4" w:space="0" w:color="auto"/>
        <w:right w:val="single" w:sz="4" w:space="0" w:color="auto"/>
      </w:pBdr>
      <w:spacing w:before="100" w:beforeAutospacing="1" w:after="100" w:afterAutospacing="1"/>
      <w:jc w:val="center"/>
    </w:pPr>
    <w:rPr>
      <w:b/>
      <w:bCs/>
      <w:color w:val="C00000"/>
      <w:sz w:val="20"/>
      <w:szCs w:val="20"/>
    </w:rPr>
  </w:style>
  <w:style w:type="paragraph" w:customStyle="1" w:styleId="xl434">
    <w:name w:val="xl434"/>
    <w:basedOn w:val="aff3"/>
    <w:qFormat/>
    <w:rsid w:val="0005126A"/>
    <w:pPr>
      <w:pBdr>
        <w:top w:val="double" w:sz="6" w:space="0" w:color="auto"/>
        <w:left w:val="single" w:sz="4" w:space="0" w:color="auto"/>
        <w:bottom w:val="single" w:sz="4" w:space="0" w:color="auto"/>
        <w:right w:val="single" w:sz="4" w:space="0" w:color="auto"/>
      </w:pBdr>
      <w:spacing w:before="100" w:beforeAutospacing="1" w:after="100" w:afterAutospacing="1"/>
      <w:jc w:val="center"/>
    </w:pPr>
    <w:rPr>
      <w:color w:val="006600"/>
      <w:sz w:val="20"/>
      <w:szCs w:val="20"/>
    </w:rPr>
  </w:style>
  <w:style w:type="paragraph" w:customStyle="1" w:styleId="xl435">
    <w:name w:val="xl435"/>
    <w:basedOn w:val="aff3"/>
    <w:qFormat/>
    <w:rsid w:val="0005126A"/>
    <w:pPr>
      <w:pBdr>
        <w:top w:val="double" w:sz="6" w:space="0" w:color="auto"/>
        <w:left w:val="single" w:sz="4" w:space="0" w:color="auto"/>
        <w:bottom w:val="single" w:sz="4" w:space="0" w:color="auto"/>
        <w:right w:val="single" w:sz="4" w:space="0" w:color="auto"/>
      </w:pBdr>
      <w:spacing w:before="100" w:beforeAutospacing="1" w:after="100" w:afterAutospacing="1"/>
      <w:jc w:val="center"/>
    </w:pPr>
    <w:rPr>
      <w:color w:val="006600"/>
      <w:sz w:val="20"/>
      <w:szCs w:val="20"/>
    </w:rPr>
  </w:style>
  <w:style w:type="paragraph" w:customStyle="1" w:styleId="xl436">
    <w:name w:val="xl436"/>
    <w:basedOn w:val="aff3"/>
    <w:qFormat/>
    <w:rsid w:val="0005126A"/>
    <w:pPr>
      <w:pBdr>
        <w:top w:val="double" w:sz="6" w:space="0" w:color="auto"/>
        <w:left w:val="single" w:sz="4" w:space="0" w:color="auto"/>
        <w:bottom w:val="single" w:sz="4" w:space="0" w:color="auto"/>
        <w:right w:val="single" w:sz="8" w:space="0" w:color="auto"/>
      </w:pBdr>
      <w:spacing w:before="100" w:beforeAutospacing="1" w:after="100" w:afterAutospacing="1"/>
      <w:jc w:val="center"/>
    </w:pPr>
    <w:rPr>
      <w:color w:val="006600"/>
      <w:sz w:val="16"/>
      <w:szCs w:val="16"/>
    </w:rPr>
  </w:style>
  <w:style w:type="paragraph" w:customStyle="1" w:styleId="xl437">
    <w:name w:val="xl437"/>
    <w:basedOn w:val="aff3"/>
    <w:qFormat/>
    <w:rsid w:val="0005126A"/>
    <w:pPr>
      <w:pBdr>
        <w:top w:val="double" w:sz="6"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color w:val="006600"/>
      <w:sz w:val="20"/>
      <w:szCs w:val="20"/>
    </w:rPr>
  </w:style>
  <w:style w:type="paragraph" w:customStyle="1" w:styleId="xl438">
    <w:name w:val="xl438"/>
    <w:basedOn w:val="aff3"/>
    <w:qFormat/>
    <w:rsid w:val="0005126A"/>
    <w:pPr>
      <w:pBdr>
        <w:top w:val="double" w:sz="6"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color w:val="006600"/>
      <w:sz w:val="20"/>
      <w:szCs w:val="20"/>
    </w:rPr>
  </w:style>
  <w:style w:type="paragraph" w:customStyle="1" w:styleId="xl439">
    <w:name w:val="xl439"/>
    <w:basedOn w:val="aff3"/>
    <w:qFormat/>
    <w:rsid w:val="0005126A"/>
    <w:pPr>
      <w:pBdr>
        <w:top w:val="double" w:sz="6" w:space="0" w:color="auto"/>
        <w:bottom w:val="double" w:sz="6" w:space="0" w:color="auto"/>
      </w:pBdr>
      <w:shd w:val="clear" w:color="auto" w:fill="D9D9D9"/>
      <w:spacing w:before="100" w:beforeAutospacing="1" w:after="100" w:afterAutospacing="1"/>
      <w:jc w:val="center"/>
    </w:pPr>
    <w:rPr>
      <w:color w:val="006600"/>
      <w:sz w:val="36"/>
      <w:szCs w:val="36"/>
    </w:rPr>
  </w:style>
  <w:style w:type="paragraph" w:customStyle="1" w:styleId="xl440">
    <w:name w:val="xl440"/>
    <w:basedOn w:val="aff3"/>
    <w:qFormat/>
    <w:rsid w:val="0005126A"/>
    <w:pPr>
      <w:pBdr>
        <w:top w:val="double" w:sz="6" w:space="0" w:color="auto"/>
        <w:bottom w:val="double" w:sz="6" w:space="0" w:color="auto"/>
      </w:pBdr>
      <w:shd w:val="clear" w:color="auto" w:fill="D9D9D9"/>
      <w:spacing w:before="100" w:beforeAutospacing="1" w:after="100" w:afterAutospacing="1"/>
      <w:jc w:val="center"/>
    </w:pPr>
    <w:rPr>
      <w:color w:val="006600"/>
      <w:sz w:val="36"/>
      <w:szCs w:val="36"/>
    </w:rPr>
  </w:style>
  <w:style w:type="paragraph" w:customStyle="1" w:styleId="xl441">
    <w:name w:val="xl441"/>
    <w:basedOn w:val="aff3"/>
    <w:qFormat/>
    <w:rsid w:val="0005126A"/>
    <w:pPr>
      <w:pBdr>
        <w:top w:val="double" w:sz="6" w:space="0" w:color="auto"/>
        <w:bottom w:val="double" w:sz="6" w:space="0" w:color="auto"/>
        <w:right w:val="single" w:sz="8" w:space="0" w:color="auto"/>
      </w:pBdr>
      <w:shd w:val="clear" w:color="auto" w:fill="D9D9D9"/>
      <w:spacing w:before="100" w:beforeAutospacing="1" w:after="100" w:afterAutospacing="1"/>
      <w:jc w:val="center"/>
    </w:pPr>
    <w:rPr>
      <w:color w:val="006600"/>
      <w:sz w:val="36"/>
      <w:szCs w:val="36"/>
    </w:rPr>
  </w:style>
  <w:style w:type="paragraph" w:customStyle="1" w:styleId="xl442">
    <w:name w:val="xl442"/>
    <w:basedOn w:val="aff3"/>
    <w:qFormat/>
    <w:rsid w:val="0005126A"/>
    <w:pPr>
      <w:pBdr>
        <w:top w:val="double" w:sz="6" w:space="0" w:color="auto"/>
        <w:left w:val="single" w:sz="4" w:space="0" w:color="auto"/>
        <w:bottom w:val="dotted" w:sz="4" w:space="0" w:color="auto"/>
        <w:right w:val="single" w:sz="4" w:space="0" w:color="auto"/>
      </w:pBdr>
      <w:shd w:val="clear" w:color="auto" w:fill="FFFFCC"/>
      <w:spacing w:before="100" w:beforeAutospacing="1" w:after="100" w:afterAutospacing="1"/>
      <w:jc w:val="center"/>
    </w:pPr>
    <w:rPr>
      <w:color w:val="006600"/>
      <w:sz w:val="20"/>
      <w:szCs w:val="20"/>
    </w:rPr>
  </w:style>
  <w:style w:type="paragraph" w:customStyle="1" w:styleId="xl443">
    <w:name w:val="xl443"/>
    <w:basedOn w:val="aff3"/>
    <w:qFormat/>
    <w:rsid w:val="0005126A"/>
    <w:pPr>
      <w:pBdr>
        <w:top w:val="double" w:sz="6" w:space="0" w:color="auto"/>
        <w:left w:val="single" w:sz="4" w:space="0" w:color="auto"/>
        <w:bottom w:val="dotted" w:sz="4" w:space="0" w:color="auto"/>
        <w:right w:val="single" w:sz="4" w:space="0" w:color="auto"/>
      </w:pBdr>
      <w:shd w:val="clear" w:color="auto" w:fill="FFFFCC"/>
      <w:spacing w:before="100" w:beforeAutospacing="1" w:after="100" w:afterAutospacing="1"/>
      <w:jc w:val="center"/>
    </w:pPr>
    <w:rPr>
      <w:color w:val="006600"/>
      <w:sz w:val="20"/>
      <w:szCs w:val="20"/>
    </w:rPr>
  </w:style>
  <w:style w:type="paragraph" w:customStyle="1" w:styleId="xl444">
    <w:name w:val="xl444"/>
    <w:basedOn w:val="aff3"/>
    <w:qFormat/>
    <w:rsid w:val="0005126A"/>
    <w:pPr>
      <w:pBdr>
        <w:top w:val="double" w:sz="6" w:space="0" w:color="auto"/>
        <w:left w:val="single" w:sz="4" w:space="0" w:color="auto"/>
        <w:bottom w:val="dotted" w:sz="4" w:space="0" w:color="auto"/>
        <w:right w:val="single" w:sz="8" w:space="0" w:color="auto"/>
      </w:pBdr>
      <w:spacing w:before="100" w:beforeAutospacing="1" w:after="100" w:afterAutospacing="1"/>
      <w:jc w:val="center"/>
    </w:pPr>
    <w:rPr>
      <w:color w:val="006600"/>
      <w:sz w:val="16"/>
      <w:szCs w:val="16"/>
    </w:rPr>
  </w:style>
  <w:style w:type="paragraph" w:customStyle="1" w:styleId="xl445">
    <w:name w:val="xl445"/>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color w:val="006600"/>
      <w:sz w:val="20"/>
      <w:szCs w:val="20"/>
    </w:rPr>
  </w:style>
  <w:style w:type="paragraph" w:customStyle="1" w:styleId="xl446">
    <w:name w:val="xl446"/>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color w:val="006600"/>
      <w:sz w:val="20"/>
      <w:szCs w:val="20"/>
    </w:rPr>
  </w:style>
  <w:style w:type="paragraph" w:customStyle="1" w:styleId="xl447">
    <w:name w:val="xl447"/>
    <w:basedOn w:val="aff3"/>
    <w:qFormat/>
    <w:rsid w:val="0005126A"/>
    <w:pPr>
      <w:pBdr>
        <w:top w:val="dotted" w:sz="4" w:space="0" w:color="auto"/>
        <w:left w:val="single" w:sz="4" w:space="0" w:color="auto"/>
        <w:bottom w:val="double" w:sz="6" w:space="0" w:color="auto"/>
        <w:right w:val="single" w:sz="8" w:space="0" w:color="auto"/>
      </w:pBdr>
      <w:spacing w:before="100" w:beforeAutospacing="1" w:after="100" w:afterAutospacing="1"/>
      <w:jc w:val="center"/>
    </w:pPr>
    <w:rPr>
      <w:color w:val="006600"/>
      <w:sz w:val="16"/>
      <w:szCs w:val="16"/>
    </w:rPr>
  </w:style>
  <w:style w:type="paragraph" w:customStyle="1" w:styleId="xl448">
    <w:name w:val="xl448"/>
    <w:basedOn w:val="aff3"/>
    <w:qFormat/>
    <w:rsid w:val="0005126A"/>
    <w:pPr>
      <w:pBdr>
        <w:top w:val="double" w:sz="6" w:space="0" w:color="auto"/>
        <w:left w:val="single" w:sz="4" w:space="0" w:color="auto"/>
        <w:bottom w:val="double" w:sz="6" w:space="0" w:color="auto"/>
        <w:right w:val="single" w:sz="4" w:space="0" w:color="auto"/>
      </w:pBdr>
      <w:spacing w:before="100" w:beforeAutospacing="1" w:after="100" w:afterAutospacing="1"/>
      <w:jc w:val="center"/>
    </w:pPr>
    <w:rPr>
      <w:color w:val="006600"/>
      <w:sz w:val="20"/>
      <w:szCs w:val="20"/>
    </w:rPr>
  </w:style>
  <w:style w:type="paragraph" w:customStyle="1" w:styleId="xl449">
    <w:name w:val="xl449"/>
    <w:basedOn w:val="aff3"/>
    <w:qFormat/>
    <w:rsid w:val="0005126A"/>
    <w:pPr>
      <w:pBdr>
        <w:top w:val="double" w:sz="6" w:space="0" w:color="auto"/>
        <w:left w:val="single" w:sz="4" w:space="0" w:color="auto"/>
        <w:bottom w:val="double" w:sz="6" w:space="0" w:color="auto"/>
        <w:right w:val="single" w:sz="4" w:space="0" w:color="auto"/>
      </w:pBdr>
      <w:spacing w:before="100" w:beforeAutospacing="1" w:after="100" w:afterAutospacing="1"/>
      <w:jc w:val="center"/>
    </w:pPr>
    <w:rPr>
      <w:color w:val="006600"/>
      <w:sz w:val="20"/>
      <w:szCs w:val="20"/>
    </w:rPr>
  </w:style>
  <w:style w:type="paragraph" w:customStyle="1" w:styleId="xl450">
    <w:name w:val="xl450"/>
    <w:basedOn w:val="aff3"/>
    <w:qFormat/>
    <w:rsid w:val="0005126A"/>
    <w:pPr>
      <w:pBdr>
        <w:top w:val="double" w:sz="6" w:space="0" w:color="auto"/>
        <w:left w:val="single" w:sz="4" w:space="0" w:color="auto"/>
        <w:bottom w:val="double" w:sz="6" w:space="0" w:color="auto"/>
        <w:right w:val="single" w:sz="8" w:space="0" w:color="auto"/>
      </w:pBdr>
      <w:spacing w:before="100" w:beforeAutospacing="1" w:after="100" w:afterAutospacing="1"/>
      <w:jc w:val="center"/>
    </w:pPr>
    <w:rPr>
      <w:color w:val="006600"/>
      <w:sz w:val="16"/>
      <w:szCs w:val="16"/>
    </w:rPr>
  </w:style>
  <w:style w:type="paragraph" w:customStyle="1" w:styleId="xl451">
    <w:name w:val="xl451"/>
    <w:basedOn w:val="aff3"/>
    <w:qFormat/>
    <w:rsid w:val="0005126A"/>
    <w:pPr>
      <w:pBdr>
        <w:top w:val="double" w:sz="6" w:space="0" w:color="auto"/>
        <w:left w:val="single" w:sz="4" w:space="0" w:color="auto"/>
        <w:bottom w:val="double" w:sz="6" w:space="0" w:color="auto"/>
      </w:pBdr>
      <w:spacing w:before="100" w:beforeAutospacing="1" w:after="100" w:afterAutospacing="1"/>
      <w:jc w:val="center"/>
    </w:pPr>
    <w:rPr>
      <w:color w:val="006600"/>
      <w:sz w:val="16"/>
      <w:szCs w:val="16"/>
    </w:rPr>
  </w:style>
  <w:style w:type="paragraph" w:customStyle="1" w:styleId="xl452">
    <w:name w:val="xl452"/>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color w:val="006600"/>
      <w:sz w:val="16"/>
      <w:szCs w:val="16"/>
    </w:rPr>
  </w:style>
  <w:style w:type="paragraph" w:customStyle="1" w:styleId="xl453">
    <w:name w:val="xl453"/>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right"/>
    </w:pPr>
    <w:rPr>
      <w:color w:val="006600"/>
      <w:sz w:val="10"/>
      <w:szCs w:val="10"/>
    </w:rPr>
  </w:style>
  <w:style w:type="paragraph" w:customStyle="1" w:styleId="xl454">
    <w:name w:val="xl454"/>
    <w:basedOn w:val="aff3"/>
    <w:qFormat/>
    <w:rsid w:val="0005126A"/>
    <w:pPr>
      <w:pBdr>
        <w:top w:val="dotted" w:sz="4" w:space="0" w:color="auto"/>
        <w:left w:val="single" w:sz="4" w:space="0" w:color="auto"/>
        <w:bottom w:val="double" w:sz="6" w:space="0" w:color="auto"/>
        <w:right w:val="single" w:sz="8" w:space="0" w:color="auto"/>
      </w:pBdr>
      <w:spacing w:before="100" w:beforeAutospacing="1" w:after="100" w:afterAutospacing="1"/>
      <w:jc w:val="center"/>
    </w:pPr>
    <w:rPr>
      <w:color w:val="006600"/>
      <w:sz w:val="10"/>
      <w:szCs w:val="10"/>
    </w:rPr>
  </w:style>
  <w:style w:type="paragraph" w:customStyle="1" w:styleId="xl455">
    <w:name w:val="xl455"/>
    <w:basedOn w:val="aff3"/>
    <w:qFormat/>
    <w:rsid w:val="0005126A"/>
    <w:pPr>
      <w:pBdr>
        <w:top w:val="double" w:sz="6" w:space="0" w:color="auto"/>
        <w:left w:val="single" w:sz="4" w:space="0" w:color="auto"/>
        <w:right w:val="single" w:sz="4" w:space="0" w:color="auto"/>
      </w:pBdr>
      <w:spacing w:before="100" w:beforeAutospacing="1" w:after="100" w:afterAutospacing="1"/>
      <w:jc w:val="center"/>
    </w:pPr>
    <w:rPr>
      <w:color w:val="006600"/>
      <w:sz w:val="20"/>
      <w:szCs w:val="20"/>
    </w:rPr>
  </w:style>
  <w:style w:type="paragraph" w:customStyle="1" w:styleId="xl456">
    <w:name w:val="xl456"/>
    <w:basedOn w:val="aff3"/>
    <w:qFormat/>
    <w:rsid w:val="0005126A"/>
    <w:pPr>
      <w:pBdr>
        <w:top w:val="double" w:sz="6" w:space="0" w:color="auto"/>
        <w:left w:val="single" w:sz="4" w:space="0" w:color="auto"/>
        <w:right w:val="single" w:sz="4" w:space="0" w:color="auto"/>
      </w:pBdr>
      <w:spacing w:before="100" w:beforeAutospacing="1" w:after="100" w:afterAutospacing="1"/>
      <w:jc w:val="center"/>
    </w:pPr>
    <w:rPr>
      <w:color w:val="006600"/>
      <w:sz w:val="20"/>
      <w:szCs w:val="20"/>
    </w:rPr>
  </w:style>
  <w:style w:type="paragraph" w:customStyle="1" w:styleId="xl457">
    <w:name w:val="xl457"/>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color w:val="006600"/>
      <w:sz w:val="16"/>
      <w:szCs w:val="16"/>
    </w:rPr>
  </w:style>
  <w:style w:type="paragraph" w:customStyle="1" w:styleId="xl458">
    <w:name w:val="xl458"/>
    <w:basedOn w:val="aff3"/>
    <w:qFormat/>
    <w:rsid w:val="0005126A"/>
    <w:pPr>
      <w:pBdr>
        <w:top w:val="dotted" w:sz="4" w:space="0" w:color="auto"/>
        <w:left w:val="single" w:sz="4" w:space="0" w:color="auto"/>
        <w:bottom w:val="dotted" w:sz="4" w:space="0" w:color="auto"/>
        <w:right w:val="single" w:sz="4" w:space="0" w:color="auto"/>
      </w:pBdr>
      <w:spacing w:before="100" w:beforeAutospacing="1" w:after="100" w:afterAutospacing="1"/>
      <w:jc w:val="center"/>
    </w:pPr>
    <w:rPr>
      <w:color w:val="006600"/>
      <w:sz w:val="16"/>
      <w:szCs w:val="16"/>
    </w:rPr>
  </w:style>
  <w:style w:type="paragraph" w:customStyle="1" w:styleId="xl459">
    <w:name w:val="xl459"/>
    <w:basedOn w:val="aff3"/>
    <w:qFormat/>
    <w:rsid w:val="0005126A"/>
    <w:pPr>
      <w:pBdr>
        <w:top w:val="dotted" w:sz="4" w:space="0" w:color="auto"/>
        <w:left w:val="single" w:sz="4" w:space="0" w:color="auto"/>
        <w:bottom w:val="dotted" w:sz="4" w:space="0" w:color="auto"/>
        <w:right w:val="single" w:sz="8" w:space="0" w:color="auto"/>
      </w:pBdr>
      <w:spacing w:before="100" w:beforeAutospacing="1" w:after="100" w:afterAutospacing="1"/>
      <w:jc w:val="center"/>
    </w:pPr>
    <w:rPr>
      <w:color w:val="006600"/>
      <w:sz w:val="16"/>
      <w:szCs w:val="16"/>
    </w:rPr>
  </w:style>
  <w:style w:type="paragraph" w:customStyle="1" w:styleId="xl460">
    <w:name w:val="xl460"/>
    <w:basedOn w:val="aff3"/>
    <w:qFormat/>
    <w:rsid w:val="0005126A"/>
    <w:pPr>
      <w:pBdr>
        <w:top w:val="double" w:sz="6" w:space="0" w:color="auto"/>
        <w:left w:val="single" w:sz="4" w:space="0" w:color="auto"/>
        <w:bottom w:val="dotted" w:sz="4" w:space="0" w:color="auto"/>
        <w:right w:val="single" w:sz="8" w:space="0" w:color="auto"/>
      </w:pBdr>
      <w:spacing w:before="100" w:beforeAutospacing="1" w:after="100" w:afterAutospacing="1"/>
      <w:jc w:val="center"/>
    </w:pPr>
    <w:rPr>
      <w:b/>
      <w:bCs/>
      <w:color w:val="006600"/>
      <w:sz w:val="20"/>
      <w:szCs w:val="20"/>
    </w:rPr>
  </w:style>
  <w:style w:type="paragraph" w:customStyle="1" w:styleId="xl461">
    <w:name w:val="xl461"/>
    <w:basedOn w:val="aff3"/>
    <w:qFormat/>
    <w:rsid w:val="0005126A"/>
    <w:pPr>
      <w:pBdr>
        <w:top w:val="dotted" w:sz="4" w:space="0" w:color="auto"/>
        <w:left w:val="single" w:sz="4" w:space="0" w:color="auto"/>
        <w:bottom w:val="dotted" w:sz="4" w:space="0" w:color="auto"/>
        <w:right w:val="single" w:sz="8" w:space="0" w:color="auto"/>
      </w:pBdr>
      <w:spacing w:before="100" w:beforeAutospacing="1" w:after="100" w:afterAutospacing="1"/>
      <w:jc w:val="center"/>
    </w:pPr>
    <w:rPr>
      <w:b/>
      <w:bCs/>
      <w:color w:val="006600"/>
      <w:sz w:val="20"/>
      <w:szCs w:val="20"/>
    </w:rPr>
  </w:style>
  <w:style w:type="paragraph" w:customStyle="1" w:styleId="xl462">
    <w:name w:val="xl462"/>
    <w:basedOn w:val="aff3"/>
    <w:qFormat/>
    <w:rsid w:val="0005126A"/>
    <w:pPr>
      <w:spacing w:before="100" w:beforeAutospacing="1" w:after="100" w:afterAutospacing="1"/>
      <w:jc w:val="center"/>
    </w:pPr>
    <w:rPr>
      <w:color w:val="006600"/>
      <w:sz w:val="20"/>
      <w:szCs w:val="20"/>
    </w:rPr>
  </w:style>
  <w:style w:type="paragraph" w:customStyle="1" w:styleId="xl463">
    <w:name w:val="xl463"/>
    <w:basedOn w:val="aff3"/>
    <w:qFormat/>
    <w:rsid w:val="0005126A"/>
    <w:pPr>
      <w:pBdr>
        <w:top w:val="double" w:sz="6" w:space="0" w:color="auto"/>
        <w:left w:val="single" w:sz="4" w:space="0" w:color="auto"/>
        <w:bottom w:val="dotted" w:sz="4" w:space="0" w:color="auto"/>
      </w:pBdr>
      <w:spacing w:before="100" w:beforeAutospacing="1" w:after="100" w:afterAutospacing="1"/>
      <w:jc w:val="center"/>
    </w:pPr>
    <w:rPr>
      <w:sz w:val="14"/>
      <w:szCs w:val="14"/>
    </w:rPr>
  </w:style>
  <w:style w:type="paragraph" w:customStyle="1" w:styleId="xl464">
    <w:name w:val="xl464"/>
    <w:basedOn w:val="aff3"/>
    <w:qFormat/>
    <w:rsid w:val="0005126A"/>
    <w:pPr>
      <w:pBdr>
        <w:top w:val="double" w:sz="6" w:space="0" w:color="auto"/>
        <w:left w:val="single" w:sz="4" w:space="0" w:color="auto"/>
        <w:bottom w:val="dotted" w:sz="4" w:space="0" w:color="auto"/>
        <w:right w:val="dotted" w:sz="4" w:space="0" w:color="auto"/>
      </w:pBdr>
      <w:spacing w:before="100" w:beforeAutospacing="1" w:after="100" w:afterAutospacing="1"/>
      <w:jc w:val="center"/>
    </w:pPr>
    <w:rPr>
      <w:sz w:val="16"/>
      <w:szCs w:val="16"/>
    </w:rPr>
  </w:style>
  <w:style w:type="paragraph" w:customStyle="1" w:styleId="xl465">
    <w:name w:val="xl465"/>
    <w:basedOn w:val="aff3"/>
    <w:qFormat/>
    <w:rsid w:val="0005126A"/>
    <w:pPr>
      <w:pBdr>
        <w:top w:val="double" w:sz="6" w:space="0" w:color="auto"/>
        <w:left w:val="dotted" w:sz="4" w:space="0" w:color="auto"/>
        <w:bottom w:val="dotted" w:sz="4" w:space="0" w:color="auto"/>
        <w:right w:val="dotted" w:sz="4" w:space="0" w:color="auto"/>
      </w:pBdr>
      <w:spacing w:before="100" w:beforeAutospacing="1" w:after="100" w:afterAutospacing="1"/>
      <w:jc w:val="center"/>
    </w:pPr>
    <w:rPr>
      <w:sz w:val="16"/>
      <w:szCs w:val="16"/>
    </w:rPr>
  </w:style>
  <w:style w:type="paragraph" w:customStyle="1" w:styleId="xl466">
    <w:name w:val="xl466"/>
    <w:basedOn w:val="aff3"/>
    <w:qFormat/>
    <w:rsid w:val="0005126A"/>
    <w:pPr>
      <w:pBdr>
        <w:top w:val="double" w:sz="6" w:space="0" w:color="auto"/>
        <w:left w:val="dotted" w:sz="4" w:space="0" w:color="auto"/>
        <w:bottom w:val="dotted" w:sz="4" w:space="0" w:color="auto"/>
        <w:right w:val="single" w:sz="4" w:space="0" w:color="auto"/>
      </w:pBdr>
      <w:spacing w:before="100" w:beforeAutospacing="1" w:after="100" w:afterAutospacing="1"/>
      <w:jc w:val="center"/>
    </w:pPr>
    <w:rPr>
      <w:sz w:val="16"/>
      <w:szCs w:val="16"/>
    </w:rPr>
  </w:style>
  <w:style w:type="paragraph" w:customStyle="1" w:styleId="xl467">
    <w:name w:val="xl467"/>
    <w:basedOn w:val="aff3"/>
    <w:qFormat/>
    <w:rsid w:val="0005126A"/>
    <w:pPr>
      <w:pBdr>
        <w:top w:val="double" w:sz="6" w:space="0" w:color="auto"/>
        <w:bottom w:val="dotted" w:sz="4" w:space="0" w:color="auto"/>
      </w:pBdr>
      <w:spacing w:before="100" w:beforeAutospacing="1" w:after="100" w:afterAutospacing="1"/>
      <w:jc w:val="center"/>
    </w:pPr>
    <w:rPr>
      <w:sz w:val="16"/>
      <w:szCs w:val="16"/>
    </w:rPr>
  </w:style>
  <w:style w:type="paragraph" w:customStyle="1" w:styleId="xl468">
    <w:name w:val="xl468"/>
    <w:basedOn w:val="aff3"/>
    <w:qFormat/>
    <w:rsid w:val="0005126A"/>
    <w:pPr>
      <w:pBdr>
        <w:top w:val="double" w:sz="6" w:space="0" w:color="auto"/>
        <w:left w:val="dotted" w:sz="4" w:space="0" w:color="auto"/>
        <w:bottom w:val="dotted" w:sz="4" w:space="0" w:color="auto"/>
        <w:right w:val="single" w:sz="8" w:space="0" w:color="auto"/>
      </w:pBdr>
      <w:spacing w:before="100" w:beforeAutospacing="1" w:after="100" w:afterAutospacing="1"/>
      <w:jc w:val="center"/>
    </w:pPr>
    <w:rPr>
      <w:sz w:val="16"/>
      <w:szCs w:val="16"/>
    </w:rPr>
  </w:style>
  <w:style w:type="paragraph" w:customStyle="1" w:styleId="xl469">
    <w:name w:val="xl469"/>
    <w:basedOn w:val="aff3"/>
    <w:qFormat/>
    <w:rsid w:val="0005126A"/>
    <w:pPr>
      <w:pBdr>
        <w:top w:val="dotted" w:sz="4" w:space="0" w:color="auto"/>
        <w:left w:val="single" w:sz="4" w:space="0" w:color="auto"/>
        <w:bottom w:val="double" w:sz="6" w:space="0" w:color="auto"/>
      </w:pBdr>
      <w:spacing w:before="100" w:beforeAutospacing="1" w:after="100" w:afterAutospacing="1"/>
      <w:jc w:val="center"/>
    </w:pPr>
    <w:rPr>
      <w:sz w:val="14"/>
      <w:szCs w:val="14"/>
    </w:rPr>
  </w:style>
  <w:style w:type="paragraph" w:customStyle="1" w:styleId="xl470">
    <w:name w:val="xl470"/>
    <w:basedOn w:val="aff3"/>
    <w:qFormat/>
    <w:rsid w:val="0005126A"/>
    <w:pPr>
      <w:pBdr>
        <w:top w:val="dotted" w:sz="4" w:space="0" w:color="auto"/>
        <w:left w:val="single" w:sz="4" w:space="0" w:color="auto"/>
        <w:bottom w:val="double" w:sz="6" w:space="0" w:color="auto"/>
        <w:right w:val="dotted" w:sz="4" w:space="0" w:color="auto"/>
      </w:pBdr>
      <w:spacing w:before="100" w:beforeAutospacing="1" w:after="100" w:afterAutospacing="1"/>
      <w:jc w:val="center"/>
    </w:pPr>
    <w:rPr>
      <w:sz w:val="16"/>
      <w:szCs w:val="16"/>
    </w:rPr>
  </w:style>
  <w:style w:type="paragraph" w:customStyle="1" w:styleId="xl471">
    <w:name w:val="xl471"/>
    <w:basedOn w:val="aff3"/>
    <w:qFormat/>
    <w:rsid w:val="0005126A"/>
    <w:pPr>
      <w:pBdr>
        <w:top w:val="dotted" w:sz="4" w:space="0" w:color="auto"/>
        <w:left w:val="dotted" w:sz="4" w:space="0" w:color="auto"/>
        <w:bottom w:val="double" w:sz="6" w:space="0" w:color="auto"/>
        <w:right w:val="dotted" w:sz="4" w:space="0" w:color="auto"/>
      </w:pBdr>
      <w:spacing w:before="100" w:beforeAutospacing="1" w:after="100" w:afterAutospacing="1"/>
      <w:jc w:val="center"/>
    </w:pPr>
    <w:rPr>
      <w:sz w:val="16"/>
      <w:szCs w:val="16"/>
    </w:rPr>
  </w:style>
  <w:style w:type="paragraph" w:customStyle="1" w:styleId="xl472">
    <w:name w:val="xl472"/>
    <w:basedOn w:val="aff3"/>
    <w:qFormat/>
    <w:rsid w:val="0005126A"/>
    <w:pPr>
      <w:pBdr>
        <w:top w:val="dotted" w:sz="4" w:space="0" w:color="auto"/>
        <w:left w:val="dotted" w:sz="4" w:space="0" w:color="auto"/>
        <w:bottom w:val="double" w:sz="6" w:space="0" w:color="auto"/>
        <w:right w:val="single" w:sz="4" w:space="0" w:color="auto"/>
      </w:pBdr>
      <w:spacing w:before="100" w:beforeAutospacing="1" w:after="100" w:afterAutospacing="1"/>
      <w:jc w:val="center"/>
    </w:pPr>
    <w:rPr>
      <w:sz w:val="16"/>
      <w:szCs w:val="16"/>
    </w:rPr>
  </w:style>
  <w:style w:type="paragraph" w:customStyle="1" w:styleId="xl473">
    <w:name w:val="xl473"/>
    <w:basedOn w:val="aff3"/>
    <w:qFormat/>
    <w:rsid w:val="0005126A"/>
    <w:pPr>
      <w:pBdr>
        <w:top w:val="dotted" w:sz="4" w:space="0" w:color="auto"/>
        <w:bottom w:val="double" w:sz="6" w:space="0" w:color="auto"/>
      </w:pBdr>
      <w:spacing w:before="100" w:beforeAutospacing="1" w:after="100" w:afterAutospacing="1"/>
      <w:jc w:val="center"/>
    </w:pPr>
    <w:rPr>
      <w:sz w:val="16"/>
      <w:szCs w:val="16"/>
    </w:rPr>
  </w:style>
  <w:style w:type="paragraph" w:customStyle="1" w:styleId="xl474">
    <w:name w:val="xl474"/>
    <w:basedOn w:val="aff3"/>
    <w:qFormat/>
    <w:rsid w:val="0005126A"/>
    <w:pPr>
      <w:pBdr>
        <w:top w:val="dotted" w:sz="4" w:space="0" w:color="auto"/>
        <w:left w:val="dotted" w:sz="4" w:space="0" w:color="auto"/>
        <w:bottom w:val="double" w:sz="6" w:space="0" w:color="auto"/>
        <w:right w:val="single" w:sz="8" w:space="0" w:color="auto"/>
      </w:pBdr>
      <w:spacing w:before="100" w:beforeAutospacing="1" w:after="100" w:afterAutospacing="1"/>
      <w:jc w:val="center"/>
    </w:pPr>
    <w:rPr>
      <w:sz w:val="16"/>
      <w:szCs w:val="16"/>
    </w:rPr>
  </w:style>
  <w:style w:type="paragraph" w:customStyle="1" w:styleId="xl475">
    <w:name w:val="xl475"/>
    <w:basedOn w:val="aff3"/>
    <w:qFormat/>
    <w:rsid w:val="0005126A"/>
    <w:pPr>
      <w:pBdr>
        <w:top w:val="double" w:sz="6" w:space="0" w:color="auto"/>
        <w:left w:val="single" w:sz="4" w:space="0" w:color="auto"/>
        <w:bottom w:val="single" w:sz="4" w:space="0" w:color="auto"/>
      </w:pBdr>
      <w:spacing w:before="100" w:beforeAutospacing="1" w:after="100" w:afterAutospacing="1"/>
      <w:jc w:val="center"/>
    </w:pPr>
    <w:rPr>
      <w:color w:val="C00000"/>
      <w:sz w:val="16"/>
      <w:szCs w:val="16"/>
    </w:rPr>
  </w:style>
  <w:style w:type="paragraph" w:customStyle="1" w:styleId="xl476">
    <w:name w:val="xl476"/>
    <w:basedOn w:val="aff3"/>
    <w:qFormat/>
    <w:rsid w:val="0005126A"/>
    <w:pPr>
      <w:pBdr>
        <w:top w:val="double" w:sz="6" w:space="0" w:color="auto"/>
        <w:left w:val="single" w:sz="8"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477">
    <w:name w:val="xl477"/>
    <w:basedOn w:val="aff3"/>
    <w:qFormat/>
    <w:rsid w:val="0005126A"/>
    <w:pPr>
      <w:pBdr>
        <w:top w:val="double" w:sz="6" w:space="0" w:color="auto"/>
        <w:left w:val="single" w:sz="4"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478">
    <w:name w:val="xl478"/>
    <w:basedOn w:val="aff3"/>
    <w:qFormat/>
    <w:rsid w:val="0005126A"/>
    <w:pPr>
      <w:pBdr>
        <w:top w:val="double" w:sz="6" w:space="0" w:color="auto"/>
        <w:left w:val="single" w:sz="4" w:space="0" w:color="auto"/>
      </w:pBdr>
      <w:shd w:val="clear" w:color="auto" w:fill="FFFFCC"/>
      <w:spacing w:before="100" w:beforeAutospacing="1" w:after="100" w:afterAutospacing="1"/>
      <w:jc w:val="center"/>
    </w:pPr>
    <w:rPr>
      <w:color w:val="CC3300"/>
      <w:sz w:val="18"/>
      <w:szCs w:val="18"/>
    </w:rPr>
  </w:style>
  <w:style w:type="paragraph" w:customStyle="1" w:styleId="xl479">
    <w:name w:val="xl479"/>
    <w:basedOn w:val="aff3"/>
    <w:qFormat/>
    <w:rsid w:val="0005126A"/>
    <w:pPr>
      <w:pBdr>
        <w:top w:val="double" w:sz="6" w:space="0" w:color="auto"/>
        <w:left w:val="dotted" w:sz="4"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480">
    <w:name w:val="xl480"/>
    <w:basedOn w:val="aff3"/>
    <w:qFormat/>
    <w:rsid w:val="0005126A"/>
    <w:pPr>
      <w:pBdr>
        <w:top w:val="double" w:sz="6" w:space="0" w:color="auto"/>
        <w:left w:val="single" w:sz="4" w:space="0" w:color="auto"/>
        <w:right w:val="dotted" w:sz="4" w:space="0" w:color="auto"/>
      </w:pBdr>
      <w:shd w:val="clear" w:color="auto" w:fill="FFFFCC"/>
      <w:spacing w:before="100" w:beforeAutospacing="1" w:after="100" w:afterAutospacing="1"/>
      <w:jc w:val="center"/>
    </w:pPr>
    <w:rPr>
      <w:color w:val="CC3300"/>
      <w:sz w:val="18"/>
      <w:szCs w:val="18"/>
    </w:rPr>
  </w:style>
  <w:style w:type="paragraph" w:customStyle="1" w:styleId="xl481">
    <w:name w:val="xl481"/>
    <w:basedOn w:val="aff3"/>
    <w:qFormat/>
    <w:rsid w:val="0005126A"/>
    <w:pPr>
      <w:pBdr>
        <w:top w:val="double" w:sz="6"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482">
    <w:name w:val="xl482"/>
    <w:basedOn w:val="aff3"/>
    <w:qFormat/>
    <w:rsid w:val="0005126A"/>
    <w:pPr>
      <w:pBdr>
        <w:top w:val="double" w:sz="6" w:space="0" w:color="auto"/>
        <w:left w:val="single" w:sz="4" w:space="0" w:color="auto"/>
        <w:right w:val="single" w:sz="4" w:space="0" w:color="auto"/>
      </w:pBdr>
      <w:shd w:val="clear" w:color="auto" w:fill="FFFFCC"/>
      <w:spacing w:before="100" w:beforeAutospacing="1" w:after="100" w:afterAutospacing="1"/>
      <w:jc w:val="center"/>
    </w:pPr>
    <w:rPr>
      <w:b/>
      <w:bCs/>
      <w:color w:val="CC3300"/>
      <w:sz w:val="20"/>
      <w:szCs w:val="20"/>
    </w:rPr>
  </w:style>
  <w:style w:type="paragraph" w:customStyle="1" w:styleId="xl483">
    <w:name w:val="xl483"/>
    <w:basedOn w:val="aff3"/>
    <w:qFormat/>
    <w:rsid w:val="0005126A"/>
    <w:pPr>
      <w:pBdr>
        <w:top w:val="double" w:sz="6" w:space="0" w:color="auto"/>
        <w:left w:val="single" w:sz="4" w:space="0" w:color="auto"/>
        <w:right w:val="single" w:sz="4" w:space="0" w:color="auto"/>
      </w:pBdr>
      <w:shd w:val="clear" w:color="auto" w:fill="FFFFCC"/>
      <w:spacing w:before="100" w:beforeAutospacing="1" w:after="100" w:afterAutospacing="1"/>
      <w:jc w:val="center"/>
    </w:pPr>
    <w:rPr>
      <w:b/>
      <w:bCs/>
      <w:color w:val="C00000"/>
      <w:sz w:val="20"/>
      <w:szCs w:val="20"/>
    </w:rPr>
  </w:style>
  <w:style w:type="paragraph" w:customStyle="1" w:styleId="xl484">
    <w:name w:val="xl484"/>
    <w:basedOn w:val="aff3"/>
    <w:qFormat/>
    <w:rsid w:val="0005126A"/>
    <w:pPr>
      <w:pBdr>
        <w:top w:val="double" w:sz="6" w:space="0" w:color="auto"/>
        <w:left w:val="single" w:sz="4" w:space="0" w:color="auto"/>
        <w:right w:val="single" w:sz="4" w:space="0" w:color="auto"/>
      </w:pBdr>
      <w:shd w:val="clear" w:color="auto" w:fill="FFFFCC"/>
      <w:spacing w:before="100" w:beforeAutospacing="1" w:after="100" w:afterAutospacing="1"/>
      <w:jc w:val="center"/>
    </w:pPr>
    <w:rPr>
      <w:color w:val="C00000"/>
      <w:sz w:val="20"/>
      <w:szCs w:val="20"/>
    </w:rPr>
  </w:style>
  <w:style w:type="paragraph" w:customStyle="1" w:styleId="xl485">
    <w:name w:val="xl485"/>
    <w:basedOn w:val="aff3"/>
    <w:qFormat/>
    <w:rsid w:val="0005126A"/>
    <w:pPr>
      <w:pBdr>
        <w:top w:val="double" w:sz="6" w:space="0" w:color="auto"/>
        <w:left w:val="single" w:sz="4" w:space="0" w:color="auto"/>
        <w:right w:val="single" w:sz="4" w:space="0" w:color="auto"/>
      </w:pBdr>
      <w:shd w:val="clear" w:color="auto" w:fill="FFFFCC"/>
      <w:spacing w:before="100" w:beforeAutospacing="1" w:after="100" w:afterAutospacing="1"/>
      <w:jc w:val="center"/>
    </w:pPr>
    <w:rPr>
      <w:color w:val="C00000"/>
      <w:sz w:val="20"/>
      <w:szCs w:val="20"/>
    </w:rPr>
  </w:style>
  <w:style w:type="paragraph" w:customStyle="1" w:styleId="xl486">
    <w:name w:val="xl486"/>
    <w:basedOn w:val="aff3"/>
    <w:qFormat/>
    <w:rsid w:val="0005126A"/>
    <w:pPr>
      <w:pBdr>
        <w:top w:val="double" w:sz="6" w:space="0" w:color="auto"/>
        <w:left w:val="single" w:sz="8" w:space="0" w:color="auto"/>
        <w:bottom w:val="double" w:sz="6"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487">
    <w:name w:val="xl487"/>
    <w:basedOn w:val="aff3"/>
    <w:qFormat/>
    <w:rsid w:val="0005126A"/>
    <w:pPr>
      <w:pBdr>
        <w:top w:val="double" w:sz="6"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488">
    <w:name w:val="xl488"/>
    <w:basedOn w:val="aff3"/>
    <w:qFormat/>
    <w:rsid w:val="0005126A"/>
    <w:pPr>
      <w:pBdr>
        <w:top w:val="double" w:sz="6" w:space="0" w:color="auto"/>
        <w:left w:val="single" w:sz="4" w:space="0" w:color="auto"/>
        <w:bottom w:val="single" w:sz="4" w:space="0" w:color="auto"/>
      </w:pBdr>
      <w:spacing w:before="100" w:beforeAutospacing="1" w:after="100" w:afterAutospacing="1"/>
      <w:jc w:val="center"/>
    </w:pPr>
    <w:rPr>
      <w:color w:val="0000CC"/>
      <w:sz w:val="14"/>
      <w:szCs w:val="14"/>
    </w:rPr>
  </w:style>
  <w:style w:type="paragraph" w:customStyle="1" w:styleId="xl489">
    <w:name w:val="xl489"/>
    <w:basedOn w:val="aff3"/>
    <w:qFormat/>
    <w:rsid w:val="0005126A"/>
    <w:pPr>
      <w:pBdr>
        <w:top w:val="double" w:sz="6" w:space="0" w:color="auto"/>
        <w:left w:val="single" w:sz="4" w:space="0" w:color="auto"/>
        <w:bottom w:val="double" w:sz="6" w:space="0" w:color="auto"/>
      </w:pBdr>
      <w:spacing w:before="100" w:beforeAutospacing="1" w:after="100" w:afterAutospacing="1"/>
      <w:jc w:val="center"/>
    </w:pPr>
    <w:rPr>
      <w:color w:val="0000CC"/>
      <w:sz w:val="14"/>
      <w:szCs w:val="14"/>
    </w:rPr>
  </w:style>
  <w:style w:type="paragraph" w:customStyle="1" w:styleId="xl490">
    <w:name w:val="xl490"/>
    <w:basedOn w:val="aff3"/>
    <w:qFormat/>
    <w:rsid w:val="0005126A"/>
    <w:pPr>
      <w:pBdr>
        <w:top w:val="double" w:sz="6" w:space="0" w:color="auto"/>
        <w:bottom w:val="double" w:sz="6" w:space="0" w:color="auto"/>
      </w:pBdr>
      <w:shd w:val="clear" w:color="auto" w:fill="D9D9D9"/>
      <w:spacing w:before="100" w:beforeAutospacing="1" w:after="100" w:afterAutospacing="1"/>
      <w:jc w:val="center"/>
    </w:pPr>
    <w:rPr>
      <w:color w:val="0000CC"/>
      <w:sz w:val="14"/>
      <w:szCs w:val="14"/>
    </w:rPr>
  </w:style>
  <w:style w:type="paragraph" w:customStyle="1" w:styleId="xl491">
    <w:name w:val="xl491"/>
    <w:basedOn w:val="aff3"/>
    <w:qFormat/>
    <w:rsid w:val="0005126A"/>
    <w:pPr>
      <w:pBdr>
        <w:top w:val="double" w:sz="6" w:space="0" w:color="auto"/>
        <w:left w:val="single" w:sz="4" w:space="0" w:color="auto"/>
        <w:bottom w:val="dotted" w:sz="4" w:space="0" w:color="auto"/>
        <w:right w:val="single" w:sz="8" w:space="0" w:color="auto"/>
      </w:pBdr>
      <w:spacing w:before="100" w:beforeAutospacing="1" w:after="100" w:afterAutospacing="1"/>
      <w:jc w:val="center"/>
    </w:pPr>
    <w:rPr>
      <w:color w:val="0000CC"/>
      <w:sz w:val="14"/>
      <w:szCs w:val="14"/>
    </w:rPr>
  </w:style>
  <w:style w:type="paragraph" w:customStyle="1" w:styleId="xl492">
    <w:name w:val="xl492"/>
    <w:basedOn w:val="aff3"/>
    <w:qFormat/>
    <w:rsid w:val="0005126A"/>
    <w:pPr>
      <w:pBdr>
        <w:top w:val="dotted" w:sz="4" w:space="0" w:color="auto"/>
        <w:left w:val="single" w:sz="4" w:space="0" w:color="auto"/>
        <w:bottom w:val="double" w:sz="6" w:space="0" w:color="auto"/>
        <w:right w:val="single" w:sz="8" w:space="0" w:color="auto"/>
      </w:pBdr>
      <w:spacing w:before="100" w:beforeAutospacing="1" w:after="100" w:afterAutospacing="1"/>
      <w:jc w:val="center"/>
    </w:pPr>
    <w:rPr>
      <w:color w:val="0000CC"/>
      <w:sz w:val="14"/>
      <w:szCs w:val="14"/>
    </w:rPr>
  </w:style>
  <w:style w:type="paragraph" w:customStyle="1" w:styleId="xl493">
    <w:name w:val="xl493"/>
    <w:basedOn w:val="aff3"/>
    <w:qFormat/>
    <w:rsid w:val="0005126A"/>
    <w:pPr>
      <w:pBdr>
        <w:top w:val="dotted" w:sz="4" w:space="0" w:color="auto"/>
        <w:left w:val="single" w:sz="4" w:space="0" w:color="auto"/>
        <w:bottom w:val="double" w:sz="6" w:space="0" w:color="auto"/>
        <w:right w:val="single" w:sz="8" w:space="0" w:color="auto"/>
      </w:pBdr>
      <w:spacing w:before="100" w:beforeAutospacing="1" w:after="100" w:afterAutospacing="1"/>
      <w:jc w:val="center"/>
    </w:pPr>
    <w:rPr>
      <w:b/>
      <w:bCs/>
      <w:color w:val="0000CC"/>
      <w:sz w:val="14"/>
      <w:szCs w:val="14"/>
    </w:rPr>
  </w:style>
  <w:style w:type="paragraph" w:customStyle="1" w:styleId="xl494">
    <w:name w:val="xl494"/>
    <w:basedOn w:val="aff3"/>
    <w:qFormat/>
    <w:rsid w:val="0005126A"/>
    <w:pPr>
      <w:pBdr>
        <w:top w:val="dotted" w:sz="4" w:space="0" w:color="auto"/>
        <w:left w:val="single" w:sz="4" w:space="0" w:color="auto"/>
        <w:bottom w:val="double" w:sz="6" w:space="0" w:color="auto"/>
      </w:pBdr>
      <w:spacing w:before="100" w:beforeAutospacing="1" w:after="100" w:afterAutospacing="1"/>
      <w:jc w:val="center"/>
    </w:pPr>
    <w:rPr>
      <w:b/>
      <w:bCs/>
      <w:color w:val="0000CC"/>
      <w:sz w:val="14"/>
      <w:szCs w:val="14"/>
    </w:rPr>
  </w:style>
  <w:style w:type="paragraph" w:customStyle="1" w:styleId="xl495">
    <w:name w:val="xl495"/>
    <w:basedOn w:val="aff3"/>
    <w:qFormat/>
    <w:rsid w:val="0005126A"/>
    <w:pPr>
      <w:spacing w:before="100" w:beforeAutospacing="1" w:after="100" w:afterAutospacing="1"/>
      <w:jc w:val="center"/>
    </w:pPr>
    <w:rPr>
      <w:color w:val="0000CC"/>
      <w:sz w:val="14"/>
      <w:szCs w:val="14"/>
    </w:rPr>
  </w:style>
  <w:style w:type="paragraph" w:customStyle="1" w:styleId="xl496">
    <w:name w:val="xl496"/>
    <w:basedOn w:val="aff3"/>
    <w:qFormat/>
    <w:rsid w:val="0005126A"/>
    <w:pPr>
      <w:pBdr>
        <w:top w:val="double" w:sz="6" w:space="0" w:color="auto"/>
        <w:left w:val="single" w:sz="4" w:space="0" w:color="auto"/>
        <w:bottom w:val="single" w:sz="4" w:space="0" w:color="auto"/>
      </w:pBdr>
      <w:spacing w:before="100" w:beforeAutospacing="1" w:after="100" w:afterAutospacing="1"/>
      <w:jc w:val="center"/>
    </w:pPr>
    <w:rPr>
      <w:color w:val="006600"/>
      <w:sz w:val="14"/>
      <w:szCs w:val="14"/>
    </w:rPr>
  </w:style>
  <w:style w:type="paragraph" w:customStyle="1" w:styleId="xl497">
    <w:name w:val="xl497"/>
    <w:basedOn w:val="aff3"/>
    <w:qFormat/>
    <w:rsid w:val="0005126A"/>
    <w:pPr>
      <w:pBdr>
        <w:top w:val="single" w:sz="4" w:space="0" w:color="auto"/>
        <w:left w:val="single" w:sz="4" w:space="0" w:color="auto"/>
      </w:pBdr>
      <w:spacing w:before="100" w:beforeAutospacing="1" w:after="100" w:afterAutospacing="1"/>
      <w:jc w:val="center"/>
    </w:pPr>
    <w:rPr>
      <w:color w:val="006600"/>
      <w:sz w:val="18"/>
      <w:szCs w:val="18"/>
    </w:rPr>
  </w:style>
  <w:style w:type="paragraph" w:customStyle="1" w:styleId="xl498">
    <w:name w:val="xl498"/>
    <w:basedOn w:val="aff3"/>
    <w:qFormat/>
    <w:rsid w:val="0005126A"/>
    <w:pPr>
      <w:pBdr>
        <w:top w:val="single" w:sz="4" w:space="0" w:color="auto"/>
        <w:left w:val="dotted" w:sz="4" w:space="0" w:color="auto"/>
        <w:right w:val="single" w:sz="4" w:space="0" w:color="auto"/>
      </w:pBdr>
      <w:spacing w:before="100" w:beforeAutospacing="1" w:after="100" w:afterAutospacing="1"/>
      <w:jc w:val="center"/>
    </w:pPr>
    <w:rPr>
      <w:color w:val="006600"/>
      <w:sz w:val="18"/>
      <w:szCs w:val="18"/>
    </w:rPr>
  </w:style>
  <w:style w:type="paragraph" w:customStyle="1" w:styleId="xl499">
    <w:name w:val="xl499"/>
    <w:basedOn w:val="aff3"/>
    <w:qFormat/>
    <w:rsid w:val="0005126A"/>
    <w:pPr>
      <w:pBdr>
        <w:top w:val="single" w:sz="4" w:space="0" w:color="auto"/>
        <w:left w:val="single" w:sz="4" w:space="0" w:color="auto"/>
        <w:right w:val="dotted" w:sz="4" w:space="0" w:color="auto"/>
      </w:pBdr>
      <w:spacing w:before="100" w:beforeAutospacing="1" w:after="100" w:afterAutospacing="1"/>
      <w:jc w:val="center"/>
    </w:pPr>
    <w:rPr>
      <w:color w:val="006600"/>
      <w:sz w:val="18"/>
      <w:szCs w:val="18"/>
    </w:rPr>
  </w:style>
  <w:style w:type="paragraph" w:customStyle="1" w:styleId="xl500">
    <w:name w:val="xl500"/>
    <w:basedOn w:val="aff3"/>
    <w:qFormat/>
    <w:rsid w:val="0005126A"/>
    <w:pPr>
      <w:pBdr>
        <w:top w:val="single" w:sz="4" w:space="0" w:color="auto"/>
        <w:right w:val="single" w:sz="4" w:space="0" w:color="auto"/>
      </w:pBdr>
      <w:spacing w:before="100" w:beforeAutospacing="1" w:after="100" w:afterAutospacing="1"/>
      <w:jc w:val="center"/>
    </w:pPr>
    <w:rPr>
      <w:color w:val="006600"/>
      <w:sz w:val="18"/>
      <w:szCs w:val="18"/>
    </w:rPr>
  </w:style>
  <w:style w:type="paragraph" w:customStyle="1" w:styleId="xl501">
    <w:name w:val="xl501"/>
    <w:basedOn w:val="aff3"/>
    <w:qFormat/>
    <w:rsid w:val="0005126A"/>
    <w:pPr>
      <w:pBdr>
        <w:top w:val="double" w:sz="6" w:space="0" w:color="auto"/>
        <w:left w:val="single" w:sz="4" w:space="0" w:color="auto"/>
        <w:bottom w:val="single" w:sz="4" w:space="0" w:color="auto"/>
        <w:right w:val="single" w:sz="4" w:space="0" w:color="auto"/>
      </w:pBdr>
      <w:spacing w:before="100" w:beforeAutospacing="1" w:after="100" w:afterAutospacing="1"/>
      <w:jc w:val="center"/>
    </w:pPr>
    <w:rPr>
      <w:color w:val="006600"/>
      <w:sz w:val="18"/>
      <w:szCs w:val="18"/>
    </w:rPr>
  </w:style>
  <w:style w:type="paragraph" w:customStyle="1" w:styleId="xl502">
    <w:name w:val="xl502"/>
    <w:basedOn w:val="aff3"/>
    <w:qFormat/>
    <w:rsid w:val="0005126A"/>
    <w:pPr>
      <w:pBdr>
        <w:top w:val="double" w:sz="6" w:space="0" w:color="auto"/>
        <w:left w:val="single" w:sz="4" w:space="0" w:color="auto"/>
        <w:bottom w:val="single" w:sz="4" w:space="0" w:color="auto"/>
      </w:pBdr>
      <w:spacing w:before="100" w:beforeAutospacing="1" w:after="100" w:afterAutospacing="1"/>
      <w:jc w:val="center"/>
    </w:pPr>
    <w:rPr>
      <w:color w:val="006600"/>
      <w:sz w:val="18"/>
      <w:szCs w:val="18"/>
    </w:rPr>
  </w:style>
  <w:style w:type="paragraph" w:customStyle="1" w:styleId="xl503">
    <w:name w:val="xl503"/>
    <w:basedOn w:val="aff3"/>
    <w:qFormat/>
    <w:rsid w:val="0005126A"/>
    <w:pPr>
      <w:pBdr>
        <w:top w:val="double" w:sz="6" w:space="0" w:color="auto"/>
        <w:left w:val="dotted" w:sz="4" w:space="0" w:color="auto"/>
        <w:bottom w:val="single" w:sz="4" w:space="0" w:color="auto"/>
        <w:right w:val="single" w:sz="4" w:space="0" w:color="auto"/>
      </w:pBdr>
      <w:spacing w:before="100" w:beforeAutospacing="1" w:after="100" w:afterAutospacing="1"/>
      <w:jc w:val="center"/>
    </w:pPr>
    <w:rPr>
      <w:color w:val="006600"/>
      <w:sz w:val="18"/>
      <w:szCs w:val="18"/>
    </w:rPr>
  </w:style>
  <w:style w:type="paragraph" w:customStyle="1" w:styleId="xl504">
    <w:name w:val="xl504"/>
    <w:basedOn w:val="aff3"/>
    <w:qFormat/>
    <w:rsid w:val="0005126A"/>
    <w:pPr>
      <w:pBdr>
        <w:top w:val="double" w:sz="6" w:space="0" w:color="auto"/>
        <w:left w:val="single" w:sz="4" w:space="0" w:color="auto"/>
        <w:bottom w:val="single" w:sz="4" w:space="0" w:color="auto"/>
        <w:right w:val="dotted" w:sz="4" w:space="0" w:color="auto"/>
      </w:pBdr>
      <w:spacing w:before="100" w:beforeAutospacing="1" w:after="100" w:afterAutospacing="1"/>
      <w:jc w:val="center"/>
    </w:pPr>
    <w:rPr>
      <w:color w:val="006600"/>
      <w:sz w:val="18"/>
      <w:szCs w:val="18"/>
    </w:rPr>
  </w:style>
  <w:style w:type="paragraph" w:customStyle="1" w:styleId="xl505">
    <w:name w:val="xl505"/>
    <w:basedOn w:val="aff3"/>
    <w:qFormat/>
    <w:rsid w:val="0005126A"/>
    <w:pPr>
      <w:pBdr>
        <w:top w:val="double" w:sz="6" w:space="0" w:color="auto"/>
        <w:bottom w:val="single" w:sz="4" w:space="0" w:color="auto"/>
        <w:right w:val="single" w:sz="4" w:space="0" w:color="auto"/>
      </w:pBdr>
      <w:spacing w:before="100" w:beforeAutospacing="1" w:after="100" w:afterAutospacing="1"/>
      <w:jc w:val="center"/>
    </w:pPr>
    <w:rPr>
      <w:color w:val="006600"/>
      <w:sz w:val="18"/>
      <w:szCs w:val="18"/>
    </w:rPr>
  </w:style>
  <w:style w:type="paragraph" w:customStyle="1" w:styleId="xl506">
    <w:name w:val="xl506"/>
    <w:basedOn w:val="aff3"/>
    <w:qFormat/>
    <w:rsid w:val="0005126A"/>
    <w:pPr>
      <w:pBdr>
        <w:top w:val="double" w:sz="6" w:space="0" w:color="auto"/>
        <w:left w:val="single" w:sz="4" w:space="0" w:color="auto"/>
        <w:bottom w:val="single" w:sz="4" w:space="0" w:color="auto"/>
        <w:right w:val="single" w:sz="4" w:space="0" w:color="auto"/>
      </w:pBdr>
      <w:spacing w:before="100" w:beforeAutospacing="1" w:after="100" w:afterAutospacing="1"/>
      <w:jc w:val="center"/>
    </w:pPr>
    <w:rPr>
      <w:b/>
      <w:bCs/>
      <w:color w:val="006600"/>
      <w:sz w:val="20"/>
      <w:szCs w:val="20"/>
    </w:rPr>
  </w:style>
  <w:style w:type="paragraph" w:customStyle="1" w:styleId="xl507">
    <w:name w:val="xl507"/>
    <w:basedOn w:val="aff3"/>
    <w:qFormat/>
    <w:rsid w:val="0005126A"/>
    <w:pPr>
      <w:pBdr>
        <w:top w:val="double" w:sz="6" w:space="0" w:color="auto"/>
        <w:left w:val="single" w:sz="4" w:space="0" w:color="auto"/>
        <w:bottom w:val="single" w:sz="4" w:space="0" w:color="auto"/>
        <w:right w:val="single" w:sz="4" w:space="0" w:color="auto"/>
      </w:pBdr>
      <w:spacing w:before="100" w:beforeAutospacing="1" w:after="100" w:afterAutospacing="1"/>
      <w:jc w:val="center"/>
    </w:pPr>
    <w:rPr>
      <w:b/>
      <w:bCs/>
      <w:color w:val="006600"/>
      <w:sz w:val="20"/>
      <w:szCs w:val="20"/>
    </w:rPr>
  </w:style>
  <w:style w:type="paragraph" w:customStyle="1" w:styleId="xl508">
    <w:name w:val="xl508"/>
    <w:basedOn w:val="aff3"/>
    <w:qFormat/>
    <w:rsid w:val="0005126A"/>
    <w:pPr>
      <w:pBdr>
        <w:top w:val="double" w:sz="6"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509">
    <w:name w:val="xl509"/>
    <w:basedOn w:val="aff3"/>
    <w:qFormat/>
    <w:rsid w:val="0005126A"/>
    <w:pPr>
      <w:pBdr>
        <w:top w:val="double" w:sz="6" w:space="0" w:color="auto"/>
        <w:left w:val="single" w:sz="4" w:space="0" w:color="auto"/>
        <w:bottom w:val="single" w:sz="4" w:space="0" w:color="auto"/>
      </w:pBdr>
      <w:shd w:val="clear" w:color="auto" w:fill="FFFFCC"/>
      <w:spacing w:before="100" w:beforeAutospacing="1" w:after="100" w:afterAutospacing="1"/>
      <w:jc w:val="center"/>
    </w:pPr>
    <w:rPr>
      <w:color w:val="006600"/>
      <w:sz w:val="18"/>
      <w:szCs w:val="18"/>
    </w:rPr>
  </w:style>
  <w:style w:type="paragraph" w:customStyle="1" w:styleId="xl510">
    <w:name w:val="xl510"/>
    <w:basedOn w:val="aff3"/>
    <w:qFormat/>
    <w:rsid w:val="0005126A"/>
    <w:pPr>
      <w:pBdr>
        <w:top w:val="double" w:sz="6" w:space="0" w:color="auto"/>
        <w:left w:val="dotted" w:sz="4" w:space="0" w:color="auto"/>
        <w:bottom w:val="double" w:sz="6"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511">
    <w:name w:val="xl511"/>
    <w:basedOn w:val="aff3"/>
    <w:qFormat/>
    <w:rsid w:val="0005126A"/>
    <w:pPr>
      <w:pBdr>
        <w:top w:val="double" w:sz="6" w:space="0" w:color="auto"/>
        <w:left w:val="single" w:sz="4" w:space="0" w:color="auto"/>
        <w:bottom w:val="double" w:sz="6" w:space="0" w:color="auto"/>
        <w:right w:val="dotted" w:sz="4" w:space="0" w:color="auto"/>
      </w:pBdr>
      <w:shd w:val="clear" w:color="auto" w:fill="FFFFCC"/>
      <w:spacing w:before="100" w:beforeAutospacing="1" w:after="100" w:afterAutospacing="1"/>
      <w:jc w:val="center"/>
    </w:pPr>
    <w:rPr>
      <w:color w:val="006600"/>
      <w:sz w:val="18"/>
      <w:szCs w:val="18"/>
    </w:rPr>
  </w:style>
  <w:style w:type="paragraph" w:customStyle="1" w:styleId="xl512">
    <w:name w:val="xl512"/>
    <w:basedOn w:val="aff3"/>
    <w:qFormat/>
    <w:rsid w:val="0005126A"/>
    <w:pPr>
      <w:pBdr>
        <w:top w:val="double" w:sz="6" w:space="0" w:color="auto"/>
        <w:bottom w:val="single" w:sz="4"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513">
    <w:name w:val="xl513"/>
    <w:basedOn w:val="aff3"/>
    <w:qFormat/>
    <w:rsid w:val="0005126A"/>
    <w:pPr>
      <w:pBdr>
        <w:top w:val="double" w:sz="6"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006600"/>
      <w:sz w:val="20"/>
      <w:szCs w:val="20"/>
    </w:rPr>
  </w:style>
  <w:style w:type="paragraph" w:customStyle="1" w:styleId="xl514">
    <w:name w:val="xl514"/>
    <w:basedOn w:val="aff3"/>
    <w:qFormat/>
    <w:rsid w:val="0005126A"/>
    <w:pPr>
      <w:pBdr>
        <w:top w:val="double" w:sz="6"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006600"/>
      <w:sz w:val="20"/>
      <w:szCs w:val="20"/>
    </w:rPr>
  </w:style>
  <w:style w:type="paragraph" w:customStyle="1" w:styleId="xl515">
    <w:name w:val="xl515"/>
    <w:basedOn w:val="aff3"/>
    <w:qFormat/>
    <w:rsid w:val="0005126A"/>
    <w:pPr>
      <w:pBdr>
        <w:top w:val="double" w:sz="6" w:space="0" w:color="auto"/>
        <w:bottom w:val="double" w:sz="6" w:space="0" w:color="auto"/>
      </w:pBdr>
      <w:shd w:val="clear" w:color="auto" w:fill="D9D9D9"/>
      <w:spacing w:before="100" w:beforeAutospacing="1" w:after="100" w:afterAutospacing="1"/>
      <w:jc w:val="center"/>
    </w:pPr>
    <w:rPr>
      <w:color w:val="006600"/>
      <w:sz w:val="18"/>
      <w:szCs w:val="18"/>
    </w:rPr>
  </w:style>
  <w:style w:type="paragraph" w:customStyle="1" w:styleId="xl516">
    <w:name w:val="xl516"/>
    <w:basedOn w:val="aff3"/>
    <w:qFormat/>
    <w:rsid w:val="0005126A"/>
    <w:pPr>
      <w:pBdr>
        <w:top w:val="double" w:sz="6" w:space="0" w:color="auto"/>
        <w:bottom w:val="double" w:sz="6" w:space="0" w:color="auto"/>
      </w:pBdr>
      <w:shd w:val="clear" w:color="auto" w:fill="D9D9D9"/>
      <w:spacing w:before="100" w:beforeAutospacing="1" w:after="100" w:afterAutospacing="1"/>
      <w:jc w:val="center"/>
    </w:pPr>
    <w:rPr>
      <w:b/>
      <w:bCs/>
      <w:color w:val="006600"/>
      <w:sz w:val="36"/>
      <w:szCs w:val="36"/>
    </w:rPr>
  </w:style>
  <w:style w:type="paragraph" w:customStyle="1" w:styleId="xl517">
    <w:name w:val="xl517"/>
    <w:basedOn w:val="aff3"/>
    <w:qFormat/>
    <w:rsid w:val="0005126A"/>
    <w:pPr>
      <w:pBdr>
        <w:top w:val="double" w:sz="6" w:space="0" w:color="auto"/>
        <w:bottom w:val="double" w:sz="6" w:space="0" w:color="auto"/>
      </w:pBdr>
      <w:shd w:val="clear" w:color="auto" w:fill="D9D9D9"/>
      <w:spacing w:before="100" w:beforeAutospacing="1" w:after="100" w:afterAutospacing="1"/>
      <w:jc w:val="center"/>
    </w:pPr>
    <w:rPr>
      <w:b/>
      <w:bCs/>
      <w:color w:val="006600"/>
      <w:sz w:val="36"/>
      <w:szCs w:val="36"/>
    </w:rPr>
  </w:style>
  <w:style w:type="paragraph" w:customStyle="1" w:styleId="xl518">
    <w:name w:val="xl518"/>
    <w:basedOn w:val="aff3"/>
    <w:qFormat/>
    <w:rsid w:val="0005126A"/>
    <w:pPr>
      <w:pBdr>
        <w:top w:val="double" w:sz="6" w:space="0" w:color="auto"/>
        <w:left w:val="single" w:sz="4" w:space="0" w:color="auto"/>
        <w:bottom w:val="double" w:sz="6" w:space="0" w:color="auto"/>
      </w:pBdr>
      <w:shd w:val="clear" w:color="auto" w:fill="FFFFCC"/>
      <w:spacing w:before="100" w:beforeAutospacing="1" w:after="100" w:afterAutospacing="1"/>
      <w:jc w:val="center"/>
    </w:pPr>
    <w:rPr>
      <w:color w:val="006600"/>
      <w:sz w:val="18"/>
      <w:szCs w:val="18"/>
    </w:rPr>
  </w:style>
  <w:style w:type="paragraph" w:customStyle="1" w:styleId="xl519">
    <w:name w:val="xl519"/>
    <w:basedOn w:val="aff3"/>
    <w:qFormat/>
    <w:rsid w:val="0005126A"/>
    <w:pPr>
      <w:pBdr>
        <w:top w:val="double" w:sz="6" w:space="0" w:color="auto"/>
        <w:bottom w:val="double" w:sz="6"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520">
    <w:name w:val="xl520"/>
    <w:basedOn w:val="aff3"/>
    <w:qFormat/>
    <w:rsid w:val="0005126A"/>
    <w:pPr>
      <w:pBdr>
        <w:top w:val="double" w:sz="6" w:space="0" w:color="auto"/>
        <w:left w:val="single" w:sz="4" w:space="0" w:color="auto"/>
        <w:bottom w:val="dotted" w:sz="4"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521">
    <w:name w:val="xl521"/>
    <w:basedOn w:val="aff3"/>
    <w:qFormat/>
    <w:rsid w:val="0005126A"/>
    <w:pPr>
      <w:pBdr>
        <w:top w:val="double" w:sz="6" w:space="0" w:color="auto"/>
        <w:left w:val="single" w:sz="4" w:space="0" w:color="auto"/>
        <w:bottom w:val="dotted" w:sz="4" w:space="0" w:color="auto"/>
      </w:pBdr>
      <w:shd w:val="clear" w:color="auto" w:fill="FFFFCC"/>
      <w:spacing w:before="100" w:beforeAutospacing="1" w:after="100" w:afterAutospacing="1"/>
      <w:jc w:val="center"/>
    </w:pPr>
    <w:rPr>
      <w:color w:val="006600"/>
      <w:sz w:val="18"/>
      <w:szCs w:val="18"/>
    </w:rPr>
  </w:style>
  <w:style w:type="paragraph" w:customStyle="1" w:styleId="xl522">
    <w:name w:val="xl522"/>
    <w:basedOn w:val="aff3"/>
    <w:qFormat/>
    <w:rsid w:val="0005126A"/>
    <w:pPr>
      <w:pBdr>
        <w:top w:val="double" w:sz="6" w:space="0" w:color="auto"/>
        <w:left w:val="dotted" w:sz="4" w:space="0" w:color="auto"/>
        <w:bottom w:val="dotted" w:sz="4"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523">
    <w:name w:val="xl523"/>
    <w:basedOn w:val="aff3"/>
    <w:qFormat/>
    <w:rsid w:val="0005126A"/>
    <w:pPr>
      <w:pBdr>
        <w:top w:val="double" w:sz="6" w:space="0" w:color="auto"/>
        <w:left w:val="single" w:sz="4" w:space="0" w:color="auto"/>
        <w:bottom w:val="dotted" w:sz="4" w:space="0" w:color="auto"/>
        <w:right w:val="dotted" w:sz="4" w:space="0" w:color="auto"/>
      </w:pBdr>
      <w:shd w:val="clear" w:color="auto" w:fill="FFFFCC"/>
      <w:spacing w:before="100" w:beforeAutospacing="1" w:after="100" w:afterAutospacing="1"/>
      <w:jc w:val="center"/>
    </w:pPr>
    <w:rPr>
      <w:color w:val="006600"/>
      <w:sz w:val="18"/>
      <w:szCs w:val="18"/>
    </w:rPr>
  </w:style>
  <w:style w:type="paragraph" w:customStyle="1" w:styleId="xl524">
    <w:name w:val="xl524"/>
    <w:basedOn w:val="aff3"/>
    <w:qFormat/>
    <w:rsid w:val="0005126A"/>
    <w:pPr>
      <w:pBdr>
        <w:top w:val="double" w:sz="6" w:space="0" w:color="auto"/>
        <w:bottom w:val="dotted" w:sz="4"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525">
    <w:name w:val="xl525"/>
    <w:basedOn w:val="aff3"/>
    <w:qFormat/>
    <w:rsid w:val="0005126A"/>
    <w:pPr>
      <w:pBdr>
        <w:top w:val="double" w:sz="6" w:space="0" w:color="auto"/>
        <w:left w:val="single" w:sz="4" w:space="0" w:color="auto"/>
        <w:bottom w:val="dotted" w:sz="4" w:space="0" w:color="auto"/>
        <w:right w:val="single" w:sz="4" w:space="0" w:color="auto"/>
      </w:pBdr>
      <w:shd w:val="clear" w:color="auto" w:fill="FFFFCC"/>
      <w:spacing w:before="100" w:beforeAutospacing="1" w:after="100" w:afterAutospacing="1"/>
      <w:jc w:val="center"/>
    </w:pPr>
    <w:rPr>
      <w:b/>
      <w:bCs/>
      <w:color w:val="006600"/>
      <w:sz w:val="20"/>
      <w:szCs w:val="20"/>
    </w:rPr>
  </w:style>
  <w:style w:type="paragraph" w:customStyle="1" w:styleId="xl526">
    <w:name w:val="xl526"/>
    <w:basedOn w:val="aff3"/>
    <w:qFormat/>
    <w:rsid w:val="0005126A"/>
    <w:pPr>
      <w:pBdr>
        <w:top w:val="double" w:sz="6" w:space="0" w:color="auto"/>
        <w:left w:val="single" w:sz="4" w:space="0" w:color="auto"/>
        <w:bottom w:val="dotted" w:sz="4" w:space="0" w:color="auto"/>
        <w:right w:val="single" w:sz="4" w:space="0" w:color="auto"/>
      </w:pBdr>
      <w:shd w:val="clear" w:color="auto" w:fill="FFFFCC"/>
      <w:spacing w:before="100" w:beforeAutospacing="1" w:after="100" w:afterAutospacing="1"/>
      <w:jc w:val="center"/>
    </w:pPr>
    <w:rPr>
      <w:b/>
      <w:bCs/>
      <w:color w:val="006600"/>
      <w:sz w:val="20"/>
      <w:szCs w:val="20"/>
    </w:rPr>
  </w:style>
  <w:style w:type="paragraph" w:customStyle="1" w:styleId="xl527">
    <w:name w:val="xl527"/>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b/>
      <w:bCs/>
      <w:color w:val="006600"/>
      <w:sz w:val="20"/>
      <w:szCs w:val="20"/>
    </w:rPr>
  </w:style>
  <w:style w:type="paragraph" w:customStyle="1" w:styleId="xl528">
    <w:name w:val="xl528"/>
    <w:basedOn w:val="aff3"/>
    <w:qFormat/>
    <w:rsid w:val="0005126A"/>
    <w:pPr>
      <w:pBdr>
        <w:top w:val="double" w:sz="6" w:space="0" w:color="auto"/>
        <w:left w:val="single" w:sz="4" w:space="0" w:color="auto"/>
        <w:bottom w:val="double" w:sz="6" w:space="0" w:color="auto"/>
        <w:right w:val="single" w:sz="4" w:space="0" w:color="auto"/>
      </w:pBdr>
      <w:spacing w:before="100" w:beforeAutospacing="1" w:after="100" w:afterAutospacing="1"/>
      <w:jc w:val="center"/>
    </w:pPr>
    <w:rPr>
      <w:b/>
      <w:bCs/>
      <w:color w:val="006600"/>
      <w:sz w:val="20"/>
      <w:szCs w:val="20"/>
    </w:rPr>
  </w:style>
  <w:style w:type="paragraph" w:customStyle="1" w:styleId="xl529">
    <w:name w:val="xl529"/>
    <w:basedOn w:val="aff3"/>
    <w:qFormat/>
    <w:rsid w:val="0005126A"/>
    <w:pPr>
      <w:pBdr>
        <w:top w:val="double" w:sz="6" w:space="0" w:color="auto"/>
        <w:left w:val="single" w:sz="4" w:space="0" w:color="auto"/>
        <w:bottom w:val="double" w:sz="6" w:space="0" w:color="auto"/>
        <w:right w:val="single" w:sz="4" w:space="0" w:color="auto"/>
      </w:pBdr>
      <w:spacing w:before="100" w:beforeAutospacing="1" w:after="100" w:afterAutospacing="1"/>
      <w:jc w:val="center"/>
    </w:pPr>
    <w:rPr>
      <w:b/>
      <w:bCs/>
      <w:color w:val="006600"/>
      <w:sz w:val="20"/>
      <w:szCs w:val="20"/>
    </w:rPr>
  </w:style>
  <w:style w:type="paragraph" w:customStyle="1" w:styleId="xl530">
    <w:name w:val="xl530"/>
    <w:basedOn w:val="aff3"/>
    <w:qFormat/>
    <w:rsid w:val="0005126A"/>
    <w:pPr>
      <w:pBdr>
        <w:top w:val="double" w:sz="6" w:space="0" w:color="auto"/>
        <w:left w:val="single" w:sz="4" w:space="0" w:color="auto"/>
        <w:bottom w:val="double" w:sz="6" w:space="0" w:color="auto"/>
        <w:right w:val="single" w:sz="4" w:space="0" w:color="auto"/>
      </w:pBdr>
      <w:spacing w:before="100" w:beforeAutospacing="1" w:after="100" w:afterAutospacing="1"/>
      <w:jc w:val="center"/>
    </w:pPr>
    <w:rPr>
      <w:color w:val="006600"/>
      <w:sz w:val="18"/>
      <w:szCs w:val="18"/>
    </w:rPr>
  </w:style>
  <w:style w:type="paragraph" w:customStyle="1" w:styleId="xl531">
    <w:name w:val="xl531"/>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color w:val="006600"/>
      <w:sz w:val="18"/>
      <w:szCs w:val="18"/>
    </w:rPr>
  </w:style>
  <w:style w:type="paragraph" w:customStyle="1" w:styleId="xl532">
    <w:name w:val="xl532"/>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b/>
      <w:bCs/>
      <w:color w:val="006600"/>
      <w:sz w:val="20"/>
      <w:szCs w:val="20"/>
    </w:rPr>
  </w:style>
  <w:style w:type="paragraph" w:customStyle="1" w:styleId="xl533">
    <w:name w:val="xl533"/>
    <w:basedOn w:val="aff3"/>
    <w:qFormat/>
    <w:rsid w:val="0005126A"/>
    <w:pPr>
      <w:pBdr>
        <w:top w:val="double" w:sz="6"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534">
    <w:name w:val="xl534"/>
    <w:basedOn w:val="aff3"/>
    <w:qFormat/>
    <w:rsid w:val="0005126A"/>
    <w:pPr>
      <w:pBdr>
        <w:top w:val="double" w:sz="6"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b/>
      <w:bCs/>
      <w:color w:val="006600"/>
      <w:sz w:val="20"/>
      <w:szCs w:val="20"/>
    </w:rPr>
  </w:style>
  <w:style w:type="paragraph" w:customStyle="1" w:styleId="xl535">
    <w:name w:val="xl535"/>
    <w:basedOn w:val="aff3"/>
    <w:qFormat/>
    <w:rsid w:val="0005126A"/>
    <w:pPr>
      <w:pBdr>
        <w:top w:val="double" w:sz="6"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b/>
      <w:bCs/>
      <w:color w:val="006600"/>
      <w:sz w:val="20"/>
      <w:szCs w:val="20"/>
    </w:rPr>
  </w:style>
  <w:style w:type="paragraph" w:customStyle="1" w:styleId="xl536">
    <w:name w:val="xl536"/>
    <w:basedOn w:val="aff3"/>
    <w:qFormat/>
    <w:rsid w:val="0005126A"/>
    <w:pPr>
      <w:pBdr>
        <w:left w:val="single" w:sz="4" w:space="0" w:color="auto"/>
        <w:bottom w:val="single" w:sz="4" w:space="0" w:color="auto"/>
      </w:pBdr>
      <w:spacing w:before="100" w:beforeAutospacing="1" w:after="100" w:afterAutospacing="1"/>
      <w:jc w:val="center"/>
    </w:pPr>
    <w:rPr>
      <w:color w:val="006600"/>
      <w:sz w:val="18"/>
      <w:szCs w:val="18"/>
    </w:rPr>
  </w:style>
  <w:style w:type="paragraph" w:customStyle="1" w:styleId="xl537">
    <w:name w:val="xl537"/>
    <w:basedOn w:val="aff3"/>
    <w:qFormat/>
    <w:rsid w:val="0005126A"/>
    <w:pPr>
      <w:pBdr>
        <w:left w:val="dotted" w:sz="4" w:space="0" w:color="auto"/>
        <w:bottom w:val="single" w:sz="4" w:space="0" w:color="auto"/>
        <w:right w:val="single" w:sz="4" w:space="0" w:color="auto"/>
      </w:pBdr>
      <w:spacing w:before="100" w:beforeAutospacing="1" w:after="100" w:afterAutospacing="1"/>
      <w:jc w:val="center"/>
    </w:pPr>
    <w:rPr>
      <w:color w:val="006600"/>
      <w:sz w:val="18"/>
      <w:szCs w:val="18"/>
    </w:rPr>
  </w:style>
  <w:style w:type="paragraph" w:customStyle="1" w:styleId="xl538">
    <w:name w:val="xl538"/>
    <w:basedOn w:val="aff3"/>
    <w:qFormat/>
    <w:rsid w:val="0005126A"/>
    <w:pPr>
      <w:pBdr>
        <w:left w:val="single" w:sz="4" w:space="0" w:color="auto"/>
        <w:bottom w:val="single" w:sz="4" w:space="0" w:color="auto"/>
        <w:right w:val="dotted" w:sz="4" w:space="0" w:color="auto"/>
      </w:pBdr>
      <w:spacing w:before="100" w:beforeAutospacing="1" w:after="100" w:afterAutospacing="1"/>
      <w:jc w:val="center"/>
    </w:pPr>
    <w:rPr>
      <w:color w:val="006600"/>
      <w:sz w:val="18"/>
      <w:szCs w:val="18"/>
    </w:rPr>
  </w:style>
  <w:style w:type="paragraph" w:customStyle="1" w:styleId="xl539">
    <w:name w:val="xl539"/>
    <w:basedOn w:val="aff3"/>
    <w:qFormat/>
    <w:rsid w:val="0005126A"/>
    <w:pPr>
      <w:pBdr>
        <w:bottom w:val="single" w:sz="4" w:space="0" w:color="auto"/>
        <w:right w:val="single" w:sz="4" w:space="0" w:color="auto"/>
      </w:pBdr>
      <w:spacing w:before="100" w:beforeAutospacing="1" w:after="100" w:afterAutospacing="1"/>
      <w:jc w:val="center"/>
    </w:pPr>
    <w:rPr>
      <w:color w:val="006600"/>
      <w:sz w:val="18"/>
      <w:szCs w:val="18"/>
    </w:rPr>
  </w:style>
  <w:style w:type="paragraph" w:customStyle="1" w:styleId="xl540">
    <w:name w:val="xl540"/>
    <w:basedOn w:val="aff3"/>
    <w:qFormat/>
    <w:rsid w:val="0005126A"/>
    <w:pPr>
      <w:pBdr>
        <w:left w:val="single" w:sz="4" w:space="0" w:color="auto"/>
        <w:bottom w:val="single" w:sz="4" w:space="0" w:color="auto"/>
        <w:right w:val="single" w:sz="4" w:space="0" w:color="auto"/>
      </w:pBdr>
      <w:spacing w:before="100" w:beforeAutospacing="1" w:after="100" w:afterAutospacing="1"/>
      <w:jc w:val="center"/>
    </w:pPr>
    <w:rPr>
      <w:b/>
      <w:bCs/>
      <w:color w:val="006600"/>
      <w:sz w:val="20"/>
      <w:szCs w:val="20"/>
    </w:rPr>
  </w:style>
  <w:style w:type="paragraph" w:customStyle="1" w:styleId="xl541">
    <w:name w:val="xl541"/>
    <w:basedOn w:val="aff3"/>
    <w:qFormat/>
    <w:rsid w:val="0005126A"/>
    <w:pPr>
      <w:pBdr>
        <w:top w:val="double" w:sz="6" w:space="0" w:color="auto"/>
        <w:left w:val="single" w:sz="4" w:space="0" w:color="auto"/>
        <w:right w:val="single" w:sz="4" w:space="0" w:color="auto"/>
      </w:pBdr>
      <w:spacing w:before="100" w:beforeAutospacing="1" w:after="100" w:afterAutospacing="1"/>
      <w:jc w:val="center"/>
    </w:pPr>
    <w:rPr>
      <w:color w:val="006600"/>
      <w:sz w:val="18"/>
      <w:szCs w:val="18"/>
    </w:rPr>
  </w:style>
  <w:style w:type="paragraph" w:customStyle="1" w:styleId="xl542">
    <w:name w:val="xl542"/>
    <w:basedOn w:val="aff3"/>
    <w:qFormat/>
    <w:rsid w:val="0005126A"/>
    <w:pPr>
      <w:pBdr>
        <w:top w:val="double" w:sz="6" w:space="0" w:color="auto"/>
        <w:left w:val="single" w:sz="4" w:space="0" w:color="auto"/>
      </w:pBdr>
      <w:spacing w:before="100" w:beforeAutospacing="1" w:after="100" w:afterAutospacing="1"/>
      <w:jc w:val="center"/>
    </w:pPr>
    <w:rPr>
      <w:color w:val="006600"/>
      <w:sz w:val="18"/>
      <w:szCs w:val="18"/>
    </w:rPr>
  </w:style>
  <w:style w:type="paragraph" w:customStyle="1" w:styleId="xl543">
    <w:name w:val="xl543"/>
    <w:basedOn w:val="aff3"/>
    <w:qFormat/>
    <w:rsid w:val="0005126A"/>
    <w:pPr>
      <w:pBdr>
        <w:top w:val="double" w:sz="6" w:space="0" w:color="auto"/>
        <w:left w:val="dotted" w:sz="4" w:space="0" w:color="auto"/>
        <w:right w:val="single" w:sz="4" w:space="0" w:color="auto"/>
      </w:pBdr>
      <w:spacing w:before="100" w:beforeAutospacing="1" w:after="100" w:afterAutospacing="1"/>
      <w:jc w:val="center"/>
    </w:pPr>
    <w:rPr>
      <w:color w:val="006600"/>
      <w:sz w:val="18"/>
      <w:szCs w:val="18"/>
    </w:rPr>
  </w:style>
  <w:style w:type="paragraph" w:customStyle="1" w:styleId="xl544">
    <w:name w:val="xl544"/>
    <w:basedOn w:val="aff3"/>
    <w:qFormat/>
    <w:rsid w:val="0005126A"/>
    <w:pPr>
      <w:pBdr>
        <w:top w:val="double" w:sz="6" w:space="0" w:color="auto"/>
        <w:left w:val="single" w:sz="4" w:space="0" w:color="auto"/>
        <w:right w:val="dotted" w:sz="4" w:space="0" w:color="auto"/>
      </w:pBdr>
      <w:spacing w:before="100" w:beforeAutospacing="1" w:after="100" w:afterAutospacing="1"/>
      <w:jc w:val="center"/>
    </w:pPr>
    <w:rPr>
      <w:color w:val="006600"/>
      <w:sz w:val="18"/>
      <w:szCs w:val="18"/>
    </w:rPr>
  </w:style>
  <w:style w:type="paragraph" w:customStyle="1" w:styleId="xl545">
    <w:name w:val="xl545"/>
    <w:basedOn w:val="aff3"/>
    <w:qFormat/>
    <w:rsid w:val="0005126A"/>
    <w:pPr>
      <w:pBdr>
        <w:top w:val="double" w:sz="6" w:space="0" w:color="auto"/>
        <w:right w:val="single" w:sz="4" w:space="0" w:color="auto"/>
      </w:pBdr>
      <w:spacing w:before="100" w:beforeAutospacing="1" w:after="100" w:afterAutospacing="1"/>
      <w:jc w:val="center"/>
    </w:pPr>
    <w:rPr>
      <w:color w:val="006600"/>
      <w:sz w:val="18"/>
      <w:szCs w:val="18"/>
    </w:rPr>
  </w:style>
  <w:style w:type="paragraph" w:customStyle="1" w:styleId="xl546">
    <w:name w:val="xl546"/>
    <w:basedOn w:val="aff3"/>
    <w:qFormat/>
    <w:rsid w:val="0005126A"/>
    <w:pPr>
      <w:pBdr>
        <w:top w:val="double" w:sz="6" w:space="0" w:color="auto"/>
        <w:left w:val="single" w:sz="4" w:space="0" w:color="auto"/>
        <w:right w:val="single" w:sz="4" w:space="0" w:color="auto"/>
      </w:pBdr>
      <w:spacing w:before="100" w:beforeAutospacing="1" w:after="100" w:afterAutospacing="1"/>
      <w:jc w:val="center"/>
    </w:pPr>
    <w:rPr>
      <w:b/>
      <w:bCs/>
      <w:color w:val="006600"/>
      <w:sz w:val="20"/>
      <w:szCs w:val="20"/>
    </w:rPr>
  </w:style>
  <w:style w:type="paragraph" w:customStyle="1" w:styleId="xl547">
    <w:name w:val="xl547"/>
    <w:basedOn w:val="aff3"/>
    <w:qFormat/>
    <w:rsid w:val="0005126A"/>
    <w:pPr>
      <w:pBdr>
        <w:top w:val="double" w:sz="6" w:space="0" w:color="auto"/>
        <w:left w:val="single" w:sz="4" w:space="0" w:color="auto"/>
        <w:right w:val="single" w:sz="4" w:space="0" w:color="auto"/>
      </w:pBdr>
      <w:spacing w:before="100" w:beforeAutospacing="1" w:after="100" w:afterAutospacing="1"/>
      <w:jc w:val="center"/>
    </w:pPr>
    <w:rPr>
      <w:b/>
      <w:bCs/>
      <w:color w:val="006600"/>
      <w:sz w:val="20"/>
      <w:szCs w:val="20"/>
    </w:rPr>
  </w:style>
  <w:style w:type="paragraph" w:customStyle="1" w:styleId="xl548">
    <w:name w:val="xl548"/>
    <w:basedOn w:val="aff3"/>
    <w:qFormat/>
    <w:rsid w:val="0005126A"/>
    <w:pPr>
      <w:pBdr>
        <w:top w:val="dotted" w:sz="4" w:space="0" w:color="auto"/>
        <w:left w:val="single" w:sz="4" w:space="0" w:color="auto"/>
        <w:bottom w:val="dotted" w:sz="4" w:space="0" w:color="auto"/>
        <w:right w:val="single" w:sz="4" w:space="0" w:color="auto"/>
      </w:pBdr>
      <w:spacing w:before="100" w:beforeAutospacing="1" w:after="100" w:afterAutospacing="1"/>
      <w:jc w:val="center"/>
    </w:pPr>
    <w:rPr>
      <w:b/>
      <w:bCs/>
      <w:color w:val="006600"/>
      <w:sz w:val="20"/>
      <w:szCs w:val="20"/>
    </w:rPr>
  </w:style>
  <w:style w:type="paragraph" w:customStyle="1" w:styleId="xl549">
    <w:name w:val="xl549"/>
    <w:basedOn w:val="aff3"/>
    <w:qFormat/>
    <w:rsid w:val="0005126A"/>
    <w:pPr>
      <w:spacing w:before="100" w:beforeAutospacing="1" w:after="100" w:afterAutospacing="1"/>
      <w:jc w:val="center"/>
    </w:pPr>
    <w:rPr>
      <w:color w:val="006600"/>
      <w:sz w:val="16"/>
      <w:szCs w:val="16"/>
    </w:rPr>
  </w:style>
  <w:style w:type="paragraph" w:customStyle="1" w:styleId="xl550">
    <w:name w:val="xl550"/>
    <w:basedOn w:val="aff3"/>
    <w:qFormat/>
    <w:rsid w:val="0005126A"/>
    <w:pPr>
      <w:pBdr>
        <w:top w:val="double" w:sz="6" w:space="0" w:color="auto"/>
        <w:left w:val="single" w:sz="4" w:space="0" w:color="auto"/>
        <w:bottom w:val="single" w:sz="4" w:space="0" w:color="auto"/>
      </w:pBdr>
      <w:spacing w:before="100" w:beforeAutospacing="1" w:after="100" w:afterAutospacing="1"/>
      <w:jc w:val="center"/>
    </w:pPr>
    <w:rPr>
      <w:color w:val="C00000"/>
      <w:sz w:val="14"/>
      <w:szCs w:val="14"/>
    </w:rPr>
  </w:style>
  <w:style w:type="paragraph" w:customStyle="1" w:styleId="xl551">
    <w:name w:val="xl551"/>
    <w:basedOn w:val="aff3"/>
    <w:qFormat/>
    <w:rsid w:val="0005126A"/>
    <w:pPr>
      <w:pBdr>
        <w:top w:val="double" w:sz="6"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C00000"/>
      <w:sz w:val="20"/>
      <w:szCs w:val="20"/>
    </w:rPr>
  </w:style>
  <w:style w:type="paragraph" w:customStyle="1" w:styleId="xl552">
    <w:name w:val="xl552"/>
    <w:basedOn w:val="aff3"/>
    <w:qFormat/>
    <w:rsid w:val="0005126A"/>
    <w:pPr>
      <w:pBdr>
        <w:top w:val="double" w:sz="6"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006600"/>
      <w:sz w:val="20"/>
      <w:szCs w:val="20"/>
    </w:rPr>
  </w:style>
  <w:style w:type="paragraph" w:customStyle="1" w:styleId="xl553">
    <w:name w:val="xl553"/>
    <w:basedOn w:val="aff3"/>
    <w:qFormat/>
    <w:rsid w:val="0005126A"/>
    <w:pPr>
      <w:pBdr>
        <w:top w:val="double" w:sz="6"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CC"/>
      <w:sz w:val="20"/>
      <w:szCs w:val="20"/>
    </w:rPr>
  </w:style>
  <w:style w:type="paragraph" w:customStyle="1" w:styleId="xl554">
    <w:name w:val="xl554"/>
    <w:basedOn w:val="aff3"/>
    <w:qFormat/>
    <w:rsid w:val="0005126A"/>
    <w:pPr>
      <w:pBdr>
        <w:top w:val="double" w:sz="6"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CC"/>
      <w:sz w:val="20"/>
      <w:szCs w:val="20"/>
    </w:rPr>
  </w:style>
  <w:style w:type="paragraph" w:customStyle="1" w:styleId="xl555">
    <w:name w:val="xl555"/>
    <w:basedOn w:val="aff3"/>
    <w:qFormat/>
    <w:rsid w:val="0005126A"/>
    <w:pPr>
      <w:pBdr>
        <w:top w:val="double" w:sz="6" w:space="0" w:color="auto"/>
        <w:left w:val="single" w:sz="4" w:space="0" w:color="auto"/>
        <w:bottom w:val="single" w:sz="4" w:space="0" w:color="auto"/>
      </w:pBdr>
      <w:shd w:val="clear" w:color="auto" w:fill="FFFF00"/>
      <w:spacing w:before="100" w:beforeAutospacing="1" w:after="100" w:afterAutospacing="1"/>
      <w:jc w:val="center"/>
    </w:pPr>
    <w:rPr>
      <w:color w:val="0000CC"/>
      <w:sz w:val="14"/>
      <w:szCs w:val="14"/>
    </w:rPr>
  </w:style>
  <w:style w:type="paragraph" w:customStyle="1" w:styleId="xl556">
    <w:name w:val="xl556"/>
    <w:basedOn w:val="aff3"/>
    <w:qFormat/>
    <w:rsid w:val="0005126A"/>
    <w:pPr>
      <w:pBdr>
        <w:top w:val="double" w:sz="6"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006600"/>
      <w:sz w:val="20"/>
      <w:szCs w:val="20"/>
    </w:rPr>
  </w:style>
  <w:style w:type="paragraph" w:customStyle="1" w:styleId="xl557">
    <w:name w:val="xl557"/>
    <w:basedOn w:val="aff3"/>
    <w:qFormat/>
    <w:rsid w:val="0005126A"/>
    <w:pPr>
      <w:pBdr>
        <w:top w:val="double" w:sz="6" w:space="0" w:color="auto"/>
        <w:left w:val="single" w:sz="4" w:space="0" w:color="auto"/>
        <w:bottom w:val="single" w:sz="4" w:space="0" w:color="auto"/>
        <w:right w:val="single" w:sz="8" w:space="0" w:color="auto"/>
      </w:pBdr>
      <w:shd w:val="clear" w:color="auto" w:fill="FFFF00"/>
      <w:spacing w:before="100" w:beforeAutospacing="1" w:after="100" w:afterAutospacing="1"/>
      <w:jc w:val="center"/>
    </w:pPr>
    <w:rPr>
      <w:color w:val="006600"/>
      <w:sz w:val="16"/>
      <w:szCs w:val="16"/>
    </w:rPr>
  </w:style>
  <w:style w:type="paragraph" w:customStyle="1" w:styleId="xl558">
    <w:name w:val="xl558"/>
    <w:basedOn w:val="aff3"/>
    <w:qFormat/>
    <w:rsid w:val="0005126A"/>
    <w:pPr>
      <w:pBdr>
        <w:top w:val="double" w:sz="6" w:space="0" w:color="auto"/>
        <w:left w:val="single" w:sz="4" w:space="0" w:color="auto"/>
        <w:bottom w:val="double" w:sz="6" w:space="0" w:color="auto"/>
        <w:right w:val="single" w:sz="4" w:space="0" w:color="auto"/>
      </w:pBdr>
      <w:shd w:val="clear" w:color="auto" w:fill="FFFF00"/>
      <w:spacing w:before="100" w:beforeAutospacing="1" w:after="100" w:afterAutospacing="1"/>
      <w:jc w:val="center"/>
    </w:pPr>
    <w:rPr>
      <w:color w:val="0000CC"/>
      <w:sz w:val="20"/>
      <w:szCs w:val="20"/>
    </w:rPr>
  </w:style>
  <w:style w:type="paragraph" w:customStyle="1" w:styleId="xl559">
    <w:name w:val="xl559"/>
    <w:basedOn w:val="aff3"/>
    <w:qFormat/>
    <w:rsid w:val="0005126A"/>
    <w:pPr>
      <w:pBdr>
        <w:top w:val="double" w:sz="6" w:space="0" w:color="auto"/>
        <w:left w:val="single" w:sz="4" w:space="0" w:color="auto"/>
        <w:bottom w:val="double" w:sz="6" w:space="0" w:color="auto"/>
        <w:right w:val="single" w:sz="4" w:space="0" w:color="auto"/>
      </w:pBdr>
      <w:shd w:val="clear" w:color="auto" w:fill="FFFF00"/>
      <w:spacing w:before="100" w:beforeAutospacing="1" w:after="100" w:afterAutospacing="1"/>
      <w:jc w:val="center"/>
    </w:pPr>
    <w:rPr>
      <w:color w:val="0000CC"/>
      <w:sz w:val="20"/>
      <w:szCs w:val="20"/>
    </w:rPr>
  </w:style>
  <w:style w:type="paragraph" w:customStyle="1" w:styleId="xl560">
    <w:name w:val="xl560"/>
    <w:basedOn w:val="aff3"/>
    <w:qFormat/>
    <w:rsid w:val="0005126A"/>
    <w:pPr>
      <w:pBdr>
        <w:top w:val="double" w:sz="6" w:space="0" w:color="auto"/>
        <w:left w:val="single" w:sz="4" w:space="0" w:color="auto"/>
        <w:bottom w:val="double" w:sz="6" w:space="0" w:color="auto"/>
      </w:pBdr>
      <w:shd w:val="clear" w:color="auto" w:fill="FFFF00"/>
      <w:spacing w:before="100" w:beforeAutospacing="1" w:after="100" w:afterAutospacing="1"/>
      <w:jc w:val="center"/>
    </w:pPr>
    <w:rPr>
      <w:color w:val="0000CC"/>
      <w:sz w:val="14"/>
      <w:szCs w:val="14"/>
    </w:rPr>
  </w:style>
  <w:style w:type="paragraph" w:customStyle="1" w:styleId="xl561">
    <w:name w:val="xl561"/>
    <w:basedOn w:val="aff3"/>
    <w:qFormat/>
    <w:rsid w:val="0005126A"/>
    <w:pPr>
      <w:pBdr>
        <w:top w:val="double" w:sz="6"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C00000"/>
      <w:sz w:val="20"/>
      <w:szCs w:val="20"/>
    </w:rPr>
  </w:style>
  <w:style w:type="paragraph" w:customStyle="1" w:styleId="xl562">
    <w:name w:val="xl562"/>
    <w:basedOn w:val="aff3"/>
    <w:qFormat/>
    <w:rsid w:val="0005126A"/>
    <w:pPr>
      <w:pBdr>
        <w:top w:val="double" w:sz="6" w:space="0" w:color="auto"/>
        <w:left w:val="single" w:sz="4" w:space="0" w:color="auto"/>
        <w:bottom w:val="double" w:sz="6" w:space="0" w:color="auto"/>
        <w:right w:val="single" w:sz="4" w:space="0" w:color="auto"/>
      </w:pBdr>
      <w:shd w:val="clear" w:color="auto" w:fill="FFFF00"/>
      <w:spacing w:before="100" w:beforeAutospacing="1" w:after="100" w:afterAutospacing="1"/>
      <w:jc w:val="center"/>
    </w:pPr>
    <w:rPr>
      <w:color w:val="006600"/>
      <w:sz w:val="20"/>
      <w:szCs w:val="20"/>
    </w:rPr>
  </w:style>
  <w:style w:type="paragraph" w:customStyle="1" w:styleId="xl563">
    <w:name w:val="xl563"/>
    <w:basedOn w:val="aff3"/>
    <w:qFormat/>
    <w:rsid w:val="0005126A"/>
    <w:pPr>
      <w:pBdr>
        <w:top w:val="double" w:sz="6" w:space="0" w:color="auto"/>
        <w:left w:val="single" w:sz="4" w:space="0" w:color="auto"/>
        <w:bottom w:val="double" w:sz="6" w:space="0" w:color="auto"/>
        <w:right w:val="single" w:sz="4" w:space="0" w:color="auto"/>
      </w:pBdr>
      <w:shd w:val="clear" w:color="auto" w:fill="FFFF00"/>
      <w:spacing w:before="100" w:beforeAutospacing="1" w:after="100" w:afterAutospacing="1"/>
      <w:jc w:val="center"/>
    </w:pPr>
    <w:rPr>
      <w:color w:val="006600"/>
      <w:sz w:val="20"/>
      <w:szCs w:val="20"/>
    </w:rPr>
  </w:style>
  <w:style w:type="paragraph" w:customStyle="1" w:styleId="xl564">
    <w:name w:val="xl564"/>
    <w:basedOn w:val="aff3"/>
    <w:qFormat/>
    <w:rsid w:val="0005126A"/>
    <w:pPr>
      <w:pBdr>
        <w:top w:val="double" w:sz="6" w:space="0" w:color="auto"/>
        <w:left w:val="single" w:sz="4" w:space="0" w:color="auto"/>
        <w:bottom w:val="double" w:sz="6" w:space="0" w:color="auto"/>
        <w:right w:val="single" w:sz="8" w:space="0" w:color="auto"/>
      </w:pBdr>
      <w:shd w:val="clear" w:color="auto" w:fill="FFFF00"/>
      <w:spacing w:before="100" w:beforeAutospacing="1" w:after="100" w:afterAutospacing="1"/>
      <w:jc w:val="center"/>
    </w:pPr>
    <w:rPr>
      <w:color w:val="006600"/>
      <w:sz w:val="16"/>
      <w:szCs w:val="16"/>
    </w:rPr>
  </w:style>
  <w:style w:type="paragraph" w:customStyle="1" w:styleId="xl565">
    <w:name w:val="xl565"/>
    <w:basedOn w:val="aff3"/>
    <w:qFormat/>
    <w:rsid w:val="0005126A"/>
    <w:pPr>
      <w:pBdr>
        <w:top w:val="double" w:sz="6" w:space="0" w:color="auto"/>
        <w:left w:val="single" w:sz="4" w:space="0" w:color="auto"/>
        <w:bottom w:val="dotted" w:sz="4" w:space="0" w:color="auto"/>
        <w:right w:val="single" w:sz="4" w:space="0" w:color="auto"/>
      </w:pBdr>
      <w:shd w:val="clear" w:color="auto" w:fill="FFFF00"/>
      <w:spacing w:before="100" w:beforeAutospacing="1" w:after="100" w:afterAutospacing="1"/>
      <w:jc w:val="center"/>
    </w:pPr>
    <w:rPr>
      <w:color w:val="006600"/>
      <w:sz w:val="20"/>
      <w:szCs w:val="20"/>
    </w:rPr>
  </w:style>
  <w:style w:type="paragraph" w:customStyle="1" w:styleId="xl566">
    <w:name w:val="xl566"/>
    <w:basedOn w:val="aff3"/>
    <w:qFormat/>
    <w:rsid w:val="0005126A"/>
    <w:pPr>
      <w:pBdr>
        <w:top w:val="double" w:sz="6" w:space="0" w:color="auto"/>
        <w:left w:val="single" w:sz="4" w:space="0" w:color="auto"/>
        <w:bottom w:val="dotted" w:sz="4" w:space="0" w:color="auto"/>
        <w:right w:val="single" w:sz="4" w:space="0" w:color="auto"/>
      </w:pBdr>
      <w:shd w:val="clear" w:color="auto" w:fill="FFFF00"/>
      <w:spacing w:before="100" w:beforeAutospacing="1" w:after="100" w:afterAutospacing="1"/>
      <w:jc w:val="center"/>
    </w:pPr>
    <w:rPr>
      <w:color w:val="006600"/>
      <w:sz w:val="20"/>
      <w:szCs w:val="20"/>
    </w:rPr>
  </w:style>
  <w:style w:type="paragraph" w:customStyle="1" w:styleId="xl567">
    <w:name w:val="xl567"/>
    <w:basedOn w:val="aff3"/>
    <w:qFormat/>
    <w:rsid w:val="0005126A"/>
    <w:pPr>
      <w:pBdr>
        <w:top w:val="double" w:sz="6" w:space="0" w:color="auto"/>
        <w:left w:val="single" w:sz="4" w:space="0" w:color="auto"/>
        <w:bottom w:val="dotted" w:sz="4" w:space="0" w:color="auto"/>
        <w:right w:val="single" w:sz="8" w:space="0" w:color="auto"/>
      </w:pBdr>
      <w:shd w:val="clear" w:color="auto" w:fill="FFFF00"/>
      <w:spacing w:before="100" w:beforeAutospacing="1" w:after="100" w:afterAutospacing="1"/>
      <w:jc w:val="center"/>
    </w:pPr>
    <w:rPr>
      <w:color w:val="006600"/>
      <w:sz w:val="16"/>
      <w:szCs w:val="16"/>
    </w:rPr>
  </w:style>
  <w:style w:type="paragraph" w:customStyle="1" w:styleId="xl568">
    <w:name w:val="xl568"/>
    <w:basedOn w:val="aff3"/>
    <w:qFormat/>
    <w:rsid w:val="0005126A"/>
    <w:pPr>
      <w:pBdr>
        <w:top w:val="double" w:sz="6" w:space="0" w:color="auto"/>
        <w:left w:val="single" w:sz="4" w:space="0" w:color="auto"/>
        <w:bottom w:val="double" w:sz="6" w:space="0" w:color="auto"/>
        <w:right w:val="single" w:sz="4" w:space="0" w:color="auto"/>
      </w:pBdr>
      <w:shd w:val="clear" w:color="auto" w:fill="FFFF00"/>
      <w:spacing w:before="100" w:beforeAutospacing="1" w:after="100" w:afterAutospacing="1"/>
      <w:jc w:val="center"/>
    </w:pPr>
    <w:rPr>
      <w:color w:val="C00000"/>
      <w:sz w:val="20"/>
      <w:szCs w:val="20"/>
    </w:rPr>
  </w:style>
  <w:style w:type="paragraph" w:customStyle="1" w:styleId="xl569">
    <w:name w:val="xl569"/>
    <w:basedOn w:val="aff3"/>
    <w:qFormat/>
    <w:rsid w:val="0005126A"/>
    <w:pPr>
      <w:pBdr>
        <w:top w:val="double" w:sz="6" w:space="0" w:color="auto"/>
        <w:left w:val="single" w:sz="4" w:space="0" w:color="auto"/>
        <w:bottom w:val="double" w:sz="6" w:space="0" w:color="auto"/>
        <w:right w:val="single" w:sz="4" w:space="0" w:color="auto"/>
      </w:pBdr>
      <w:shd w:val="clear" w:color="auto" w:fill="FFFF00"/>
      <w:spacing w:before="100" w:beforeAutospacing="1" w:after="100" w:afterAutospacing="1"/>
      <w:jc w:val="center"/>
    </w:pPr>
    <w:rPr>
      <w:color w:val="C00000"/>
      <w:sz w:val="20"/>
      <w:szCs w:val="20"/>
    </w:rPr>
  </w:style>
  <w:style w:type="paragraph" w:customStyle="1" w:styleId="xl570">
    <w:name w:val="xl570"/>
    <w:basedOn w:val="aff3"/>
    <w:qFormat/>
    <w:rsid w:val="0005126A"/>
    <w:pPr>
      <w:pBdr>
        <w:top w:val="double" w:sz="6" w:space="0" w:color="auto"/>
        <w:left w:val="single" w:sz="4" w:space="0" w:color="auto"/>
        <w:bottom w:val="double" w:sz="6" w:space="0" w:color="auto"/>
        <w:right w:val="single" w:sz="8" w:space="0" w:color="auto"/>
      </w:pBdr>
      <w:shd w:val="clear" w:color="auto" w:fill="FFFF00"/>
      <w:spacing w:before="100" w:beforeAutospacing="1" w:after="100" w:afterAutospacing="1"/>
      <w:jc w:val="center"/>
    </w:pPr>
    <w:rPr>
      <w:color w:val="C00000"/>
      <w:sz w:val="16"/>
      <w:szCs w:val="16"/>
    </w:rPr>
  </w:style>
  <w:style w:type="paragraph" w:customStyle="1" w:styleId="xl571">
    <w:name w:val="xl571"/>
    <w:basedOn w:val="aff3"/>
    <w:qFormat/>
    <w:rsid w:val="0005126A"/>
    <w:pPr>
      <w:pBdr>
        <w:top w:val="double" w:sz="6" w:space="0" w:color="auto"/>
        <w:left w:val="single" w:sz="4" w:space="0" w:color="auto"/>
        <w:bottom w:val="dotted" w:sz="4" w:space="0" w:color="auto"/>
        <w:right w:val="single" w:sz="4" w:space="0" w:color="auto"/>
      </w:pBdr>
      <w:shd w:val="clear" w:color="auto" w:fill="FFFF00"/>
      <w:spacing w:before="100" w:beforeAutospacing="1" w:after="100" w:afterAutospacing="1"/>
      <w:jc w:val="center"/>
    </w:pPr>
    <w:rPr>
      <w:color w:val="C00000"/>
      <w:sz w:val="20"/>
      <w:szCs w:val="20"/>
    </w:rPr>
  </w:style>
  <w:style w:type="paragraph" w:customStyle="1" w:styleId="xl572">
    <w:name w:val="xl572"/>
    <w:basedOn w:val="aff3"/>
    <w:qFormat/>
    <w:rsid w:val="0005126A"/>
    <w:pPr>
      <w:pBdr>
        <w:top w:val="double" w:sz="6" w:space="0" w:color="auto"/>
        <w:left w:val="single" w:sz="4" w:space="0" w:color="auto"/>
        <w:bottom w:val="dotted" w:sz="4" w:space="0" w:color="auto"/>
        <w:right w:val="single" w:sz="4" w:space="0" w:color="auto"/>
      </w:pBdr>
      <w:shd w:val="clear" w:color="auto" w:fill="FFFF00"/>
      <w:spacing w:before="100" w:beforeAutospacing="1" w:after="100" w:afterAutospacing="1"/>
      <w:jc w:val="center"/>
    </w:pPr>
    <w:rPr>
      <w:color w:val="C00000"/>
      <w:sz w:val="20"/>
      <w:szCs w:val="20"/>
    </w:rPr>
  </w:style>
  <w:style w:type="paragraph" w:customStyle="1" w:styleId="xl573">
    <w:name w:val="xl573"/>
    <w:basedOn w:val="aff3"/>
    <w:qFormat/>
    <w:rsid w:val="0005126A"/>
    <w:pPr>
      <w:pBdr>
        <w:top w:val="double" w:sz="6" w:space="0" w:color="auto"/>
        <w:left w:val="single" w:sz="4" w:space="0" w:color="auto"/>
        <w:bottom w:val="dotted" w:sz="4" w:space="0" w:color="auto"/>
        <w:right w:val="single" w:sz="8" w:space="0" w:color="auto"/>
      </w:pBdr>
      <w:shd w:val="clear" w:color="auto" w:fill="FFFF00"/>
      <w:spacing w:before="100" w:beforeAutospacing="1" w:after="100" w:afterAutospacing="1"/>
      <w:jc w:val="center"/>
    </w:pPr>
    <w:rPr>
      <w:color w:val="C00000"/>
      <w:sz w:val="16"/>
      <w:szCs w:val="16"/>
    </w:rPr>
  </w:style>
  <w:style w:type="paragraph" w:customStyle="1" w:styleId="xl574">
    <w:name w:val="xl574"/>
    <w:basedOn w:val="aff3"/>
    <w:qFormat/>
    <w:rsid w:val="0005126A"/>
    <w:pPr>
      <w:pBdr>
        <w:top w:val="double" w:sz="6" w:space="0" w:color="auto"/>
        <w:left w:val="single" w:sz="4" w:space="0" w:color="auto"/>
        <w:bottom w:val="single" w:sz="4" w:space="0" w:color="auto"/>
      </w:pBdr>
      <w:shd w:val="clear" w:color="auto" w:fill="FFFF00"/>
      <w:spacing w:before="100" w:beforeAutospacing="1" w:after="100" w:afterAutospacing="1"/>
      <w:jc w:val="center"/>
    </w:pPr>
    <w:rPr>
      <w:color w:val="006600"/>
      <w:sz w:val="14"/>
      <w:szCs w:val="14"/>
    </w:rPr>
  </w:style>
  <w:style w:type="paragraph" w:customStyle="1" w:styleId="xl575">
    <w:name w:val="xl575"/>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b/>
      <w:bCs/>
      <w:color w:val="0000FF"/>
      <w:sz w:val="20"/>
      <w:szCs w:val="20"/>
    </w:rPr>
  </w:style>
  <w:style w:type="paragraph" w:customStyle="1" w:styleId="xl576">
    <w:name w:val="xl576"/>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b/>
      <w:bCs/>
      <w:color w:val="0000FF"/>
      <w:sz w:val="20"/>
      <w:szCs w:val="20"/>
    </w:rPr>
  </w:style>
  <w:style w:type="paragraph" w:customStyle="1" w:styleId="xl577">
    <w:name w:val="xl577"/>
    <w:basedOn w:val="aff3"/>
    <w:qFormat/>
    <w:rsid w:val="0005126A"/>
    <w:pPr>
      <w:pBdr>
        <w:top w:val="dotted" w:sz="4" w:space="0" w:color="auto"/>
        <w:left w:val="single" w:sz="4" w:space="0" w:color="auto"/>
        <w:bottom w:val="double" w:sz="6" w:space="0" w:color="auto"/>
      </w:pBdr>
      <w:spacing w:before="100" w:beforeAutospacing="1" w:after="100" w:afterAutospacing="1"/>
      <w:jc w:val="center"/>
    </w:pPr>
    <w:rPr>
      <w:color w:val="0000CC"/>
      <w:sz w:val="14"/>
      <w:szCs w:val="14"/>
    </w:rPr>
  </w:style>
  <w:style w:type="paragraph" w:customStyle="1" w:styleId="xl578">
    <w:name w:val="xl578"/>
    <w:basedOn w:val="aff3"/>
    <w:qFormat/>
    <w:rsid w:val="0005126A"/>
    <w:pPr>
      <w:pBdr>
        <w:top w:val="double" w:sz="6" w:space="0" w:color="auto"/>
        <w:left w:val="single" w:sz="4" w:space="0" w:color="auto"/>
        <w:bottom w:val="dotted" w:sz="4" w:space="0" w:color="auto"/>
        <w:right w:val="single" w:sz="4" w:space="0" w:color="auto"/>
      </w:pBdr>
      <w:shd w:val="clear" w:color="auto" w:fill="FFFF00"/>
      <w:spacing w:before="100" w:beforeAutospacing="1" w:after="100" w:afterAutospacing="1"/>
      <w:jc w:val="center"/>
    </w:pPr>
    <w:rPr>
      <w:color w:val="0000CC"/>
      <w:sz w:val="20"/>
      <w:szCs w:val="20"/>
    </w:rPr>
  </w:style>
  <w:style w:type="paragraph" w:customStyle="1" w:styleId="xl579">
    <w:name w:val="xl579"/>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sz w:val="14"/>
      <w:szCs w:val="14"/>
    </w:rPr>
  </w:style>
  <w:style w:type="paragraph" w:customStyle="1" w:styleId="xl580">
    <w:name w:val="xl580"/>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pPr>
    <w:rPr>
      <w:sz w:val="14"/>
      <w:szCs w:val="14"/>
    </w:rPr>
  </w:style>
  <w:style w:type="paragraph" w:customStyle="1" w:styleId="xl581">
    <w:name w:val="xl581"/>
    <w:basedOn w:val="aff3"/>
    <w:qFormat/>
    <w:rsid w:val="0005126A"/>
    <w:pPr>
      <w:pBdr>
        <w:top w:val="dotted" w:sz="4" w:space="0" w:color="auto"/>
        <w:bottom w:val="double" w:sz="6" w:space="0" w:color="auto"/>
      </w:pBdr>
      <w:spacing w:before="100" w:beforeAutospacing="1" w:after="100" w:afterAutospacing="1"/>
      <w:jc w:val="center"/>
    </w:pPr>
    <w:rPr>
      <w:sz w:val="20"/>
      <w:szCs w:val="20"/>
    </w:rPr>
  </w:style>
  <w:style w:type="paragraph" w:customStyle="1" w:styleId="xl582">
    <w:name w:val="xl582"/>
    <w:basedOn w:val="aff3"/>
    <w:qFormat/>
    <w:rsid w:val="0005126A"/>
    <w:pPr>
      <w:pBdr>
        <w:top w:val="dotted" w:sz="4" w:space="0" w:color="auto"/>
        <w:left w:val="single" w:sz="4" w:space="0" w:color="auto"/>
        <w:right w:val="single" w:sz="4" w:space="0" w:color="auto"/>
      </w:pBdr>
      <w:spacing w:before="100" w:beforeAutospacing="1" w:after="100" w:afterAutospacing="1"/>
      <w:jc w:val="center"/>
    </w:pPr>
    <w:rPr>
      <w:color w:val="006600"/>
      <w:sz w:val="16"/>
      <w:szCs w:val="16"/>
    </w:rPr>
  </w:style>
  <w:style w:type="paragraph" w:customStyle="1" w:styleId="xl583">
    <w:name w:val="xl583"/>
    <w:basedOn w:val="aff3"/>
    <w:qFormat/>
    <w:rsid w:val="0005126A"/>
    <w:pPr>
      <w:pBdr>
        <w:top w:val="dotted" w:sz="4" w:space="0" w:color="auto"/>
        <w:left w:val="single" w:sz="4" w:space="0" w:color="auto"/>
        <w:right w:val="single" w:sz="8" w:space="0" w:color="auto"/>
      </w:pBdr>
      <w:spacing w:before="100" w:beforeAutospacing="1" w:after="100" w:afterAutospacing="1"/>
      <w:jc w:val="center"/>
    </w:pPr>
    <w:rPr>
      <w:color w:val="006600"/>
      <w:sz w:val="16"/>
      <w:szCs w:val="16"/>
    </w:rPr>
  </w:style>
  <w:style w:type="paragraph" w:customStyle="1" w:styleId="xl584">
    <w:name w:val="xl584"/>
    <w:basedOn w:val="aff3"/>
    <w:qFormat/>
    <w:rsid w:val="0005126A"/>
    <w:pPr>
      <w:pBdr>
        <w:top w:val="dotted" w:sz="4" w:space="0" w:color="auto"/>
        <w:left w:val="single" w:sz="4" w:space="0" w:color="auto"/>
        <w:bottom w:val="double" w:sz="6" w:space="0" w:color="auto"/>
      </w:pBdr>
      <w:spacing w:before="100" w:beforeAutospacing="1" w:after="100" w:afterAutospacing="1"/>
      <w:jc w:val="center"/>
    </w:pPr>
    <w:rPr>
      <w:color w:val="006600"/>
      <w:sz w:val="14"/>
      <w:szCs w:val="14"/>
    </w:rPr>
  </w:style>
  <w:style w:type="paragraph" w:customStyle="1" w:styleId="xl585">
    <w:name w:val="xl585"/>
    <w:basedOn w:val="aff3"/>
    <w:qFormat/>
    <w:rsid w:val="0005126A"/>
    <w:pPr>
      <w:pBdr>
        <w:top w:val="dotted" w:sz="4" w:space="0" w:color="auto"/>
        <w:left w:val="single" w:sz="4" w:space="0" w:color="auto"/>
        <w:bottom w:val="double" w:sz="6" w:space="0" w:color="auto"/>
        <w:right w:val="single" w:sz="8" w:space="0" w:color="auto"/>
      </w:pBdr>
      <w:spacing w:before="100" w:beforeAutospacing="1" w:after="100" w:afterAutospacing="1"/>
      <w:jc w:val="center"/>
    </w:pPr>
    <w:rPr>
      <w:color w:val="C00000"/>
      <w:sz w:val="14"/>
      <w:szCs w:val="14"/>
    </w:rPr>
  </w:style>
  <w:style w:type="paragraph" w:customStyle="1" w:styleId="xl586">
    <w:name w:val="xl586"/>
    <w:basedOn w:val="aff3"/>
    <w:qFormat/>
    <w:rsid w:val="0005126A"/>
    <w:pPr>
      <w:pBdr>
        <w:top w:val="dotted" w:sz="4" w:space="0" w:color="auto"/>
        <w:left w:val="single" w:sz="4" w:space="0" w:color="auto"/>
        <w:bottom w:val="dotted" w:sz="4" w:space="0" w:color="auto"/>
        <w:right w:val="single" w:sz="8" w:space="0" w:color="auto"/>
      </w:pBdr>
      <w:spacing w:before="100" w:beforeAutospacing="1" w:after="100" w:afterAutospacing="1"/>
      <w:jc w:val="center"/>
    </w:pPr>
    <w:rPr>
      <w:color w:val="0000CC"/>
      <w:sz w:val="14"/>
      <w:szCs w:val="14"/>
    </w:rPr>
  </w:style>
  <w:style w:type="paragraph" w:customStyle="1" w:styleId="xl587">
    <w:name w:val="xl587"/>
    <w:basedOn w:val="aff3"/>
    <w:qFormat/>
    <w:rsid w:val="0005126A"/>
    <w:pPr>
      <w:pBdr>
        <w:top w:val="dotted" w:sz="4" w:space="0" w:color="auto"/>
        <w:left w:val="single" w:sz="4" w:space="0" w:color="auto"/>
        <w:bottom w:val="double" w:sz="6" w:space="0" w:color="auto"/>
        <w:right w:val="single" w:sz="4" w:space="0" w:color="auto"/>
      </w:pBdr>
      <w:shd w:val="clear" w:color="auto" w:fill="FFFF00"/>
      <w:spacing w:before="100" w:beforeAutospacing="1" w:after="100" w:afterAutospacing="1"/>
      <w:jc w:val="center"/>
    </w:pPr>
    <w:rPr>
      <w:color w:val="C00000"/>
      <w:sz w:val="20"/>
      <w:szCs w:val="20"/>
    </w:rPr>
  </w:style>
  <w:style w:type="paragraph" w:customStyle="1" w:styleId="xl588">
    <w:name w:val="xl588"/>
    <w:basedOn w:val="aff3"/>
    <w:qFormat/>
    <w:rsid w:val="0005126A"/>
    <w:pPr>
      <w:pBdr>
        <w:top w:val="double" w:sz="6" w:space="0" w:color="auto"/>
        <w:left w:val="single" w:sz="4" w:space="0" w:color="auto"/>
        <w:right w:val="single" w:sz="4" w:space="0" w:color="auto"/>
      </w:pBdr>
      <w:shd w:val="clear" w:color="auto" w:fill="FFFF00"/>
      <w:spacing w:before="100" w:beforeAutospacing="1" w:after="100" w:afterAutospacing="1"/>
      <w:jc w:val="center"/>
    </w:pPr>
    <w:rPr>
      <w:color w:val="C00000"/>
      <w:sz w:val="20"/>
      <w:szCs w:val="20"/>
    </w:rPr>
  </w:style>
  <w:style w:type="paragraph" w:customStyle="1" w:styleId="xl589">
    <w:name w:val="xl589"/>
    <w:basedOn w:val="aff3"/>
    <w:qFormat/>
    <w:rsid w:val="0005126A"/>
    <w:pPr>
      <w:pBdr>
        <w:top w:val="dotted" w:sz="4" w:space="0" w:color="auto"/>
        <w:left w:val="single" w:sz="4" w:space="0" w:color="auto"/>
        <w:bottom w:val="dotted" w:sz="4" w:space="0" w:color="auto"/>
        <w:right w:val="single" w:sz="4" w:space="0" w:color="auto"/>
      </w:pBdr>
      <w:shd w:val="clear" w:color="auto" w:fill="FFFF00"/>
      <w:spacing w:before="100" w:beforeAutospacing="1" w:after="100" w:afterAutospacing="1"/>
      <w:jc w:val="center"/>
    </w:pPr>
    <w:rPr>
      <w:color w:val="0000CC"/>
      <w:sz w:val="20"/>
      <w:szCs w:val="20"/>
    </w:rPr>
  </w:style>
  <w:style w:type="paragraph" w:customStyle="1" w:styleId="xl590">
    <w:name w:val="xl590"/>
    <w:basedOn w:val="aff3"/>
    <w:qFormat/>
    <w:rsid w:val="0005126A"/>
    <w:pPr>
      <w:pBdr>
        <w:top w:val="dotted" w:sz="4" w:space="0" w:color="auto"/>
        <w:left w:val="single" w:sz="4" w:space="0" w:color="auto"/>
        <w:bottom w:val="double" w:sz="6" w:space="0" w:color="auto"/>
        <w:right w:val="single" w:sz="8" w:space="0" w:color="auto"/>
      </w:pBdr>
      <w:shd w:val="clear" w:color="auto" w:fill="FFFF00"/>
      <w:spacing w:before="100" w:beforeAutospacing="1" w:after="100" w:afterAutospacing="1"/>
      <w:jc w:val="center"/>
    </w:pPr>
    <w:rPr>
      <w:color w:val="C00000"/>
      <w:sz w:val="14"/>
      <w:szCs w:val="14"/>
    </w:rPr>
  </w:style>
  <w:style w:type="paragraph" w:customStyle="1" w:styleId="xl591">
    <w:name w:val="xl591"/>
    <w:basedOn w:val="aff3"/>
    <w:qFormat/>
    <w:rsid w:val="0005126A"/>
    <w:pPr>
      <w:pBdr>
        <w:top w:val="double" w:sz="6" w:space="0" w:color="auto"/>
        <w:left w:val="single" w:sz="4" w:space="0" w:color="auto"/>
        <w:bottom w:val="dotted" w:sz="4" w:space="0" w:color="auto"/>
        <w:right w:val="single" w:sz="8" w:space="0" w:color="auto"/>
      </w:pBdr>
      <w:spacing w:before="100" w:beforeAutospacing="1" w:after="100" w:afterAutospacing="1"/>
      <w:jc w:val="center"/>
    </w:pPr>
    <w:rPr>
      <w:color w:val="006600"/>
      <w:sz w:val="14"/>
      <w:szCs w:val="14"/>
    </w:rPr>
  </w:style>
  <w:style w:type="paragraph" w:customStyle="1" w:styleId="xl592">
    <w:name w:val="xl592"/>
    <w:basedOn w:val="aff3"/>
    <w:qFormat/>
    <w:rsid w:val="0005126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b/>
      <w:bCs/>
      <w:sz w:val="20"/>
      <w:szCs w:val="20"/>
    </w:rPr>
  </w:style>
  <w:style w:type="paragraph" w:customStyle="1" w:styleId="xl593">
    <w:name w:val="xl593"/>
    <w:basedOn w:val="aff3"/>
    <w:qFormat/>
    <w:rsid w:val="0005126A"/>
    <w:pPr>
      <w:pBdr>
        <w:top w:val="single" w:sz="4" w:space="0" w:color="auto"/>
        <w:left w:val="single" w:sz="4" w:space="0" w:color="auto"/>
        <w:bottom w:val="double" w:sz="6" w:space="0" w:color="auto"/>
        <w:right w:val="single" w:sz="4" w:space="0" w:color="auto"/>
      </w:pBdr>
      <w:shd w:val="clear" w:color="auto" w:fill="FFFF00"/>
      <w:spacing w:before="100" w:beforeAutospacing="1" w:after="100" w:afterAutospacing="1"/>
      <w:jc w:val="center"/>
    </w:pPr>
    <w:rPr>
      <w:b/>
      <w:bCs/>
      <w:sz w:val="20"/>
      <w:szCs w:val="20"/>
    </w:rPr>
  </w:style>
  <w:style w:type="paragraph" w:customStyle="1" w:styleId="xl594">
    <w:name w:val="xl594"/>
    <w:basedOn w:val="aff3"/>
    <w:qFormat/>
    <w:rsid w:val="0005126A"/>
    <w:pPr>
      <w:pBdr>
        <w:top w:val="dotted" w:sz="4" w:space="0" w:color="auto"/>
        <w:left w:val="single" w:sz="4" w:space="0" w:color="auto"/>
        <w:bottom w:val="double" w:sz="6" w:space="0" w:color="auto"/>
        <w:right w:val="single" w:sz="4" w:space="0" w:color="auto"/>
      </w:pBdr>
      <w:shd w:val="clear" w:color="auto" w:fill="FFFF00"/>
      <w:spacing w:before="100" w:beforeAutospacing="1" w:after="100" w:afterAutospacing="1"/>
      <w:jc w:val="center"/>
    </w:pPr>
    <w:rPr>
      <w:b/>
      <w:bCs/>
      <w:sz w:val="20"/>
      <w:szCs w:val="20"/>
    </w:rPr>
  </w:style>
  <w:style w:type="paragraph" w:customStyle="1" w:styleId="xl595">
    <w:name w:val="xl595"/>
    <w:basedOn w:val="aff3"/>
    <w:qFormat/>
    <w:rsid w:val="0005126A"/>
    <w:pPr>
      <w:pBdr>
        <w:top w:val="double" w:sz="6" w:space="0" w:color="auto"/>
        <w:left w:val="single" w:sz="4" w:space="0" w:color="auto"/>
        <w:right w:val="single" w:sz="4" w:space="0" w:color="auto"/>
      </w:pBdr>
      <w:shd w:val="clear" w:color="auto" w:fill="FFFF00"/>
      <w:spacing w:before="100" w:beforeAutospacing="1" w:after="100" w:afterAutospacing="1"/>
      <w:jc w:val="center"/>
    </w:pPr>
    <w:rPr>
      <w:b/>
      <w:bCs/>
      <w:sz w:val="20"/>
      <w:szCs w:val="20"/>
    </w:rPr>
  </w:style>
  <w:style w:type="paragraph" w:customStyle="1" w:styleId="xl596">
    <w:name w:val="xl596"/>
    <w:basedOn w:val="aff3"/>
    <w:qFormat/>
    <w:rsid w:val="0005126A"/>
    <w:pPr>
      <w:pBdr>
        <w:top w:val="double" w:sz="6" w:space="0" w:color="auto"/>
        <w:left w:val="single" w:sz="4" w:space="0" w:color="auto"/>
        <w:bottom w:val="dotted" w:sz="4" w:space="0" w:color="auto"/>
        <w:right w:val="single" w:sz="4" w:space="0" w:color="auto"/>
      </w:pBdr>
      <w:shd w:val="clear" w:color="auto" w:fill="FFFF00"/>
      <w:spacing w:before="100" w:beforeAutospacing="1" w:after="100" w:afterAutospacing="1"/>
      <w:jc w:val="center"/>
    </w:pPr>
    <w:rPr>
      <w:b/>
      <w:bCs/>
      <w:sz w:val="20"/>
      <w:szCs w:val="20"/>
    </w:rPr>
  </w:style>
  <w:style w:type="paragraph" w:customStyle="1" w:styleId="xl597">
    <w:name w:val="xl597"/>
    <w:basedOn w:val="aff3"/>
    <w:qFormat/>
    <w:rsid w:val="0005126A"/>
    <w:pPr>
      <w:pBdr>
        <w:top w:val="dotted" w:sz="4" w:space="0" w:color="auto"/>
        <w:left w:val="single" w:sz="4" w:space="0" w:color="auto"/>
        <w:bottom w:val="double" w:sz="6" w:space="0" w:color="auto"/>
      </w:pBdr>
      <w:spacing w:before="100" w:beforeAutospacing="1" w:after="100" w:afterAutospacing="1"/>
      <w:jc w:val="center"/>
    </w:pPr>
    <w:rPr>
      <w:color w:val="C00000"/>
      <w:sz w:val="14"/>
      <w:szCs w:val="14"/>
    </w:rPr>
  </w:style>
  <w:style w:type="paragraph" w:customStyle="1" w:styleId="xl598">
    <w:name w:val="xl598"/>
    <w:basedOn w:val="aff3"/>
    <w:qFormat/>
    <w:rsid w:val="0005126A"/>
    <w:pPr>
      <w:pBdr>
        <w:top w:val="double" w:sz="6" w:space="0" w:color="auto"/>
        <w:left w:val="single" w:sz="8" w:space="0" w:color="auto"/>
        <w:right w:val="single" w:sz="4" w:space="0" w:color="auto"/>
      </w:pBdr>
      <w:shd w:val="clear" w:color="auto" w:fill="DDD9C4"/>
      <w:spacing w:before="100" w:beforeAutospacing="1" w:after="100" w:afterAutospacing="1"/>
      <w:jc w:val="center"/>
    </w:pPr>
    <w:rPr>
      <w:b/>
      <w:bCs/>
      <w:color w:val="CC3300"/>
      <w:sz w:val="18"/>
      <w:szCs w:val="18"/>
    </w:rPr>
  </w:style>
  <w:style w:type="paragraph" w:customStyle="1" w:styleId="xl599">
    <w:name w:val="xl599"/>
    <w:basedOn w:val="aff3"/>
    <w:qFormat/>
    <w:rsid w:val="0005126A"/>
    <w:pPr>
      <w:pBdr>
        <w:top w:val="double" w:sz="6" w:space="0" w:color="auto"/>
        <w:left w:val="single" w:sz="4" w:space="0" w:color="auto"/>
        <w:right w:val="single" w:sz="4" w:space="0" w:color="auto"/>
      </w:pBdr>
      <w:shd w:val="clear" w:color="auto" w:fill="DDD9C4"/>
      <w:spacing w:before="100" w:beforeAutospacing="1" w:after="100" w:afterAutospacing="1"/>
      <w:jc w:val="center"/>
    </w:pPr>
    <w:rPr>
      <w:color w:val="CC3300"/>
      <w:sz w:val="18"/>
      <w:szCs w:val="18"/>
    </w:rPr>
  </w:style>
  <w:style w:type="paragraph" w:customStyle="1" w:styleId="xl600">
    <w:name w:val="xl600"/>
    <w:basedOn w:val="aff3"/>
    <w:qFormat/>
    <w:rsid w:val="0005126A"/>
    <w:pPr>
      <w:pBdr>
        <w:top w:val="double" w:sz="6" w:space="0" w:color="auto"/>
        <w:left w:val="single" w:sz="4" w:space="0" w:color="auto"/>
      </w:pBdr>
      <w:shd w:val="clear" w:color="auto" w:fill="DDD9C4"/>
      <w:spacing w:before="100" w:beforeAutospacing="1" w:after="100" w:afterAutospacing="1"/>
      <w:jc w:val="center"/>
    </w:pPr>
    <w:rPr>
      <w:b/>
      <w:bCs/>
      <w:color w:val="CC3300"/>
      <w:sz w:val="18"/>
      <w:szCs w:val="18"/>
    </w:rPr>
  </w:style>
  <w:style w:type="paragraph" w:customStyle="1" w:styleId="xl601">
    <w:name w:val="xl601"/>
    <w:basedOn w:val="aff3"/>
    <w:qFormat/>
    <w:rsid w:val="0005126A"/>
    <w:pPr>
      <w:pBdr>
        <w:top w:val="double" w:sz="6" w:space="0" w:color="auto"/>
        <w:left w:val="dotted" w:sz="4" w:space="0" w:color="auto"/>
        <w:right w:val="single" w:sz="4" w:space="0" w:color="auto"/>
      </w:pBdr>
      <w:shd w:val="clear" w:color="auto" w:fill="DDD9C4"/>
      <w:spacing w:before="100" w:beforeAutospacing="1" w:after="100" w:afterAutospacing="1"/>
      <w:jc w:val="center"/>
    </w:pPr>
    <w:rPr>
      <w:b/>
      <w:bCs/>
      <w:color w:val="CC3300"/>
      <w:sz w:val="18"/>
      <w:szCs w:val="18"/>
    </w:rPr>
  </w:style>
  <w:style w:type="paragraph" w:customStyle="1" w:styleId="xl602">
    <w:name w:val="xl602"/>
    <w:basedOn w:val="aff3"/>
    <w:qFormat/>
    <w:rsid w:val="0005126A"/>
    <w:pPr>
      <w:pBdr>
        <w:top w:val="double" w:sz="6" w:space="0" w:color="auto"/>
        <w:left w:val="single" w:sz="4" w:space="0" w:color="auto"/>
        <w:right w:val="dotted" w:sz="4" w:space="0" w:color="auto"/>
      </w:pBdr>
      <w:shd w:val="clear" w:color="auto" w:fill="DDD9C4"/>
      <w:spacing w:before="100" w:beforeAutospacing="1" w:after="100" w:afterAutospacing="1"/>
      <w:jc w:val="center"/>
    </w:pPr>
    <w:rPr>
      <w:color w:val="CC3300"/>
      <w:sz w:val="18"/>
      <w:szCs w:val="18"/>
    </w:rPr>
  </w:style>
  <w:style w:type="paragraph" w:customStyle="1" w:styleId="xl603">
    <w:name w:val="xl603"/>
    <w:basedOn w:val="aff3"/>
    <w:qFormat/>
    <w:rsid w:val="0005126A"/>
    <w:pPr>
      <w:pBdr>
        <w:top w:val="double" w:sz="6" w:space="0" w:color="auto"/>
        <w:right w:val="single" w:sz="4" w:space="0" w:color="auto"/>
      </w:pBdr>
      <w:shd w:val="clear" w:color="auto" w:fill="DDD9C4"/>
      <w:spacing w:before="100" w:beforeAutospacing="1" w:after="100" w:afterAutospacing="1"/>
      <w:jc w:val="center"/>
    </w:pPr>
    <w:rPr>
      <w:color w:val="CC3300"/>
      <w:sz w:val="18"/>
      <w:szCs w:val="18"/>
    </w:rPr>
  </w:style>
  <w:style w:type="paragraph" w:customStyle="1" w:styleId="xl604">
    <w:name w:val="xl604"/>
    <w:basedOn w:val="aff3"/>
    <w:qFormat/>
    <w:rsid w:val="0005126A"/>
    <w:pPr>
      <w:pBdr>
        <w:top w:val="double" w:sz="6" w:space="0" w:color="auto"/>
        <w:left w:val="single" w:sz="4" w:space="0" w:color="auto"/>
        <w:right w:val="single" w:sz="4" w:space="0" w:color="auto"/>
      </w:pBdr>
      <w:shd w:val="clear" w:color="auto" w:fill="DDD9C4"/>
      <w:spacing w:before="100" w:beforeAutospacing="1" w:after="100" w:afterAutospacing="1"/>
      <w:jc w:val="center"/>
    </w:pPr>
    <w:rPr>
      <w:b/>
      <w:bCs/>
      <w:color w:val="CC3300"/>
      <w:sz w:val="20"/>
      <w:szCs w:val="20"/>
    </w:rPr>
  </w:style>
  <w:style w:type="paragraph" w:customStyle="1" w:styleId="xl605">
    <w:name w:val="xl605"/>
    <w:basedOn w:val="aff3"/>
    <w:qFormat/>
    <w:rsid w:val="0005126A"/>
    <w:pPr>
      <w:pBdr>
        <w:top w:val="double" w:sz="6" w:space="0" w:color="auto"/>
        <w:left w:val="single" w:sz="4" w:space="0" w:color="auto"/>
        <w:bottom w:val="dotted" w:sz="4" w:space="0" w:color="auto"/>
        <w:right w:val="single" w:sz="8" w:space="0" w:color="auto"/>
      </w:pBdr>
      <w:spacing w:before="100" w:beforeAutospacing="1" w:after="100" w:afterAutospacing="1"/>
      <w:jc w:val="center"/>
    </w:pPr>
    <w:rPr>
      <w:color w:val="C00000"/>
      <w:sz w:val="14"/>
      <w:szCs w:val="14"/>
    </w:rPr>
  </w:style>
  <w:style w:type="paragraph" w:customStyle="1" w:styleId="xl606">
    <w:name w:val="xl606"/>
    <w:basedOn w:val="aff3"/>
    <w:qFormat/>
    <w:rsid w:val="0005126A"/>
    <w:pPr>
      <w:pBdr>
        <w:top w:val="double" w:sz="6" w:space="0" w:color="auto"/>
        <w:left w:val="single" w:sz="4" w:space="0" w:color="auto"/>
        <w:bottom w:val="dotted" w:sz="4" w:space="0" w:color="auto"/>
      </w:pBdr>
      <w:spacing w:before="100" w:beforeAutospacing="1" w:after="100" w:afterAutospacing="1"/>
      <w:jc w:val="center"/>
    </w:pPr>
    <w:rPr>
      <w:color w:val="C00000"/>
      <w:sz w:val="14"/>
      <w:szCs w:val="14"/>
    </w:rPr>
  </w:style>
  <w:style w:type="paragraph" w:customStyle="1" w:styleId="xl607">
    <w:name w:val="xl607"/>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color w:val="006600"/>
      <w:sz w:val="20"/>
      <w:szCs w:val="20"/>
    </w:rPr>
  </w:style>
  <w:style w:type="paragraph" w:customStyle="1" w:styleId="xl608">
    <w:name w:val="xl608"/>
    <w:basedOn w:val="aff3"/>
    <w:qFormat/>
    <w:rsid w:val="0005126A"/>
    <w:pPr>
      <w:pBdr>
        <w:top w:val="double" w:sz="6" w:space="0" w:color="auto"/>
        <w:left w:val="single" w:sz="4" w:space="0" w:color="auto"/>
        <w:bottom w:val="double" w:sz="6" w:space="0" w:color="auto"/>
      </w:pBdr>
      <w:spacing w:before="100" w:beforeAutospacing="1" w:after="100" w:afterAutospacing="1"/>
      <w:jc w:val="center"/>
    </w:pPr>
    <w:rPr>
      <w:color w:val="C00000"/>
      <w:sz w:val="14"/>
      <w:szCs w:val="14"/>
    </w:rPr>
  </w:style>
  <w:style w:type="paragraph" w:customStyle="1" w:styleId="xl609">
    <w:name w:val="xl609"/>
    <w:basedOn w:val="aff3"/>
    <w:qFormat/>
    <w:rsid w:val="0005126A"/>
    <w:pPr>
      <w:pBdr>
        <w:top w:val="double" w:sz="6" w:space="0" w:color="auto"/>
        <w:left w:val="single" w:sz="4" w:space="0" w:color="auto"/>
        <w:bottom w:val="double" w:sz="6" w:space="0" w:color="auto"/>
      </w:pBdr>
      <w:spacing w:before="100" w:beforeAutospacing="1" w:after="100" w:afterAutospacing="1"/>
      <w:jc w:val="center"/>
    </w:pPr>
    <w:rPr>
      <w:color w:val="006600"/>
      <w:sz w:val="14"/>
      <w:szCs w:val="14"/>
    </w:rPr>
  </w:style>
  <w:style w:type="paragraph" w:customStyle="1" w:styleId="xl610">
    <w:name w:val="xl610"/>
    <w:basedOn w:val="aff3"/>
    <w:qFormat/>
    <w:rsid w:val="0005126A"/>
    <w:pPr>
      <w:pBdr>
        <w:top w:val="single" w:sz="8" w:space="0" w:color="auto"/>
        <w:left w:val="single" w:sz="4" w:space="0" w:color="auto"/>
      </w:pBdr>
      <w:shd w:val="clear" w:color="auto" w:fill="D9D9D9"/>
      <w:spacing w:before="100" w:beforeAutospacing="1" w:after="100" w:afterAutospacing="1"/>
      <w:jc w:val="center"/>
    </w:pPr>
    <w:rPr>
      <w:sz w:val="36"/>
      <w:szCs w:val="36"/>
    </w:rPr>
  </w:style>
  <w:style w:type="paragraph" w:customStyle="1" w:styleId="xl611">
    <w:name w:val="xl611"/>
    <w:basedOn w:val="aff3"/>
    <w:qFormat/>
    <w:rsid w:val="0005126A"/>
    <w:pPr>
      <w:pBdr>
        <w:top w:val="single" w:sz="8" w:space="0" w:color="auto"/>
      </w:pBdr>
      <w:shd w:val="clear" w:color="auto" w:fill="D9D9D9"/>
      <w:spacing w:before="100" w:beforeAutospacing="1" w:after="100" w:afterAutospacing="1"/>
    </w:pPr>
    <w:rPr>
      <w:b/>
      <w:bCs/>
      <w:sz w:val="36"/>
      <w:szCs w:val="36"/>
    </w:rPr>
  </w:style>
  <w:style w:type="paragraph" w:customStyle="1" w:styleId="xl612">
    <w:name w:val="xl612"/>
    <w:basedOn w:val="aff3"/>
    <w:qFormat/>
    <w:rsid w:val="0005126A"/>
    <w:pPr>
      <w:pBdr>
        <w:top w:val="single" w:sz="8" w:space="0" w:color="auto"/>
      </w:pBdr>
      <w:shd w:val="clear" w:color="auto" w:fill="D9D9D9"/>
      <w:spacing w:before="100" w:beforeAutospacing="1" w:after="100" w:afterAutospacing="1"/>
      <w:jc w:val="center"/>
    </w:pPr>
    <w:rPr>
      <w:b/>
      <w:bCs/>
      <w:sz w:val="36"/>
      <w:szCs w:val="36"/>
    </w:rPr>
  </w:style>
  <w:style w:type="paragraph" w:customStyle="1" w:styleId="xl613">
    <w:name w:val="xl613"/>
    <w:basedOn w:val="aff3"/>
    <w:qFormat/>
    <w:rsid w:val="0005126A"/>
    <w:pPr>
      <w:pBdr>
        <w:top w:val="single" w:sz="8" w:space="0" w:color="auto"/>
      </w:pBdr>
      <w:shd w:val="clear" w:color="auto" w:fill="D9D9D9"/>
      <w:spacing w:before="100" w:beforeAutospacing="1" w:after="100" w:afterAutospacing="1"/>
      <w:jc w:val="center"/>
    </w:pPr>
    <w:rPr>
      <w:b/>
      <w:bCs/>
      <w:sz w:val="36"/>
      <w:szCs w:val="36"/>
    </w:rPr>
  </w:style>
  <w:style w:type="paragraph" w:customStyle="1" w:styleId="xl614">
    <w:name w:val="xl614"/>
    <w:basedOn w:val="aff3"/>
    <w:qFormat/>
    <w:rsid w:val="0005126A"/>
    <w:pPr>
      <w:pBdr>
        <w:top w:val="single" w:sz="8" w:space="0" w:color="auto"/>
      </w:pBdr>
      <w:shd w:val="clear" w:color="auto" w:fill="D9D9D9"/>
      <w:spacing w:before="100" w:beforeAutospacing="1" w:after="100" w:afterAutospacing="1"/>
      <w:jc w:val="center"/>
    </w:pPr>
    <w:rPr>
      <w:b/>
      <w:bCs/>
      <w:color w:val="0000CC"/>
      <w:sz w:val="18"/>
      <w:szCs w:val="18"/>
    </w:rPr>
  </w:style>
  <w:style w:type="paragraph" w:customStyle="1" w:styleId="xl615">
    <w:name w:val="xl615"/>
    <w:basedOn w:val="aff3"/>
    <w:qFormat/>
    <w:rsid w:val="0005126A"/>
    <w:pPr>
      <w:pBdr>
        <w:top w:val="single" w:sz="8" w:space="0" w:color="auto"/>
      </w:pBdr>
      <w:shd w:val="clear" w:color="auto" w:fill="D9D9D9"/>
      <w:spacing w:before="100" w:beforeAutospacing="1" w:after="100" w:afterAutospacing="1"/>
      <w:jc w:val="center"/>
    </w:pPr>
    <w:rPr>
      <w:b/>
      <w:bCs/>
      <w:sz w:val="36"/>
      <w:szCs w:val="36"/>
    </w:rPr>
  </w:style>
  <w:style w:type="paragraph" w:customStyle="1" w:styleId="xl616">
    <w:name w:val="xl616"/>
    <w:basedOn w:val="aff3"/>
    <w:qFormat/>
    <w:rsid w:val="0005126A"/>
    <w:pPr>
      <w:pBdr>
        <w:top w:val="single" w:sz="8" w:space="0" w:color="auto"/>
      </w:pBdr>
      <w:shd w:val="clear" w:color="auto" w:fill="D9D9D9"/>
      <w:spacing w:before="100" w:beforeAutospacing="1" w:after="100" w:afterAutospacing="1"/>
      <w:jc w:val="center"/>
    </w:pPr>
    <w:rPr>
      <w:color w:val="0000CC"/>
      <w:sz w:val="36"/>
      <w:szCs w:val="36"/>
    </w:rPr>
  </w:style>
  <w:style w:type="paragraph" w:customStyle="1" w:styleId="xl617">
    <w:name w:val="xl617"/>
    <w:basedOn w:val="aff3"/>
    <w:qFormat/>
    <w:rsid w:val="0005126A"/>
    <w:pPr>
      <w:pBdr>
        <w:top w:val="single" w:sz="8" w:space="0" w:color="auto"/>
      </w:pBdr>
      <w:shd w:val="clear" w:color="auto" w:fill="D9D9D9"/>
      <w:spacing w:before="100" w:beforeAutospacing="1" w:after="100" w:afterAutospacing="1"/>
      <w:jc w:val="center"/>
    </w:pPr>
    <w:rPr>
      <w:color w:val="0000CC"/>
      <w:sz w:val="36"/>
      <w:szCs w:val="36"/>
    </w:rPr>
  </w:style>
  <w:style w:type="paragraph" w:customStyle="1" w:styleId="xl618">
    <w:name w:val="xl618"/>
    <w:basedOn w:val="aff3"/>
    <w:qFormat/>
    <w:rsid w:val="0005126A"/>
    <w:pPr>
      <w:pBdr>
        <w:top w:val="single" w:sz="8" w:space="0" w:color="auto"/>
      </w:pBdr>
      <w:shd w:val="clear" w:color="auto" w:fill="D9D9D9"/>
      <w:spacing w:before="100" w:beforeAutospacing="1" w:after="100" w:afterAutospacing="1"/>
      <w:jc w:val="center"/>
    </w:pPr>
    <w:rPr>
      <w:color w:val="0000CC"/>
      <w:sz w:val="14"/>
      <w:szCs w:val="14"/>
    </w:rPr>
  </w:style>
  <w:style w:type="paragraph" w:customStyle="1" w:styleId="xl619">
    <w:name w:val="xl619"/>
    <w:basedOn w:val="aff3"/>
    <w:qFormat/>
    <w:rsid w:val="0005126A"/>
    <w:pPr>
      <w:pBdr>
        <w:top w:val="single" w:sz="8" w:space="0" w:color="auto"/>
        <w:left w:val="single" w:sz="8" w:space="0" w:color="auto"/>
      </w:pBdr>
      <w:shd w:val="clear" w:color="auto" w:fill="D9D9D9"/>
      <w:spacing w:before="100" w:beforeAutospacing="1" w:after="100" w:afterAutospacing="1"/>
      <w:jc w:val="center"/>
    </w:pPr>
    <w:rPr>
      <w:color w:val="C00000"/>
      <w:sz w:val="18"/>
      <w:szCs w:val="18"/>
    </w:rPr>
  </w:style>
  <w:style w:type="paragraph" w:customStyle="1" w:styleId="xl620">
    <w:name w:val="xl620"/>
    <w:basedOn w:val="aff3"/>
    <w:qFormat/>
    <w:rsid w:val="0005126A"/>
    <w:pPr>
      <w:pBdr>
        <w:top w:val="single" w:sz="8" w:space="0" w:color="auto"/>
      </w:pBdr>
      <w:shd w:val="clear" w:color="auto" w:fill="D9D9D9"/>
      <w:spacing w:before="100" w:beforeAutospacing="1" w:after="100" w:afterAutospacing="1"/>
      <w:jc w:val="center"/>
    </w:pPr>
    <w:rPr>
      <w:color w:val="C00000"/>
      <w:sz w:val="18"/>
      <w:szCs w:val="18"/>
    </w:rPr>
  </w:style>
  <w:style w:type="paragraph" w:customStyle="1" w:styleId="xl621">
    <w:name w:val="xl621"/>
    <w:basedOn w:val="aff3"/>
    <w:qFormat/>
    <w:rsid w:val="0005126A"/>
    <w:pPr>
      <w:pBdr>
        <w:top w:val="single" w:sz="8" w:space="0" w:color="auto"/>
      </w:pBdr>
      <w:shd w:val="clear" w:color="auto" w:fill="D9D9D9"/>
      <w:spacing w:before="100" w:beforeAutospacing="1" w:after="100" w:afterAutospacing="1"/>
      <w:jc w:val="center"/>
    </w:pPr>
    <w:rPr>
      <w:color w:val="C00000"/>
      <w:sz w:val="36"/>
      <w:szCs w:val="36"/>
    </w:rPr>
  </w:style>
  <w:style w:type="paragraph" w:customStyle="1" w:styleId="xl622">
    <w:name w:val="xl622"/>
    <w:basedOn w:val="aff3"/>
    <w:qFormat/>
    <w:rsid w:val="0005126A"/>
    <w:pPr>
      <w:pBdr>
        <w:top w:val="single" w:sz="8" w:space="0" w:color="auto"/>
      </w:pBdr>
      <w:shd w:val="clear" w:color="auto" w:fill="D9D9D9"/>
      <w:spacing w:before="100" w:beforeAutospacing="1" w:after="100" w:afterAutospacing="1"/>
      <w:jc w:val="center"/>
    </w:pPr>
    <w:rPr>
      <w:b/>
      <w:bCs/>
      <w:color w:val="C00000"/>
      <w:sz w:val="36"/>
      <w:szCs w:val="36"/>
    </w:rPr>
  </w:style>
  <w:style w:type="paragraph" w:customStyle="1" w:styleId="xl623">
    <w:name w:val="xl623"/>
    <w:basedOn w:val="aff3"/>
    <w:qFormat/>
    <w:rsid w:val="0005126A"/>
    <w:pPr>
      <w:pBdr>
        <w:top w:val="single" w:sz="8" w:space="0" w:color="auto"/>
      </w:pBdr>
      <w:shd w:val="clear" w:color="auto" w:fill="D9D9D9"/>
      <w:spacing w:before="100" w:beforeAutospacing="1" w:after="100" w:afterAutospacing="1"/>
      <w:jc w:val="center"/>
    </w:pPr>
    <w:rPr>
      <w:color w:val="C00000"/>
      <w:sz w:val="36"/>
      <w:szCs w:val="36"/>
    </w:rPr>
  </w:style>
  <w:style w:type="paragraph" w:customStyle="1" w:styleId="xl624">
    <w:name w:val="xl624"/>
    <w:basedOn w:val="aff3"/>
    <w:qFormat/>
    <w:rsid w:val="0005126A"/>
    <w:pPr>
      <w:pBdr>
        <w:top w:val="single" w:sz="8" w:space="0" w:color="auto"/>
        <w:right w:val="single" w:sz="8" w:space="0" w:color="auto"/>
      </w:pBdr>
      <w:shd w:val="clear" w:color="auto" w:fill="D9D9D9"/>
      <w:spacing w:before="100" w:beforeAutospacing="1" w:after="100" w:afterAutospacing="1"/>
      <w:jc w:val="center"/>
    </w:pPr>
    <w:rPr>
      <w:color w:val="C00000"/>
      <w:sz w:val="36"/>
      <w:szCs w:val="36"/>
    </w:rPr>
  </w:style>
  <w:style w:type="paragraph" w:customStyle="1" w:styleId="xl625">
    <w:name w:val="xl625"/>
    <w:basedOn w:val="aff3"/>
    <w:qFormat/>
    <w:rsid w:val="0005126A"/>
    <w:pPr>
      <w:pBdr>
        <w:top w:val="single" w:sz="8" w:space="0" w:color="auto"/>
        <w:left w:val="single" w:sz="8" w:space="0" w:color="auto"/>
      </w:pBdr>
      <w:shd w:val="clear" w:color="auto" w:fill="D9D9D9"/>
      <w:spacing w:before="100" w:beforeAutospacing="1" w:after="100" w:afterAutospacing="1"/>
      <w:jc w:val="center"/>
    </w:pPr>
    <w:rPr>
      <w:color w:val="003300"/>
      <w:sz w:val="18"/>
      <w:szCs w:val="18"/>
    </w:rPr>
  </w:style>
  <w:style w:type="paragraph" w:customStyle="1" w:styleId="xl626">
    <w:name w:val="xl626"/>
    <w:basedOn w:val="aff3"/>
    <w:qFormat/>
    <w:rsid w:val="0005126A"/>
    <w:pPr>
      <w:pBdr>
        <w:top w:val="single" w:sz="8" w:space="0" w:color="auto"/>
      </w:pBdr>
      <w:shd w:val="clear" w:color="auto" w:fill="D9D9D9"/>
      <w:spacing w:before="100" w:beforeAutospacing="1" w:after="100" w:afterAutospacing="1"/>
      <w:jc w:val="center"/>
    </w:pPr>
    <w:rPr>
      <w:color w:val="006600"/>
      <w:sz w:val="18"/>
      <w:szCs w:val="18"/>
    </w:rPr>
  </w:style>
  <w:style w:type="paragraph" w:customStyle="1" w:styleId="xl627">
    <w:name w:val="xl627"/>
    <w:basedOn w:val="aff3"/>
    <w:qFormat/>
    <w:rsid w:val="0005126A"/>
    <w:pPr>
      <w:pBdr>
        <w:top w:val="single" w:sz="8" w:space="0" w:color="auto"/>
      </w:pBdr>
      <w:shd w:val="clear" w:color="auto" w:fill="D9D9D9"/>
      <w:spacing w:before="100" w:beforeAutospacing="1" w:after="100" w:afterAutospacing="1"/>
      <w:jc w:val="center"/>
    </w:pPr>
    <w:rPr>
      <w:b/>
      <w:bCs/>
      <w:color w:val="006600"/>
      <w:sz w:val="36"/>
      <w:szCs w:val="36"/>
    </w:rPr>
  </w:style>
  <w:style w:type="paragraph" w:customStyle="1" w:styleId="xl628">
    <w:name w:val="xl628"/>
    <w:basedOn w:val="aff3"/>
    <w:qFormat/>
    <w:rsid w:val="0005126A"/>
    <w:pPr>
      <w:pBdr>
        <w:top w:val="single" w:sz="8" w:space="0" w:color="auto"/>
      </w:pBdr>
      <w:shd w:val="clear" w:color="auto" w:fill="D9D9D9"/>
      <w:spacing w:before="100" w:beforeAutospacing="1" w:after="100" w:afterAutospacing="1"/>
      <w:jc w:val="center"/>
    </w:pPr>
    <w:rPr>
      <w:b/>
      <w:bCs/>
      <w:color w:val="006600"/>
      <w:sz w:val="36"/>
      <w:szCs w:val="36"/>
    </w:rPr>
  </w:style>
  <w:style w:type="paragraph" w:customStyle="1" w:styleId="xl629">
    <w:name w:val="xl629"/>
    <w:basedOn w:val="aff3"/>
    <w:qFormat/>
    <w:rsid w:val="0005126A"/>
    <w:pPr>
      <w:pBdr>
        <w:top w:val="single" w:sz="8" w:space="0" w:color="auto"/>
      </w:pBdr>
      <w:shd w:val="clear" w:color="auto" w:fill="D9D9D9"/>
      <w:spacing w:before="100" w:beforeAutospacing="1" w:after="100" w:afterAutospacing="1"/>
      <w:jc w:val="center"/>
    </w:pPr>
    <w:rPr>
      <w:color w:val="006600"/>
      <w:sz w:val="36"/>
      <w:szCs w:val="36"/>
    </w:rPr>
  </w:style>
  <w:style w:type="paragraph" w:customStyle="1" w:styleId="xl630">
    <w:name w:val="xl630"/>
    <w:basedOn w:val="aff3"/>
    <w:qFormat/>
    <w:rsid w:val="0005126A"/>
    <w:pPr>
      <w:pBdr>
        <w:top w:val="single" w:sz="8" w:space="0" w:color="auto"/>
      </w:pBdr>
      <w:shd w:val="clear" w:color="auto" w:fill="D9D9D9"/>
      <w:spacing w:before="100" w:beforeAutospacing="1" w:after="100" w:afterAutospacing="1"/>
      <w:jc w:val="center"/>
    </w:pPr>
    <w:rPr>
      <w:color w:val="006600"/>
      <w:sz w:val="36"/>
      <w:szCs w:val="36"/>
    </w:rPr>
  </w:style>
  <w:style w:type="paragraph" w:customStyle="1" w:styleId="xl631">
    <w:name w:val="xl631"/>
    <w:basedOn w:val="aff3"/>
    <w:qFormat/>
    <w:rsid w:val="0005126A"/>
    <w:pPr>
      <w:pBdr>
        <w:top w:val="single" w:sz="8" w:space="0" w:color="auto"/>
        <w:right w:val="single" w:sz="8" w:space="0" w:color="auto"/>
      </w:pBdr>
      <w:shd w:val="clear" w:color="auto" w:fill="D9D9D9"/>
      <w:spacing w:before="100" w:beforeAutospacing="1" w:after="100" w:afterAutospacing="1"/>
      <w:jc w:val="center"/>
    </w:pPr>
    <w:rPr>
      <w:color w:val="006600"/>
      <w:sz w:val="36"/>
      <w:szCs w:val="36"/>
    </w:rPr>
  </w:style>
  <w:style w:type="paragraph" w:customStyle="1" w:styleId="xl632">
    <w:name w:val="xl632"/>
    <w:basedOn w:val="aff3"/>
    <w:qFormat/>
    <w:rsid w:val="0005126A"/>
    <w:pPr>
      <w:pBdr>
        <w:left w:val="single" w:sz="4" w:space="0" w:color="auto"/>
        <w:bottom w:val="single" w:sz="4" w:space="0" w:color="auto"/>
        <w:right w:val="single" w:sz="4" w:space="0" w:color="auto"/>
      </w:pBdr>
      <w:shd w:val="clear" w:color="auto" w:fill="FFFFCC"/>
      <w:spacing w:before="100" w:beforeAutospacing="1" w:after="100" w:afterAutospacing="1"/>
      <w:jc w:val="center"/>
    </w:pPr>
    <w:rPr>
      <w:b/>
      <w:bCs/>
      <w:sz w:val="20"/>
      <w:szCs w:val="20"/>
    </w:rPr>
  </w:style>
  <w:style w:type="paragraph" w:customStyle="1" w:styleId="xl633">
    <w:name w:val="xl633"/>
    <w:basedOn w:val="aff3"/>
    <w:qFormat/>
    <w:rsid w:val="0005126A"/>
    <w:pPr>
      <w:pBdr>
        <w:left w:val="single" w:sz="4" w:space="0" w:color="auto"/>
        <w:bottom w:val="single" w:sz="4" w:space="0" w:color="auto"/>
      </w:pBdr>
      <w:shd w:val="clear" w:color="auto" w:fill="FFFFCC"/>
      <w:spacing w:before="100" w:beforeAutospacing="1" w:after="100" w:afterAutospacing="1"/>
      <w:jc w:val="center"/>
    </w:pPr>
    <w:rPr>
      <w:sz w:val="14"/>
      <w:szCs w:val="14"/>
    </w:rPr>
  </w:style>
  <w:style w:type="paragraph" w:customStyle="1" w:styleId="xl634">
    <w:name w:val="xl634"/>
    <w:basedOn w:val="aff3"/>
    <w:qFormat/>
    <w:rsid w:val="0005126A"/>
    <w:pPr>
      <w:pBdr>
        <w:left w:val="single" w:sz="4" w:space="0" w:color="auto"/>
        <w:bottom w:val="single" w:sz="4" w:space="0" w:color="auto"/>
        <w:right w:val="dotted" w:sz="4" w:space="0" w:color="auto"/>
      </w:pBdr>
      <w:shd w:val="clear" w:color="auto" w:fill="FFFFCC"/>
      <w:spacing w:before="100" w:beforeAutospacing="1" w:after="100" w:afterAutospacing="1"/>
      <w:jc w:val="center"/>
    </w:pPr>
    <w:rPr>
      <w:sz w:val="16"/>
      <w:szCs w:val="16"/>
    </w:rPr>
  </w:style>
  <w:style w:type="paragraph" w:customStyle="1" w:styleId="xl635">
    <w:name w:val="xl635"/>
    <w:basedOn w:val="aff3"/>
    <w:qFormat/>
    <w:rsid w:val="0005126A"/>
    <w:pPr>
      <w:pBdr>
        <w:left w:val="dotted" w:sz="4" w:space="0" w:color="auto"/>
        <w:bottom w:val="single" w:sz="4" w:space="0" w:color="auto"/>
        <w:right w:val="dotted" w:sz="4" w:space="0" w:color="auto"/>
      </w:pBdr>
      <w:shd w:val="clear" w:color="auto" w:fill="FFFFCC"/>
      <w:spacing w:before="100" w:beforeAutospacing="1" w:after="100" w:afterAutospacing="1"/>
      <w:jc w:val="center"/>
    </w:pPr>
    <w:rPr>
      <w:sz w:val="16"/>
      <w:szCs w:val="16"/>
    </w:rPr>
  </w:style>
  <w:style w:type="paragraph" w:customStyle="1" w:styleId="xl636">
    <w:name w:val="xl636"/>
    <w:basedOn w:val="aff3"/>
    <w:qFormat/>
    <w:rsid w:val="0005126A"/>
    <w:pPr>
      <w:pBdr>
        <w:left w:val="dotted" w:sz="4" w:space="0" w:color="auto"/>
        <w:bottom w:val="single" w:sz="4" w:space="0" w:color="auto"/>
        <w:right w:val="single" w:sz="4" w:space="0" w:color="auto"/>
      </w:pBdr>
      <w:shd w:val="clear" w:color="auto" w:fill="FFFFCC"/>
      <w:spacing w:before="100" w:beforeAutospacing="1" w:after="100" w:afterAutospacing="1"/>
      <w:jc w:val="center"/>
    </w:pPr>
    <w:rPr>
      <w:sz w:val="16"/>
      <w:szCs w:val="16"/>
    </w:rPr>
  </w:style>
  <w:style w:type="paragraph" w:customStyle="1" w:styleId="xl637">
    <w:name w:val="xl637"/>
    <w:basedOn w:val="aff3"/>
    <w:qFormat/>
    <w:rsid w:val="0005126A"/>
    <w:pPr>
      <w:pBdr>
        <w:bottom w:val="single" w:sz="4" w:space="0" w:color="auto"/>
      </w:pBdr>
      <w:shd w:val="clear" w:color="auto" w:fill="FFFFCC"/>
      <w:spacing w:before="100" w:beforeAutospacing="1" w:after="100" w:afterAutospacing="1"/>
      <w:jc w:val="center"/>
    </w:pPr>
    <w:rPr>
      <w:sz w:val="16"/>
      <w:szCs w:val="16"/>
    </w:rPr>
  </w:style>
  <w:style w:type="paragraph" w:customStyle="1" w:styleId="xl638">
    <w:name w:val="xl638"/>
    <w:basedOn w:val="aff3"/>
    <w:qFormat/>
    <w:rsid w:val="0005126A"/>
    <w:pPr>
      <w:pBdr>
        <w:left w:val="dotted" w:sz="4" w:space="0" w:color="auto"/>
        <w:bottom w:val="single" w:sz="4" w:space="0" w:color="auto"/>
        <w:right w:val="single" w:sz="8" w:space="0" w:color="auto"/>
      </w:pBdr>
      <w:shd w:val="clear" w:color="auto" w:fill="FFFFCC"/>
      <w:spacing w:before="100" w:beforeAutospacing="1" w:after="100" w:afterAutospacing="1"/>
      <w:jc w:val="center"/>
    </w:pPr>
    <w:rPr>
      <w:sz w:val="16"/>
      <w:szCs w:val="16"/>
    </w:rPr>
  </w:style>
  <w:style w:type="paragraph" w:customStyle="1" w:styleId="xl639">
    <w:name w:val="xl639"/>
    <w:basedOn w:val="aff3"/>
    <w:qFormat/>
    <w:rsid w:val="0005126A"/>
    <w:pPr>
      <w:pBdr>
        <w:left w:val="single" w:sz="4" w:space="0" w:color="auto"/>
        <w:bottom w:val="single" w:sz="4" w:space="0" w:color="auto"/>
        <w:right w:val="single" w:sz="4" w:space="0" w:color="auto"/>
      </w:pBdr>
      <w:shd w:val="clear" w:color="auto" w:fill="FFFFCC"/>
      <w:spacing w:before="100" w:beforeAutospacing="1" w:after="100" w:afterAutospacing="1"/>
      <w:jc w:val="center"/>
    </w:pPr>
    <w:rPr>
      <w:color w:val="0000CC"/>
      <w:sz w:val="18"/>
      <w:szCs w:val="18"/>
    </w:rPr>
  </w:style>
  <w:style w:type="paragraph" w:customStyle="1" w:styleId="xl640">
    <w:name w:val="xl640"/>
    <w:basedOn w:val="aff3"/>
    <w:qFormat/>
    <w:rsid w:val="0005126A"/>
    <w:pPr>
      <w:pBdr>
        <w:left w:val="single" w:sz="4" w:space="0" w:color="auto"/>
        <w:bottom w:val="single" w:sz="4" w:space="0" w:color="auto"/>
      </w:pBdr>
      <w:shd w:val="clear" w:color="auto" w:fill="FFFFCC"/>
      <w:spacing w:before="100" w:beforeAutospacing="1" w:after="100" w:afterAutospacing="1"/>
      <w:jc w:val="center"/>
    </w:pPr>
    <w:rPr>
      <w:color w:val="0000CC"/>
      <w:sz w:val="18"/>
      <w:szCs w:val="18"/>
    </w:rPr>
  </w:style>
  <w:style w:type="paragraph" w:customStyle="1" w:styleId="xl641">
    <w:name w:val="xl641"/>
    <w:basedOn w:val="aff3"/>
    <w:qFormat/>
    <w:rsid w:val="0005126A"/>
    <w:pPr>
      <w:pBdr>
        <w:left w:val="dotted" w:sz="4" w:space="0" w:color="auto"/>
        <w:bottom w:val="double" w:sz="6" w:space="0" w:color="auto"/>
        <w:right w:val="single" w:sz="4" w:space="0" w:color="auto"/>
      </w:pBdr>
      <w:shd w:val="clear" w:color="auto" w:fill="FFFFCC"/>
      <w:spacing w:before="100" w:beforeAutospacing="1" w:after="100" w:afterAutospacing="1"/>
      <w:jc w:val="center"/>
    </w:pPr>
    <w:rPr>
      <w:color w:val="0000CC"/>
      <w:sz w:val="18"/>
      <w:szCs w:val="18"/>
    </w:rPr>
  </w:style>
  <w:style w:type="paragraph" w:customStyle="1" w:styleId="xl642">
    <w:name w:val="xl642"/>
    <w:basedOn w:val="aff3"/>
    <w:qFormat/>
    <w:rsid w:val="0005126A"/>
    <w:pPr>
      <w:pBdr>
        <w:left w:val="single" w:sz="4" w:space="0" w:color="auto"/>
        <w:bottom w:val="double" w:sz="6" w:space="0" w:color="auto"/>
        <w:right w:val="dotted" w:sz="4" w:space="0" w:color="auto"/>
      </w:pBdr>
      <w:shd w:val="clear" w:color="auto" w:fill="FFFFCC"/>
      <w:spacing w:before="100" w:beforeAutospacing="1" w:after="100" w:afterAutospacing="1"/>
      <w:jc w:val="center"/>
    </w:pPr>
    <w:rPr>
      <w:color w:val="0000CC"/>
      <w:sz w:val="18"/>
      <w:szCs w:val="18"/>
    </w:rPr>
  </w:style>
  <w:style w:type="paragraph" w:customStyle="1" w:styleId="xl643">
    <w:name w:val="xl643"/>
    <w:basedOn w:val="aff3"/>
    <w:qFormat/>
    <w:rsid w:val="0005126A"/>
    <w:pPr>
      <w:pBdr>
        <w:bottom w:val="single" w:sz="4" w:space="0" w:color="auto"/>
        <w:right w:val="single" w:sz="4" w:space="0" w:color="auto"/>
      </w:pBdr>
      <w:shd w:val="clear" w:color="auto" w:fill="FFFFCC"/>
      <w:spacing w:before="100" w:beforeAutospacing="1" w:after="100" w:afterAutospacing="1"/>
      <w:jc w:val="center"/>
    </w:pPr>
    <w:rPr>
      <w:color w:val="0000CC"/>
      <w:sz w:val="18"/>
      <w:szCs w:val="18"/>
    </w:rPr>
  </w:style>
  <w:style w:type="paragraph" w:customStyle="1" w:styleId="xl644">
    <w:name w:val="xl644"/>
    <w:basedOn w:val="aff3"/>
    <w:qFormat/>
    <w:rsid w:val="0005126A"/>
    <w:pPr>
      <w:pBdr>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0000CC"/>
      <w:sz w:val="20"/>
      <w:szCs w:val="20"/>
    </w:rPr>
  </w:style>
  <w:style w:type="paragraph" w:customStyle="1" w:styleId="xl645">
    <w:name w:val="xl645"/>
    <w:basedOn w:val="aff3"/>
    <w:qFormat/>
    <w:rsid w:val="0005126A"/>
    <w:pPr>
      <w:pBdr>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0000CC"/>
      <w:sz w:val="20"/>
      <w:szCs w:val="20"/>
    </w:rPr>
  </w:style>
  <w:style w:type="paragraph" w:customStyle="1" w:styleId="xl646">
    <w:name w:val="xl646"/>
    <w:basedOn w:val="aff3"/>
    <w:qFormat/>
    <w:rsid w:val="0005126A"/>
    <w:pPr>
      <w:pBdr>
        <w:left w:val="single" w:sz="4" w:space="0" w:color="auto"/>
        <w:bottom w:val="single" w:sz="4" w:space="0" w:color="auto"/>
        <w:right w:val="single" w:sz="4" w:space="0" w:color="auto"/>
      </w:pBdr>
      <w:shd w:val="clear" w:color="auto" w:fill="FFFFCC"/>
      <w:spacing w:before="100" w:beforeAutospacing="1" w:after="100" w:afterAutospacing="1"/>
      <w:jc w:val="center"/>
    </w:pPr>
    <w:rPr>
      <w:color w:val="0000CC"/>
      <w:sz w:val="20"/>
      <w:szCs w:val="20"/>
    </w:rPr>
  </w:style>
  <w:style w:type="paragraph" w:customStyle="1" w:styleId="xl647">
    <w:name w:val="xl647"/>
    <w:basedOn w:val="aff3"/>
    <w:qFormat/>
    <w:rsid w:val="0005126A"/>
    <w:pPr>
      <w:pBdr>
        <w:left w:val="single" w:sz="4" w:space="0" w:color="auto"/>
        <w:bottom w:val="single" w:sz="4" w:space="0" w:color="auto"/>
        <w:right w:val="single" w:sz="4" w:space="0" w:color="auto"/>
      </w:pBdr>
      <w:shd w:val="clear" w:color="auto" w:fill="FFFFCC"/>
      <w:spacing w:before="100" w:beforeAutospacing="1" w:after="100" w:afterAutospacing="1"/>
      <w:jc w:val="center"/>
    </w:pPr>
    <w:rPr>
      <w:color w:val="0000CC"/>
      <w:sz w:val="20"/>
      <w:szCs w:val="20"/>
    </w:rPr>
  </w:style>
  <w:style w:type="paragraph" w:customStyle="1" w:styleId="xl648">
    <w:name w:val="xl648"/>
    <w:basedOn w:val="aff3"/>
    <w:qFormat/>
    <w:rsid w:val="0005126A"/>
    <w:pPr>
      <w:pBdr>
        <w:left w:val="single" w:sz="4" w:space="0" w:color="auto"/>
        <w:bottom w:val="single" w:sz="4" w:space="0" w:color="auto"/>
      </w:pBdr>
      <w:spacing w:before="100" w:beforeAutospacing="1" w:after="100" w:afterAutospacing="1"/>
      <w:jc w:val="center"/>
    </w:pPr>
    <w:rPr>
      <w:color w:val="0000CC"/>
      <w:sz w:val="14"/>
      <w:szCs w:val="14"/>
    </w:rPr>
  </w:style>
  <w:style w:type="paragraph" w:customStyle="1" w:styleId="xl649">
    <w:name w:val="xl649"/>
    <w:basedOn w:val="aff3"/>
    <w:qFormat/>
    <w:rsid w:val="0005126A"/>
    <w:pPr>
      <w:pBdr>
        <w:left w:val="single" w:sz="8" w:space="0" w:color="auto"/>
        <w:bottom w:val="single" w:sz="4" w:space="0" w:color="auto"/>
        <w:right w:val="single" w:sz="4" w:space="0" w:color="auto"/>
      </w:pBdr>
      <w:shd w:val="clear" w:color="auto" w:fill="DDD9C4"/>
      <w:spacing w:before="100" w:beforeAutospacing="1" w:after="100" w:afterAutospacing="1"/>
      <w:jc w:val="center"/>
    </w:pPr>
    <w:rPr>
      <w:b/>
      <w:bCs/>
      <w:color w:val="CC3300"/>
      <w:sz w:val="18"/>
      <w:szCs w:val="18"/>
    </w:rPr>
  </w:style>
  <w:style w:type="paragraph" w:customStyle="1" w:styleId="xl650">
    <w:name w:val="xl650"/>
    <w:basedOn w:val="aff3"/>
    <w:qFormat/>
    <w:rsid w:val="0005126A"/>
    <w:pPr>
      <w:pBdr>
        <w:left w:val="single" w:sz="4" w:space="0" w:color="auto"/>
        <w:bottom w:val="single" w:sz="4" w:space="0" w:color="auto"/>
        <w:right w:val="single" w:sz="4" w:space="0" w:color="auto"/>
      </w:pBdr>
      <w:shd w:val="clear" w:color="auto" w:fill="DDD9C4"/>
      <w:spacing w:before="100" w:beforeAutospacing="1" w:after="100" w:afterAutospacing="1"/>
      <w:jc w:val="center"/>
    </w:pPr>
    <w:rPr>
      <w:color w:val="CC3300"/>
      <w:sz w:val="18"/>
      <w:szCs w:val="18"/>
    </w:rPr>
  </w:style>
  <w:style w:type="paragraph" w:customStyle="1" w:styleId="xl651">
    <w:name w:val="xl651"/>
    <w:basedOn w:val="aff3"/>
    <w:qFormat/>
    <w:rsid w:val="0005126A"/>
    <w:pPr>
      <w:pBdr>
        <w:left w:val="single" w:sz="4" w:space="0" w:color="auto"/>
        <w:bottom w:val="single" w:sz="4" w:space="0" w:color="auto"/>
      </w:pBdr>
      <w:shd w:val="clear" w:color="auto" w:fill="DDD9C4"/>
      <w:spacing w:before="100" w:beforeAutospacing="1" w:after="100" w:afterAutospacing="1"/>
      <w:jc w:val="center"/>
    </w:pPr>
    <w:rPr>
      <w:b/>
      <w:bCs/>
      <w:color w:val="CC3300"/>
      <w:sz w:val="18"/>
      <w:szCs w:val="18"/>
    </w:rPr>
  </w:style>
  <w:style w:type="paragraph" w:customStyle="1" w:styleId="xl652">
    <w:name w:val="xl652"/>
    <w:basedOn w:val="aff3"/>
    <w:qFormat/>
    <w:rsid w:val="0005126A"/>
    <w:pPr>
      <w:pBdr>
        <w:left w:val="dotted" w:sz="4" w:space="0" w:color="auto"/>
        <w:bottom w:val="single" w:sz="4" w:space="0" w:color="auto"/>
        <w:right w:val="single" w:sz="4" w:space="0" w:color="auto"/>
      </w:pBdr>
      <w:shd w:val="clear" w:color="auto" w:fill="DDD9C4"/>
      <w:spacing w:before="100" w:beforeAutospacing="1" w:after="100" w:afterAutospacing="1"/>
      <w:jc w:val="center"/>
    </w:pPr>
    <w:rPr>
      <w:b/>
      <w:bCs/>
      <w:color w:val="CC3300"/>
      <w:sz w:val="18"/>
      <w:szCs w:val="18"/>
    </w:rPr>
  </w:style>
  <w:style w:type="paragraph" w:customStyle="1" w:styleId="xl653">
    <w:name w:val="xl653"/>
    <w:basedOn w:val="aff3"/>
    <w:qFormat/>
    <w:rsid w:val="0005126A"/>
    <w:pPr>
      <w:pBdr>
        <w:left w:val="single" w:sz="4" w:space="0" w:color="auto"/>
        <w:bottom w:val="single" w:sz="4" w:space="0" w:color="auto"/>
        <w:right w:val="dotted" w:sz="4" w:space="0" w:color="auto"/>
      </w:pBdr>
      <w:shd w:val="clear" w:color="auto" w:fill="DDD9C4"/>
      <w:spacing w:before="100" w:beforeAutospacing="1" w:after="100" w:afterAutospacing="1"/>
      <w:jc w:val="center"/>
    </w:pPr>
    <w:rPr>
      <w:color w:val="CC3300"/>
      <w:sz w:val="18"/>
      <w:szCs w:val="18"/>
    </w:rPr>
  </w:style>
  <w:style w:type="paragraph" w:customStyle="1" w:styleId="xl654">
    <w:name w:val="xl654"/>
    <w:basedOn w:val="aff3"/>
    <w:qFormat/>
    <w:rsid w:val="0005126A"/>
    <w:pPr>
      <w:pBdr>
        <w:bottom w:val="single" w:sz="4" w:space="0" w:color="auto"/>
        <w:right w:val="single" w:sz="4" w:space="0" w:color="auto"/>
      </w:pBdr>
      <w:shd w:val="clear" w:color="auto" w:fill="DDD9C4"/>
      <w:spacing w:before="100" w:beforeAutospacing="1" w:after="100" w:afterAutospacing="1"/>
      <w:jc w:val="center"/>
    </w:pPr>
    <w:rPr>
      <w:color w:val="CC3300"/>
      <w:sz w:val="18"/>
      <w:szCs w:val="18"/>
    </w:rPr>
  </w:style>
  <w:style w:type="paragraph" w:customStyle="1" w:styleId="xl655">
    <w:name w:val="xl655"/>
    <w:basedOn w:val="aff3"/>
    <w:qFormat/>
    <w:rsid w:val="0005126A"/>
    <w:pPr>
      <w:pBdr>
        <w:left w:val="single" w:sz="4" w:space="0" w:color="auto"/>
        <w:bottom w:val="single" w:sz="4" w:space="0" w:color="auto"/>
        <w:right w:val="single" w:sz="4" w:space="0" w:color="auto"/>
      </w:pBdr>
      <w:shd w:val="clear" w:color="auto" w:fill="DDD9C4"/>
      <w:spacing w:before="100" w:beforeAutospacing="1" w:after="100" w:afterAutospacing="1"/>
      <w:jc w:val="center"/>
    </w:pPr>
    <w:rPr>
      <w:b/>
      <w:bCs/>
      <w:color w:val="CC3300"/>
      <w:sz w:val="20"/>
      <w:szCs w:val="20"/>
    </w:rPr>
  </w:style>
  <w:style w:type="paragraph" w:customStyle="1" w:styleId="xl656">
    <w:name w:val="xl656"/>
    <w:basedOn w:val="aff3"/>
    <w:qFormat/>
    <w:rsid w:val="0005126A"/>
    <w:pPr>
      <w:pBdr>
        <w:left w:val="single" w:sz="8" w:space="0" w:color="auto"/>
        <w:bottom w:val="single" w:sz="4" w:space="0" w:color="auto"/>
        <w:right w:val="single" w:sz="4" w:space="0" w:color="auto"/>
      </w:pBdr>
      <w:shd w:val="clear" w:color="auto" w:fill="FFFFCC"/>
      <w:spacing w:before="100" w:beforeAutospacing="1" w:after="100" w:afterAutospacing="1"/>
      <w:jc w:val="center"/>
    </w:pPr>
    <w:rPr>
      <w:color w:val="003300"/>
      <w:sz w:val="18"/>
      <w:szCs w:val="18"/>
    </w:rPr>
  </w:style>
  <w:style w:type="paragraph" w:customStyle="1" w:styleId="xl657">
    <w:name w:val="xl657"/>
    <w:basedOn w:val="aff3"/>
    <w:qFormat/>
    <w:rsid w:val="0005126A"/>
    <w:pPr>
      <w:pBdr>
        <w:left w:val="single" w:sz="4" w:space="0" w:color="auto"/>
        <w:bottom w:val="single" w:sz="4"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658">
    <w:name w:val="xl658"/>
    <w:basedOn w:val="aff3"/>
    <w:qFormat/>
    <w:rsid w:val="0005126A"/>
    <w:pPr>
      <w:pBdr>
        <w:left w:val="single" w:sz="4" w:space="0" w:color="auto"/>
        <w:bottom w:val="single" w:sz="4" w:space="0" w:color="auto"/>
      </w:pBdr>
      <w:shd w:val="clear" w:color="auto" w:fill="FFFFCC"/>
      <w:spacing w:before="100" w:beforeAutospacing="1" w:after="100" w:afterAutospacing="1"/>
      <w:jc w:val="center"/>
    </w:pPr>
    <w:rPr>
      <w:color w:val="006600"/>
      <w:sz w:val="18"/>
      <w:szCs w:val="18"/>
    </w:rPr>
  </w:style>
  <w:style w:type="paragraph" w:customStyle="1" w:styleId="xl659">
    <w:name w:val="xl659"/>
    <w:basedOn w:val="aff3"/>
    <w:qFormat/>
    <w:rsid w:val="0005126A"/>
    <w:pPr>
      <w:pBdr>
        <w:left w:val="dotted" w:sz="4" w:space="0" w:color="auto"/>
        <w:bottom w:val="double" w:sz="6"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660">
    <w:name w:val="xl660"/>
    <w:basedOn w:val="aff3"/>
    <w:qFormat/>
    <w:rsid w:val="0005126A"/>
    <w:pPr>
      <w:pBdr>
        <w:left w:val="single" w:sz="4" w:space="0" w:color="auto"/>
        <w:bottom w:val="double" w:sz="6" w:space="0" w:color="auto"/>
        <w:right w:val="dotted" w:sz="4" w:space="0" w:color="auto"/>
      </w:pBdr>
      <w:shd w:val="clear" w:color="auto" w:fill="FFFFCC"/>
      <w:spacing w:before="100" w:beforeAutospacing="1" w:after="100" w:afterAutospacing="1"/>
      <w:jc w:val="center"/>
    </w:pPr>
    <w:rPr>
      <w:color w:val="006600"/>
      <w:sz w:val="18"/>
      <w:szCs w:val="18"/>
    </w:rPr>
  </w:style>
  <w:style w:type="paragraph" w:customStyle="1" w:styleId="xl661">
    <w:name w:val="xl661"/>
    <w:basedOn w:val="aff3"/>
    <w:qFormat/>
    <w:rsid w:val="0005126A"/>
    <w:pPr>
      <w:pBdr>
        <w:bottom w:val="single" w:sz="4"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662">
    <w:name w:val="xl662"/>
    <w:basedOn w:val="aff3"/>
    <w:qFormat/>
    <w:rsid w:val="0005126A"/>
    <w:pPr>
      <w:pBdr>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006600"/>
      <w:sz w:val="20"/>
      <w:szCs w:val="20"/>
    </w:rPr>
  </w:style>
  <w:style w:type="paragraph" w:customStyle="1" w:styleId="xl663">
    <w:name w:val="xl663"/>
    <w:basedOn w:val="aff3"/>
    <w:qFormat/>
    <w:rsid w:val="0005126A"/>
    <w:pPr>
      <w:pBdr>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006600"/>
      <w:sz w:val="20"/>
      <w:szCs w:val="20"/>
    </w:rPr>
  </w:style>
  <w:style w:type="paragraph" w:customStyle="1" w:styleId="xl664">
    <w:name w:val="xl664"/>
    <w:basedOn w:val="aff3"/>
    <w:qFormat/>
    <w:rsid w:val="0005126A"/>
    <w:pPr>
      <w:pBdr>
        <w:left w:val="single" w:sz="4" w:space="0" w:color="auto"/>
        <w:bottom w:val="single" w:sz="4" w:space="0" w:color="auto"/>
        <w:right w:val="single" w:sz="4" w:space="0" w:color="auto"/>
      </w:pBdr>
      <w:shd w:val="clear" w:color="auto" w:fill="FFFFCC"/>
      <w:spacing w:before="100" w:beforeAutospacing="1" w:after="100" w:afterAutospacing="1"/>
      <w:jc w:val="center"/>
    </w:pPr>
    <w:rPr>
      <w:color w:val="006600"/>
      <w:sz w:val="20"/>
      <w:szCs w:val="20"/>
    </w:rPr>
  </w:style>
  <w:style w:type="paragraph" w:customStyle="1" w:styleId="xl665">
    <w:name w:val="xl665"/>
    <w:basedOn w:val="aff3"/>
    <w:qFormat/>
    <w:rsid w:val="0005126A"/>
    <w:pPr>
      <w:pBdr>
        <w:left w:val="single" w:sz="4" w:space="0" w:color="auto"/>
        <w:bottom w:val="single" w:sz="4" w:space="0" w:color="auto"/>
        <w:right w:val="single" w:sz="4" w:space="0" w:color="auto"/>
      </w:pBdr>
      <w:shd w:val="clear" w:color="auto" w:fill="FFFFCC"/>
      <w:spacing w:before="100" w:beforeAutospacing="1" w:after="100" w:afterAutospacing="1"/>
      <w:jc w:val="center"/>
    </w:pPr>
    <w:rPr>
      <w:color w:val="006600"/>
      <w:sz w:val="20"/>
      <w:szCs w:val="20"/>
    </w:rPr>
  </w:style>
  <w:style w:type="paragraph" w:customStyle="1" w:styleId="xl666">
    <w:name w:val="xl666"/>
    <w:basedOn w:val="aff3"/>
    <w:qFormat/>
    <w:rsid w:val="0005126A"/>
    <w:pPr>
      <w:pBdr>
        <w:left w:val="single" w:sz="4" w:space="0" w:color="auto"/>
        <w:bottom w:val="single" w:sz="4" w:space="0" w:color="auto"/>
        <w:right w:val="single" w:sz="8" w:space="0" w:color="auto"/>
      </w:pBdr>
      <w:spacing w:before="100" w:beforeAutospacing="1" w:after="100" w:afterAutospacing="1"/>
      <w:jc w:val="center"/>
    </w:pPr>
    <w:rPr>
      <w:color w:val="006600"/>
      <w:sz w:val="16"/>
      <w:szCs w:val="16"/>
    </w:rPr>
  </w:style>
  <w:style w:type="paragraph" w:customStyle="1" w:styleId="xl667">
    <w:name w:val="xl667"/>
    <w:basedOn w:val="aff3"/>
    <w:qFormat/>
    <w:rsid w:val="0005126A"/>
    <w:pPr>
      <w:pBdr>
        <w:top w:val="double" w:sz="6" w:space="0" w:color="auto"/>
        <w:left w:val="single" w:sz="4" w:space="0" w:color="auto"/>
        <w:bottom w:val="double" w:sz="6" w:space="0" w:color="auto"/>
      </w:pBdr>
      <w:shd w:val="clear" w:color="auto" w:fill="FFFFCC"/>
      <w:spacing w:before="100" w:beforeAutospacing="1" w:after="100" w:afterAutospacing="1"/>
      <w:jc w:val="center"/>
    </w:pPr>
    <w:rPr>
      <w:color w:val="CC3300"/>
      <w:sz w:val="18"/>
      <w:szCs w:val="18"/>
    </w:rPr>
  </w:style>
  <w:style w:type="paragraph" w:customStyle="1" w:styleId="xl668">
    <w:name w:val="xl668"/>
    <w:basedOn w:val="aff3"/>
    <w:qFormat/>
    <w:rsid w:val="0005126A"/>
    <w:pPr>
      <w:pBdr>
        <w:top w:val="double" w:sz="6" w:space="0" w:color="auto"/>
        <w:bottom w:val="double" w:sz="6" w:space="0" w:color="auto"/>
        <w:right w:val="single" w:sz="4" w:space="0" w:color="auto"/>
      </w:pBdr>
      <w:shd w:val="clear" w:color="auto" w:fill="FFFFCC"/>
      <w:spacing w:before="100" w:beforeAutospacing="1" w:after="100" w:afterAutospacing="1"/>
      <w:jc w:val="center"/>
    </w:pPr>
    <w:rPr>
      <w:color w:val="CC3300"/>
      <w:sz w:val="18"/>
      <w:szCs w:val="18"/>
    </w:rPr>
  </w:style>
  <w:style w:type="paragraph" w:customStyle="1" w:styleId="xl669">
    <w:name w:val="xl669"/>
    <w:basedOn w:val="aff3"/>
    <w:qFormat/>
    <w:rsid w:val="0005126A"/>
    <w:pPr>
      <w:pBdr>
        <w:top w:val="double" w:sz="6"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b/>
      <w:bCs/>
      <w:color w:val="CC3300"/>
      <w:sz w:val="20"/>
      <w:szCs w:val="20"/>
    </w:rPr>
  </w:style>
  <w:style w:type="paragraph" w:customStyle="1" w:styleId="xl670">
    <w:name w:val="xl670"/>
    <w:basedOn w:val="aff3"/>
    <w:qFormat/>
    <w:rsid w:val="0005126A"/>
    <w:pPr>
      <w:pBdr>
        <w:top w:val="double" w:sz="6"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b/>
      <w:bCs/>
      <w:color w:val="C00000"/>
      <w:sz w:val="20"/>
      <w:szCs w:val="20"/>
    </w:rPr>
  </w:style>
  <w:style w:type="paragraph" w:customStyle="1" w:styleId="xl671">
    <w:name w:val="xl671"/>
    <w:basedOn w:val="aff3"/>
    <w:qFormat/>
    <w:rsid w:val="0005126A"/>
    <w:pPr>
      <w:pBdr>
        <w:top w:val="double" w:sz="6"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color w:val="C00000"/>
      <w:sz w:val="20"/>
      <w:szCs w:val="20"/>
    </w:rPr>
  </w:style>
  <w:style w:type="paragraph" w:customStyle="1" w:styleId="xl672">
    <w:name w:val="xl672"/>
    <w:basedOn w:val="aff3"/>
    <w:qFormat/>
    <w:rsid w:val="0005126A"/>
    <w:pPr>
      <w:pBdr>
        <w:top w:val="double" w:sz="6"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color w:val="C00000"/>
      <w:sz w:val="20"/>
      <w:szCs w:val="20"/>
    </w:rPr>
  </w:style>
  <w:style w:type="paragraph" w:customStyle="1" w:styleId="xl673">
    <w:name w:val="xl673"/>
    <w:basedOn w:val="aff3"/>
    <w:qFormat/>
    <w:rsid w:val="0005126A"/>
    <w:pPr>
      <w:pBdr>
        <w:top w:val="double" w:sz="6"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color w:val="006600"/>
      <w:sz w:val="20"/>
      <w:szCs w:val="20"/>
    </w:rPr>
  </w:style>
  <w:style w:type="paragraph" w:customStyle="1" w:styleId="xl674">
    <w:name w:val="xl674"/>
    <w:basedOn w:val="aff3"/>
    <w:qFormat/>
    <w:rsid w:val="0005126A"/>
    <w:pPr>
      <w:pBdr>
        <w:top w:val="double" w:sz="6"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color w:val="006600"/>
      <w:sz w:val="20"/>
      <w:szCs w:val="20"/>
    </w:rPr>
  </w:style>
  <w:style w:type="paragraph" w:customStyle="1" w:styleId="xl675">
    <w:name w:val="xl675"/>
    <w:basedOn w:val="aff3"/>
    <w:qFormat/>
    <w:rsid w:val="0005126A"/>
    <w:pPr>
      <w:pBdr>
        <w:top w:val="double" w:sz="6"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color w:val="0000CC"/>
      <w:sz w:val="18"/>
      <w:szCs w:val="18"/>
    </w:rPr>
  </w:style>
  <w:style w:type="paragraph" w:customStyle="1" w:styleId="xl676">
    <w:name w:val="xl676"/>
    <w:basedOn w:val="aff3"/>
    <w:qFormat/>
    <w:rsid w:val="0005126A"/>
    <w:pPr>
      <w:pBdr>
        <w:top w:val="double" w:sz="6" w:space="0" w:color="auto"/>
        <w:left w:val="single" w:sz="4" w:space="0" w:color="auto"/>
        <w:bottom w:val="double" w:sz="6" w:space="0" w:color="auto"/>
      </w:pBdr>
      <w:shd w:val="clear" w:color="auto" w:fill="FFFFCC"/>
      <w:spacing w:before="100" w:beforeAutospacing="1" w:after="100" w:afterAutospacing="1"/>
      <w:jc w:val="center"/>
    </w:pPr>
    <w:rPr>
      <w:color w:val="0000CC"/>
      <w:sz w:val="18"/>
      <w:szCs w:val="18"/>
    </w:rPr>
  </w:style>
  <w:style w:type="paragraph" w:customStyle="1" w:styleId="xl677">
    <w:name w:val="xl677"/>
    <w:basedOn w:val="aff3"/>
    <w:qFormat/>
    <w:rsid w:val="0005126A"/>
    <w:pPr>
      <w:pBdr>
        <w:top w:val="double" w:sz="6" w:space="0" w:color="auto"/>
        <w:bottom w:val="double" w:sz="6" w:space="0" w:color="auto"/>
        <w:right w:val="single" w:sz="4" w:space="0" w:color="auto"/>
      </w:pBdr>
      <w:shd w:val="clear" w:color="auto" w:fill="FFFFCC"/>
      <w:spacing w:before="100" w:beforeAutospacing="1" w:after="100" w:afterAutospacing="1"/>
      <w:jc w:val="center"/>
    </w:pPr>
    <w:rPr>
      <w:color w:val="0000CC"/>
      <w:sz w:val="18"/>
      <w:szCs w:val="18"/>
    </w:rPr>
  </w:style>
  <w:style w:type="paragraph" w:customStyle="1" w:styleId="xl678">
    <w:name w:val="xl678"/>
    <w:basedOn w:val="aff3"/>
    <w:qFormat/>
    <w:rsid w:val="0005126A"/>
    <w:pPr>
      <w:pBdr>
        <w:top w:val="double" w:sz="6" w:space="0" w:color="auto"/>
        <w:left w:val="single" w:sz="8" w:space="0" w:color="auto"/>
        <w:bottom w:val="double" w:sz="6" w:space="0" w:color="auto"/>
        <w:right w:val="single" w:sz="4" w:space="0" w:color="auto"/>
      </w:pBdr>
      <w:shd w:val="clear" w:color="auto" w:fill="DDD9C4"/>
      <w:spacing w:before="100" w:beforeAutospacing="1" w:after="100" w:afterAutospacing="1"/>
      <w:jc w:val="center"/>
    </w:pPr>
    <w:rPr>
      <w:b/>
      <w:bCs/>
      <w:color w:val="CC3300"/>
      <w:sz w:val="18"/>
      <w:szCs w:val="18"/>
    </w:rPr>
  </w:style>
  <w:style w:type="paragraph" w:customStyle="1" w:styleId="xl679">
    <w:name w:val="xl679"/>
    <w:basedOn w:val="aff3"/>
    <w:qFormat/>
    <w:rsid w:val="0005126A"/>
    <w:pPr>
      <w:pBdr>
        <w:top w:val="double" w:sz="6" w:space="0" w:color="auto"/>
        <w:left w:val="single" w:sz="4" w:space="0" w:color="auto"/>
        <w:bottom w:val="double" w:sz="6" w:space="0" w:color="auto"/>
        <w:right w:val="single" w:sz="8" w:space="0" w:color="auto"/>
      </w:pBdr>
      <w:spacing w:before="100" w:beforeAutospacing="1" w:after="100" w:afterAutospacing="1"/>
      <w:jc w:val="center"/>
    </w:pPr>
    <w:rPr>
      <w:b/>
      <w:bCs/>
      <w:color w:val="006600"/>
      <w:sz w:val="20"/>
      <w:szCs w:val="20"/>
    </w:rPr>
  </w:style>
  <w:style w:type="paragraph" w:customStyle="1" w:styleId="xl680">
    <w:name w:val="xl680"/>
    <w:basedOn w:val="aff3"/>
    <w:qFormat/>
    <w:rsid w:val="0005126A"/>
    <w:pPr>
      <w:pBdr>
        <w:top w:val="double" w:sz="6" w:space="0" w:color="auto"/>
        <w:left w:val="single" w:sz="4" w:space="0" w:color="auto"/>
        <w:bottom w:val="double" w:sz="6" w:space="0" w:color="auto"/>
      </w:pBdr>
      <w:shd w:val="clear" w:color="auto" w:fill="FFFF00"/>
      <w:spacing w:before="100" w:beforeAutospacing="1" w:after="100" w:afterAutospacing="1"/>
      <w:jc w:val="center"/>
    </w:pPr>
    <w:rPr>
      <w:color w:val="C00000"/>
      <w:sz w:val="14"/>
      <w:szCs w:val="14"/>
    </w:rPr>
  </w:style>
  <w:style w:type="paragraph" w:customStyle="1" w:styleId="xl681">
    <w:name w:val="xl681"/>
    <w:basedOn w:val="aff3"/>
    <w:qFormat/>
    <w:rsid w:val="0005126A"/>
    <w:pPr>
      <w:pBdr>
        <w:top w:val="double" w:sz="6"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color w:val="006600"/>
      <w:sz w:val="20"/>
      <w:szCs w:val="20"/>
    </w:rPr>
  </w:style>
  <w:style w:type="paragraph" w:customStyle="1" w:styleId="xl682">
    <w:name w:val="xl682"/>
    <w:basedOn w:val="aff3"/>
    <w:qFormat/>
    <w:rsid w:val="0005126A"/>
    <w:pPr>
      <w:pBdr>
        <w:top w:val="double" w:sz="6"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b/>
      <w:bCs/>
      <w:sz w:val="20"/>
      <w:szCs w:val="20"/>
    </w:rPr>
  </w:style>
  <w:style w:type="paragraph" w:customStyle="1" w:styleId="xl683">
    <w:name w:val="xl683"/>
    <w:basedOn w:val="aff3"/>
    <w:qFormat/>
    <w:rsid w:val="0005126A"/>
    <w:pPr>
      <w:pBdr>
        <w:top w:val="double" w:sz="6" w:space="0" w:color="auto"/>
        <w:left w:val="single" w:sz="4" w:space="0" w:color="auto"/>
        <w:bottom w:val="double" w:sz="6" w:space="0" w:color="auto"/>
      </w:pBdr>
      <w:shd w:val="clear" w:color="auto" w:fill="FFFF00"/>
      <w:spacing w:before="100" w:beforeAutospacing="1" w:after="100" w:afterAutospacing="1"/>
      <w:jc w:val="center"/>
    </w:pPr>
    <w:rPr>
      <w:color w:val="006600"/>
      <w:sz w:val="14"/>
      <w:szCs w:val="14"/>
    </w:rPr>
  </w:style>
  <w:style w:type="paragraph" w:customStyle="1" w:styleId="xl684">
    <w:name w:val="xl684"/>
    <w:basedOn w:val="aff3"/>
    <w:qFormat/>
    <w:rsid w:val="0005126A"/>
    <w:pPr>
      <w:pBdr>
        <w:top w:val="double" w:sz="6" w:space="0" w:color="auto"/>
        <w:left w:val="single" w:sz="4" w:space="0" w:color="auto"/>
        <w:bottom w:val="dotted" w:sz="4" w:space="0" w:color="auto"/>
      </w:pBdr>
      <w:spacing w:before="100" w:beforeAutospacing="1" w:after="100" w:afterAutospacing="1"/>
      <w:jc w:val="center"/>
    </w:pPr>
    <w:rPr>
      <w:color w:val="0000CC"/>
      <w:sz w:val="14"/>
      <w:szCs w:val="14"/>
    </w:rPr>
  </w:style>
  <w:style w:type="paragraph" w:customStyle="1" w:styleId="xl685">
    <w:name w:val="xl685"/>
    <w:basedOn w:val="aff3"/>
    <w:qFormat/>
    <w:rsid w:val="0005126A"/>
    <w:pPr>
      <w:pBdr>
        <w:top w:val="dotted" w:sz="4" w:space="0" w:color="auto"/>
        <w:left w:val="single" w:sz="8" w:space="0" w:color="auto"/>
        <w:bottom w:val="double" w:sz="6" w:space="0" w:color="auto"/>
        <w:right w:val="single" w:sz="4" w:space="0" w:color="auto"/>
      </w:pBdr>
      <w:shd w:val="clear" w:color="auto" w:fill="FFFFCC"/>
      <w:spacing w:before="100" w:beforeAutospacing="1" w:after="100" w:afterAutospacing="1"/>
      <w:jc w:val="center"/>
    </w:pPr>
    <w:rPr>
      <w:color w:val="003300"/>
      <w:sz w:val="18"/>
      <w:szCs w:val="18"/>
    </w:rPr>
  </w:style>
  <w:style w:type="paragraph" w:customStyle="1" w:styleId="xl686">
    <w:name w:val="xl686"/>
    <w:basedOn w:val="aff3"/>
    <w:qFormat/>
    <w:rsid w:val="0005126A"/>
    <w:pPr>
      <w:pBdr>
        <w:top w:val="dotted" w:sz="4"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687">
    <w:name w:val="xl687"/>
    <w:basedOn w:val="aff3"/>
    <w:qFormat/>
    <w:rsid w:val="0005126A"/>
    <w:pPr>
      <w:pBdr>
        <w:top w:val="dotted" w:sz="4" w:space="0" w:color="auto"/>
        <w:left w:val="single" w:sz="4" w:space="0" w:color="auto"/>
        <w:bottom w:val="double" w:sz="6" w:space="0" w:color="auto"/>
      </w:pBdr>
      <w:shd w:val="clear" w:color="auto" w:fill="FFFFCC"/>
      <w:spacing w:before="100" w:beforeAutospacing="1" w:after="100" w:afterAutospacing="1"/>
      <w:jc w:val="center"/>
    </w:pPr>
    <w:rPr>
      <w:color w:val="006600"/>
      <w:sz w:val="18"/>
      <w:szCs w:val="18"/>
    </w:rPr>
  </w:style>
  <w:style w:type="paragraph" w:customStyle="1" w:styleId="xl688">
    <w:name w:val="xl688"/>
    <w:basedOn w:val="aff3"/>
    <w:qFormat/>
    <w:rsid w:val="0005126A"/>
    <w:pPr>
      <w:pBdr>
        <w:top w:val="dotted" w:sz="4" w:space="0" w:color="auto"/>
        <w:left w:val="dotted" w:sz="4" w:space="0" w:color="auto"/>
        <w:bottom w:val="double" w:sz="6"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689">
    <w:name w:val="xl689"/>
    <w:basedOn w:val="aff3"/>
    <w:qFormat/>
    <w:rsid w:val="0005126A"/>
    <w:pPr>
      <w:pBdr>
        <w:top w:val="dotted" w:sz="4" w:space="0" w:color="auto"/>
        <w:left w:val="single" w:sz="4" w:space="0" w:color="auto"/>
        <w:bottom w:val="double" w:sz="6" w:space="0" w:color="auto"/>
        <w:right w:val="dotted" w:sz="4" w:space="0" w:color="auto"/>
      </w:pBdr>
      <w:shd w:val="clear" w:color="auto" w:fill="FFFFCC"/>
      <w:spacing w:before="100" w:beforeAutospacing="1" w:after="100" w:afterAutospacing="1"/>
      <w:jc w:val="center"/>
    </w:pPr>
    <w:rPr>
      <w:color w:val="006600"/>
      <w:sz w:val="18"/>
      <w:szCs w:val="18"/>
    </w:rPr>
  </w:style>
  <w:style w:type="paragraph" w:customStyle="1" w:styleId="xl690">
    <w:name w:val="xl690"/>
    <w:basedOn w:val="aff3"/>
    <w:qFormat/>
    <w:rsid w:val="0005126A"/>
    <w:pPr>
      <w:pBdr>
        <w:top w:val="dotted" w:sz="4" w:space="0" w:color="auto"/>
        <w:bottom w:val="double" w:sz="6" w:space="0" w:color="auto"/>
        <w:right w:val="single" w:sz="4" w:space="0" w:color="auto"/>
      </w:pBdr>
      <w:shd w:val="clear" w:color="auto" w:fill="FFFFCC"/>
      <w:spacing w:before="100" w:beforeAutospacing="1" w:after="100" w:afterAutospacing="1"/>
      <w:jc w:val="center"/>
    </w:pPr>
    <w:rPr>
      <w:color w:val="006600"/>
      <w:sz w:val="18"/>
      <w:szCs w:val="18"/>
    </w:rPr>
  </w:style>
  <w:style w:type="paragraph" w:customStyle="1" w:styleId="xl691">
    <w:name w:val="xl691"/>
    <w:basedOn w:val="aff3"/>
    <w:qFormat/>
    <w:rsid w:val="0005126A"/>
    <w:pPr>
      <w:pBdr>
        <w:top w:val="dotted" w:sz="4"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b/>
      <w:bCs/>
      <w:color w:val="006600"/>
      <w:sz w:val="20"/>
      <w:szCs w:val="20"/>
    </w:rPr>
  </w:style>
  <w:style w:type="paragraph" w:customStyle="1" w:styleId="xl692">
    <w:name w:val="xl692"/>
    <w:basedOn w:val="aff3"/>
    <w:qFormat/>
    <w:rsid w:val="0005126A"/>
    <w:pPr>
      <w:pBdr>
        <w:top w:val="dotted" w:sz="4"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b/>
      <w:bCs/>
      <w:color w:val="006600"/>
      <w:sz w:val="20"/>
      <w:szCs w:val="20"/>
    </w:rPr>
  </w:style>
  <w:style w:type="paragraph" w:customStyle="1" w:styleId="xl693">
    <w:name w:val="xl693"/>
    <w:basedOn w:val="aff3"/>
    <w:qFormat/>
    <w:rsid w:val="0005126A"/>
    <w:pPr>
      <w:pBdr>
        <w:top w:val="dotted" w:sz="4"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color w:val="006600"/>
      <w:sz w:val="20"/>
      <w:szCs w:val="20"/>
    </w:rPr>
  </w:style>
  <w:style w:type="paragraph" w:customStyle="1" w:styleId="xl694">
    <w:name w:val="xl694"/>
    <w:basedOn w:val="aff3"/>
    <w:qFormat/>
    <w:rsid w:val="0005126A"/>
    <w:pPr>
      <w:pBdr>
        <w:top w:val="dotted" w:sz="4" w:space="0" w:color="auto"/>
        <w:left w:val="single" w:sz="4" w:space="0" w:color="auto"/>
        <w:bottom w:val="double" w:sz="6" w:space="0" w:color="auto"/>
        <w:right w:val="single" w:sz="4" w:space="0" w:color="auto"/>
      </w:pBdr>
      <w:shd w:val="clear" w:color="auto" w:fill="FFFFCC"/>
      <w:spacing w:before="100" w:beforeAutospacing="1" w:after="100" w:afterAutospacing="1"/>
      <w:jc w:val="center"/>
    </w:pPr>
    <w:rPr>
      <w:color w:val="006600"/>
      <w:sz w:val="20"/>
      <w:szCs w:val="20"/>
    </w:rPr>
  </w:style>
  <w:style w:type="paragraph" w:customStyle="1" w:styleId="xl695">
    <w:name w:val="xl695"/>
    <w:basedOn w:val="aff3"/>
    <w:qFormat/>
    <w:rsid w:val="0005126A"/>
    <w:pPr>
      <w:pBdr>
        <w:top w:val="double" w:sz="6" w:space="0" w:color="auto"/>
        <w:left w:val="single" w:sz="4" w:space="0" w:color="auto"/>
        <w:bottom w:val="single" w:sz="4" w:space="0" w:color="auto"/>
        <w:right w:val="single" w:sz="8" w:space="0" w:color="auto"/>
      </w:pBdr>
      <w:shd w:val="clear" w:color="auto" w:fill="FF0000"/>
      <w:spacing w:before="100" w:beforeAutospacing="1" w:after="100" w:afterAutospacing="1"/>
      <w:jc w:val="center"/>
    </w:pPr>
    <w:rPr>
      <w:color w:val="006600"/>
      <w:sz w:val="16"/>
      <w:szCs w:val="16"/>
    </w:rPr>
  </w:style>
  <w:style w:type="paragraph" w:customStyle="1" w:styleId="xl696">
    <w:name w:val="xl696"/>
    <w:basedOn w:val="aff3"/>
    <w:qFormat/>
    <w:rsid w:val="0005126A"/>
    <w:pPr>
      <w:pBdr>
        <w:top w:val="double" w:sz="6" w:space="0" w:color="auto"/>
        <w:left w:val="single" w:sz="4" w:space="0" w:color="auto"/>
        <w:bottom w:val="single" w:sz="4" w:space="0" w:color="auto"/>
        <w:right w:val="single" w:sz="8" w:space="0" w:color="auto"/>
      </w:pBdr>
      <w:spacing w:before="100" w:beforeAutospacing="1" w:after="100" w:afterAutospacing="1"/>
      <w:jc w:val="center"/>
    </w:pPr>
    <w:rPr>
      <w:color w:val="006600"/>
      <w:sz w:val="14"/>
      <w:szCs w:val="14"/>
    </w:rPr>
  </w:style>
  <w:style w:type="paragraph" w:customStyle="1" w:styleId="xl697">
    <w:name w:val="xl697"/>
    <w:basedOn w:val="aff3"/>
    <w:qFormat/>
    <w:rsid w:val="0005126A"/>
    <w:pPr>
      <w:pBdr>
        <w:top w:val="dotted" w:sz="4" w:space="0" w:color="auto"/>
        <w:left w:val="single" w:sz="4" w:space="0" w:color="auto"/>
        <w:bottom w:val="double" w:sz="6" w:space="0" w:color="auto"/>
        <w:right w:val="single" w:sz="8" w:space="0" w:color="auto"/>
      </w:pBdr>
      <w:spacing w:before="100" w:beforeAutospacing="1" w:after="100" w:afterAutospacing="1"/>
      <w:jc w:val="center"/>
    </w:pPr>
    <w:rPr>
      <w:color w:val="006600"/>
      <w:sz w:val="14"/>
      <w:szCs w:val="14"/>
    </w:rPr>
  </w:style>
  <w:style w:type="paragraph" w:customStyle="1" w:styleId="xl698">
    <w:name w:val="xl698"/>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color w:val="006600"/>
      <w:sz w:val="20"/>
      <w:szCs w:val="20"/>
    </w:rPr>
  </w:style>
  <w:style w:type="paragraph" w:customStyle="1" w:styleId="xl699">
    <w:name w:val="xl699"/>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color w:val="0000FF"/>
      <w:sz w:val="20"/>
      <w:szCs w:val="20"/>
    </w:rPr>
  </w:style>
  <w:style w:type="paragraph" w:customStyle="1" w:styleId="xl700">
    <w:name w:val="xl700"/>
    <w:basedOn w:val="aff3"/>
    <w:qFormat/>
    <w:rsid w:val="0005126A"/>
    <w:pPr>
      <w:pBdr>
        <w:top w:val="double" w:sz="6" w:space="0" w:color="auto"/>
        <w:left w:val="single" w:sz="4" w:space="0" w:color="auto"/>
        <w:bottom w:val="single" w:sz="4" w:space="0" w:color="auto"/>
      </w:pBdr>
      <w:spacing w:before="100" w:beforeAutospacing="1" w:after="100" w:afterAutospacing="1"/>
      <w:jc w:val="center"/>
    </w:pPr>
    <w:rPr>
      <w:color w:val="006600"/>
      <w:sz w:val="16"/>
      <w:szCs w:val="16"/>
    </w:rPr>
  </w:style>
  <w:style w:type="paragraph" w:customStyle="1" w:styleId="xl701">
    <w:name w:val="xl701"/>
    <w:basedOn w:val="aff3"/>
    <w:qFormat/>
    <w:rsid w:val="0005126A"/>
    <w:pPr>
      <w:pBdr>
        <w:top w:val="double" w:sz="6" w:space="0" w:color="auto"/>
        <w:left w:val="single" w:sz="4" w:space="0" w:color="auto"/>
        <w:bottom w:val="single" w:sz="4" w:space="0" w:color="auto"/>
        <w:right w:val="single" w:sz="4" w:space="0" w:color="auto"/>
      </w:pBdr>
      <w:spacing w:before="100" w:beforeAutospacing="1" w:after="100" w:afterAutospacing="1"/>
      <w:jc w:val="center"/>
    </w:pPr>
    <w:rPr>
      <w:color w:val="0000FF"/>
      <w:sz w:val="20"/>
      <w:szCs w:val="20"/>
    </w:rPr>
  </w:style>
  <w:style w:type="paragraph" w:customStyle="1" w:styleId="xl702">
    <w:name w:val="xl702"/>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color w:val="0000FF"/>
      <w:sz w:val="20"/>
      <w:szCs w:val="20"/>
    </w:rPr>
  </w:style>
  <w:style w:type="paragraph" w:customStyle="1" w:styleId="xl703">
    <w:name w:val="xl703"/>
    <w:basedOn w:val="aff3"/>
    <w:qFormat/>
    <w:rsid w:val="0005126A"/>
    <w:pPr>
      <w:pBdr>
        <w:top w:val="double" w:sz="6" w:space="0" w:color="auto"/>
        <w:left w:val="single" w:sz="4" w:space="0" w:color="auto"/>
        <w:bottom w:val="single" w:sz="4" w:space="0" w:color="auto"/>
        <w:right w:val="single" w:sz="4" w:space="0" w:color="auto"/>
      </w:pBdr>
      <w:spacing w:before="100" w:beforeAutospacing="1" w:after="100" w:afterAutospacing="1"/>
      <w:jc w:val="center"/>
    </w:pPr>
    <w:rPr>
      <w:color w:val="006600"/>
      <w:sz w:val="16"/>
      <w:szCs w:val="16"/>
    </w:rPr>
  </w:style>
  <w:style w:type="paragraph" w:customStyle="1" w:styleId="xl704">
    <w:name w:val="xl704"/>
    <w:basedOn w:val="aff3"/>
    <w:qFormat/>
    <w:rsid w:val="0005126A"/>
    <w:pPr>
      <w:pBdr>
        <w:top w:val="double" w:sz="6" w:space="0" w:color="auto"/>
        <w:left w:val="single" w:sz="4" w:space="0" w:color="auto"/>
        <w:bottom w:val="dotted" w:sz="4" w:space="0" w:color="auto"/>
        <w:right w:val="single" w:sz="4" w:space="0" w:color="auto"/>
      </w:pBdr>
      <w:spacing w:before="100" w:beforeAutospacing="1" w:after="100" w:afterAutospacing="1"/>
      <w:jc w:val="center"/>
    </w:pPr>
    <w:rPr>
      <w:sz w:val="20"/>
      <w:szCs w:val="20"/>
    </w:rPr>
  </w:style>
  <w:style w:type="paragraph" w:customStyle="1" w:styleId="xl705">
    <w:name w:val="xl705"/>
    <w:basedOn w:val="aff3"/>
    <w:qFormat/>
    <w:rsid w:val="0005126A"/>
    <w:pPr>
      <w:pBdr>
        <w:top w:val="dotted" w:sz="4" w:space="0" w:color="auto"/>
        <w:left w:val="single" w:sz="4" w:space="0" w:color="auto"/>
        <w:bottom w:val="double" w:sz="6" w:space="0" w:color="auto"/>
        <w:right w:val="single" w:sz="4" w:space="0" w:color="auto"/>
      </w:pBdr>
      <w:spacing w:before="100" w:beforeAutospacing="1" w:after="100" w:afterAutospacing="1"/>
      <w:jc w:val="center"/>
    </w:pPr>
    <w:rPr>
      <w:sz w:val="20"/>
      <w:szCs w:val="20"/>
    </w:rPr>
  </w:style>
  <w:style w:type="paragraph" w:customStyle="1" w:styleId="xl706">
    <w:name w:val="xl706"/>
    <w:basedOn w:val="aff3"/>
    <w:qFormat/>
    <w:rsid w:val="0005126A"/>
    <w:pPr>
      <w:pBdr>
        <w:top w:val="double" w:sz="6" w:space="0" w:color="auto"/>
        <w:left w:val="single" w:sz="4" w:space="0" w:color="auto"/>
        <w:right w:val="single" w:sz="4" w:space="0" w:color="auto"/>
      </w:pBdr>
      <w:spacing w:before="100" w:beforeAutospacing="1" w:after="100" w:afterAutospacing="1"/>
      <w:jc w:val="center"/>
    </w:pPr>
    <w:rPr>
      <w:b/>
      <w:bCs/>
      <w:sz w:val="20"/>
      <w:szCs w:val="20"/>
    </w:rPr>
  </w:style>
  <w:style w:type="paragraph" w:customStyle="1" w:styleId="xl707">
    <w:name w:val="xl707"/>
    <w:basedOn w:val="aff3"/>
    <w:qFormat/>
    <w:rsid w:val="0005126A"/>
    <w:pPr>
      <w:pBdr>
        <w:left w:val="single" w:sz="4" w:space="0" w:color="auto"/>
        <w:bottom w:val="double" w:sz="6" w:space="0" w:color="auto"/>
        <w:right w:val="single" w:sz="4" w:space="0" w:color="auto"/>
      </w:pBdr>
      <w:spacing w:before="100" w:beforeAutospacing="1" w:after="100" w:afterAutospacing="1"/>
      <w:jc w:val="center"/>
    </w:pPr>
    <w:rPr>
      <w:b/>
      <w:bCs/>
      <w:sz w:val="20"/>
      <w:szCs w:val="20"/>
    </w:rPr>
  </w:style>
  <w:style w:type="paragraph" w:customStyle="1" w:styleId="xl708">
    <w:name w:val="xl708"/>
    <w:basedOn w:val="aff3"/>
    <w:qFormat/>
    <w:rsid w:val="0005126A"/>
    <w:pPr>
      <w:pBdr>
        <w:top w:val="double" w:sz="6" w:space="0" w:color="auto"/>
        <w:left w:val="single" w:sz="4" w:space="0" w:color="auto"/>
        <w:right w:val="single" w:sz="4" w:space="0" w:color="auto"/>
      </w:pBdr>
      <w:spacing w:before="100" w:beforeAutospacing="1" w:after="100" w:afterAutospacing="1"/>
      <w:jc w:val="center"/>
    </w:pPr>
    <w:rPr>
      <w:sz w:val="14"/>
      <w:szCs w:val="14"/>
    </w:rPr>
  </w:style>
  <w:style w:type="paragraph" w:customStyle="1" w:styleId="xl709">
    <w:name w:val="xl709"/>
    <w:basedOn w:val="aff3"/>
    <w:qFormat/>
    <w:rsid w:val="0005126A"/>
    <w:pPr>
      <w:pBdr>
        <w:left w:val="single" w:sz="4" w:space="0" w:color="auto"/>
        <w:bottom w:val="double" w:sz="6" w:space="0" w:color="auto"/>
        <w:right w:val="single" w:sz="4" w:space="0" w:color="auto"/>
      </w:pBdr>
      <w:spacing w:before="100" w:beforeAutospacing="1" w:after="100" w:afterAutospacing="1"/>
      <w:jc w:val="center"/>
    </w:pPr>
    <w:rPr>
      <w:sz w:val="14"/>
      <w:szCs w:val="14"/>
    </w:rPr>
  </w:style>
  <w:style w:type="paragraph" w:customStyle="1" w:styleId="xl710">
    <w:name w:val="xl710"/>
    <w:basedOn w:val="aff3"/>
    <w:qFormat/>
    <w:rsid w:val="0005126A"/>
    <w:pPr>
      <w:pBdr>
        <w:left w:val="single" w:sz="4" w:space="0" w:color="auto"/>
        <w:bottom w:val="double" w:sz="6" w:space="0" w:color="auto"/>
        <w:right w:val="dotted" w:sz="4" w:space="0" w:color="auto"/>
      </w:pBdr>
      <w:spacing w:before="100" w:beforeAutospacing="1" w:after="100" w:afterAutospacing="1"/>
      <w:jc w:val="center"/>
    </w:pPr>
    <w:rPr>
      <w:sz w:val="16"/>
      <w:szCs w:val="16"/>
    </w:rPr>
  </w:style>
  <w:style w:type="paragraph" w:customStyle="1" w:styleId="xl711">
    <w:name w:val="xl711"/>
    <w:basedOn w:val="aff3"/>
    <w:qFormat/>
    <w:rsid w:val="0005126A"/>
    <w:pPr>
      <w:pBdr>
        <w:left w:val="dotted" w:sz="4" w:space="0" w:color="auto"/>
        <w:bottom w:val="double" w:sz="6" w:space="0" w:color="auto"/>
        <w:right w:val="dotted" w:sz="4" w:space="0" w:color="auto"/>
      </w:pBdr>
      <w:spacing w:before="100" w:beforeAutospacing="1" w:after="100" w:afterAutospacing="1"/>
      <w:jc w:val="center"/>
    </w:pPr>
    <w:rPr>
      <w:sz w:val="16"/>
      <w:szCs w:val="16"/>
    </w:rPr>
  </w:style>
  <w:style w:type="paragraph" w:customStyle="1" w:styleId="xl712">
    <w:name w:val="xl712"/>
    <w:basedOn w:val="aff3"/>
    <w:qFormat/>
    <w:rsid w:val="0005126A"/>
    <w:pPr>
      <w:pBdr>
        <w:left w:val="dotted" w:sz="4" w:space="0" w:color="auto"/>
        <w:bottom w:val="double" w:sz="6" w:space="0" w:color="auto"/>
        <w:right w:val="single" w:sz="4" w:space="0" w:color="auto"/>
      </w:pBdr>
      <w:spacing w:before="100" w:beforeAutospacing="1" w:after="100" w:afterAutospacing="1"/>
      <w:jc w:val="center"/>
    </w:pPr>
    <w:rPr>
      <w:sz w:val="16"/>
      <w:szCs w:val="16"/>
    </w:rPr>
  </w:style>
  <w:style w:type="paragraph" w:customStyle="1" w:styleId="xl713">
    <w:name w:val="xl713"/>
    <w:basedOn w:val="aff3"/>
    <w:qFormat/>
    <w:rsid w:val="0005126A"/>
    <w:pPr>
      <w:pBdr>
        <w:top w:val="double" w:sz="6" w:space="0" w:color="auto"/>
        <w:right w:val="dotted" w:sz="4" w:space="0" w:color="auto"/>
      </w:pBdr>
      <w:spacing w:before="100" w:beforeAutospacing="1" w:after="100" w:afterAutospacing="1"/>
      <w:jc w:val="center"/>
    </w:pPr>
    <w:rPr>
      <w:sz w:val="16"/>
      <w:szCs w:val="16"/>
    </w:rPr>
  </w:style>
  <w:style w:type="paragraph" w:customStyle="1" w:styleId="xl714">
    <w:name w:val="xl714"/>
    <w:basedOn w:val="aff3"/>
    <w:qFormat/>
    <w:rsid w:val="0005126A"/>
    <w:pPr>
      <w:pBdr>
        <w:bottom w:val="double" w:sz="6" w:space="0" w:color="auto"/>
        <w:right w:val="dotted" w:sz="4" w:space="0" w:color="auto"/>
      </w:pBdr>
      <w:spacing w:before="100" w:beforeAutospacing="1" w:after="100" w:afterAutospacing="1"/>
      <w:jc w:val="center"/>
    </w:pPr>
    <w:rPr>
      <w:sz w:val="16"/>
      <w:szCs w:val="16"/>
    </w:rPr>
  </w:style>
  <w:style w:type="paragraph" w:customStyle="1" w:styleId="xl715">
    <w:name w:val="xl715"/>
    <w:basedOn w:val="aff3"/>
    <w:qFormat/>
    <w:rsid w:val="0005126A"/>
    <w:pPr>
      <w:pBdr>
        <w:left w:val="dotted" w:sz="4" w:space="0" w:color="auto"/>
        <w:bottom w:val="double" w:sz="6" w:space="0" w:color="auto"/>
        <w:right w:val="single" w:sz="8" w:space="0" w:color="auto"/>
      </w:pBdr>
      <w:spacing w:before="100" w:beforeAutospacing="1" w:after="100" w:afterAutospacing="1"/>
      <w:jc w:val="center"/>
    </w:pPr>
    <w:rPr>
      <w:sz w:val="16"/>
      <w:szCs w:val="16"/>
    </w:rPr>
  </w:style>
  <w:style w:type="paragraph" w:customStyle="1" w:styleId="xl716">
    <w:name w:val="xl716"/>
    <w:basedOn w:val="aff3"/>
    <w:qFormat/>
    <w:rsid w:val="0005126A"/>
    <w:pPr>
      <w:pBdr>
        <w:top w:val="dotted" w:sz="4" w:space="0" w:color="auto"/>
        <w:left w:val="single" w:sz="4" w:space="0" w:color="auto"/>
        <w:bottom w:val="dotted" w:sz="4" w:space="0" w:color="auto"/>
        <w:right w:val="single" w:sz="4" w:space="0" w:color="auto"/>
      </w:pBdr>
      <w:spacing w:before="100" w:beforeAutospacing="1" w:after="100" w:afterAutospacing="1"/>
      <w:jc w:val="center"/>
    </w:pPr>
    <w:rPr>
      <w:color w:val="0000CC"/>
      <w:sz w:val="18"/>
      <w:szCs w:val="18"/>
    </w:rPr>
  </w:style>
  <w:style w:type="paragraph" w:customStyle="1" w:styleId="xl717">
    <w:name w:val="xl717"/>
    <w:basedOn w:val="aff3"/>
    <w:qFormat/>
    <w:rsid w:val="0005126A"/>
    <w:pPr>
      <w:pBdr>
        <w:left w:val="dotted" w:sz="4" w:space="0" w:color="auto"/>
        <w:right w:val="single" w:sz="4" w:space="0" w:color="auto"/>
      </w:pBdr>
      <w:spacing w:before="100" w:beforeAutospacing="1" w:after="100" w:afterAutospacing="1"/>
      <w:jc w:val="center"/>
    </w:pPr>
    <w:rPr>
      <w:sz w:val="16"/>
      <w:szCs w:val="16"/>
    </w:rPr>
  </w:style>
  <w:style w:type="paragraph" w:customStyle="1" w:styleId="xl718">
    <w:name w:val="xl718"/>
    <w:basedOn w:val="aff3"/>
    <w:qFormat/>
    <w:rsid w:val="0005126A"/>
    <w:pPr>
      <w:pBdr>
        <w:left w:val="dotted" w:sz="4" w:space="0" w:color="auto"/>
        <w:bottom w:val="double" w:sz="6" w:space="0" w:color="auto"/>
        <w:right w:val="single" w:sz="4" w:space="0" w:color="auto"/>
      </w:pBdr>
      <w:spacing w:before="100" w:beforeAutospacing="1" w:after="100" w:afterAutospacing="1"/>
      <w:jc w:val="center"/>
    </w:pPr>
    <w:rPr>
      <w:sz w:val="16"/>
      <w:szCs w:val="16"/>
    </w:rPr>
  </w:style>
  <w:style w:type="paragraph" w:customStyle="1" w:styleId="xl719">
    <w:name w:val="xl719"/>
    <w:basedOn w:val="aff3"/>
    <w:qFormat/>
    <w:rsid w:val="0005126A"/>
    <w:pPr>
      <w:pBdr>
        <w:left w:val="dotted" w:sz="4" w:space="0" w:color="auto"/>
        <w:bottom w:val="double" w:sz="6" w:space="0" w:color="auto"/>
        <w:right w:val="single" w:sz="8" w:space="0" w:color="auto"/>
      </w:pBdr>
      <w:spacing w:before="100" w:beforeAutospacing="1" w:after="100" w:afterAutospacing="1"/>
      <w:jc w:val="center"/>
    </w:pPr>
    <w:rPr>
      <w:sz w:val="16"/>
      <w:szCs w:val="16"/>
    </w:rPr>
  </w:style>
  <w:style w:type="paragraph" w:customStyle="1" w:styleId="xl720">
    <w:name w:val="xl720"/>
    <w:basedOn w:val="aff3"/>
    <w:qFormat/>
    <w:rsid w:val="0005126A"/>
    <w:pPr>
      <w:pBdr>
        <w:left w:val="single" w:sz="4" w:space="0" w:color="auto"/>
        <w:right w:val="dotted" w:sz="4" w:space="0" w:color="auto"/>
      </w:pBdr>
      <w:spacing w:before="100" w:beforeAutospacing="1" w:after="100" w:afterAutospacing="1"/>
      <w:jc w:val="center"/>
    </w:pPr>
    <w:rPr>
      <w:sz w:val="16"/>
      <w:szCs w:val="16"/>
    </w:rPr>
  </w:style>
  <w:style w:type="paragraph" w:customStyle="1" w:styleId="xl721">
    <w:name w:val="xl721"/>
    <w:basedOn w:val="aff3"/>
    <w:qFormat/>
    <w:rsid w:val="0005126A"/>
    <w:pPr>
      <w:pBdr>
        <w:left w:val="single" w:sz="4" w:space="0" w:color="auto"/>
        <w:bottom w:val="double" w:sz="6" w:space="0" w:color="auto"/>
        <w:right w:val="dotted" w:sz="4" w:space="0" w:color="auto"/>
      </w:pBdr>
      <w:spacing w:before="100" w:beforeAutospacing="1" w:after="100" w:afterAutospacing="1"/>
      <w:jc w:val="center"/>
    </w:pPr>
    <w:rPr>
      <w:sz w:val="16"/>
      <w:szCs w:val="16"/>
    </w:rPr>
  </w:style>
  <w:style w:type="paragraph" w:customStyle="1" w:styleId="xl722">
    <w:name w:val="xl722"/>
    <w:basedOn w:val="aff3"/>
    <w:qFormat/>
    <w:rsid w:val="0005126A"/>
    <w:pPr>
      <w:pBdr>
        <w:left w:val="dotted" w:sz="4" w:space="0" w:color="auto"/>
        <w:right w:val="dotted" w:sz="4" w:space="0" w:color="auto"/>
      </w:pBdr>
      <w:spacing w:before="100" w:beforeAutospacing="1" w:after="100" w:afterAutospacing="1"/>
      <w:jc w:val="center"/>
    </w:pPr>
    <w:rPr>
      <w:sz w:val="16"/>
      <w:szCs w:val="16"/>
    </w:rPr>
  </w:style>
  <w:style w:type="paragraph" w:customStyle="1" w:styleId="xl723">
    <w:name w:val="xl723"/>
    <w:basedOn w:val="aff3"/>
    <w:qFormat/>
    <w:rsid w:val="0005126A"/>
    <w:pPr>
      <w:pBdr>
        <w:left w:val="dotted" w:sz="4" w:space="0" w:color="auto"/>
        <w:bottom w:val="double" w:sz="6" w:space="0" w:color="auto"/>
        <w:right w:val="dotted" w:sz="4" w:space="0" w:color="auto"/>
      </w:pBdr>
      <w:spacing w:before="100" w:beforeAutospacing="1" w:after="100" w:afterAutospacing="1"/>
      <w:jc w:val="center"/>
    </w:pPr>
    <w:rPr>
      <w:sz w:val="16"/>
      <w:szCs w:val="16"/>
    </w:rPr>
  </w:style>
  <w:style w:type="paragraph" w:customStyle="1" w:styleId="xl724">
    <w:name w:val="xl724"/>
    <w:basedOn w:val="aff3"/>
    <w:qFormat/>
    <w:rsid w:val="0005126A"/>
    <w:pPr>
      <w:pBdr>
        <w:left w:val="dotted" w:sz="4" w:space="0" w:color="auto"/>
        <w:right w:val="single" w:sz="8" w:space="0" w:color="auto"/>
      </w:pBdr>
      <w:spacing w:before="100" w:beforeAutospacing="1" w:after="100" w:afterAutospacing="1"/>
      <w:jc w:val="center"/>
    </w:pPr>
    <w:rPr>
      <w:sz w:val="16"/>
      <w:szCs w:val="16"/>
    </w:rPr>
  </w:style>
  <w:style w:type="paragraph" w:customStyle="1" w:styleId="xl725">
    <w:name w:val="xl725"/>
    <w:basedOn w:val="aff3"/>
    <w:qFormat/>
    <w:rsid w:val="0005126A"/>
    <w:pPr>
      <w:pBdr>
        <w:top w:val="dotted" w:sz="4" w:space="0" w:color="auto"/>
        <w:left w:val="single" w:sz="4" w:space="0" w:color="auto"/>
        <w:bottom w:val="dotted" w:sz="4" w:space="0" w:color="auto"/>
        <w:right w:val="dotted" w:sz="4" w:space="0" w:color="auto"/>
      </w:pBdr>
      <w:spacing w:before="100" w:beforeAutospacing="1" w:after="100" w:afterAutospacing="1"/>
      <w:jc w:val="center"/>
    </w:pPr>
    <w:rPr>
      <w:sz w:val="16"/>
      <w:szCs w:val="16"/>
    </w:rPr>
  </w:style>
  <w:style w:type="paragraph" w:customStyle="1" w:styleId="xl726">
    <w:name w:val="xl726"/>
    <w:basedOn w:val="aff3"/>
    <w:qFormat/>
    <w:rsid w:val="0005126A"/>
    <w:pPr>
      <w:pBdr>
        <w:top w:val="dotted" w:sz="4" w:space="0" w:color="auto"/>
        <w:left w:val="dotted" w:sz="4" w:space="0" w:color="auto"/>
        <w:bottom w:val="dotted" w:sz="4" w:space="0" w:color="auto"/>
        <w:right w:val="dotted" w:sz="4" w:space="0" w:color="auto"/>
      </w:pBdr>
      <w:spacing w:before="100" w:beforeAutospacing="1" w:after="100" w:afterAutospacing="1"/>
      <w:jc w:val="center"/>
    </w:pPr>
    <w:rPr>
      <w:sz w:val="16"/>
      <w:szCs w:val="16"/>
    </w:rPr>
  </w:style>
  <w:style w:type="paragraph" w:customStyle="1" w:styleId="xl727">
    <w:name w:val="xl727"/>
    <w:basedOn w:val="aff3"/>
    <w:qFormat/>
    <w:rsid w:val="0005126A"/>
    <w:pPr>
      <w:pBdr>
        <w:top w:val="dotted" w:sz="4" w:space="0" w:color="auto"/>
        <w:left w:val="dotted" w:sz="4" w:space="0" w:color="auto"/>
        <w:bottom w:val="dotted" w:sz="4" w:space="0" w:color="auto"/>
        <w:right w:val="single" w:sz="8" w:space="0" w:color="auto"/>
      </w:pBdr>
      <w:spacing w:before="100" w:beforeAutospacing="1" w:after="100" w:afterAutospacing="1"/>
      <w:jc w:val="center"/>
    </w:pPr>
    <w:rPr>
      <w:sz w:val="16"/>
      <w:szCs w:val="16"/>
    </w:rPr>
  </w:style>
  <w:style w:type="paragraph" w:customStyle="1" w:styleId="xl728">
    <w:name w:val="xl728"/>
    <w:basedOn w:val="aff3"/>
    <w:qFormat/>
    <w:rsid w:val="0005126A"/>
    <w:pPr>
      <w:pBdr>
        <w:top w:val="single" w:sz="4" w:space="0" w:color="auto"/>
        <w:left w:val="dotted" w:sz="4" w:space="0" w:color="auto"/>
        <w:right w:val="dotted" w:sz="4" w:space="0" w:color="auto"/>
      </w:pBdr>
      <w:spacing w:before="100" w:beforeAutospacing="1" w:after="100" w:afterAutospacing="1"/>
      <w:jc w:val="center"/>
    </w:pPr>
    <w:rPr>
      <w:sz w:val="16"/>
      <w:szCs w:val="16"/>
    </w:rPr>
  </w:style>
  <w:style w:type="paragraph" w:customStyle="1" w:styleId="xl729">
    <w:name w:val="xl729"/>
    <w:basedOn w:val="aff3"/>
    <w:qFormat/>
    <w:rsid w:val="0005126A"/>
    <w:pPr>
      <w:pBdr>
        <w:left w:val="dotted" w:sz="4" w:space="0" w:color="auto"/>
        <w:right w:val="dotted" w:sz="4" w:space="0" w:color="auto"/>
      </w:pBdr>
      <w:spacing w:before="100" w:beforeAutospacing="1" w:after="100" w:afterAutospacing="1"/>
      <w:jc w:val="center"/>
    </w:pPr>
    <w:rPr>
      <w:sz w:val="16"/>
      <w:szCs w:val="16"/>
    </w:rPr>
  </w:style>
  <w:style w:type="paragraph" w:customStyle="1" w:styleId="xl730">
    <w:name w:val="xl730"/>
    <w:basedOn w:val="aff3"/>
    <w:qFormat/>
    <w:rsid w:val="0005126A"/>
    <w:pPr>
      <w:pBdr>
        <w:top w:val="dotted" w:sz="4" w:space="0" w:color="auto"/>
        <w:left w:val="dotted" w:sz="4" w:space="0" w:color="auto"/>
        <w:bottom w:val="dotted" w:sz="4" w:space="0" w:color="auto"/>
        <w:right w:val="single" w:sz="4" w:space="0" w:color="auto"/>
      </w:pBdr>
      <w:spacing w:before="100" w:beforeAutospacing="1" w:after="100" w:afterAutospacing="1"/>
      <w:jc w:val="center"/>
    </w:pPr>
    <w:rPr>
      <w:sz w:val="16"/>
      <w:szCs w:val="16"/>
    </w:rPr>
  </w:style>
  <w:style w:type="paragraph" w:customStyle="1" w:styleId="xl731">
    <w:name w:val="xl731"/>
    <w:basedOn w:val="aff3"/>
    <w:qFormat/>
    <w:rsid w:val="0005126A"/>
    <w:pPr>
      <w:pBdr>
        <w:top w:val="double" w:sz="6"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732">
    <w:name w:val="xl732"/>
    <w:basedOn w:val="aff3"/>
    <w:qFormat/>
    <w:rsid w:val="0005126A"/>
    <w:pPr>
      <w:pBdr>
        <w:left w:val="single" w:sz="4" w:space="0" w:color="auto"/>
        <w:bottom w:val="double" w:sz="6" w:space="0" w:color="auto"/>
        <w:right w:val="single" w:sz="4" w:space="0" w:color="auto"/>
      </w:pBdr>
      <w:spacing w:before="100" w:beforeAutospacing="1" w:after="100" w:afterAutospacing="1"/>
      <w:jc w:val="center"/>
    </w:pPr>
    <w:rPr>
      <w:sz w:val="20"/>
      <w:szCs w:val="20"/>
    </w:rPr>
  </w:style>
  <w:style w:type="paragraph" w:customStyle="1" w:styleId="xl733">
    <w:name w:val="xl733"/>
    <w:basedOn w:val="aff3"/>
    <w:qFormat/>
    <w:rsid w:val="0005126A"/>
    <w:pPr>
      <w:pBdr>
        <w:top w:val="dotted" w:sz="4" w:space="0" w:color="auto"/>
        <w:left w:val="single" w:sz="4" w:space="0" w:color="auto"/>
        <w:bottom w:val="dotted" w:sz="4" w:space="0" w:color="auto"/>
        <w:right w:val="single" w:sz="4" w:space="0" w:color="auto"/>
      </w:pBdr>
      <w:spacing w:before="100" w:beforeAutospacing="1" w:after="100" w:afterAutospacing="1"/>
      <w:jc w:val="center"/>
    </w:pPr>
    <w:rPr>
      <w:sz w:val="20"/>
      <w:szCs w:val="20"/>
    </w:rPr>
  </w:style>
  <w:style w:type="paragraph" w:customStyle="1" w:styleId="xl734">
    <w:name w:val="xl734"/>
    <w:basedOn w:val="aff3"/>
    <w:qFormat/>
    <w:rsid w:val="0005126A"/>
    <w:pPr>
      <w:pBdr>
        <w:left w:val="single" w:sz="4" w:space="0" w:color="auto"/>
        <w:right w:val="single" w:sz="4" w:space="0" w:color="auto"/>
      </w:pBdr>
      <w:spacing w:before="100" w:beforeAutospacing="1" w:after="100" w:afterAutospacing="1"/>
      <w:jc w:val="center"/>
    </w:pPr>
    <w:rPr>
      <w:sz w:val="20"/>
      <w:szCs w:val="20"/>
    </w:rPr>
  </w:style>
  <w:style w:type="paragraph" w:customStyle="1" w:styleId="xl735">
    <w:name w:val="xl735"/>
    <w:basedOn w:val="aff3"/>
    <w:qFormat/>
    <w:rsid w:val="0005126A"/>
    <w:pPr>
      <w:pBdr>
        <w:left w:val="single" w:sz="4" w:space="0" w:color="auto"/>
        <w:bottom w:val="double" w:sz="6" w:space="0" w:color="auto"/>
        <w:right w:val="single" w:sz="4" w:space="0" w:color="auto"/>
      </w:pBdr>
      <w:spacing w:before="100" w:beforeAutospacing="1" w:after="100" w:afterAutospacing="1"/>
      <w:jc w:val="center"/>
    </w:pPr>
    <w:rPr>
      <w:sz w:val="20"/>
      <w:szCs w:val="20"/>
    </w:rPr>
  </w:style>
  <w:style w:type="paragraph" w:customStyle="1" w:styleId="xl736">
    <w:name w:val="xl736"/>
    <w:basedOn w:val="aff3"/>
    <w:qFormat/>
    <w:rsid w:val="0005126A"/>
    <w:pPr>
      <w:pBdr>
        <w:top w:val="single" w:sz="4" w:space="0" w:color="auto"/>
        <w:left w:val="single" w:sz="4" w:space="0" w:color="auto"/>
        <w:right w:val="dotted" w:sz="4" w:space="0" w:color="auto"/>
      </w:pBdr>
      <w:spacing w:before="100" w:beforeAutospacing="1" w:after="100" w:afterAutospacing="1"/>
      <w:jc w:val="center"/>
    </w:pPr>
    <w:rPr>
      <w:sz w:val="16"/>
      <w:szCs w:val="16"/>
    </w:rPr>
  </w:style>
  <w:style w:type="paragraph" w:customStyle="1" w:styleId="xl737">
    <w:name w:val="xl737"/>
    <w:basedOn w:val="aff3"/>
    <w:qFormat/>
    <w:rsid w:val="0005126A"/>
    <w:pPr>
      <w:pBdr>
        <w:left w:val="single" w:sz="4" w:space="0" w:color="auto"/>
        <w:right w:val="dotted" w:sz="4" w:space="0" w:color="auto"/>
      </w:pBdr>
      <w:spacing w:before="100" w:beforeAutospacing="1" w:after="100" w:afterAutospacing="1"/>
      <w:jc w:val="center"/>
    </w:pPr>
    <w:rPr>
      <w:sz w:val="16"/>
      <w:szCs w:val="16"/>
    </w:rPr>
  </w:style>
  <w:style w:type="paragraph" w:customStyle="1" w:styleId="xl738">
    <w:name w:val="xl738"/>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739">
    <w:name w:val="xl739"/>
    <w:basedOn w:val="aff3"/>
    <w:qFormat/>
    <w:rsid w:val="0005126A"/>
    <w:pPr>
      <w:pBdr>
        <w:left w:val="single" w:sz="4" w:space="0" w:color="auto"/>
        <w:right w:val="single" w:sz="4" w:space="0" w:color="auto"/>
      </w:pBdr>
      <w:spacing w:before="100" w:beforeAutospacing="1" w:after="100" w:afterAutospacing="1"/>
      <w:jc w:val="center"/>
    </w:pPr>
    <w:rPr>
      <w:sz w:val="16"/>
      <w:szCs w:val="16"/>
    </w:rPr>
  </w:style>
  <w:style w:type="paragraph" w:customStyle="1" w:styleId="xl740">
    <w:name w:val="xl740"/>
    <w:basedOn w:val="aff3"/>
    <w:qFormat/>
    <w:rsid w:val="0005126A"/>
    <w:pPr>
      <w:pBdr>
        <w:left w:val="single" w:sz="4" w:space="0" w:color="auto"/>
        <w:bottom w:val="double" w:sz="6" w:space="0" w:color="auto"/>
        <w:right w:val="single" w:sz="4" w:space="0" w:color="auto"/>
      </w:pBdr>
      <w:spacing w:before="100" w:beforeAutospacing="1" w:after="100" w:afterAutospacing="1"/>
      <w:jc w:val="center"/>
    </w:pPr>
    <w:rPr>
      <w:sz w:val="16"/>
      <w:szCs w:val="16"/>
    </w:rPr>
  </w:style>
  <w:style w:type="paragraph" w:customStyle="1" w:styleId="xl741">
    <w:name w:val="xl741"/>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C00000"/>
      <w:sz w:val="16"/>
      <w:szCs w:val="16"/>
    </w:rPr>
  </w:style>
  <w:style w:type="paragraph" w:customStyle="1" w:styleId="xl742">
    <w:name w:val="xl742"/>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color w:val="C00000"/>
      <w:sz w:val="16"/>
      <w:szCs w:val="16"/>
    </w:rPr>
  </w:style>
  <w:style w:type="paragraph" w:customStyle="1" w:styleId="xl743">
    <w:name w:val="xl743"/>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C00000"/>
      <w:sz w:val="16"/>
      <w:szCs w:val="16"/>
    </w:rPr>
  </w:style>
  <w:style w:type="paragraph" w:customStyle="1" w:styleId="xl744">
    <w:name w:val="xl744"/>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color w:val="C00000"/>
      <w:sz w:val="16"/>
      <w:szCs w:val="16"/>
    </w:rPr>
  </w:style>
  <w:style w:type="paragraph" w:customStyle="1" w:styleId="xl745">
    <w:name w:val="xl745"/>
    <w:basedOn w:val="aff3"/>
    <w:qFormat/>
    <w:rsid w:val="0005126A"/>
    <w:pPr>
      <w:pBdr>
        <w:top w:val="single" w:sz="4" w:space="0" w:color="auto"/>
        <w:left w:val="dotted" w:sz="4" w:space="0" w:color="auto"/>
        <w:right w:val="single" w:sz="8" w:space="0" w:color="auto"/>
      </w:pBdr>
      <w:spacing w:before="100" w:beforeAutospacing="1" w:after="100" w:afterAutospacing="1"/>
      <w:jc w:val="center"/>
    </w:pPr>
    <w:rPr>
      <w:sz w:val="16"/>
      <w:szCs w:val="16"/>
    </w:rPr>
  </w:style>
  <w:style w:type="paragraph" w:customStyle="1" w:styleId="xl746">
    <w:name w:val="xl746"/>
    <w:basedOn w:val="aff3"/>
    <w:qFormat/>
    <w:rsid w:val="0005126A"/>
    <w:pPr>
      <w:pBdr>
        <w:left w:val="dotted" w:sz="4" w:space="0" w:color="auto"/>
        <w:right w:val="single" w:sz="8" w:space="0" w:color="auto"/>
      </w:pBdr>
      <w:spacing w:before="100" w:beforeAutospacing="1" w:after="100" w:afterAutospacing="1"/>
      <w:jc w:val="center"/>
    </w:pPr>
    <w:rPr>
      <w:sz w:val="16"/>
      <w:szCs w:val="16"/>
    </w:rPr>
  </w:style>
  <w:style w:type="paragraph" w:customStyle="1" w:styleId="xl747">
    <w:name w:val="xl747"/>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6600"/>
      <w:sz w:val="16"/>
      <w:szCs w:val="16"/>
    </w:rPr>
  </w:style>
  <w:style w:type="paragraph" w:customStyle="1" w:styleId="xl748">
    <w:name w:val="xl748"/>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color w:val="006600"/>
      <w:sz w:val="16"/>
      <w:szCs w:val="16"/>
    </w:rPr>
  </w:style>
  <w:style w:type="paragraph" w:customStyle="1" w:styleId="xl749">
    <w:name w:val="xl749"/>
    <w:basedOn w:val="aff3"/>
    <w:qFormat/>
    <w:rsid w:val="0005126A"/>
    <w:pPr>
      <w:pBdr>
        <w:top w:val="double" w:sz="6" w:space="0" w:color="auto"/>
        <w:left w:val="single" w:sz="4" w:space="0" w:color="auto"/>
      </w:pBdr>
      <w:spacing w:before="100" w:beforeAutospacing="1" w:after="100" w:afterAutospacing="1"/>
      <w:jc w:val="center"/>
    </w:pPr>
    <w:rPr>
      <w:sz w:val="14"/>
      <w:szCs w:val="14"/>
    </w:rPr>
  </w:style>
  <w:style w:type="paragraph" w:customStyle="1" w:styleId="xl750">
    <w:name w:val="xl750"/>
    <w:basedOn w:val="aff3"/>
    <w:qFormat/>
    <w:rsid w:val="0005126A"/>
    <w:pPr>
      <w:pBdr>
        <w:left w:val="single" w:sz="4" w:space="0" w:color="auto"/>
        <w:bottom w:val="double" w:sz="6" w:space="0" w:color="auto"/>
      </w:pBdr>
      <w:spacing w:before="100" w:beforeAutospacing="1" w:after="100" w:afterAutospacing="1"/>
      <w:jc w:val="center"/>
    </w:pPr>
    <w:rPr>
      <w:sz w:val="14"/>
      <w:szCs w:val="14"/>
    </w:rPr>
  </w:style>
  <w:style w:type="paragraph" w:customStyle="1" w:styleId="xl751">
    <w:name w:val="xl751"/>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6600"/>
      <w:sz w:val="18"/>
      <w:szCs w:val="18"/>
    </w:rPr>
  </w:style>
  <w:style w:type="paragraph" w:customStyle="1" w:styleId="xl752">
    <w:name w:val="xl752"/>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CC"/>
      <w:sz w:val="16"/>
      <w:szCs w:val="16"/>
    </w:rPr>
  </w:style>
  <w:style w:type="paragraph" w:customStyle="1" w:styleId="xl753">
    <w:name w:val="xl753"/>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color w:val="0000CC"/>
      <w:sz w:val="16"/>
      <w:szCs w:val="16"/>
    </w:rPr>
  </w:style>
  <w:style w:type="paragraph" w:customStyle="1" w:styleId="xl754">
    <w:name w:val="xl754"/>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CC"/>
      <w:sz w:val="16"/>
      <w:szCs w:val="16"/>
    </w:rPr>
  </w:style>
  <w:style w:type="paragraph" w:customStyle="1" w:styleId="xl755">
    <w:name w:val="xl755"/>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color w:val="0000CC"/>
      <w:sz w:val="16"/>
      <w:szCs w:val="16"/>
    </w:rPr>
  </w:style>
  <w:style w:type="paragraph" w:customStyle="1" w:styleId="xl756">
    <w:name w:val="xl756"/>
    <w:basedOn w:val="aff3"/>
    <w:qFormat/>
    <w:rsid w:val="0005126A"/>
    <w:pPr>
      <w:pBdr>
        <w:top w:val="single" w:sz="4" w:space="0" w:color="auto"/>
        <w:left w:val="single" w:sz="4" w:space="0" w:color="auto"/>
        <w:right w:val="single" w:sz="8" w:space="0" w:color="auto"/>
      </w:pBdr>
      <w:spacing w:before="100" w:beforeAutospacing="1" w:after="100" w:afterAutospacing="1"/>
      <w:jc w:val="center"/>
    </w:pPr>
    <w:rPr>
      <w:color w:val="006600"/>
      <w:sz w:val="16"/>
      <w:szCs w:val="16"/>
    </w:rPr>
  </w:style>
  <w:style w:type="paragraph" w:customStyle="1" w:styleId="xl757">
    <w:name w:val="xl757"/>
    <w:basedOn w:val="aff3"/>
    <w:qFormat/>
    <w:rsid w:val="0005126A"/>
    <w:pPr>
      <w:pBdr>
        <w:left w:val="single" w:sz="4" w:space="0" w:color="auto"/>
        <w:right w:val="single" w:sz="8" w:space="0" w:color="auto"/>
      </w:pBdr>
      <w:spacing w:before="100" w:beforeAutospacing="1" w:after="100" w:afterAutospacing="1"/>
      <w:jc w:val="center"/>
    </w:pPr>
    <w:rPr>
      <w:color w:val="006600"/>
      <w:sz w:val="16"/>
      <w:szCs w:val="16"/>
    </w:rPr>
  </w:style>
  <w:style w:type="paragraph" w:customStyle="1" w:styleId="xl758">
    <w:name w:val="xl758"/>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6600"/>
      <w:sz w:val="18"/>
      <w:szCs w:val="18"/>
    </w:rPr>
  </w:style>
  <w:style w:type="paragraph" w:customStyle="1" w:styleId="xl759">
    <w:name w:val="xl759"/>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color w:val="006600"/>
      <w:sz w:val="18"/>
      <w:szCs w:val="18"/>
    </w:rPr>
  </w:style>
  <w:style w:type="paragraph" w:customStyle="1" w:styleId="xl760">
    <w:name w:val="xl760"/>
    <w:basedOn w:val="aff3"/>
    <w:qFormat/>
    <w:rsid w:val="0005126A"/>
    <w:pPr>
      <w:pBdr>
        <w:top w:val="single" w:sz="4" w:space="0" w:color="auto"/>
        <w:left w:val="single" w:sz="4" w:space="0" w:color="auto"/>
        <w:bottom w:val="single" w:sz="4" w:space="0" w:color="auto"/>
      </w:pBdr>
      <w:spacing w:before="100" w:beforeAutospacing="1" w:after="100" w:afterAutospacing="1"/>
      <w:jc w:val="center"/>
    </w:pPr>
    <w:rPr>
      <w:color w:val="0000CC"/>
      <w:sz w:val="14"/>
      <w:szCs w:val="14"/>
    </w:rPr>
  </w:style>
  <w:style w:type="paragraph" w:customStyle="1" w:styleId="xl761">
    <w:name w:val="xl761"/>
    <w:basedOn w:val="aff3"/>
    <w:qFormat/>
    <w:rsid w:val="0005126A"/>
    <w:pPr>
      <w:pBdr>
        <w:top w:val="single" w:sz="4" w:space="0" w:color="auto"/>
        <w:left w:val="single" w:sz="4" w:space="0" w:color="auto"/>
      </w:pBdr>
      <w:spacing w:before="100" w:beforeAutospacing="1" w:after="100" w:afterAutospacing="1"/>
      <w:jc w:val="center"/>
    </w:pPr>
    <w:rPr>
      <w:color w:val="0000CC"/>
      <w:sz w:val="14"/>
      <w:szCs w:val="14"/>
    </w:rPr>
  </w:style>
  <w:style w:type="paragraph" w:customStyle="1" w:styleId="xl762">
    <w:name w:val="xl762"/>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C00000"/>
      <w:sz w:val="14"/>
      <w:szCs w:val="14"/>
    </w:rPr>
  </w:style>
  <w:style w:type="paragraph" w:customStyle="1" w:styleId="xl763">
    <w:name w:val="xl763"/>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color w:val="C00000"/>
      <w:sz w:val="14"/>
      <w:szCs w:val="14"/>
    </w:rPr>
  </w:style>
  <w:style w:type="paragraph" w:customStyle="1" w:styleId="xl764">
    <w:name w:val="xl764"/>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C00000"/>
      <w:sz w:val="14"/>
      <w:szCs w:val="14"/>
    </w:rPr>
  </w:style>
  <w:style w:type="paragraph" w:customStyle="1" w:styleId="xl765">
    <w:name w:val="xl765"/>
    <w:basedOn w:val="aff3"/>
    <w:qFormat/>
    <w:rsid w:val="0005126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C00000"/>
      <w:sz w:val="14"/>
      <w:szCs w:val="14"/>
    </w:rPr>
  </w:style>
  <w:style w:type="paragraph" w:customStyle="1" w:styleId="xl766">
    <w:name w:val="xl766"/>
    <w:basedOn w:val="aff3"/>
    <w:qFormat/>
    <w:rsid w:val="0005126A"/>
    <w:pPr>
      <w:pBdr>
        <w:top w:val="single" w:sz="4" w:space="0" w:color="auto"/>
        <w:left w:val="single" w:sz="8" w:space="0" w:color="auto"/>
        <w:right w:val="single" w:sz="4" w:space="0" w:color="auto"/>
      </w:pBdr>
      <w:spacing w:before="100" w:beforeAutospacing="1" w:after="100" w:afterAutospacing="1"/>
      <w:jc w:val="center"/>
    </w:pPr>
    <w:rPr>
      <w:color w:val="C00000"/>
      <w:sz w:val="14"/>
      <w:szCs w:val="14"/>
    </w:rPr>
  </w:style>
  <w:style w:type="paragraph" w:customStyle="1" w:styleId="xl767">
    <w:name w:val="xl767"/>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CC"/>
      <w:sz w:val="12"/>
      <w:szCs w:val="12"/>
    </w:rPr>
  </w:style>
  <w:style w:type="paragraph" w:customStyle="1" w:styleId="xl768">
    <w:name w:val="xl768"/>
    <w:basedOn w:val="aff3"/>
    <w:qFormat/>
    <w:rsid w:val="0005126A"/>
    <w:pPr>
      <w:pBdr>
        <w:top w:val="single" w:sz="4" w:space="0" w:color="auto"/>
        <w:bottom w:val="single" w:sz="4" w:space="0" w:color="auto"/>
        <w:right w:val="single" w:sz="4" w:space="0" w:color="auto"/>
      </w:pBdr>
      <w:spacing w:before="100" w:beforeAutospacing="1" w:after="100" w:afterAutospacing="1"/>
      <w:jc w:val="center"/>
    </w:pPr>
    <w:rPr>
      <w:color w:val="0000CC"/>
      <w:sz w:val="12"/>
      <w:szCs w:val="12"/>
    </w:rPr>
  </w:style>
  <w:style w:type="paragraph" w:customStyle="1" w:styleId="xl769">
    <w:name w:val="xl769"/>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CC"/>
      <w:sz w:val="12"/>
      <w:szCs w:val="12"/>
    </w:rPr>
  </w:style>
  <w:style w:type="paragraph" w:customStyle="1" w:styleId="xl770">
    <w:name w:val="xl770"/>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color w:val="0000CC"/>
      <w:sz w:val="12"/>
      <w:szCs w:val="12"/>
    </w:rPr>
  </w:style>
  <w:style w:type="paragraph" w:customStyle="1" w:styleId="xl771">
    <w:name w:val="xl771"/>
    <w:basedOn w:val="aff3"/>
    <w:qFormat/>
    <w:rsid w:val="0005126A"/>
    <w:pPr>
      <w:pBdr>
        <w:left w:val="single" w:sz="4" w:space="0" w:color="auto"/>
        <w:right w:val="single" w:sz="4" w:space="0" w:color="auto"/>
      </w:pBdr>
      <w:spacing w:before="100" w:beforeAutospacing="1" w:after="100" w:afterAutospacing="1"/>
      <w:jc w:val="center"/>
    </w:pPr>
    <w:rPr>
      <w:color w:val="0000CC"/>
      <w:sz w:val="12"/>
      <w:szCs w:val="12"/>
    </w:rPr>
  </w:style>
  <w:style w:type="paragraph" w:customStyle="1" w:styleId="xl772">
    <w:name w:val="xl772"/>
    <w:basedOn w:val="aff3"/>
    <w:qFormat/>
    <w:rsid w:val="0005126A"/>
    <w:pPr>
      <w:pBdr>
        <w:top w:val="single" w:sz="4" w:space="0" w:color="auto"/>
        <w:left w:val="single" w:sz="8" w:space="0" w:color="auto"/>
        <w:right w:val="single" w:sz="4" w:space="0" w:color="auto"/>
      </w:pBdr>
      <w:spacing w:before="100" w:beforeAutospacing="1" w:after="100" w:afterAutospacing="1"/>
      <w:jc w:val="center"/>
    </w:pPr>
    <w:rPr>
      <w:color w:val="0000CC"/>
      <w:sz w:val="12"/>
      <w:szCs w:val="12"/>
    </w:rPr>
  </w:style>
  <w:style w:type="paragraph" w:customStyle="1" w:styleId="xl773">
    <w:name w:val="xl773"/>
    <w:basedOn w:val="aff3"/>
    <w:qFormat/>
    <w:rsid w:val="0005126A"/>
    <w:pPr>
      <w:pBdr>
        <w:left w:val="single" w:sz="8" w:space="0" w:color="auto"/>
        <w:right w:val="single" w:sz="4" w:space="0" w:color="auto"/>
      </w:pBdr>
      <w:spacing w:before="100" w:beforeAutospacing="1" w:after="100" w:afterAutospacing="1"/>
      <w:jc w:val="center"/>
    </w:pPr>
    <w:rPr>
      <w:color w:val="0000CC"/>
      <w:sz w:val="12"/>
      <w:szCs w:val="12"/>
    </w:rPr>
  </w:style>
  <w:style w:type="paragraph" w:customStyle="1" w:styleId="xl774">
    <w:name w:val="xl774"/>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b/>
      <w:bCs/>
      <w:sz w:val="16"/>
      <w:szCs w:val="16"/>
    </w:rPr>
  </w:style>
  <w:style w:type="paragraph" w:customStyle="1" w:styleId="xl775">
    <w:name w:val="xl775"/>
    <w:basedOn w:val="aff3"/>
    <w:qFormat/>
    <w:rsid w:val="0005126A"/>
    <w:pPr>
      <w:pBdr>
        <w:left w:val="single" w:sz="4" w:space="0" w:color="auto"/>
        <w:right w:val="single" w:sz="4" w:space="0" w:color="auto"/>
      </w:pBdr>
      <w:spacing w:before="100" w:beforeAutospacing="1" w:after="100" w:afterAutospacing="1"/>
      <w:jc w:val="center"/>
    </w:pPr>
    <w:rPr>
      <w:b/>
      <w:bCs/>
      <w:sz w:val="16"/>
      <w:szCs w:val="16"/>
    </w:rPr>
  </w:style>
  <w:style w:type="paragraph" w:customStyle="1" w:styleId="xl776">
    <w:name w:val="xl776"/>
    <w:basedOn w:val="aff3"/>
    <w:qFormat/>
    <w:rsid w:val="0005126A"/>
    <w:pPr>
      <w:pBdr>
        <w:left w:val="single" w:sz="4" w:space="0" w:color="auto"/>
      </w:pBdr>
      <w:spacing w:before="100" w:beforeAutospacing="1" w:after="100" w:afterAutospacing="1"/>
      <w:jc w:val="center"/>
    </w:pPr>
    <w:rPr>
      <w:sz w:val="14"/>
      <w:szCs w:val="14"/>
    </w:rPr>
  </w:style>
  <w:style w:type="paragraph" w:customStyle="1" w:styleId="xl777">
    <w:name w:val="xl777"/>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778">
    <w:name w:val="xl778"/>
    <w:basedOn w:val="aff3"/>
    <w:qFormat/>
    <w:rsid w:val="0005126A"/>
    <w:pPr>
      <w:pBdr>
        <w:top w:val="single" w:sz="4" w:space="0" w:color="auto"/>
        <w:left w:val="single" w:sz="8" w:space="0" w:color="auto"/>
        <w:bottom w:val="single" w:sz="4" w:space="0" w:color="auto"/>
      </w:pBdr>
      <w:spacing w:before="100" w:beforeAutospacing="1" w:after="100" w:afterAutospacing="1"/>
      <w:jc w:val="center"/>
    </w:pPr>
    <w:rPr>
      <w:b/>
      <w:bCs/>
      <w:color w:val="003300"/>
    </w:rPr>
  </w:style>
  <w:style w:type="paragraph" w:customStyle="1" w:styleId="xl779">
    <w:name w:val="xl779"/>
    <w:basedOn w:val="aff3"/>
    <w:qFormat/>
    <w:rsid w:val="0005126A"/>
    <w:pPr>
      <w:pBdr>
        <w:top w:val="single" w:sz="4" w:space="0" w:color="auto"/>
        <w:bottom w:val="single" w:sz="4" w:space="0" w:color="auto"/>
      </w:pBdr>
      <w:spacing w:before="100" w:beforeAutospacing="1" w:after="100" w:afterAutospacing="1"/>
      <w:jc w:val="center"/>
    </w:pPr>
    <w:rPr>
      <w:b/>
      <w:bCs/>
      <w:color w:val="003300"/>
    </w:rPr>
  </w:style>
  <w:style w:type="paragraph" w:customStyle="1" w:styleId="xl780">
    <w:name w:val="xl780"/>
    <w:basedOn w:val="aff3"/>
    <w:qFormat/>
    <w:rsid w:val="0005126A"/>
    <w:pPr>
      <w:pBdr>
        <w:top w:val="single" w:sz="4" w:space="0" w:color="auto"/>
        <w:bottom w:val="single" w:sz="4" w:space="0" w:color="auto"/>
        <w:right w:val="single" w:sz="8" w:space="0" w:color="auto"/>
      </w:pBdr>
      <w:spacing w:before="100" w:beforeAutospacing="1" w:after="100" w:afterAutospacing="1"/>
      <w:jc w:val="center"/>
    </w:pPr>
    <w:rPr>
      <w:b/>
      <w:bCs/>
      <w:color w:val="003300"/>
    </w:rPr>
  </w:style>
  <w:style w:type="paragraph" w:customStyle="1" w:styleId="xl781">
    <w:name w:val="xl781"/>
    <w:basedOn w:val="aff3"/>
    <w:qFormat/>
    <w:rsid w:val="0005126A"/>
    <w:pPr>
      <w:pBdr>
        <w:top w:val="single" w:sz="4" w:space="0" w:color="auto"/>
        <w:left w:val="single" w:sz="8" w:space="0" w:color="auto"/>
        <w:bottom w:val="single" w:sz="4" w:space="0" w:color="auto"/>
      </w:pBdr>
      <w:spacing w:before="100" w:beforeAutospacing="1" w:after="100" w:afterAutospacing="1"/>
      <w:jc w:val="center"/>
    </w:pPr>
    <w:rPr>
      <w:b/>
      <w:bCs/>
      <w:color w:val="C00000"/>
    </w:rPr>
  </w:style>
  <w:style w:type="paragraph" w:customStyle="1" w:styleId="xl782">
    <w:name w:val="xl782"/>
    <w:basedOn w:val="aff3"/>
    <w:qFormat/>
    <w:rsid w:val="0005126A"/>
    <w:pPr>
      <w:pBdr>
        <w:top w:val="single" w:sz="4" w:space="0" w:color="auto"/>
        <w:bottom w:val="single" w:sz="4" w:space="0" w:color="auto"/>
      </w:pBdr>
      <w:spacing w:before="100" w:beforeAutospacing="1" w:after="100" w:afterAutospacing="1"/>
      <w:jc w:val="center"/>
    </w:pPr>
    <w:rPr>
      <w:b/>
      <w:bCs/>
      <w:color w:val="C00000"/>
    </w:rPr>
  </w:style>
  <w:style w:type="paragraph" w:customStyle="1" w:styleId="xl783">
    <w:name w:val="xl783"/>
    <w:basedOn w:val="aff3"/>
    <w:qFormat/>
    <w:rsid w:val="0005126A"/>
    <w:pPr>
      <w:pBdr>
        <w:top w:val="single" w:sz="4" w:space="0" w:color="auto"/>
        <w:bottom w:val="single" w:sz="4" w:space="0" w:color="auto"/>
        <w:right w:val="single" w:sz="8" w:space="0" w:color="auto"/>
      </w:pBdr>
      <w:spacing w:before="100" w:beforeAutospacing="1" w:after="100" w:afterAutospacing="1"/>
      <w:jc w:val="center"/>
    </w:pPr>
    <w:rPr>
      <w:b/>
      <w:bCs/>
      <w:color w:val="C00000"/>
    </w:rPr>
  </w:style>
  <w:style w:type="paragraph" w:customStyle="1" w:styleId="xl784">
    <w:name w:val="xl784"/>
    <w:basedOn w:val="aff3"/>
    <w:qFormat/>
    <w:rsid w:val="0005126A"/>
    <w:pPr>
      <w:pBdr>
        <w:top w:val="single" w:sz="4" w:space="0" w:color="auto"/>
        <w:left w:val="single" w:sz="8" w:space="0" w:color="auto"/>
        <w:bottom w:val="single" w:sz="4" w:space="0" w:color="auto"/>
      </w:pBdr>
      <w:spacing w:before="100" w:beforeAutospacing="1" w:after="100" w:afterAutospacing="1"/>
      <w:jc w:val="center"/>
    </w:pPr>
    <w:rPr>
      <w:b/>
      <w:bCs/>
      <w:color w:val="0000CC"/>
    </w:rPr>
  </w:style>
  <w:style w:type="paragraph" w:customStyle="1" w:styleId="xl785">
    <w:name w:val="xl785"/>
    <w:basedOn w:val="aff3"/>
    <w:qFormat/>
    <w:rsid w:val="0005126A"/>
    <w:pPr>
      <w:pBdr>
        <w:top w:val="single" w:sz="4" w:space="0" w:color="auto"/>
        <w:bottom w:val="single" w:sz="4" w:space="0" w:color="auto"/>
      </w:pBdr>
      <w:spacing w:before="100" w:beforeAutospacing="1" w:after="100" w:afterAutospacing="1"/>
      <w:jc w:val="center"/>
    </w:pPr>
    <w:rPr>
      <w:b/>
      <w:bCs/>
      <w:color w:val="0000CC"/>
    </w:rPr>
  </w:style>
  <w:style w:type="paragraph" w:customStyle="1" w:styleId="xl786">
    <w:name w:val="xl786"/>
    <w:basedOn w:val="aff3"/>
    <w:qFormat/>
    <w:rsid w:val="0005126A"/>
    <w:pPr>
      <w:pBdr>
        <w:top w:val="single" w:sz="4" w:space="0" w:color="auto"/>
        <w:left w:val="single" w:sz="4" w:space="0" w:color="auto"/>
        <w:right w:val="single" w:sz="8" w:space="0" w:color="auto"/>
      </w:pBdr>
      <w:spacing w:before="100" w:beforeAutospacing="1" w:after="100" w:afterAutospacing="1"/>
      <w:jc w:val="center"/>
    </w:pPr>
    <w:rPr>
      <w:color w:val="C00000"/>
      <w:sz w:val="16"/>
      <w:szCs w:val="16"/>
    </w:rPr>
  </w:style>
  <w:style w:type="paragraph" w:customStyle="1" w:styleId="xl787">
    <w:name w:val="xl787"/>
    <w:basedOn w:val="aff3"/>
    <w:qFormat/>
    <w:rsid w:val="0005126A"/>
    <w:pPr>
      <w:pBdr>
        <w:left w:val="single" w:sz="4" w:space="0" w:color="auto"/>
        <w:right w:val="single" w:sz="8" w:space="0" w:color="auto"/>
      </w:pBdr>
      <w:spacing w:before="100" w:beforeAutospacing="1" w:after="100" w:afterAutospacing="1"/>
      <w:jc w:val="center"/>
    </w:pPr>
    <w:rPr>
      <w:color w:val="C00000"/>
      <w:sz w:val="16"/>
      <w:szCs w:val="16"/>
    </w:rPr>
  </w:style>
  <w:style w:type="paragraph" w:customStyle="1" w:styleId="xl788">
    <w:name w:val="xl788"/>
    <w:basedOn w:val="aff3"/>
    <w:qFormat/>
    <w:rsid w:val="0005126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3300"/>
      <w:sz w:val="18"/>
      <w:szCs w:val="18"/>
    </w:rPr>
  </w:style>
  <w:style w:type="paragraph" w:customStyle="1" w:styleId="xl789">
    <w:name w:val="xl789"/>
    <w:basedOn w:val="aff3"/>
    <w:qFormat/>
    <w:rsid w:val="0005126A"/>
    <w:pPr>
      <w:pBdr>
        <w:top w:val="single" w:sz="4" w:space="0" w:color="auto"/>
        <w:left w:val="single" w:sz="8" w:space="0" w:color="auto"/>
        <w:right w:val="single" w:sz="4" w:space="0" w:color="auto"/>
      </w:pBdr>
      <w:spacing w:before="100" w:beforeAutospacing="1" w:after="100" w:afterAutospacing="1"/>
      <w:jc w:val="center"/>
    </w:pPr>
    <w:rPr>
      <w:color w:val="003300"/>
      <w:sz w:val="18"/>
      <w:szCs w:val="18"/>
    </w:rPr>
  </w:style>
  <w:style w:type="paragraph" w:customStyle="1" w:styleId="xl790">
    <w:name w:val="xl790"/>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6600"/>
      <w:sz w:val="16"/>
      <w:szCs w:val="16"/>
    </w:rPr>
  </w:style>
  <w:style w:type="paragraph" w:customStyle="1" w:styleId="xl791">
    <w:name w:val="xl791"/>
    <w:basedOn w:val="aff3"/>
    <w:qFormat/>
    <w:rsid w:val="0005126A"/>
    <w:pPr>
      <w:pBdr>
        <w:top w:val="single" w:sz="4" w:space="0" w:color="auto"/>
        <w:left w:val="single" w:sz="4" w:space="0" w:color="auto"/>
        <w:right w:val="single" w:sz="4" w:space="0" w:color="auto"/>
      </w:pBdr>
      <w:spacing w:before="100" w:beforeAutospacing="1" w:after="100" w:afterAutospacing="1"/>
      <w:jc w:val="center"/>
    </w:pPr>
    <w:rPr>
      <w:color w:val="006600"/>
      <w:sz w:val="16"/>
      <w:szCs w:val="16"/>
    </w:rPr>
  </w:style>
  <w:style w:type="paragraph" w:customStyle="1" w:styleId="xl792">
    <w:name w:val="xl792"/>
    <w:basedOn w:val="aff3"/>
    <w:qFormat/>
    <w:rsid w:val="0005126A"/>
    <w:pPr>
      <w:spacing w:before="100" w:beforeAutospacing="1" w:after="100" w:afterAutospacing="1"/>
    </w:pPr>
    <w:rPr>
      <w:b/>
      <w:bCs/>
    </w:rPr>
  </w:style>
  <w:style w:type="character" w:customStyle="1" w:styleId="afffffff6">
    <w:name w:val="Абзац Знак"/>
    <w:basedOn w:val="aff5"/>
    <w:link w:val="afffffff7"/>
    <w:uiPriority w:val="99"/>
    <w:locked/>
    <w:rsid w:val="0005126A"/>
    <w:rPr>
      <w:rFonts w:ascii="Times New Roman" w:eastAsia="Times New Roman" w:hAnsi="Times New Roman" w:cs="Times New Roman"/>
      <w:sz w:val="24"/>
      <w:szCs w:val="24"/>
      <w:lang w:eastAsia="ru-RU"/>
    </w:rPr>
  </w:style>
  <w:style w:type="paragraph" w:customStyle="1" w:styleId="afffffff7">
    <w:name w:val="Абзац"/>
    <w:link w:val="afffffff6"/>
    <w:uiPriority w:val="99"/>
    <w:qFormat/>
    <w:rsid w:val="0005126A"/>
    <w:pPr>
      <w:spacing w:before="120" w:after="60" w:line="240" w:lineRule="auto"/>
      <w:ind w:firstLine="567"/>
      <w:jc w:val="both"/>
    </w:pPr>
    <w:rPr>
      <w:rFonts w:ascii="Times New Roman" w:eastAsia="Times New Roman" w:hAnsi="Times New Roman" w:cs="Times New Roman"/>
      <w:sz w:val="24"/>
      <w:szCs w:val="24"/>
      <w:lang w:eastAsia="ru-RU"/>
    </w:rPr>
  </w:style>
  <w:style w:type="paragraph" w:customStyle="1" w:styleId="ConsPlusTitle">
    <w:name w:val="ConsPlusTitle"/>
    <w:uiPriority w:val="99"/>
    <w:qFormat/>
    <w:rsid w:val="0005126A"/>
    <w:pPr>
      <w:widowControl w:val="0"/>
      <w:autoSpaceDE w:val="0"/>
      <w:autoSpaceDN w:val="0"/>
      <w:adjustRightInd w:val="0"/>
      <w:spacing w:before="240" w:after="120" w:line="240" w:lineRule="auto"/>
      <w:jc w:val="right"/>
    </w:pPr>
    <w:rPr>
      <w:rFonts w:ascii="Arial" w:eastAsia="Times New Roman" w:hAnsi="Arial" w:cs="Arial"/>
      <w:b/>
      <w:bCs/>
      <w:sz w:val="20"/>
      <w:szCs w:val="20"/>
      <w:lang w:eastAsia="ru-RU"/>
    </w:rPr>
  </w:style>
  <w:style w:type="character" w:customStyle="1" w:styleId="ConsPlusNonformat">
    <w:name w:val="ConsPlusNonformat Знак"/>
    <w:link w:val="ConsPlusNonformat0"/>
    <w:locked/>
    <w:rsid w:val="0005126A"/>
    <w:rPr>
      <w:rFonts w:ascii="Courier New" w:eastAsia="Times New Roman" w:hAnsi="Courier New" w:cs="Courier New"/>
      <w:sz w:val="20"/>
      <w:szCs w:val="20"/>
      <w:lang w:eastAsia="ru-RU"/>
    </w:rPr>
  </w:style>
  <w:style w:type="paragraph" w:customStyle="1" w:styleId="ConsPlusNonformat0">
    <w:name w:val="ConsPlusNonformat"/>
    <w:link w:val="ConsPlusNonformat"/>
    <w:qFormat/>
    <w:rsid w:val="0005126A"/>
    <w:pPr>
      <w:widowControl w:val="0"/>
      <w:autoSpaceDE w:val="0"/>
      <w:autoSpaceDN w:val="0"/>
      <w:adjustRightInd w:val="0"/>
      <w:spacing w:before="240" w:after="120" w:line="240" w:lineRule="auto"/>
      <w:jc w:val="right"/>
    </w:pPr>
    <w:rPr>
      <w:rFonts w:ascii="Courier New" w:eastAsia="Times New Roman" w:hAnsi="Courier New" w:cs="Courier New"/>
      <w:sz w:val="20"/>
      <w:szCs w:val="20"/>
      <w:lang w:eastAsia="ru-RU"/>
    </w:rPr>
  </w:style>
  <w:style w:type="paragraph" w:customStyle="1" w:styleId="PzOglav">
    <w:name w:val="PzOglav"/>
    <w:basedOn w:val="aff3"/>
    <w:qFormat/>
    <w:rsid w:val="0005126A"/>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ff3"/>
    <w:qFormat/>
    <w:rsid w:val="0005126A"/>
    <w:pPr>
      <w:spacing w:before="100" w:beforeAutospacing="1" w:after="100" w:afterAutospacing="1"/>
      <w:ind w:firstLine="709"/>
    </w:pPr>
    <w:rPr>
      <w:sz w:val="26"/>
    </w:rPr>
  </w:style>
  <w:style w:type="paragraph" w:customStyle="1" w:styleId="xl61">
    <w:name w:val="xl61"/>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pPr>
    <w:rPr>
      <w:sz w:val="20"/>
      <w:szCs w:val="20"/>
    </w:rPr>
  </w:style>
  <w:style w:type="paragraph" w:customStyle="1" w:styleId="xl62">
    <w:name w:val="xl62"/>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ind w:firstLine="709"/>
    </w:pPr>
    <w:rPr>
      <w:sz w:val="20"/>
      <w:szCs w:val="20"/>
    </w:rPr>
  </w:style>
  <w:style w:type="paragraph" w:customStyle="1" w:styleId="Heading">
    <w:name w:val="Heading"/>
    <w:qFormat/>
    <w:rsid w:val="0005126A"/>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1">
    <w:name w:val="Обычный + 14 пт"/>
    <w:aliases w:val="По ширине,Первая строка:  1,25 см,Справа:  -0,02 см"/>
    <w:basedOn w:val="aff3"/>
    <w:qFormat/>
    <w:rsid w:val="0005126A"/>
    <w:pPr>
      <w:ind w:right="-10" w:firstLine="708"/>
      <w:jc w:val="both"/>
    </w:pPr>
    <w:rPr>
      <w:sz w:val="28"/>
      <w:szCs w:val="28"/>
    </w:rPr>
  </w:style>
  <w:style w:type="paragraph" w:customStyle="1" w:styleId="ConsCell">
    <w:name w:val="ConsCell"/>
    <w:qFormat/>
    <w:rsid w:val="0005126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a50">
    <w:name w:val="a5"/>
    <w:basedOn w:val="aff3"/>
    <w:qFormat/>
    <w:rsid w:val="0005126A"/>
    <w:pPr>
      <w:spacing w:before="100" w:beforeAutospacing="1" w:after="100" w:afterAutospacing="1"/>
    </w:pPr>
  </w:style>
  <w:style w:type="paragraph" w:customStyle="1" w:styleId="afffffff8">
    <w:name w:val="Содержимое таблицы"/>
    <w:basedOn w:val="aff3"/>
    <w:qFormat/>
    <w:rsid w:val="0005126A"/>
    <w:pPr>
      <w:widowControl w:val="0"/>
      <w:suppressLineNumbers/>
      <w:suppressAutoHyphens/>
    </w:pPr>
    <w:rPr>
      <w:rFonts w:eastAsia="Lucida Sans Unicode" w:cs="Tahoma"/>
      <w:kern w:val="2"/>
      <w:lang w:eastAsia="hi-IN" w:bidi="hi-IN"/>
    </w:rPr>
  </w:style>
  <w:style w:type="paragraph" w:customStyle="1" w:styleId="s10">
    <w:name w:val="s_1"/>
    <w:basedOn w:val="aff3"/>
    <w:qFormat/>
    <w:rsid w:val="0005126A"/>
    <w:pPr>
      <w:spacing w:before="100" w:beforeAutospacing="1" w:after="100" w:afterAutospacing="1"/>
    </w:pPr>
  </w:style>
  <w:style w:type="paragraph" w:customStyle="1" w:styleId="3f0">
    <w:name w:val="Основной текст3"/>
    <w:basedOn w:val="aff3"/>
    <w:qFormat/>
    <w:rsid w:val="0005126A"/>
    <w:pPr>
      <w:widowControl w:val="0"/>
      <w:shd w:val="clear" w:color="auto" w:fill="FFFFFF"/>
      <w:spacing w:line="235" w:lineRule="exact"/>
      <w:jc w:val="center"/>
    </w:pPr>
    <w:rPr>
      <w:rFonts w:ascii="Tahoma" w:eastAsia="Tahoma" w:hAnsi="Tahoma" w:cs="Tahoma"/>
      <w:b/>
      <w:bCs/>
      <w:color w:val="000000"/>
      <w:sz w:val="17"/>
      <w:szCs w:val="17"/>
    </w:rPr>
  </w:style>
  <w:style w:type="paragraph" w:customStyle="1" w:styleId="56">
    <w:name w:val="Основной текст5"/>
    <w:basedOn w:val="aff3"/>
    <w:qFormat/>
    <w:rsid w:val="0005126A"/>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paragraph" w:customStyle="1" w:styleId="1ff4">
    <w:name w:val="Заголовок1"/>
    <w:basedOn w:val="aff3"/>
    <w:next w:val="affff5"/>
    <w:qFormat/>
    <w:rsid w:val="0005126A"/>
    <w:pPr>
      <w:keepNext/>
      <w:widowControl w:val="0"/>
      <w:suppressAutoHyphens/>
      <w:spacing w:before="240" w:after="120"/>
    </w:pPr>
    <w:rPr>
      <w:rFonts w:ascii="Arial" w:eastAsia="Lucida Sans Unicode" w:hAnsi="Arial" w:cs="Tahoma"/>
      <w:kern w:val="2"/>
      <w:sz w:val="28"/>
      <w:szCs w:val="28"/>
      <w:lang w:eastAsia="en-US"/>
    </w:rPr>
  </w:style>
  <w:style w:type="paragraph" w:customStyle="1" w:styleId="1ff5">
    <w:name w:val="Название1"/>
    <w:basedOn w:val="aff3"/>
    <w:qFormat/>
    <w:rsid w:val="0005126A"/>
    <w:pPr>
      <w:widowControl w:val="0"/>
      <w:suppressLineNumbers/>
      <w:suppressAutoHyphens/>
      <w:spacing w:before="120" w:after="120"/>
    </w:pPr>
    <w:rPr>
      <w:rFonts w:eastAsia="Lucida Sans Unicode" w:cs="Tahoma"/>
      <w:i/>
      <w:iCs/>
      <w:kern w:val="2"/>
      <w:lang w:eastAsia="en-US"/>
    </w:rPr>
  </w:style>
  <w:style w:type="paragraph" w:customStyle="1" w:styleId="1ff6">
    <w:name w:val="Указатель1"/>
    <w:basedOn w:val="aff3"/>
    <w:qFormat/>
    <w:rsid w:val="0005126A"/>
    <w:pPr>
      <w:widowControl w:val="0"/>
      <w:suppressLineNumbers/>
      <w:suppressAutoHyphens/>
    </w:pPr>
    <w:rPr>
      <w:rFonts w:eastAsia="Lucida Sans Unicode" w:cs="Tahoma"/>
      <w:kern w:val="2"/>
      <w:lang w:eastAsia="en-US"/>
    </w:rPr>
  </w:style>
  <w:style w:type="paragraph" w:customStyle="1" w:styleId="93">
    <w:name w:val="Основной текст9"/>
    <w:basedOn w:val="aff3"/>
    <w:qFormat/>
    <w:rsid w:val="0005126A"/>
    <w:pPr>
      <w:widowControl w:val="0"/>
      <w:shd w:val="clear" w:color="auto" w:fill="FFFFFF"/>
      <w:spacing w:before="540" w:after="240" w:line="230" w:lineRule="exact"/>
      <w:jc w:val="both"/>
    </w:pPr>
    <w:rPr>
      <w:color w:val="000000"/>
      <w:sz w:val="19"/>
      <w:szCs w:val="19"/>
    </w:rPr>
  </w:style>
  <w:style w:type="paragraph" w:customStyle="1" w:styleId="3f1">
    <w:name w:val="Основной текст (3)"/>
    <w:basedOn w:val="aff3"/>
    <w:uiPriority w:val="99"/>
    <w:qFormat/>
    <w:rsid w:val="0005126A"/>
    <w:pPr>
      <w:shd w:val="clear" w:color="auto" w:fill="FFFFFF"/>
      <w:spacing w:line="240" w:lineRule="atLeast"/>
    </w:pPr>
    <w:rPr>
      <w:noProof/>
      <w:sz w:val="20"/>
      <w:szCs w:val="20"/>
    </w:rPr>
  </w:style>
  <w:style w:type="character" w:customStyle="1" w:styleId="2f7">
    <w:name w:val="Подпись к таблице (2)_"/>
    <w:basedOn w:val="aff5"/>
    <w:link w:val="2f8"/>
    <w:uiPriority w:val="99"/>
    <w:locked/>
    <w:rsid w:val="0005126A"/>
    <w:rPr>
      <w:rFonts w:ascii="Arial" w:hAnsi="Arial" w:cs="Arial"/>
      <w:shd w:val="clear" w:color="auto" w:fill="FFFFFF"/>
    </w:rPr>
  </w:style>
  <w:style w:type="paragraph" w:customStyle="1" w:styleId="2f8">
    <w:name w:val="Подпись к таблице (2)"/>
    <w:basedOn w:val="aff3"/>
    <w:link w:val="2f7"/>
    <w:uiPriority w:val="99"/>
    <w:qFormat/>
    <w:rsid w:val="0005126A"/>
    <w:pPr>
      <w:shd w:val="clear" w:color="auto" w:fill="FFFFFF"/>
      <w:spacing w:line="240" w:lineRule="atLeast"/>
    </w:pPr>
    <w:rPr>
      <w:rFonts w:ascii="Arial" w:eastAsiaTheme="minorHAnsi" w:hAnsi="Arial" w:cs="Arial"/>
      <w:sz w:val="22"/>
      <w:szCs w:val="22"/>
      <w:lang w:eastAsia="en-US"/>
    </w:rPr>
  </w:style>
  <w:style w:type="character" w:customStyle="1" w:styleId="102">
    <w:name w:val="Основной текст (10)_"/>
    <w:basedOn w:val="aff5"/>
    <w:link w:val="103"/>
    <w:uiPriority w:val="99"/>
    <w:locked/>
    <w:rsid w:val="0005126A"/>
    <w:rPr>
      <w:rFonts w:ascii="Arial" w:hAnsi="Arial" w:cs="Arial"/>
      <w:noProof/>
      <w:sz w:val="19"/>
      <w:szCs w:val="19"/>
      <w:shd w:val="clear" w:color="auto" w:fill="FFFFFF"/>
    </w:rPr>
  </w:style>
  <w:style w:type="paragraph" w:customStyle="1" w:styleId="103">
    <w:name w:val="Основной текст (10)"/>
    <w:basedOn w:val="aff3"/>
    <w:link w:val="102"/>
    <w:uiPriority w:val="99"/>
    <w:qFormat/>
    <w:rsid w:val="0005126A"/>
    <w:pPr>
      <w:shd w:val="clear" w:color="auto" w:fill="FFFFFF"/>
      <w:spacing w:line="240" w:lineRule="atLeast"/>
    </w:pPr>
    <w:rPr>
      <w:rFonts w:ascii="Arial" w:eastAsiaTheme="minorHAnsi" w:hAnsi="Arial" w:cs="Arial"/>
      <w:noProof/>
      <w:sz w:val="19"/>
      <w:szCs w:val="19"/>
      <w:lang w:eastAsia="en-US"/>
    </w:rPr>
  </w:style>
  <w:style w:type="character" w:customStyle="1" w:styleId="114">
    <w:name w:val="Основной текст (11)_"/>
    <w:basedOn w:val="aff5"/>
    <w:link w:val="115"/>
    <w:uiPriority w:val="99"/>
    <w:locked/>
    <w:rsid w:val="0005126A"/>
    <w:rPr>
      <w:rFonts w:ascii="Arial" w:hAnsi="Arial" w:cs="Arial"/>
      <w:noProof/>
      <w:shd w:val="clear" w:color="auto" w:fill="FFFFFF"/>
    </w:rPr>
  </w:style>
  <w:style w:type="paragraph" w:customStyle="1" w:styleId="115">
    <w:name w:val="Основной текст (11)"/>
    <w:basedOn w:val="aff3"/>
    <w:link w:val="114"/>
    <w:uiPriority w:val="99"/>
    <w:qFormat/>
    <w:rsid w:val="0005126A"/>
    <w:pPr>
      <w:shd w:val="clear" w:color="auto" w:fill="FFFFFF"/>
      <w:spacing w:line="240" w:lineRule="atLeast"/>
    </w:pPr>
    <w:rPr>
      <w:rFonts w:ascii="Arial" w:eastAsiaTheme="minorHAnsi" w:hAnsi="Arial" w:cs="Arial"/>
      <w:noProof/>
      <w:sz w:val="22"/>
      <w:szCs w:val="22"/>
      <w:lang w:eastAsia="en-US"/>
    </w:rPr>
  </w:style>
  <w:style w:type="character" w:customStyle="1" w:styleId="afffffff9">
    <w:name w:val="Подпись к таблице_"/>
    <w:basedOn w:val="aff5"/>
    <w:link w:val="1ff7"/>
    <w:uiPriority w:val="99"/>
    <w:locked/>
    <w:rsid w:val="0005126A"/>
    <w:rPr>
      <w:rFonts w:ascii="Arial" w:hAnsi="Arial" w:cs="Arial"/>
      <w:b/>
      <w:bCs/>
      <w:shd w:val="clear" w:color="auto" w:fill="FFFFFF"/>
    </w:rPr>
  </w:style>
  <w:style w:type="paragraph" w:customStyle="1" w:styleId="1ff7">
    <w:name w:val="Подпись к таблице1"/>
    <w:basedOn w:val="aff3"/>
    <w:link w:val="afffffff9"/>
    <w:uiPriority w:val="99"/>
    <w:qFormat/>
    <w:rsid w:val="0005126A"/>
    <w:pPr>
      <w:shd w:val="clear" w:color="auto" w:fill="FFFFFF"/>
      <w:spacing w:line="240" w:lineRule="atLeast"/>
    </w:pPr>
    <w:rPr>
      <w:rFonts w:ascii="Arial" w:eastAsiaTheme="minorHAnsi" w:hAnsi="Arial" w:cs="Arial"/>
      <w:b/>
      <w:bCs/>
      <w:sz w:val="22"/>
      <w:szCs w:val="22"/>
      <w:lang w:eastAsia="en-US"/>
    </w:rPr>
  </w:style>
  <w:style w:type="character" w:customStyle="1" w:styleId="121">
    <w:name w:val="Основной текст (12)_"/>
    <w:basedOn w:val="aff5"/>
    <w:link w:val="122"/>
    <w:uiPriority w:val="99"/>
    <w:locked/>
    <w:rsid w:val="0005126A"/>
    <w:rPr>
      <w:rFonts w:ascii="Microsoft Sans Serif" w:hAnsi="Microsoft Sans Serif" w:cs="Microsoft Sans Serif"/>
      <w:noProof/>
      <w:shd w:val="clear" w:color="auto" w:fill="FFFFFF"/>
    </w:rPr>
  </w:style>
  <w:style w:type="paragraph" w:customStyle="1" w:styleId="122">
    <w:name w:val="Основной текст (12)"/>
    <w:basedOn w:val="aff3"/>
    <w:link w:val="121"/>
    <w:uiPriority w:val="99"/>
    <w:qFormat/>
    <w:rsid w:val="0005126A"/>
    <w:pPr>
      <w:shd w:val="clear" w:color="auto" w:fill="FFFFFF"/>
      <w:spacing w:line="240" w:lineRule="atLeast"/>
    </w:pPr>
    <w:rPr>
      <w:rFonts w:ascii="Microsoft Sans Serif" w:eastAsiaTheme="minorHAnsi" w:hAnsi="Microsoft Sans Serif" w:cs="Microsoft Sans Serif"/>
      <w:noProof/>
      <w:sz w:val="22"/>
      <w:szCs w:val="22"/>
      <w:lang w:eastAsia="en-US"/>
    </w:rPr>
  </w:style>
  <w:style w:type="character" w:customStyle="1" w:styleId="130">
    <w:name w:val="Основной текст (13)_"/>
    <w:basedOn w:val="aff5"/>
    <w:link w:val="131"/>
    <w:uiPriority w:val="99"/>
    <w:locked/>
    <w:rsid w:val="0005126A"/>
    <w:rPr>
      <w:rFonts w:ascii="Arial" w:hAnsi="Arial" w:cs="Arial"/>
      <w:noProof/>
      <w:sz w:val="19"/>
      <w:szCs w:val="19"/>
      <w:shd w:val="clear" w:color="auto" w:fill="FFFFFF"/>
    </w:rPr>
  </w:style>
  <w:style w:type="paragraph" w:customStyle="1" w:styleId="131">
    <w:name w:val="Основной текст (13)"/>
    <w:basedOn w:val="aff3"/>
    <w:link w:val="130"/>
    <w:uiPriority w:val="99"/>
    <w:qFormat/>
    <w:rsid w:val="0005126A"/>
    <w:pPr>
      <w:shd w:val="clear" w:color="auto" w:fill="FFFFFF"/>
      <w:spacing w:line="240" w:lineRule="atLeast"/>
    </w:pPr>
    <w:rPr>
      <w:rFonts w:ascii="Arial" w:eastAsiaTheme="minorHAnsi" w:hAnsi="Arial" w:cs="Arial"/>
      <w:noProof/>
      <w:sz w:val="19"/>
      <w:szCs w:val="19"/>
      <w:lang w:eastAsia="en-US"/>
    </w:rPr>
  </w:style>
  <w:style w:type="character" w:customStyle="1" w:styleId="142">
    <w:name w:val="Основной текст (14)_"/>
    <w:basedOn w:val="aff5"/>
    <w:link w:val="143"/>
    <w:uiPriority w:val="99"/>
    <w:locked/>
    <w:rsid w:val="0005126A"/>
    <w:rPr>
      <w:rFonts w:ascii="Microsoft Sans Serif" w:hAnsi="Microsoft Sans Serif" w:cs="Microsoft Sans Serif"/>
      <w:noProof/>
      <w:shd w:val="clear" w:color="auto" w:fill="FFFFFF"/>
    </w:rPr>
  </w:style>
  <w:style w:type="paragraph" w:customStyle="1" w:styleId="143">
    <w:name w:val="Основной текст (14)"/>
    <w:basedOn w:val="aff3"/>
    <w:link w:val="142"/>
    <w:uiPriority w:val="99"/>
    <w:qFormat/>
    <w:rsid w:val="0005126A"/>
    <w:pPr>
      <w:shd w:val="clear" w:color="auto" w:fill="FFFFFF"/>
      <w:spacing w:line="240" w:lineRule="atLeast"/>
    </w:pPr>
    <w:rPr>
      <w:rFonts w:ascii="Microsoft Sans Serif" w:eastAsiaTheme="minorHAnsi" w:hAnsi="Microsoft Sans Serif" w:cs="Microsoft Sans Serif"/>
      <w:noProof/>
      <w:sz w:val="22"/>
      <w:szCs w:val="22"/>
      <w:lang w:eastAsia="en-US"/>
    </w:rPr>
  </w:style>
  <w:style w:type="character" w:customStyle="1" w:styleId="150">
    <w:name w:val="Основной текст (15)_"/>
    <w:basedOn w:val="aff5"/>
    <w:link w:val="151"/>
    <w:uiPriority w:val="99"/>
    <w:locked/>
    <w:rsid w:val="0005126A"/>
    <w:rPr>
      <w:rFonts w:ascii="Microsoft Sans Serif" w:hAnsi="Microsoft Sans Serif" w:cs="Microsoft Sans Serif"/>
      <w:noProof/>
      <w:shd w:val="clear" w:color="auto" w:fill="FFFFFF"/>
    </w:rPr>
  </w:style>
  <w:style w:type="paragraph" w:customStyle="1" w:styleId="151">
    <w:name w:val="Основной текст (15)"/>
    <w:basedOn w:val="aff3"/>
    <w:link w:val="150"/>
    <w:uiPriority w:val="99"/>
    <w:qFormat/>
    <w:rsid w:val="0005126A"/>
    <w:pPr>
      <w:shd w:val="clear" w:color="auto" w:fill="FFFFFF"/>
      <w:spacing w:line="240" w:lineRule="atLeast"/>
    </w:pPr>
    <w:rPr>
      <w:rFonts w:ascii="Microsoft Sans Serif" w:eastAsiaTheme="minorHAnsi" w:hAnsi="Microsoft Sans Serif" w:cs="Microsoft Sans Serif"/>
      <w:noProof/>
      <w:sz w:val="22"/>
      <w:szCs w:val="22"/>
      <w:lang w:eastAsia="en-US"/>
    </w:rPr>
  </w:style>
  <w:style w:type="paragraph" w:customStyle="1" w:styleId="1210">
    <w:name w:val="Основной текст (12)1"/>
    <w:basedOn w:val="aff3"/>
    <w:uiPriority w:val="99"/>
    <w:qFormat/>
    <w:rsid w:val="0005126A"/>
    <w:pPr>
      <w:shd w:val="clear" w:color="auto" w:fill="FFFFFF"/>
      <w:spacing w:line="240" w:lineRule="atLeast"/>
    </w:pPr>
    <w:rPr>
      <w:rFonts w:ascii="Arial" w:eastAsia="Arial Unicode MS" w:hAnsi="Arial" w:cs="Arial"/>
      <w:sz w:val="18"/>
      <w:szCs w:val="18"/>
    </w:rPr>
  </w:style>
  <w:style w:type="character" w:customStyle="1" w:styleId="77">
    <w:name w:val="Основной текст (77)_"/>
    <w:basedOn w:val="aff5"/>
    <w:link w:val="770"/>
    <w:uiPriority w:val="99"/>
    <w:locked/>
    <w:rsid w:val="0005126A"/>
    <w:rPr>
      <w:rFonts w:ascii="Arial" w:hAnsi="Arial" w:cs="Arial"/>
      <w:shd w:val="clear" w:color="auto" w:fill="FFFFFF"/>
    </w:rPr>
  </w:style>
  <w:style w:type="paragraph" w:customStyle="1" w:styleId="770">
    <w:name w:val="Основной текст (77)"/>
    <w:basedOn w:val="aff3"/>
    <w:link w:val="77"/>
    <w:uiPriority w:val="99"/>
    <w:qFormat/>
    <w:rsid w:val="0005126A"/>
    <w:pPr>
      <w:shd w:val="clear" w:color="auto" w:fill="FFFFFF"/>
      <w:spacing w:line="240" w:lineRule="atLeast"/>
    </w:pPr>
    <w:rPr>
      <w:rFonts w:ascii="Arial" w:eastAsiaTheme="minorHAnsi" w:hAnsi="Arial" w:cs="Arial"/>
      <w:sz w:val="22"/>
      <w:szCs w:val="22"/>
      <w:lang w:eastAsia="en-US"/>
    </w:rPr>
  </w:style>
  <w:style w:type="character" w:customStyle="1" w:styleId="79">
    <w:name w:val="Основной текст (79)_"/>
    <w:basedOn w:val="aff5"/>
    <w:link w:val="790"/>
    <w:uiPriority w:val="99"/>
    <w:locked/>
    <w:rsid w:val="0005126A"/>
    <w:rPr>
      <w:rFonts w:ascii="Arial" w:hAnsi="Arial" w:cs="Arial"/>
      <w:noProof/>
      <w:sz w:val="19"/>
      <w:szCs w:val="19"/>
      <w:shd w:val="clear" w:color="auto" w:fill="FFFFFF"/>
    </w:rPr>
  </w:style>
  <w:style w:type="paragraph" w:customStyle="1" w:styleId="790">
    <w:name w:val="Основной текст (79)"/>
    <w:basedOn w:val="aff3"/>
    <w:link w:val="79"/>
    <w:uiPriority w:val="99"/>
    <w:qFormat/>
    <w:rsid w:val="0005126A"/>
    <w:pPr>
      <w:shd w:val="clear" w:color="auto" w:fill="FFFFFF"/>
      <w:spacing w:line="240" w:lineRule="atLeast"/>
    </w:pPr>
    <w:rPr>
      <w:rFonts w:ascii="Arial" w:eastAsiaTheme="minorHAnsi" w:hAnsi="Arial" w:cs="Arial"/>
      <w:noProof/>
      <w:sz w:val="19"/>
      <w:szCs w:val="19"/>
      <w:lang w:eastAsia="en-US"/>
    </w:rPr>
  </w:style>
  <w:style w:type="character" w:customStyle="1" w:styleId="78">
    <w:name w:val="Основной текст (78)_"/>
    <w:basedOn w:val="aff5"/>
    <w:link w:val="780"/>
    <w:uiPriority w:val="99"/>
    <w:locked/>
    <w:rsid w:val="0005126A"/>
    <w:rPr>
      <w:rFonts w:ascii="Calibri" w:hAnsi="Calibri" w:cs="Calibri"/>
      <w:noProof/>
      <w:shd w:val="clear" w:color="auto" w:fill="FFFFFF"/>
    </w:rPr>
  </w:style>
  <w:style w:type="paragraph" w:customStyle="1" w:styleId="780">
    <w:name w:val="Основной текст (78)"/>
    <w:basedOn w:val="aff3"/>
    <w:link w:val="78"/>
    <w:uiPriority w:val="99"/>
    <w:qFormat/>
    <w:rsid w:val="0005126A"/>
    <w:pPr>
      <w:shd w:val="clear" w:color="auto" w:fill="FFFFFF"/>
      <w:spacing w:line="240" w:lineRule="atLeast"/>
    </w:pPr>
    <w:rPr>
      <w:rFonts w:ascii="Calibri" w:eastAsiaTheme="minorHAnsi" w:hAnsi="Calibri" w:cs="Calibri"/>
      <w:noProof/>
      <w:sz w:val="22"/>
      <w:szCs w:val="22"/>
      <w:lang w:eastAsia="en-US"/>
    </w:rPr>
  </w:style>
  <w:style w:type="character" w:customStyle="1" w:styleId="800">
    <w:name w:val="Основной текст (80)_"/>
    <w:basedOn w:val="aff5"/>
    <w:link w:val="801"/>
    <w:uiPriority w:val="99"/>
    <w:locked/>
    <w:rsid w:val="0005126A"/>
    <w:rPr>
      <w:rFonts w:ascii="Arial" w:hAnsi="Arial" w:cs="Arial"/>
      <w:noProof/>
      <w:sz w:val="18"/>
      <w:szCs w:val="18"/>
      <w:shd w:val="clear" w:color="auto" w:fill="FFFFFF"/>
    </w:rPr>
  </w:style>
  <w:style w:type="paragraph" w:customStyle="1" w:styleId="801">
    <w:name w:val="Основной текст (80)"/>
    <w:basedOn w:val="aff3"/>
    <w:link w:val="800"/>
    <w:uiPriority w:val="99"/>
    <w:qFormat/>
    <w:rsid w:val="0005126A"/>
    <w:pPr>
      <w:shd w:val="clear" w:color="auto" w:fill="FFFFFF"/>
      <w:spacing w:line="240" w:lineRule="atLeast"/>
    </w:pPr>
    <w:rPr>
      <w:rFonts w:ascii="Arial" w:eastAsiaTheme="minorHAnsi" w:hAnsi="Arial" w:cs="Arial"/>
      <w:noProof/>
      <w:sz w:val="18"/>
      <w:szCs w:val="18"/>
      <w:lang w:eastAsia="en-US"/>
    </w:rPr>
  </w:style>
  <w:style w:type="character" w:customStyle="1" w:styleId="811">
    <w:name w:val="Основной текст (81)_"/>
    <w:basedOn w:val="aff5"/>
    <w:link w:val="812"/>
    <w:uiPriority w:val="99"/>
    <w:locked/>
    <w:rsid w:val="0005126A"/>
    <w:rPr>
      <w:rFonts w:ascii="Arial" w:hAnsi="Arial" w:cs="Arial"/>
      <w:noProof/>
      <w:sz w:val="17"/>
      <w:szCs w:val="17"/>
      <w:shd w:val="clear" w:color="auto" w:fill="FFFFFF"/>
    </w:rPr>
  </w:style>
  <w:style w:type="paragraph" w:customStyle="1" w:styleId="812">
    <w:name w:val="Основной текст (81)"/>
    <w:basedOn w:val="aff3"/>
    <w:link w:val="811"/>
    <w:uiPriority w:val="99"/>
    <w:qFormat/>
    <w:rsid w:val="0005126A"/>
    <w:pPr>
      <w:shd w:val="clear" w:color="auto" w:fill="FFFFFF"/>
      <w:spacing w:line="240" w:lineRule="atLeast"/>
    </w:pPr>
    <w:rPr>
      <w:rFonts w:ascii="Arial" w:eastAsiaTheme="minorHAnsi" w:hAnsi="Arial" w:cs="Arial"/>
      <w:noProof/>
      <w:sz w:val="17"/>
      <w:szCs w:val="17"/>
      <w:lang w:eastAsia="en-US"/>
    </w:rPr>
  </w:style>
  <w:style w:type="paragraph" w:customStyle="1" w:styleId="65">
    <w:name w:val="Обычный6"/>
    <w:qFormat/>
    <w:rsid w:val="0005126A"/>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123">
    <w:name w:val="ТЗ_Список нумерованный 1.2.3."/>
    <w:basedOn w:val="aff3"/>
    <w:qFormat/>
    <w:rsid w:val="0005126A"/>
    <w:pPr>
      <w:numPr>
        <w:numId w:val="12"/>
      </w:numPr>
      <w:tabs>
        <w:tab w:val="left" w:pos="573"/>
      </w:tabs>
      <w:spacing w:before="120"/>
      <w:ind w:left="7" w:firstLine="283"/>
    </w:pPr>
    <w:rPr>
      <w:szCs w:val="20"/>
    </w:rPr>
  </w:style>
  <w:style w:type="paragraph" w:customStyle="1" w:styleId="214">
    <w:name w:val="Основной текст (2)1"/>
    <w:basedOn w:val="aff3"/>
    <w:uiPriority w:val="99"/>
    <w:qFormat/>
    <w:rsid w:val="0005126A"/>
    <w:pPr>
      <w:shd w:val="clear" w:color="auto" w:fill="FFFFFF"/>
      <w:spacing w:line="240" w:lineRule="atLeast"/>
    </w:pPr>
    <w:rPr>
      <w:rFonts w:eastAsia="Arial Unicode MS"/>
      <w:sz w:val="13"/>
      <w:szCs w:val="13"/>
    </w:rPr>
  </w:style>
  <w:style w:type="paragraph" w:customStyle="1" w:styleId="afffffffa">
    <w:name w:val="# ОСНОВНОЙ ТЕКСТ"/>
    <w:basedOn w:val="aff3"/>
    <w:uiPriority w:val="99"/>
    <w:qFormat/>
    <w:rsid w:val="0005126A"/>
    <w:pPr>
      <w:widowControl w:val="0"/>
      <w:overflowPunct w:val="0"/>
      <w:autoSpaceDE w:val="0"/>
      <w:autoSpaceDN w:val="0"/>
      <w:adjustRightInd w:val="0"/>
      <w:spacing w:before="60" w:after="60" w:line="288" w:lineRule="auto"/>
      <w:ind w:firstLine="709"/>
      <w:jc w:val="both"/>
    </w:pPr>
  </w:style>
  <w:style w:type="paragraph" w:customStyle="1" w:styleId="afffffffb">
    <w:name w:val="КАТ_обычный"/>
    <w:basedOn w:val="aff3"/>
    <w:uiPriority w:val="99"/>
    <w:qFormat/>
    <w:rsid w:val="0005126A"/>
    <w:pPr>
      <w:spacing w:before="60" w:after="60" w:line="276" w:lineRule="auto"/>
      <w:ind w:firstLine="709"/>
      <w:jc w:val="both"/>
    </w:pPr>
    <w:rPr>
      <w:szCs w:val="22"/>
    </w:rPr>
  </w:style>
  <w:style w:type="paragraph" w:customStyle="1" w:styleId="MainTXT">
    <w:name w:val="MainTXT"/>
    <w:basedOn w:val="aff3"/>
    <w:uiPriority w:val="99"/>
    <w:qFormat/>
    <w:rsid w:val="0005126A"/>
    <w:pPr>
      <w:spacing w:line="360" w:lineRule="auto"/>
      <w:ind w:left="142" w:firstLine="709"/>
      <w:jc w:val="both"/>
    </w:pPr>
    <w:rPr>
      <w:rFonts w:ascii="Arial" w:hAnsi="Arial"/>
      <w:szCs w:val="20"/>
    </w:rPr>
  </w:style>
  <w:style w:type="paragraph" w:customStyle="1" w:styleId="List1">
    <w:name w:val="List1"/>
    <w:basedOn w:val="aff3"/>
    <w:uiPriority w:val="99"/>
    <w:qFormat/>
    <w:rsid w:val="0005126A"/>
    <w:pPr>
      <w:numPr>
        <w:numId w:val="13"/>
      </w:numPr>
      <w:spacing w:line="360" w:lineRule="auto"/>
      <w:jc w:val="both"/>
    </w:pPr>
    <w:rPr>
      <w:rFonts w:ascii="Arial" w:hAnsi="Arial"/>
      <w:szCs w:val="20"/>
    </w:rPr>
  </w:style>
  <w:style w:type="paragraph" w:customStyle="1" w:styleId="List2">
    <w:name w:val="List2"/>
    <w:basedOn w:val="aff3"/>
    <w:uiPriority w:val="99"/>
    <w:qFormat/>
    <w:rsid w:val="0005126A"/>
    <w:pPr>
      <w:numPr>
        <w:numId w:val="14"/>
      </w:numPr>
      <w:tabs>
        <w:tab w:val="left" w:pos="1701"/>
      </w:tabs>
      <w:spacing w:line="360" w:lineRule="auto"/>
      <w:jc w:val="both"/>
    </w:pPr>
    <w:rPr>
      <w:rFonts w:ascii="Arial" w:hAnsi="Arial"/>
      <w:szCs w:val="20"/>
    </w:rPr>
  </w:style>
  <w:style w:type="paragraph" w:customStyle="1" w:styleId="PamkaSmall">
    <w:name w:val="PamkaSmall"/>
    <w:basedOn w:val="aff3"/>
    <w:uiPriority w:val="99"/>
    <w:qFormat/>
    <w:rsid w:val="0005126A"/>
    <w:rPr>
      <w:rFonts w:ascii="Arial" w:hAnsi="Arial"/>
      <w:i/>
      <w:sz w:val="16"/>
      <w:szCs w:val="20"/>
    </w:rPr>
  </w:style>
  <w:style w:type="paragraph" w:customStyle="1" w:styleId="TitleProject">
    <w:name w:val="TitleProject"/>
    <w:basedOn w:val="aff3"/>
    <w:uiPriority w:val="99"/>
    <w:qFormat/>
    <w:rsid w:val="0005126A"/>
    <w:pPr>
      <w:ind w:left="142"/>
      <w:jc w:val="center"/>
    </w:pPr>
    <w:rPr>
      <w:rFonts w:ascii="Arial" w:hAnsi="Arial"/>
      <w:b/>
      <w:sz w:val="32"/>
      <w:szCs w:val="20"/>
    </w:rPr>
  </w:style>
  <w:style w:type="paragraph" w:customStyle="1" w:styleId="PamkaNum">
    <w:name w:val="PamkaNum"/>
    <w:basedOn w:val="aff3"/>
    <w:uiPriority w:val="99"/>
    <w:qFormat/>
    <w:rsid w:val="0005126A"/>
    <w:pPr>
      <w:jc w:val="center"/>
    </w:pPr>
    <w:rPr>
      <w:rFonts w:ascii="Arial" w:hAnsi="Arial"/>
      <w:i/>
      <w:sz w:val="20"/>
      <w:szCs w:val="20"/>
    </w:rPr>
  </w:style>
  <w:style w:type="paragraph" w:customStyle="1" w:styleId="PamkaStad">
    <w:name w:val="PamkaStad"/>
    <w:basedOn w:val="aff3"/>
    <w:uiPriority w:val="99"/>
    <w:qFormat/>
    <w:rsid w:val="0005126A"/>
    <w:pPr>
      <w:jc w:val="center"/>
    </w:pPr>
    <w:rPr>
      <w:rFonts w:ascii="Arial" w:hAnsi="Arial"/>
      <w:szCs w:val="20"/>
    </w:rPr>
  </w:style>
  <w:style w:type="paragraph" w:customStyle="1" w:styleId="PamkaGraf">
    <w:name w:val="PamkaGraf"/>
    <w:basedOn w:val="aff3"/>
    <w:uiPriority w:val="99"/>
    <w:qFormat/>
    <w:rsid w:val="0005126A"/>
    <w:rPr>
      <w:rFonts w:ascii="Arial" w:hAnsi="Arial"/>
      <w:i/>
      <w:sz w:val="8"/>
      <w:szCs w:val="20"/>
    </w:rPr>
  </w:style>
  <w:style w:type="paragraph" w:customStyle="1" w:styleId="Stadia">
    <w:name w:val="Stadia"/>
    <w:basedOn w:val="aff3"/>
    <w:uiPriority w:val="99"/>
    <w:qFormat/>
    <w:rsid w:val="0005126A"/>
    <w:pPr>
      <w:pBdr>
        <w:top w:val="single" w:sz="24" w:space="9" w:color="auto"/>
      </w:pBdr>
      <w:ind w:left="142"/>
      <w:jc w:val="center"/>
    </w:pPr>
    <w:rPr>
      <w:rFonts w:ascii="Arial" w:hAnsi="Arial"/>
      <w:b/>
      <w:sz w:val="44"/>
      <w:szCs w:val="20"/>
    </w:rPr>
  </w:style>
  <w:style w:type="paragraph" w:customStyle="1" w:styleId="PamkaNaim">
    <w:name w:val="PamkaNaim"/>
    <w:basedOn w:val="aff3"/>
    <w:uiPriority w:val="99"/>
    <w:qFormat/>
    <w:rsid w:val="0005126A"/>
    <w:pPr>
      <w:jc w:val="center"/>
    </w:pPr>
    <w:rPr>
      <w:rFonts w:ascii="Arial" w:hAnsi="Arial"/>
      <w:i/>
      <w:szCs w:val="20"/>
    </w:rPr>
  </w:style>
  <w:style w:type="paragraph" w:customStyle="1" w:styleId="TitleDoc">
    <w:name w:val="TitleDoc"/>
    <w:basedOn w:val="aff3"/>
    <w:uiPriority w:val="99"/>
    <w:qFormat/>
    <w:rsid w:val="0005126A"/>
    <w:pPr>
      <w:spacing w:line="360" w:lineRule="auto"/>
      <w:ind w:left="142"/>
      <w:jc w:val="center"/>
    </w:pPr>
    <w:rPr>
      <w:rFonts w:ascii="Arial" w:hAnsi="Arial"/>
      <w:sz w:val="28"/>
      <w:szCs w:val="20"/>
      <w:lang w:val="en-US"/>
    </w:rPr>
  </w:style>
  <w:style w:type="paragraph" w:customStyle="1" w:styleId="FMainTXT">
    <w:name w:val="FMainTXT"/>
    <w:basedOn w:val="MainTXT"/>
    <w:uiPriority w:val="99"/>
    <w:qFormat/>
    <w:rsid w:val="0005126A"/>
  </w:style>
  <w:style w:type="paragraph" w:customStyle="1" w:styleId="IfMainTXT">
    <w:name w:val="IfMainTXT"/>
    <w:basedOn w:val="MainTXT"/>
    <w:uiPriority w:val="99"/>
    <w:qFormat/>
    <w:rsid w:val="0005126A"/>
  </w:style>
  <w:style w:type="paragraph" w:customStyle="1" w:styleId="indMainTXT">
    <w:name w:val="indMainTXT"/>
    <w:basedOn w:val="aff3"/>
    <w:uiPriority w:val="99"/>
    <w:qFormat/>
    <w:rsid w:val="0005126A"/>
    <w:pPr>
      <w:spacing w:line="360" w:lineRule="auto"/>
      <w:ind w:left="1134"/>
      <w:jc w:val="both"/>
    </w:pPr>
    <w:rPr>
      <w:rFonts w:ascii="Arial" w:hAnsi="Arial"/>
      <w:szCs w:val="20"/>
    </w:rPr>
  </w:style>
  <w:style w:type="paragraph" w:customStyle="1" w:styleId="NormalIndent">
    <w:name w:val="NormalIndent"/>
    <w:basedOn w:val="aff3"/>
    <w:uiPriority w:val="99"/>
    <w:qFormat/>
    <w:rsid w:val="0005126A"/>
    <w:pPr>
      <w:spacing w:line="360" w:lineRule="auto"/>
      <w:ind w:left="1134" w:firstLine="720"/>
      <w:jc w:val="both"/>
    </w:pPr>
    <w:rPr>
      <w:rFonts w:ascii="Arial" w:hAnsi="Arial"/>
      <w:szCs w:val="20"/>
    </w:rPr>
  </w:style>
  <w:style w:type="paragraph" w:customStyle="1" w:styleId="TableTXT">
    <w:name w:val="TableTXT"/>
    <w:basedOn w:val="aff3"/>
    <w:uiPriority w:val="99"/>
    <w:qFormat/>
    <w:rsid w:val="0005126A"/>
    <w:pPr>
      <w:snapToGrid w:val="0"/>
      <w:jc w:val="center"/>
    </w:pPr>
    <w:rPr>
      <w:rFonts w:ascii="Arial" w:hAnsi="Arial"/>
      <w:szCs w:val="20"/>
      <w:lang w:eastAsia="en-US"/>
    </w:rPr>
  </w:style>
  <w:style w:type="paragraph" w:customStyle="1" w:styleId="RamkaTXT12">
    <w:name w:val="RamkaTXT(12)"/>
    <w:basedOn w:val="aff3"/>
    <w:uiPriority w:val="99"/>
    <w:qFormat/>
    <w:rsid w:val="0005126A"/>
    <w:pPr>
      <w:spacing w:line="360" w:lineRule="auto"/>
      <w:jc w:val="both"/>
    </w:pPr>
    <w:rPr>
      <w:rFonts w:ascii="Arial" w:hAnsi="Arial"/>
      <w:szCs w:val="20"/>
    </w:rPr>
  </w:style>
  <w:style w:type="paragraph" w:customStyle="1" w:styleId="RamkaTXT10">
    <w:name w:val="RamkaTXT(10)"/>
    <w:basedOn w:val="aff3"/>
    <w:uiPriority w:val="99"/>
    <w:qFormat/>
    <w:rsid w:val="0005126A"/>
    <w:pPr>
      <w:spacing w:line="360" w:lineRule="auto"/>
      <w:jc w:val="both"/>
    </w:pPr>
    <w:rPr>
      <w:rFonts w:ascii="Arial" w:hAnsi="Arial"/>
      <w:sz w:val="20"/>
      <w:szCs w:val="20"/>
    </w:rPr>
  </w:style>
  <w:style w:type="paragraph" w:customStyle="1" w:styleId="Style4">
    <w:name w:val="Style4"/>
    <w:basedOn w:val="aff3"/>
    <w:qFormat/>
    <w:rsid w:val="0005126A"/>
    <w:pPr>
      <w:widowControl w:val="0"/>
      <w:autoSpaceDE w:val="0"/>
      <w:autoSpaceDN w:val="0"/>
      <w:adjustRightInd w:val="0"/>
      <w:spacing w:line="320" w:lineRule="exact"/>
      <w:jc w:val="center"/>
    </w:pPr>
  </w:style>
  <w:style w:type="paragraph" w:customStyle="1" w:styleId="Style5">
    <w:name w:val="Style5"/>
    <w:basedOn w:val="aff3"/>
    <w:uiPriority w:val="99"/>
    <w:qFormat/>
    <w:rsid w:val="0005126A"/>
    <w:pPr>
      <w:widowControl w:val="0"/>
      <w:autoSpaceDE w:val="0"/>
      <w:autoSpaceDN w:val="0"/>
      <w:adjustRightInd w:val="0"/>
    </w:pPr>
  </w:style>
  <w:style w:type="paragraph" w:customStyle="1" w:styleId="Style6">
    <w:name w:val="Style6"/>
    <w:basedOn w:val="aff3"/>
    <w:uiPriority w:val="99"/>
    <w:qFormat/>
    <w:rsid w:val="0005126A"/>
    <w:pPr>
      <w:widowControl w:val="0"/>
      <w:autoSpaceDE w:val="0"/>
      <w:autoSpaceDN w:val="0"/>
      <w:adjustRightInd w:val="0"/>
    </w:pPr>
  </w:style>
  <w:style w:type="paragraph" w:customStyle="1" w:styleId="Style7">
    <w:name w:val="Style7"/>
    <w:basedOn w:val="aff3"/>
    <w:uiPriority w:val="99"/>
    <w:qFormat/>
    <w:rsid w:val="0005126A"/>
    <w:pPr>
      <w:widowControl w:val="0"/>
      <w:autoSpaceDE w:val="0"/>
      <w:autoSpaceDN w:val="0"/>
      <w:adjustRightInd w:val="0"/>
    </w:pPr>
  </w:style>
  <w:style w:type="paragraph" w:customStyle="1" w:styleId="af4">
    <w:name w:val="КАТ_маркированный"/>
    <w:basedOn w:val="aff4"/>
    <w:next w:val="afffffffb"/>
    <w:uiPriority w:val="99"/>
    <w:qFormat/>
    <w:rsid w:val="0005126A"/>
    <w:pPr>
      <w:numPr>
        <w:numId w:val="15"/>
      </w:numPr>
      <w:ind w:left="720" w:firstLine="0"/>
    </w:pPr>
  </w:style>
  <w:style w:type="paragraph" w:customStyle="1" w:styleId="afffffffc">
    <w:name w:val="ДЛЯ ТАБЛИЦ"/>
    <w:basedOn w:val="aff3"/>
    <w:uiPriority w:val="99"/>
    <w:qFormat/>
    <w:rsid w:val="0005126A"/>
    <w:pPr>
      <w:jc w:val="center"/>
    </w:pPr>
    <w:rPr>
      <w:sz w:val="20"/>
      <w:szCs w:val="20"/>
    </w:rPr>
  </w:style>
  <w:style w:type="paragraph" w:customStyle="1" w:styleId="afffffffd">
    <w:name w:val="Табличный_заголовки"/>
    <w:basedOn w:val="aff3"/>
    <w:uiPriority w:val="99"/>
    <w:qFormat/>
    <w:rsid w:val="0005126A"/>
    <w:pPr>
      <w:keepNext/>
      <w:keepLines/>
      <w:jc w:val="center"/>
    </w:pPr>
    <w:rPr>
      <w:b/>
      <w:sz w:val="20"/>
      <w:szCs w:val="20"/>
    </w:rPr>
  </w:style>
  <w:style w:type="paragraph" w:customStyle="1" w:styleId="afffffffe">
    <w:name w:val="Табличный_центр"/>
    <w:basedOn w:val="aff3"/>
    <w:uiPriority w:val="99"/>
    <w:qFormat/>
    <w:rsid w:val="0005126A"/>
    <w:pPr>
      <w:jc w:val="center"/>
    </w:pPr>
    <w:rPr>
      <w:sz w:val="22"/>
      <w:szCs w:val="22"/>
    </w:rPr>
  </w:style>
  <w:style w:type="paragraph" w:customStyle="1" w:styleId="affffffff">
    <w:name w:val="Табличный_слева"/>
    <w:basedOn w:val="aff3"/>
    <w:uiPriority w:val="99"/>
    <w:qFormat/>
    <w:rsid w:val="0005126A"/>
    <w:rPr>
      <w:sz w:val="22"/>
      <w:szCs w:val="22"/>
    </w:rPr>
  </w:style>
  <w:style w:type="paragraph" w:customStyle="1" w:styleId="affffffff0">
    <w:name w:val="для отчета текст"/>
    <w:basedOn w:val="aff3"/>
    <w:uiPriority w:val="99"/>
    <w:qFormat/>
    <w:rsid w:val="0005126A"/>
    <w:pPr>
      <w:widowControl w:val="0"/>
      <w:snapToGrid w:val="0"/>
      <w:ind w:firstLine="567"/>
      <w:jc w:val="both"/>
    </w:pPr>
    <w:rPr>
      <w:sz w:val="28"/>
      <w:szCs w:val="28"/>
    </w:rPr>
  </w:style>
  <w:style w:type="paragraph" w:styleId="affffffff1">
    <w:name w:val="List Bullet"/>
    <w:basedOn w:val="aff3"/>
    <w:unhideWhenUsed/>
    <w:qFormat/>
    <w:rsid w:val="0005126A"/>
    <w:pPr>
      <w:spacing w:line="360" w:lineRule="auto"/>
      <w:ind w:left="1792" w:hanging="360"/>
      <w:contextualSpacing/>
    </w:pPr>
    <w:rPr>
      <w:rFonts w:ascii="Arial" w:hAnsi="Arial"/>
      <w:szCs w:val="20"/>
    </w:rPr>
  </w:style>
  <w:style w:type="paragraph" w:customStyle="1" w:styleId="afc">
    <w:name w:val="Кат_маркированный"/>
    <w:basedOn w:val="affffffff1"/>
    <w:next w:val="afffffffb"/>
    <w:uiPriority w:val="99"/>
    <w:qFormat/>
    <w:rsid w:val="0005126A"/>
    <w:pPr>
      <w:numPr>
        <w:numId w:val="16"/>
      </w:numPr>
      <w:ind w:left="1792"/>
    </w:pPr>
  </w:style>
  <w:style w:type="paragraph" w:styleId="affffffff2">
    <w:name w:val="List Number"/>
    <w:basedOn w:val="aff3"/>
    <w:unhideWhenUsed/>
    <w:rsid w:val="0005126A"/>
    <w:pPr>
      <w:spacing w:line="360" w:lineRule="auto"/>
      <w:ind w:left="1429" w:hanging="360"/>
      <w:contextualSpacing/>
    </w:pPr>
    <w:rPr>
      <w:rFonts w:ascii="Arial" w:hAnsi="Arial"/>
      <w:szCs w:val="20"/>
    </w:rPr>
  </w:style>
  <w:style w:type="paragraph" w:customStyle="1" w:styleId="affffffff3">
    <w:name w:val="КАТ_нумерованный"/>
    <w:basedOn w:val="affffffff2"/>
    <w:next w:val="afffffffb"/>
    <w:uiPriority w:val="99"/>
    <w:qFormat/>
    <w:rsid w:val="0005126A"/>
  </w:style>
  <w:style w:type="paragraph" w:styleId="48">
    <w:name w:val="toc 4"/>
    <w:basedOn w:val="aff3"/>
    <w:next w:val="aff3"/>
    <w:link w:val="47"/>
    <w:autoRedefine/>
    <w:uiPriority w:val="39"/>
    <w:unhideWhenUsed/>
    <w:rsid w:val="0005126A"/>
    <w:pPr>
      <w:ind w:left="720"/>
    </w:pPr>
    <w:rPr>
      <w:rFonts w:cstheme="minorHAnsi"/>
      <w:sz w:val="18"/>
      <w:szCs w:val="18"/>
    </w:rPr>
  </w:style>
  <w:style w:type="paragraph" w:customStyle="1" w:styleId="affffffff4">
    <w:name w:val="Содержание моё"/>
    <w:basedOn w:val="48"/>
    <w:uiPriority w:val="99"/>
    <w:qFormat/>
    <w:rsid w:val="0005126A"/>
    <w:pPr>
      <w:spacing w:after="100" w:line="276" w:lineRule="auto"/>
      <w:ind w:left="840"/>
    </w:pPr>
    <w:rPr>
      <w:rFonts w:cs="Times New Roman"/>
      <w:bCs/>
      <w:sz w:val="24"/>
      <w:szCs w:val="28"/>
    </w:rPr>
  </w:style>
  <w:style w:type="paragraph" w:customStyle="1" w:styleId="Style1">
    <w:name w:val="Style1"/>
    <w:basedOn w:val="aff3"/>
    <w:uiPriority w:val="99"/>
    <w:qFormat/>
    <w:rsid w:val="0005126A"/>
    <w:pPr>
      <w:widowControl w:val="0"/>
      <w:autoSpaceDE w:val="0"/>
      <w:autoSpaceDN w:val="0"/>
      <w:adjustRightInd w:val="0"/>
    </w:pPr>
    <w:rPr>
      <w:rFonts w:ascii="MS Reference Sans Serif" w:eastAsiaTheme="minorEastAsia" w:hAnsi="MS Reference Sans Serif"/>
    </w:rPr>
  </w:style>
  <w:style w:type="paragraph" w:customStyle="1" w:styleId="Style3">
    <w:name w:val="Style3"/>
    <w:basedOn w:val="aff3"/>
    <w:uiPriority w:val="99"/>
    <w:qFormat/>
    <w:rsid w:val="0005126A"/>
    <w:pPr>
      <w:widowControl w:val="0"/>
      <w:autoSpaceDE w:val="0"/>
      <w:autoSpaceDN w:val="0"/>
      <w:adjustRightInd w:val="0"/>
      <w:spacing w:line="197" w:lineRule="exact"/>
    </w:pPr>
    <w:rPr>
      <w:rFonts w:ascii="MS Reference Sans Serif" w:eastAsiaTheme="minorEastAsia" w:hAnsi="MS Reference Sans Serif"/>
    </w:rPr>
  </w:style>
  <w:style w:type="paragraph" w:customStyle="1" w:styleId="1270">
    <w:name w:val="Стиль Слева:  1.27 см Первая строка:  0 см"/>
    <w:basedOn w:val="aff3"/>
    <w:autoRedefine/>
    <w:uiPriority w:val="99"/>
    <w:qFormat/>
    <w:rsid w:val="0005126A"/>
    <w:pPr>
      <w:tabs>
        <w:tab w:val="left" w:pos="510"/>
      </w:tabs>
      <w:jc w:val="both"/>
    </w:pPr>
    <w:rPr>
      <w:bCs/>
      <w:sz w:val="28"/>
      <w:szCs w:val="20"/>
    </w:rPr>
  </w:style>
  <w:style w:type="paragraph" w:customStyle="1" w:styleId="Style2">
    <w:name w:val="Style2"/>
    <w:basedOn w:val="aff3"/>
    <w:uiPriority w:val="99"/>
    <w:qFormat/>
    <w:rsid w:val="0005126A"/>
    <w:pPr>
      <w:widowControl w:val="0"/>
      <w:autoSpaceDE w:val="0"/>
      <w:autoSpaceDN w:val="0"/>
      <w:adjustRightInd w:val="0"/>
    </w:pPr>
    <w:rPr>
      <w:rFonts w:ascii="Tahoma" w:eastAsiaTheme="minorEastAsia" w:hAnsi="Tahoma" w:cs="Tahoma"/>
    </w:rPr>
  </w:style>
  <w:style w:type="character" w:customStyle="1" w:styleId="S">
    <w:name w:val="S_Обычный Знак"/>
    <w:link w:val="S0"/>
    <w:locked/>
    <w:rsid w:val="0005126A"/>
    <w:rPr>
      <w:sz w:val="28"/>
      <w:szCs w:val="24"/>
    </w:rPr>
  </w:style>
  <w:style w:type="paragraph" w:customStyle="1" w:styleId="S0">
    <w:name w:val="S_Обычный"/>
    <w:basedOn w:val="aff3"/>
    <w:link w:val="S"/>
    <w:autoRedefine/>
    <w:qFormat/>
    <w:rsid w:val="0005126A"/>
    <w:pPr>
      <w:tabs>
        <w:tab w:val="left" w:pos="1134"/>
      </w:tabs>
      <w:spacing w:line="276" w:lineRule="auto"/>
      <w:ind w:firstLine="709"/>
      <w:jc w:val="both"/>
    </w:pPr>
    <w:rPr>
      <w:rFonts w:asciiTheme="minorHAnsi" w:eastAsiaTheme="minorHAnsi" w:hAnsiTheme="minorHAnsi" w:cstheme="minorBidi"/>
      <w:sz w:val="28"/>
      <w:lang w:eastAsia="en-US"/>
    </w:rPr>
  </w:style>
  <w:style w:type="paragraph" w:customStyle="1" w:styleId="affffffff5">
    <w:name w:val="Нормальный (таблица)"/>
    <w:basedOn w:val="aff3"/>
    <w:next w:val="aff3"/>
    <w:uiPriority w:val="99"/>
    <w:qFormat/>
    <w:rsid w:val="0005126A"/>
    <w:pPr>
      <w:widowControl w:val="0"/>
      <w:autoSpaceDE w:val="0"/>
      <w:autoSpaceDN w:val="0"/>
      <w:adjustRightInd w:val="0"/>
      <w:jc w:val="both"/>
    </w:pPr>
    <w:rPr>
      <w:rFonts w:ascii="Arial" w:eastAsiaTheme="minorEastAsia" w:hAnsi="Arial" w:cs="Arial"/>
    </w:rPr>
  </w:style>
  <w:style w:type="paragraph" w:customStyle="1" w:styleId="affffffff6">
    <w:name w:val="Прижатый влево"/>
    <w:basedOn w:val="aff3"/>
    <w:next w:val="aff3"/>
    <w:uiPriority w:val="99"/>
    <w:qFormat/>
    <w:rsid w:val="0005126A"/>
    <w:pPr>
      <w:widowControl w:val="0"/>
      <w:autoSpaceDE w:val="0"/>
      <w:autoSpaceDN w:val="0"/>
      <w:adjustRightInd w:val="0"/>
    </w:pPr>
    <w:rPr>
      <w:rFonts w:ascii="Arial" w:eastAsiaTheme="minorEastAsia" w:hAnsi="Arial" w:cs="Arial"/>
    </w:rPr>
  </w:style>
  <w:style w:type="character" w:customStyle="1" w:styleId="affffffff7">
    <w:name w:val="Стиль таблицы Знак"/>
    <w:basedOn w:val="aff5"/>
    <w:link w:val="affffffff8"/>
    <w:locked/>
    <w:rsid w:val="0005126A"/>
    <w:rPr>
      <w:bCs/>
      <w:color w:val="000000"/>
      <w:sz w:val="24"/>
    </w:rPr>
  </w:style>
  <w:style w:type="paragraph" w:customStyle="1" w:styleId="affffffff8">
    <w:name w:val="Стиль таблицы"/>
    <w:basedOn w:val="aff3"/>
    <w:link w:val="affffffff7"/>
    <w:autoRedefine/>
    <w:qFormat/>
    <w:rsid w:val="0005126A"/>
    <w:pPr>
      <w:contextualSpacing/>
      <w:jc w:val="center"/>
    </w:pPr>
    <w:rPr>
      <w:rFonts w:asciiTheme="minorHAnsi" w:eastAsiaTheme="minorHAnsi" w:hAnsiTheme="minorHAnsi" w:cstheme="minorBidi"/>
      <w:bCs/>
      <w:color w:val="000000"/>
      <w:szCs w:val="22"/>
      <w:lang w:eastAsia="en-US"/>
    </w:rPr>
  </w:style>
  <w:style w:type="character" w:customStyle="1" w:styleId="144">
    <w:name w:val="14 Знак"/>
    <w:aliases w:val="Список(по ширине Знак,1.5) Знак"/>
    <w:basedOn w:val="aff5"/>
    <w:link w:val="145"/>
    <w:locked/>
    <w:rsid w:val="0005126A"/>
    <w:rPr>
      <w:sz w:val="28"/>
      <w:szCs w:val="28"/>
    </w:rPr>
  </w:style>
  <w:style w:type="paragraph" w:customStyle="1" w:styleId="145">
    <w:name w:val="14"/>
    <w:aliases w:val="Список(по ширине,1.5)"/>
    <w:basedOn w:val="aff3"/>
    <w:link w:val="144"/>
    <w:qFormat/>
    <w:rsid w:val="0005126A"/>
    <w:pPr>
      <w:spacing w:line="360" w:lineRule="auto"/>
      <w:ind w:firstLine="709"/>
      <w:jc w:val="both"/>
    </w:pPr>
    <w:rPr>
      <w:rFonts w:asciiTheme="minorHAnsi" w:eastAsiaTheme="minorHAnsi" w:hAnsiTheme="minorHAnsi" w:cstheme="minorBidi"/>
      <w:sz w:val="28"/>
      <w:szCs w:val="28"/>
      <w:lang w:eastAsia="en-US"/>
    </w:rPr>
  </w:style>
  <w:style w:type="paragraph" w:customStyle="1" w:styleId="xl2288">
    <w:name w:val="xl2288"/>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89">
    <w:name w:val="xl2289"/>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0">
    <w:name w:val="xl2290"/>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291">
    <w:name w:val="xl2291"/>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292">
    <w:name w:val="xl2292"/>
    <w:basedOn w:val="aff3"/>
    <w:uiPriority w:val="99"/>
    <w:qFormat/>
    <w:rsid w:val="0005126A"/>
    <w:pPr>
      <w:pBdr>
        <w:top w:val="single" w:sz="4" w:space="0" w:color="auto"/>
        <w:left w:val="single" w:sz="4" w:space="0" w:color="auto"/>
        <w:right w:val="single" w:sz="4" w:space="0" w:color="auto"/>
      </w:pBdr>
      <w:spacing w:before="100" w:beforeAutospacing="1" w:after="100" w:afterAutospacing="1"/>
    </w:pPr>
    <w:rPr>
      <w:b/>
      <w:bCs/>
      <w:color w:val="000000"/>
      <w:sz w:val="20"/>
      <w:szCs w:val="20"/>
    </w:rPr>
  </w:style>
  <w:style w:type="paragraph" w:customStyle="1" w:styleId="xl2293">
    <w:name w:val="xl2293"/>
    <w:basedOn w:val="aff3"/>
    <w:uiPriority w:val="99"/>
    <w:qFormat/>
    <w:rsid w:val="0005126A"/>
    <w:pPr>
      <w:spacing w:before="100" w:beforeAutospacing="1" w:after="100" w:afterAutospacing="1"/>
    </w:pPr>
  </w:style>
  <w:style w:type="paragraph" w:customStyle="1" w:styleId="xl2294">
    <w:name w:val="xl2294"/>
    <w:basedOn w:val="aff3"/>
    <w:uiPriority w:val="99"/>
    <w:qFormat/>
    <w:rsid w:val="0005126A"/>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5">
    <w:name w:val="xl2295"/>
    <w:basedOn w:val="aff3"/>
    <w:uiPriority w:val="99"/>
    <w:qFormat/>
    <w:rsid w:val="0005126A"/>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6">
    <w:name w:val="xl2296"/>
    <w:basedOn w:val="aff3"/>
    <w:uiPriority w:val="99"/>
    <w:qFormat/>
    <w:rsid w:val="0005126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7">
    <w:name w:val="xl2297"/>
    <w:basedOn w:val="aff3"/>
    <w:uiPriority w:val="99"/>
    <w:qFormat/>
    <w:rsid w:val="0005126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8">
    <w:name w:val="xl2298"/>
    <w:basedOn w:val="aff3"/>
    <w:uiPriority w:val="99"/>
    <w:qFormat/>
    <w:rsid w:val="0005126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9">
    <w:name w:val="xl2299"/>
    <w:basedOn w:val="aff3"/>
    <w:uiPriority w:val="99"/>
    <w:qFormat/>
    <w:rsid w:val="0005126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0">
    <w:name w:val="xl2300"/>
    <w:basedOn w:val="aff3"/>
    <w:uiPriority w:val="99"/>
    <w:qFormat/>
    <w:rsid w:val="0005126A"/>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1">
    <w:name w:val="xl2301"/>
    <w:basedOn w:val="aff3"/>
    <w:uiPriority w:val="99"/>
    <w:qFormat/>
    <w:rsid w:val="0005126A"/>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2302">
    <w:name w:val="xl2302"/>
    <w:basedOn w:val="aff3"/>
    <w:uiPriority w:val="99"/>
    <w:qFormat/>
    <w:rsid w:val="0005126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3">
    <w:name w:val="xl2303"/>
    <w:basedOn w:val="aff3"/>
    <w:uiPriority w:val="99"/>
    <w:qFormat/>
    <w:rsid w:val="0005126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4">
    <w:name w:val="xl2304"/>
    <w:basedOn w:val="aff3"/>
    <w:uiPriority w:val="99"/>
    <w:qFormat/>
    <w:rsid w:val="0005126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5">
    <w:name w:val="xl2305"/>
    <w:basedOn w:val="aff3"/>
    <w:uiPriority w:val="99"/>
    <w:qFormat/>
    <w:rsid w:val="0005126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6">
    <w:name w:val="xl2306"/>
    <w:basedOn w:val="aff3"/>
    <w:uiPriority w:val="99"/>
    <w:qFormat/>
    <w:rsid w:val="0005126A"/>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7">
    <w:name w:val="xl2307"/>
    <w:basedOn w:val="aff3"/>
    <w:uiPriority w:val="99"/>
    <w:qFormat/>
    <w:rsid w:val="0005126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308">
    <w:name w:val="xl2308"/>
    <w:basedOn w:val="aff3"/>
    <w:uiPriority w:val="99"/>
    <w:qFormat/>
    <w:rsid w:val="0005126A"/>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9">
    <w:name w:val="xl2309"/>
    <w:basedOn w:val="aff3"/>
    <w:uiPriority w:val="99"/>
    <w:qFormat/>
    <w:rsid w:val="0005126A"/>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0">
    <w:name w:val="xl2310"/>
    <w:basedOn w:val="aff3"/>
    <w:uiPriority w:val="99"/>
    <w:qFormat/>
    <w:rsid w:val="0005126A"/>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1">
    <w:name w:val="xl2311"/>
    <w:basedOn w:val="aff3"/>
    <w:uiPriority w:val="99"/>
    <w:qFormat/>
    <w:rsid w:val="0005126A"/>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2312">
    <w:name w:val="xl2312"/>
    <w:basedOn w:val="aff3"/>
    <w:uiPriority w:val="99"/>
    <w:qFormat/>
    <w:rsid w:val="0005126A"/>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3">
    <w:name w:val="xl2313"/>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4">
    <w:name w:val="xl2314"/>
    <w:basedOn w:val="aff3"/>
    <w:uiPriority w:val="99"/>
    <w:qFormat/>
    <w:rsid w:val="0005126A"/>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15">
    <w:name w:val="xl2315"/>
    <w:basedOn w:val="aff3"/>
    <w:uiPriority w:val="99"/>
    <w:qFormat/>
    <w:rsid w:val="0005126A"/>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f3"/>
    <w:uiPriority w:val="99"/>
    <w:qFormat/>
    <w:rsid w:val="0005126A"/>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8">
    <w:name w:val="xl2318"/>
    <w:basedOn w:val="aff3"/>
    <w:uiPriority w:val="99"/>
    <w:qFormat/>
    <w:rsid w:val="0005126A"/>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19">
    <w:name w:val="xl2319"/>
    <w:basedOn w:val="aff3"/>
    <w:uiPriority w:val="99"/>
    <w:qFormat/>
    <w:rsid w:val="0005126A"/>
    <w:pPr>
      <w:pBdr>
        <w:top w:val="single" w:sz="4" w:space="0" w:color="auto"/>
        <w:left w:val="single" w:sz="4" w:space="0" w:color="auto"/>
        <w:bottom w:val="single" w:sz="8" w:space="0" w:color="auto"/>
        <w:right w:val="single" w:sz="4" w:space="0" w:color="auto"/>
      </w:pBdr>
      <w:spacing w:before="100" w:beforeAutospacing="1" w:after="100" w:afterAutospacing="1"/>
    </w:pPr>
    <w:rPr>
      <w:sz w:val="20"/>
      <w:szCs w:val="20"/>
    </w:rPr>
  </w:style>
  <w:style w:type="paragraph" w:customStyle="1" w:styleId="xl2320">
    <w:name w:val="xl2320"/>
    <w:basedOn w:val="aff3"/>
    <w:uiPriority w:val="99"/>
    <w:qFormat/>
    <w:rsid w:val="0005126A"/>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1">
    <w:name w:val="xl2321"/>
    <w:basedOn w:val="aff3"/>
    <w:uiPriority w:val="99"/>
    <w:qFormat/>
    <w:rsid w:val="0005126A"/>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2">
    <w:name w:val="xl2322"/>
    <w:basedOn w:val="aff3"/>
    <w:uiPriority w:val="99"/>
    <w:qFormat/>
    <w:rsid w:val="0005126A"/>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3">
    <w:name w:val="xl2323"/>
    <w:basedOn w:val="aff3"/>
    <w:uiPriority w:val="99"/>
    <w:qFormat/>
    <w:rsid w:val="0005126A"/>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4">
    <w:name w:val="xl2324"/>
    <w:basedOn w:val="aff3"/>
    <w:uiPriority w:val="99"/>
    <w:qFormat/>
    <w:rsid w:val="0005126A"/>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5">
    <w:name w:val="xl2325"/>
    <w:basedOn w:val="aff3"/>
    <w:uiPriority w:val="99"/>
    <w:qFormat/>
    <w:rsid w:val="0005126A"/>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6">
    <w:name w:val="xl2326"/>
    <w:basedOn w:val="aff3"/>
    <w:uiPriority w:val="99"/>
    <w:qFormat/>
    <w:rsid w:val="0005126A"/>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327">
    <w:name w:val="xl2327"/>
    <w:basedOn w:val="aff3"/>
    <w:uiPriority w:val="99"/>
    <w:qFormat/>
    <w:rsid w:val="0005126A"/>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328">
    <w:name w:val="xl2328"/>
    <w:basedOn w:val="aff3"/>
    <w:uiPriority w:val="99"/>
    <w:qFormat/>
    <w:rsid w:val="0005126A"/>
    <w:pPr>
      <w:pBdr>
        <w:left w:val="single" w:sz="4" w:space="0" w:color="auto"/>
        <w:right w:val="single" w:sz="8" w:space="0" w:color="auto"/>
      </w:pBdr>
      <w:spacing w:before="100" w:beforeAutospacing="1" w:after="100" w:afterAutospacing="1"/>
      <w:jc w:val="center"/>
    </w:pPr>
  </w:style>
  <w:style w:type="paragraph" w:customStyle="1" w:styleId="xl2329">
    <w:name w:val="xl2329"/>
    <w:basedOn w:val="aff3"/>
    <w:uiPriority w:val="99"/>
    <w:qFormat/>
    <w:rsid w:val="0005126A"/>
    <w:pPr>
      <w:spacing w:before="100" w:beforeAutospacing="1" w:after="100" w:afterAutospacing="1"/>
    </w:pPr>
  </w:style>
  <w:style w:type="paragraph" w:customStyle="1" w:styleId="xl2330">
    <w:name w:val="xl2330"/>
    <w:basedOn w:val="aff3"/>
    <w:uiPriority w:val="99"/>
    <w:qFormat/>
    <w:rsid w:val="0005126A"/>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1">
    <w:name w:val="xl2331"/>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2">
    <w:name w:val="xl2332"/>
    <w:basedOn w:val="aff3"/>
    <w:uiPriority w:val="99"/>
    <w:qFormat/>
    <w:rsid w:val="0005126A"/>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33">
    <w:name w:val="xl2333"/>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0"/>
      <w:szCs w:val="20"/>
    </w:rPr>
  </w:style>
  <w:style w:type="paragraph" w:customStyle="1" w:styleId="xl2334">
    <w:name w:val="xl2334"/>
    <w:basedOn w:val="aff3"/>
    <w:uiPriority w:val="99"/>
    <w:qFormat/>
    <w:rsid w:val="0005126A"/>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5">
    <w:name w:val="xl2335"/>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6">
    <w:name w:val="xl2336"/>
    <w:basedOn w:val="aff3"/>
    <w:uiPriority w:val="99"/>
    <w:qFormat/>
    <w:rsid w:val="0005126A"/>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rPr>
  </w:style>
  <w:style w:type="character" w:customStyle="1" w:styleId="affffffff9">
    <w:name w:val="Таблица Знак"/>
    <w:basedOn w:val="aff5"/>
    <w:link w:val="affffffffa"/>
    <w:locked/>
    <w:rsid w:val="0005126A"/>
    <w:rPr>
      <w:bCs/>
      <w:color w:val="000000"/>
      <w:sz w:val="24"/>
    </w:rPr>
  </w:style>
  <w:style w:type="paragraph" w:customStyle="1" w:styleId="affffffffa">
    <w:name w:val="Таблица"/>
    <w:basedOn w:val="aff3"/>
    <w:link w:val="affffffff9"/>
    <w:autoRedefine/>
    <w:qFormat/>
    <w:rsid w:val="0005126A"/>
    <w:pPr>
      <w:contextualSpacing/>
      <w:jc w:val="center"/>
    </w:pPr>
    <w:rPr>
      <w:rFonts w:asciiTheme="minorHAnsi" w:eastAsiaTheme="minorHAnsi" w:hAnsiTheme="minorHAnsi" w:cstheme="minorBidi"/>
      <w:bCs/>
      <w:color w:val="000000"/>
      <w:szCs w:val="22"/>
      <w:lang w:eastAsia="en-US"/>
    </w:rPr>
  </w:style>
  <w:style w:type="paragraph" w:customStyle="1" w:styleId="affffffffb">
    <w:name w:val="Таблицы (моноширинный)"/>
    <w:basedOn w:val="aff3"/>
    <w:next w:val="aff3"/>
    <w:uiPriority w:val="99"/>
    <w:qFormat/>
    <w:rsid w:val="0005126A"/>
    <w:pPr>
      <w:autoSpaceDE w:val="0"/>
      <w:autoSpaceDN w:val="0"/>
      <w:adjustRightInd w:val="0"/>
      <w:jc w:val="both"/>
    </w:pPr>
    <w:rPr>
      <w:rFonts w:ascii="Courier New" w:hAnsi="Courier New" w:cs="Courier New"/>
      <w:sz w:val="22"/>
      <w:szCs w:val="22"/>
      <w:lang w:eastAsia="en-US"/>
    </w:rPr>
  </w:style>
  <w:style w:type="paragraph" w:customStyle="1" w:styleId="1ff8">
    <w:name w:val="Ñòèëü1"/>
    <w:basedOn w:val="aff3"/>
    <w:uiPriority w:val="99"/>
    <w:qFormat/>
    <w:rsid w:val="0005126A"/>
    <w:pPr>
      <w:spacing w:after="120" w:line="360" w:lineRule="auto"/>
      <w:ind w:firstLine="709"/>
      <w:jc w:val="both"/>
    </w:pPr>
    <w:rPr>
      <w:szCs w:val="20"/>
    </w:rPr>
  </w:style>
  <w:style w:type="paragraph" w:customStyle="1" w:styleId="xl793">
    <w:name w:val="xl793"/>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f3"/>
    <w:uiPriority w:val="99"/>
    <w:qFormat/>
    <w:rsid w:val="0005126A"/>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f3"/>
    <w:uiPriority w:val="99"/>
    <w:qFormat/>
    <w:rsid w:val="0005126A"/>
    <w:pPr>
      <w:shd w:val="clear" w:color="auto" w:fill="FFFFFF"/>
      <w:spacing w:before="100" w:beforeAutospacing="1" w:after="100" w:afterAutospacing="1"/>
    </w:pPr>
    <w:rPr>
      <w:b/>
      <w:bCs/>
    </w:rPr>
  </w:style>
  <w:style w:type="paragraph" w:customStyle="1" w:styleId="xl801">
    <w:name w:val="xl801"/>
    <w:basedOn w:val="aff3"/>
    <w:uiPriority w:val="99"/>
    <w:qFormat/>
    <w:rsid w:val="0005126A"/>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f3"/>
    <w:uiPriority w:val="99"/>
    <w:qFormat/>
    <w:rsid w:val="0005126A"/>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f3"/>
    <w:uiPriority w:val="99"/>
    <w:qFormat/>
    <w:rsid w:val="0005126A"/>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f3"/>
    <w:uiPriority w:val="99"/>
    <w:qFormat/>
    <w:rsid w:val="0005126A"/>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f3"/>
    <w:uiPriority w:val="99"/>
    <w:qFormat/>
    <w:rsid w:val="0005126A"/>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f3"/>
    <w:uiPriority w:val="99"/>
    <w:qFormat/>
    <w:rsid w:val="0005126A"/>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f3"/>
    <w:uiPriority w:val="99"/>
    <w:qFormat/>
    <w:rsid w:val="0005126A"/>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f3"/>
    <w:uiPriority w:val="99"/>
    <w:qFormat/>
    <w:rsid w:val="0005126A"/>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f3"/>
    <w:uiPriority w:val="99"/>
    <w:qFormat/>
    <w:rsid w:val="0005126A"/>
    <w:pPr>
      <w:shd w:val="clear" w:color="auto" w:fill="FFFFFF"/>
      <w:spacing w:before="100" w:beforeAutospacing="1" w:after="100" w:afterAutospacing="1"/>
    </w:pPr>
    <w:rPr>
      <w:b/>
      <w:bCs/>
    </w:rPr>
  </w:style>
  <w:style w:type="paragraph" w:customStyle="1" w:styleId="xl812">
    <w:name w:val="xl812"/>
    <w:basedOn w:val="aff3"/>
    <w:uiPriority w:val="99"/>
    <w:qFormat/>
    <w:rsid w:val="0005126A"/>
    <w:pPr>
      <w:shd w:val="clear" w:color="auto" w:fill="FFFFFF"/>
      <w:spacing w:before="100" w:beforeAutospacing="1" w:after="100" w:afterAutospacing="1"/>
    </w:pPr>
    <w:rPr>
      <w:b/>
      <w:bCs/>
    </w:rPr>
  </w:style>
  <w:style w:type="paragraph" w:customStyle="1" w:styleId="xl813">
    <w:name w:val="xl813"/>
    <w:basedOn w:val="aff3"/>
    <w:uiPriority w:val="99"/>
    <w:qFormat/>
    <w:rsid w:val="0005126A"/>
    <w:pPr>
      <w:shd w:val="clear" w:color="auto" w:fill="FFFFFF"/>
      <w:spacing w:before="100" w:beforeAutospacing="1" w:after="100" w:afterAutospacing="1"/>
      <w:jc w:val="center"/>
    </w:pPr>
    <w:rPr>
      <w:b/>
      <w:bCs/>
    </w:rPr>
  </w:style>
  <w:style w:type="paragraph" w:customStyle="1" w:styleId="xl814">
    <w:name w:val="xl814"/>
    <w:basedOn w:val="aff3"/>
    <w:uiPriority w:val="99"/>
    <w:qFormat/>
    <w:rsid w:val="0005126A"/>
    <w:pPr>
      <w:shd w:val="clear" w:color="auto" w:fill="FFFFFF"/>
      <w:spacing w:before="100" w:beforeAutospacing="1" w:after="100" w:afterAutospacing="1"/>
      <w:jc w:val="center"/>
    </w:pPr>
  </w:style>
  <w:style w:type="paragraph" w:customStyle="1" w:styleId="xl815">
    <w:name w:val="xl815"/>
    <w:basedOn w:val="aff3"/>
    <w:uiPriority w:val="99"/>
    <w:qFormat/>
    <w:rsid w:val="0005126A"/>
    <w:pPr>
      <w:shd w:val="clear" w:color="auto" w:fill="FFFFFF"/>
      <w:spacing w:before="100" w:beforeAutospacing="1" w:after="100" w:afterAutospacing="1"/>
      <w:jc w:val="center"/>
    </w:pPr>
    <w:rPr>
      <w:b/>
      <w:bCs/>
    </w:rPr>
  </w:style>
  <w:style w:type="paragraph" w:customStyle="1" w:styleId="xl816">
    <w:name w:val="xl816"/>
    <w:basedOn w:val="aff3"/>
    <w:uiPriority w:val="99"/>
    <w:qFormat/>
    <w:rsid w:val="0005126A"/>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f3"/>
    <w:uiPriority w:val="99"/>
    <w:qFormat/>
    <w:rsid w:val="0005126A"/>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f3"/>
    <w:uiPriority w:val="99"/>
    <w:qFormat/>
    <w:rsid w:val="0005126A"/>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f3"/>
    <w:uiPriority w:val="99"/>
    <w:qFormat/>
    <w:rsid w:val="0005126A"/>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f3"/>
    <w:uiPriority w:val="99"/>
    <w:qFormat/>
    <w:rsid w:val="0005126A"/>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f3"/>
    <w:uiPriority w:val="99"/>
    <w:qFormat/>
    <w:rsid w:val="0005126A"/>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f3"/>
    <w:uiPriority w:val="99"/>
    <w:qFormat/>
    <w:rsid w:val="0005126A"/>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f3"/>
    <w:uiPriority w:val="99"/>
    <w:qFormat/>
    <w:rsid w:val="0005126A"/>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f3"/>
    <w:uiPriority w:val="99"/>
    <w:qFormat/>
    <w:rsid w:val="0005126A"/>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f3"/>
    <w:uiPriority w:val="99"/>
    <w:qFormat/>
    <w:rsid w:val="0005126A"/>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f3"/>
    <w:uiPriority w:val="99"/>
    <w:qFormat/>
    <w:rsid w:val="0005126A"/>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f3"/>
    <w:uiPriority w:val="99"/>
    <w:qFormat/>
    <w:rsid w:val="0005126A"/>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f3"/>
    <w:uiPriority w:val="99"/>
    <w:qFormat/>
    <w:rsid w:val="0005126A"/>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f3"/>
    <w:uiPriority w:val="99"/>
    <w:qFormat/>
    <w:rsid w:val="0005126A"/>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f3"/>
    <w:uiPriority w:val="99"/>
    <w:qFormat/>
    <w:rsid w:val="0005126A"/>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f3"/>
    <w:uiPriority w:val="99"/>
    <w:qFormat/>
    <w:rsid w:val="0005126A"/>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f3"/>
    <w:uiPriority w:val="99"/>
    <w:qFormat/>
    <w:rsid w:val="0005126A"/>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f3"/>
    <w:uiPriority w:val="99"/>
    <w:qFormat/>
    <w:rsid w:val="0005126A"/>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f3"/>
    <w:uiPriority w:val="99"/>
    <w:qFormat/>
    <w:rsid w:val="0005126A"/>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f3"/>
    <w:uiPriority w:val="99"/>
    <w:qFormat/>
    <w:rsid w:val="0005126A"/>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f3"/>
    <w:uiPriority w:val="99"/>
    <w:qFormat/>
    <w:rsid w:val="0005126A"/>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f3"/>
    <w:uiPriority w:val="99"/>
    <w:qFormat/>
    <w:rsid w:val="0005126A"/>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f3"/>
    <w:uiPriority w:val="99"/>
    <w:qFormat/>
    <w:rsid w:val="0005126A"/>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f3"/>
    <w:uiPriority w:val="99"/>
    <w:qFormat/>
    <w:rsid w:val="0005126A"/>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f3"/>
    <w:uiPriority w:val="99"/>
    <w:qFormat/>
    <w:rsid w:val="0005126A"/>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f3"/>
    <w:uiPriority w:val="99"/>
    <w:qFormat/>
    <w:rsid w:val="0005126A"/>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f3"/>
    <w:uiPriority w:val="99"/>
    <w:qFormat/>
    <w:rsid w:val="0005126A"/>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f3"/>
    <w:uiPriority w:val="99"/>
    <w:qFormat/>
    <w:rsid w:val="0005126A"/>
    <w:pPr>
      <w:shd w:val="clear" w:color="auto" w:fill="FFFFFF"/>
      <w:spacing w:before="100" w:beforeAutospacing="1" w:after="100" w:afterAutospacing="1"/>
    </w:pPr>
    <w:rPr>
      <w:b/>
      <w:bCs/>
      <w:i/>
      <w:iCs/>
      <w:sz w:val="40"/>
      <w:szCs w:val="40"/>
      <w:u w:val="single"/>
    </w:rPr>
  </w:style>
  <w:style w:type="paragraph" w:customStyle="1" w:styleId="xl856">
    <w:name w:val="xl856"/>
    <w:basedOn w:val="aff3"/>
    <w:uiPriority w:val="99"/>
    <w:qFormat/>
    <w:rsid w:val="0005126A"/>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f3"/>
    <w:uiPriority w:val="99"/>
    <w:qFormat/>
    <w:rsid w:val="0005126A"/>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f3"/>
    <w:uiPriority w:val="99"/>
    <w:qFormat/>
    <w:rsid w:val="0005126A"/>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f3"/>
    <w:uiPriority w:val="99"/>
    <w:qFormat/>
    <w:rsid w:val="0005126A"/>
    <w:pPr>
      <w:pBdr>
        <w:bottom w:val="single" w:sz="8" w:space="0" w:color="auto"/>
      </w:pBdr>
      <w:shd w:val="clear" w:color="auto" w:fill="CCFFCC"/>
      <w:spacing w:before="100" w:beforeAutospacing="1" w:after="100" w:afterAutospacing="1"/>
    </w:pPr>
    <w:rPr>
      <w:b/>
      <w:bCs/>
    </w:rPr>
  </w:style>
  <w:style w:type="paragraph" w:customStyle="1" w:styleId="xl864">
    <w:name w:val="xl864"/>
    <w:basedOn w:val="aff3"/>
    <w:uiPriority w:val="99"/>
    <w:qFormat/>
    <w:rsid w:val="0005126A"/>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f3"/>
    <w:uiPriority w:val="99"/>
    <w:qFormat/>
    <w:rsid w:val="0005126A"/>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f3"/>
    <w:uiPriority w:val="99"/>
    <w:qFormat/>
    <w:rsid w:val="0005126A"/>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f3"/>
    <w:uiPriority w:val="99"/>
    <w:qFormat/>
    <w:rsid w:val="0005126A"/>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f3"/>
    <w:uiPriority w:val="99"/>
    <w:qFormat/>
    <w:rsid w:val="0005126A"/>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f3"/>
    <w:uiPriority w:val="99"/>
    <w:qFormat/>
    <w:rsid w:val="0005126A"/>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f3"/>
    <w:uiPriority w:val="99"/>
    <w:qFormat/>
    <w:rsid w:val="0005126A"/>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f3"/>
    <w:uiPriority w:val="99"/>
    <w:qFormat/>
    <w:rsid w:val="0005126A"/>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f3"/>
    <w:uiPriority w:val="99"/>
    <w:qFormat/>
    <w:rsid w:val="0005126A"/>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f3"/>
    <w:uiPriority w:val="99"/>
    <w:qFormat/>
    <w:rsid w:val="0005126A"/>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f3"/>
    <w:uiPriority w:val="99"/>
    <w:qFormat/>
    <w:rsid w:val="0005126A"/>
    <w:pPr>
      <w:shd w:val="clear" w:color="auto" w:fill="FFFFFF"/>
      <w:spacing w:before="100" w:beforeAutospacing="1" w:after="100" w:afterAutospacing="1"/>
      <w:jc w:val="center"/>
    </w:pPr>
    <w:rPr>
      <w:b/>
      <w:bCs/>
      <w:color w:val="FF0000"/>
    </w:rPr>
  </w:style>
  <w:style w:type="paragraph" w:customStyle="1" w:styleId="xl883">
    <w:name w:val="xl883"/>
    <w:basedOn w:val="aff3"/>
    <w:uiPriority w:val="99"/>
    <w:qFormat/>
    <w:rsid w:val="0005126A"/>
    <w:pPr>
      <w:shd w:val="clear" w:color="auto" w:fill="FFFFFF"/>
      <w:spacing w:before="100" w:beforeAutospacing="1" w:after="100" w:afterAutospacing="1"/>
    </w:pPr>
    <w:rPr>
      <w:b/>
      <w:bCs/>
      <w:i/>
      <w:iCs/>
      <w:color w:val="FF0000"/>
    </w:rPr>
  </w:style>
  <w:style w:type="paragraph" w:customStyle="1" w:styleId="xl884">
    <w:name w:val="xl884"/>
    <w:basedOn w:val="aff3"/>
    <w:uiPriority w:val="99"/>
    <w:qFormat/>
    <w:rsid w:val="0005126A"/>
    <w:pPr>
      <w:shd w:val="clear" w:color="auto" w:fill="FFFFFF"/>
      <w:spacing w:before="100" w:beforeAutospacing="1" w:after="100" w:afterAutospacing="1"/>
      <w:jc w:val="center"/>
    </w:pPr>
    <w:rPr>
      <w:b/>
      <w:bCs/>
      <w:i/>
      <w:iCs/>
      <w:color w:val="FF0000"/>
    </w:rPr>
  </w:style>
  <w:style w:type="paragraph" w:customStyle="1" w:styleId="xl885">
    <w:name w:val="xl885"/>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f3"/>
    <w:uiPriority w:val="99"/>
    <w:qFormat/>
    <w:rsid w:val="0005126A"/>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f3"/>
    <w:uiPriority w:val="99"/>
    <w:qFormat/>
    <w:rsid w:val="0005126A"/>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f3"/>
    <w:uiPriority w:val="99"/>
    <w:qFormat/>
    <w:rsid w:val="0005126A"/>
    <w:pPr>
      <w:shd w:val="clear" w:color="auto" w:fill="FFFFFF"/>
      <w:spacing w:before="100" w:beforeAutospacing="1" w:after="100" w:afterAutospacing="1"/>
      <w:jc w:val="right"/>
    </w:pPr>
    <w:rPr>
      <w:b/>
      <w:bCs/>
      <w:i/>
      <w:iCs/>
      <w:color w:val="FF0000"/>
    </w:rPr>
  </w:style>
  <w:style w:type="paragraph" w:customStyle="1" w:styleId="xl889">
    <w:name w:val="xl889"/>
    <w:basedOn w:val="aff3"/>
    <w:uiPriority w:val="99"/>
    <w:qFormat/>
    <w:rsid w:val="0005126A"/>
    <w:pPr>
      <w:shd w:val="clear" w:color="auto" w:fill="FFFFFF"/>
      <w:spacing w:before="100" w:beforeAutospacing="1" w:after="100" w:afterAutospacing="1"/>
    </w:pPr>
  </w:style>
  <w:style w:type="paragraph" w:customStyle="1" w:styleId="xl890">
    <w:name w:val="xl890"/>
    <w:basedOn w:val="aff3"/>
    <w:uiPriority w:val="99"/>
    <w:qFormat/>
    <w:rsid w:val="0005126A"/>
    <w:pPr>
      <w:shd w:val="clear" w:color="auto" w:fill="FFFFFF"/>
      <w:spacing w:before="100" w:beforeAutospacing="1" w:after="100" w:afterAutospacing="1"/>
      <w:jc w:val="center"/>
    </w:pPr>
  </w:style>
  <w:style w:type="paragraph" w:customStyle="1" w:styleId="xl891">
    <w:name w:val="xl891"/>
    <w:basedOn w:val="aff3"/>
    <w:uiPriority w:val="99"/>
    <w:qFormat/>
    <w:rsid w:val="0005126A"/>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f3"/>
    <w:uiPriority w:val="99"/>
    <w:qFormat/>
    <w:rsid w:val="0005126A"/>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f3"/>
    <w:uiPriority w:val="99"/>
    <w:qFormat/>
    <w:rsid w:val="0005126A"/>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f3"/>
    <w:uiPriority w:val="99"/>
    <w:qFormat/>
    <w:rsid w:val="0005126A"/>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f3"/>
    <w:uiPriority w:val="99"/>
    <w:qFormat/>
    <w:rsid w:val="0005126A"/>
    <w:pPr>
      <w:pBdr>
        <w:left w:val="single" w:sz="8" w:space="0" w:color="auto"/>
        <w:bottom w:val="single" w:sz="4" w:space="0" w:color="auto"/>
      </w:pBdr>
      <w:spacing w:before="100" w:beforeAutospacing="1" w:after="100" w:afterAutospacing="1"/>
      <w:jc w:val="center"/>
    </w:pPr>
  </w:style>
  <w:style w:type="paragraph" w:customStyle="1" w:styleId="xl899">
    <w:name w:val="xl899"/>
    <w:basedOn w:val="aff3"/>
    <w:uiPriority w:val="99"/>
    <w:qFormat/>
    <w:rsid w:val="0005126A"/>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f3"/>
    <w:uiPriority w:val="99"/>
    <w:qFormat/>
    <w:rsid w:val="0005126A"/>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f3"/>
    <w:uiPriority w:val="99"/>
    <w:qFormat/>
    <w:rsid w:val="0005126A"/>
    <w:pPr>
      <w:shd w:val="clear" w:color="auto" w:fill="FFFFFF"/>
      <w:spacing w:before="100" w:beforeAutospacing="1" w:after="100" w:afterAutospacing="1"/>
      <w:jc w:val="center"/>
    </w:pPr>
    <w:rPr>
      <w:b/>
      <w:bCs/>
    </w:rPr>
  </w:style>
  <w:style w:type="paragraph" w:customStyle="1" w:styleId="xl903">
    <w:name w:val="xl903"/>
    <w:basedOn w:val="aff3"/>
    <w:uiPriority w:val="99"/>
    <w:qFormat/>
    <w:rsid w:val="0005126A"/>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f3"/>
    <w:uiPriority w:val="99"/>
    <w:qFormat/>
    <w:rsid w:val="0005126A"/>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f3"/>
    <w:uiPriority w:val="99"/>
    <w:qFormat/>
    <w:rsid w:val="0005126A"/>
    <w:pPr>
      <w:pBdr>
        <w:left w:val="single" w:sz="8" w:space="0" w:color="auto"/>
        <w:right w:val="single" w:sz="8" w:space="0" w:color="auto"/>
      </w:pBdr>
      <w:spacing w:before="100" w:beforeAutospacing="1" w:after="100" w:afterAutospacing="1"/>
    </w:pPr>
  </w:style>
  <w:style w:type="paragraph" w:customStyle="1" w:styleId="xl907">
    <w:name w:val="xl907"/>
    <w:basedOn w:val="aff3"/>
    <w:uiPriority w:val="99"/>
    <w:qFormat/>
    <w:rsid w:val="0005126A"/>
    <w:pPr>
      <w:pBdr>
        <w:left w:val="single" w:sz="8" w:space="0" w:color="auto"/>
        <w:right w:val="single" w:sz="8" w:space="0" w:color="auto"/>
      </w:pBdr>
      <w:spacing w:before="100" w:beforeAutospacing="1" w:after="100" w:afterAutospacing="1"/>
    </w:pPr>
  </w:style>
  <w:style w:type="paragraph" w:customStyle="1" w:styleId="xl908">
    <w:name w:val="xl908"/>
    <w:basedOn w:val="aff3"/>
    <w:uiPriority w:val="99"/>
    <w:qFormat/>
    <w:rsid w:val="0005126A"/>
    <w:pPr>
      <w:pBdr>
        <w:left w:val="single" w:sz="8" w:space="0" w:color="auto"/>
      </w:pBdr>
      <w:spacing w:before="100" w:beforeAutospacing="1" w:after="100" w:afterAutospacing="1"/>
      <w:jc w:val="center"/>
    </w:pPr>
  </w:style>
  <w:style w:type="paragraph" w:customStyle="1" w:styleId="xl909">
    <w:name w:val="xl909"/>
    <w:basedOn w:val="aff3"/>
    <w:uiPriority w:val="99"/>
    <w:qFormat/>
    <w:rsid w:val="0005126A"/>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f3"/>
    <w:uiPriority w:val="99"/>
    <w:qFormat/>
    <w:rsid w:val="0005126A"/>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f3"/>
    <w:uiPriority w:val="99"/>
    <w:qFormat/>
    <w:rsid w:val="0005126A"/>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f3"/>
    <w:uiPriority w:val="99"/>
    <w:qFormat/>
    <w:rsid w:val="0005126A"/>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f3"/>
    <w:uiPriority w:val="99"/>
    <w:qFormat/>
    <w:rsid w:val="0005126A"/>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f3"/>
    <w:uiPriority w:val="99"/>
    <w:qFormat/>
    <w:rsid w:val="0005126A"/>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f3"/>
    <w:uiPriority w:val="99"/>
    <w:qFormat/>
    <w:rsid w:val="0005126A"/>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f3"/>
    <w:uiPriority w:val="99"/>
    <w:qFormat/>
    <w:rsid w:val="0005126A"/>
    <w:pPr>
      <w:pBdr>
        <w:bottom w:val="single" w:sz="4" w:space="0" w:color="auto"/>
      </w:pBdr>
      <w:spacing w:before="100" w:beforeAutospacing="1" w:after="100" w:afterAutospacing="1"/>
      <w:jc w:val="center"/>
    </w:pPr>
  </w:style>
  <w:style w:type="paragraph" w:customStyle="1" w:styleId="xl919">
    <w:name w:val="xl919"/>
    <w:basedOn w:val="aff3"/>
    <w:uiPriority w:val="99"/>
    <w:qFormat/>
    <w:rsid w:val="0005126A"/>
    <w:pPr>
      <w:pBdr>
        <w:top w:val="single" w:sz="4" w:space="0" w:color="auto"/>
        <w:bottom w:val="single" w:sz="4" w:space="0" w:color="auto"/>
      </w:pBdr>
      <w:spacing w:before="100" w:beforeAutospacing="1" w:after="100" w:afterAutospacing="1"/>
      <w:jc w:val="center"/>
    </w:pPr>
  </w:style>
  <w:style w:type="paragraph" w:customStyle="1" w:styleId="xl920">
    <w:name w:val="xl920"/>
    <w:basedOn w:val="aff3"/>
    <w:uiPriority w:val="99"/>
    <w:qFormat/>
    <w:rsid w:val="0005126A"/>
    <w:pPr>
      <w:pBdr>
        <w:top w:val="single" w:sz="4" w:space="0" w:color="auto"/>
        <w:bottom w:val="single" w:sz="4" w:space="0" w:color="auto"/>
      </w:pBdr>
      <w:spacing w:before="100" w:beforeAutospacing="1" w:after="100" w:afterAutospacing="1"/>
      <w:jc w:val="center"/>
    </w:pPr>
  </w:style>
  <w:style w:type="paragraph" w:customStyle="1" w:styleId="xl921">
    <w:name w:val="xl921"/>
    <w:basedOn w:val="aff3"/>
    <w:uiPriority w:val="99"/>
    <w:qFormat/>
    <w:rsid w:val="0005126A"/>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f3"/>
    <w:uiPriority w:val="99"/>
    <w:qFormat/>
    <w:rsid w:val="0005126A"/>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f3"/>
    <w:uiPriority w:val="99"/>
    <w:qFormat/>
    <w:rsid w:val="0005126A"/>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f3"/>
    <w:uiPriority w:val="99"/>
    <w:qFormat/>
    <w:rsid w:val="0005126A"/>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f3"/>
    <w:uiPriority w:val="99"/>
    <w:qFormat/>
    <w:rsid w:val="0005126A"/>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f3"/>
    <w:uiPriority w:val="99"/>
    <w:qFormat/>
    <w:rsid w:val="0005126A"/>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f3"/>
    <w:uiPriority w:val="99"/>
    <w:qFormat/>
    <w:rsid w:val="0005126A"/>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f3"/>
    <w:uiPriority w:val="99"/>
    <w:qFormat/>
    <w:rsid w:val="0005126A"/>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f3"/>
    <w:uiPriority w:val="99"/>
    <w:qFormat/>
    <w:rsid w:val="0005126A"/>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f3"/>
    <w:uiPriority w:val="99"/>
    <w:qFormat/>
    <w:rsid w:val="0005126A"/>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f3"/>
    <w:uiPriority w:val="99"/>
    <w:qFormat/>
    <w:rsid w:val="0005126A"/>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f3"/>
    <w:uiPriority w:val="99"/>
    <w:qFormat/>
    <w:rsid w:val="0005126A"/>
    <w:pPr>
      <w:shd w:val="clear" w:color="auto" w:fill="FFFFFF"/>
      <w:spacing w:before="100" w:beforeAutospacing="1" w:after="100" w:afterAutospacing="1"/>
    </w:pPr>
    <w:rPr>
      <w:b/>
      <w:bCs/>
      <w:color w:val="FF0000"/>
    </w:rPr>
  </w:style>
  <w:style w:type="paragraph" w:customStyle="1" w:styleId="xl936">
    <w:name w:val="xl936"/>
    <w:basedOn w:val="aff3"/>
    <w:uiPriority w:val="99"/>
    <w:qFormat/>
    <w:rsid w:val="0005126A"/>
    <w:pPr>
      <w:shd w:val="clear" w:color="auto" w:fill="FFFFFF"/>
      <w:spacing w:before="100" w:beforeAutospacing="1" w:after="100" w:afterAutospacing="1"/>
      <w:jc w:val="center"/>
    </w:pPr>
    <w:rPr>
      <w:b/>
      <w:bCs/>
      <w:color w:val="FF0000"/>
    </w:rPr>
  </w:style>
  <w:style w:type="paragraph" w:customStyle="1" w:styleId="xl937">
    <w:name w:val="xl937"/>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f3"/>
    <w:uiPriority w:val="99"/>
    <w:qFormat/>
    <w:rsid w:val="0005126A"/>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f3"/>
    <w:uiPriority w:val="99"/>
    <w:qFormat/>
    <w:rsid w:val="0005126A"/>
    <w:pPr>
      <w:pBdr>
        <w:top w:val="single" w:sz="4" w:space="0" w:color="auto"/>
        <w:left w:val="single" w:sz="8" w:space="0" w:color="auto"/>
      </w:pBdr>
      <w:spacing w:before="100" w:beforeAutospacing="1" w:after="100" w:afterAutospacing="1"/>
    </w:pPr>
    <w:rPr>
      <w:b/>
      <w:bCs/>
    </w:rPr>
  </w:style>
  <w:style w:type="paragraph" w:customStyle="1" w:styleId="xl940">
    <w:name w:val="xl940"/>
    <w:basedOn w:val="aff3"/>
    <w:uiPriority w:val="99"/>
    <w:qFormat/>
    <w:rsid w:val="0005126A"/>
    <w:pPr>
      <w:pBdr>
        <w:top w:val="single" w:sz="4" w:space="0" w:color="auto"/>
        <w:left w:val="single" w:sz="8" w:space="0" w:color="auto"/>
      </w:pBdr>
      <w:spacing w:before="100" w:beforeAutospacing="1" w:after="100" w:afterAutospacing="1"/>
      <w:jc w:val="center"/>
    </w:pPr>
  </w:style>
  <w:style w:type="paragraph" w:customStyle="1" w:styleId="xl941">
    <w:name w:val="xl941"/>
    <w:basedOn w:val="aff3"/>
    <w:uiPriority w:val="99"/>
    <w:qFormat/>
    <w:rsid w:val="0005126A"/>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f3"/>
    <w:uiPriority w:val="99"/>
    <w:qFormat/>
    <w:rsid w:val="0005126A"/>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f3"/>
    <w:uiPriority w:val="99"/>
    <w:qFormat/>
    <w:rsid w:val="0005126A"/>
    <w:pPr>
      <w:spacing w:before="100" w:beforeAutospacing="1" w:after="100" w:afterAutospacing="1"/>
    </w:pPr>
    <w:rPr>
      <w:b/>
      <w:bCs/>
      <w:i/>
      <w:iCs/>
    </w:rPr>
  </w:style>
  <w:style w:type="paragraph" w:customStyle="1" w:styleId="xl950">
    <w:name w:val="xl950"/>
    <w:basedOn w:val="aff3"/>
    <w:uiPriority w:val="99"/>
    <w:qFormat/>
    <w:rsid w:val="0005126A"/>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f3"/>
    <w:uiPriority w:val="99"/>
    <w:qFormat/>
    <w:rsid w:val="0005126A"/>
    <w:pPr>
      <w:pBdr>
        <w:top w:val="single" w:sz="8" w:space="0" w:color="auto"/>
      </w:pBdr>
      <w:shd w:val="clear" w:color="auto" w:fill="FFFFFF"/>
      <w:spacing w:before="100" w:beforeAutospacing="1" w:after="100" w:afterAutospacing="1"/>
      <w:jc w:val="center"/>
    </w:pPr>
  </w:style>
  <w:style w:type="paragraph" w:customStyle="1" w:styleId="xl952">
    <w:name w:val="xl952"/>
    <w:basedOn w:val="aff3"/>
    <w:uiPriority w:val="99"/>
    <w:qFormat/>
    <w:rsid w:val="0005126A"/>
    <w:pPr>
      <w:pBdr>
        <w:top w:val="single" w:sz="8" w:space="0" w:color="auto"/>
      </w:pBdr>
      <w:shd w:val="clear" w:color="auto" w:fill="FFFFFF"/>
      <w:spacing w:before="100" w:beforeAutospacing="1" w:after="100" w:afterAutospacing="1"/>
    </w:pPr>
  </w:style>
  <w:style w:type="paragraph" w:customStyle="1" w:styleId="xl953">
    <w:name w:val="xl953"/>
    <w:basedOn w:val="aff3"/>
    <w:uiPriority w:val="99"/>
    <w:qFormat/>
    <w:rsid w:val="0005126A"/>
    <w:pPr>
      <w:pBdr>
        <w:top w:val="single" w:sz="8" w:space="0" w:color="auto"/>
      </w:pBdr>
      <w:shd w:val="clear" w:color="auto" w:fill="FFFFFF"/>
      <w:spacing w:before="100" w:beforeAutospacing="1" w:after="100" w:afterAutospacing="1"/>
    </w:pPr>
  </w:style>
  <w:style w:type="paragraph" w:customStyle="1" w:styleId="xl954">
    <w:name w:val="xl954"/>
    <w:basedOn w:val="aff3"/>
    <w:uiPriority w:val="99"/>
    <w:qFormat/>
    <w:rsid w:val="0005126A"/>
    <w:pPr>
      <w:pBdr>
        <w:left w:val="single" w:sz="8" w:space="0" w:color="auto"/>
      </w:pBdr>
      <w:shd w:val="clear" w:color="auto" w:fill="FFFFFF"/>
      <w:spacing w:before="100" w:beforeAutospacing="1" w:after="100" w:afterAutospacing="1"/>
    </w:pPr>
  </w:style>
  <w:style w:type="paragraph" w:customStyle="1" w:styleId="xl955">
    <w:name w:val="xl955"/>
    <w:basedOn w:val="aff3"/>
    <w:uiPriority w:val="99"/>
    <w:qFormat/>
    <w:rsid w:val="0005126A"/>
    <w:pPr>
      <w:shd w:val="clear" w:color="auto" w:fill="FFFFFF"/>
      <w:spacing w:before="100" w:beforeAutospacing="1" w:after="100" w:afterAutospacing="1"/>
    </w:pPr>
  </w:style>
  <w:style w:type="paragraph" w:customStyle="1" w:styleId="xl956">
    <w:name w:val="xl956"/>
    <w:basedOn w:val="aff3"/>
    <w:uiPriority w:val="99"/>
    <w:qFormat/>
    <w:rsid w:val="0005126A"/>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f3"/>
    <w:uiPriority w:val="99"/>
    <w:qFormat/>
    <w:rsid w:val="0005126A"/>
    <w:pPr>
      <w:pBdr>
        <w:bottom w:val="single" w:sz="8" w:space="0" w:color="auto"/>
      </w:pBdr>
      <w:shd w:val="clear" w:color="auto" w:fill="FFFFFF"/>
      <w:spacing w:before="100" w:beforeAutospacing="1" w:after="100" w:afterAutospacing="1"/>
      <w:jc w:val="center"/>
    </w:pPr>
  </w:style>
  <w:style w:type="paragraph" w:customStyle="1" w:styleId="xl958">
    <w:name w:val="xl958"/>
    <w:basedOn w:val="aff3"/>
    <w:uiPriority w:val="99"/>
    <w:qFormat/>
    <w:rsid w:val="0005126A"/>
    <w:pPr>
      <w:pBdr>
        <w:bottom w:val="single" w:sz="8" w:space="0" w:color="auto"/>
      </w:pBdr>
      <w:shd w:val="clear" w:color="auto" w:fill="FFFFFF"/>
      <w:spacing w:before="100" w:beforeAutospacing="1" w:after="100" w:afterAutospacing="1"/>
    </w:pPr>
  </w:style>
  <w:style w:type="paragraph" w:customStyle="1" w:styleId="xl959">
    <w:name w:val="xl959"/>
    <w:basedOn w:val="aff3"/>
    <w:uiPriority w:val="99"/>
    <w:qFormat/>
    <w:rsid w:val="0005126A"/>
    <w:pPr>
      <w:pBdr>
        <w:bottom w:val="single" w:sz="8" w:space="0" w:color="auto"/>
      </w:pBdr>
      <w:shd w:val="clear" w:color="auto" w:fill="FFFFFF"/>
      <w:spacing w:before="100" w:beforeAutospacing="1" w:after="100" w:afterAutospacing="1"/>
    </w:pPr>
  </w:style>
  <w:style w:type="paragraph" w:customStyle="1" w:styleId="xl960">
    <w:name w:val="xl960"/>
    <w:basedOn w:val="aff3"/>
    <w:uiPriority w:val="99"/>
    <w:qFormat/>
    <w:rsid w:val="0005126A"/>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f3"/>
    <w:uiPriority w:val="99"/>
    <w:qFormat/>
    <w:rsid w:val="0005126A"/>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f3"/>
    <w:uiPriority w:val="99"/>
    <w:qFormat/>
    <w:rsid w:val="0005126A"/>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f3"/>
    <w:uiPriority w:val="99"/>
    <w:qFormat/>
    <w:rsid w:val="0005126A"/>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f3"/>
    <w:uiPriority w:val="99"/>
    <w:qFormat/>
    <w:rsid w:val="0005126A"/>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f3"/>
    <w:uiPriority w:val="99"/>
    <w:qFormat/>
    <w:rsid w:val="0005126A"/>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f3"/>
    <w:uiPriority w:val="99"/>
    <w:qFormat/>
    <w:rsid w:val="0005126A"/>
    <w:pPr>
      <w:shd w:val="clear" w:color="auto" w:fill="FFFFFF"/>
      <w:spacing w:before="100" w:beforeAutospacing="1" w:after="100" w:afterAutospacing="1"/>
      <w:jc w:val="center"/>
    </w:pPr>
    <w:rPr>
      <w:b/>
      <w:bCs/>
      <w:i/>
      <w:iCs/>
      <w:color w:val="FF0000"/>
    </w:rPr>
  </w:style>
  <w:style w:type="paragraph" w:customStyle="1" w:styleId="xl972">
    <w:name w:val="xl972"/>
    <w:basedOn w:val="aff3"/>
    <w:uiPriority w:val="99"/>
    <w:qFormat/>
    <w:rsid w:val="0005126A"/>
    <w:pPr>
      <w:pBdr>
        <w:top w:val="single" w:sz="8" w:space="0" w:color="auto"/>
      </w:pBdr>
      <w:shd w:val="clear" w:color="auto" w:fill="FFFFFF"/>
      <w:spacing w:before="100" w:beforeAutospacing="1" w:after="100" w:afterAutospacing="1"/>
    </w:pPr>
  </w:style>
  <w:style w:type="paragraph" w:customStyle="1" w:styleId="xl973">
    <w:name w:val="xl973"/>
    <w:basedOn w:val="aff3"/>
    <w:uiPriority w:val="99"/>
    <w:qFormat/>
    <w:rsid w:val="0005126A"/>
    <w:pPr>
      <w:shd w:val="clear" w:color="auto" w:fill="FFFFFF"/>
      <w:spacing w:before="100" w:beforeAutospacing="1" w:after="100" w:afterAutospacing="1"/>
    </w:pPr>
  </w:style>
  <w:style w:type="paragraph" w:customStyle="1" w:styleId="xl974">
    <w:name w:val="xl974"/>
    <w:basedOn w:val="aff3"/>
    <w:uiPriority w:val="99"/>
    <w:qFormat/>
    <w:rsid w:val="0005126A"/>
    <w:pPr>
      <w:pBdr>
        <w:bottom w:val="single" w:sz="8" w:space="0" w:color="auto"/>
      </w:pBdr>
      <w:shd w:val="clear" w:color="auto" w:fill="FFFFFF"/>
      <w:spacing w:before="100" w:beforeAutospacing="1" w:after="100" w:afterAutospacing="1"/>
    </w:pPr>
  </w:style>
  <w:style w:type="paragraph" w:customStyle="1" w:styleId="xl975">
    <w:name w:val="xl975"/>
    <w:basedOn w:val="aff3"/>
    <w:uiPriority w:val="99"/>
    <w:qFormat/>
    <w:rsid w:val="0005126A"/>
    <w:pPr>
      <w:shd w:val="clear" w:color="auto" w:fill="FFFFFF"/>
      <w:spacing w:before="100" w:beforeAutospacing="1" w:after="100" w:afterAutospacing="1"/>
      <w:jc w:val="right"/>
    </w:pPr>
    <w:rPr>
      <w:b/>
      <w:bCs/>
      <w:i/>
      <w:iCs/>
      <w:color w:val="FF0000"/>
    </w:rPr>
  </w:style>
  <w:style w:type="paragraph" w:customStyle="1" w:styleId="xl976">
    <w:name w:val="xl976"/>
    <w:basedOn w:val="aff3"/>
    <w:uiPriority w:val="99"/>
    <w:qFormat/>
    <w:rsid w:val="0005126A"/>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f3"/>
    <w:uiPriority w:val="99"/>
    <w:qFormat/>
    <w:rsid w:val="0005126A"/>
    <w:pPr>
      <w:pBdr>
        <w:right w:val="single" w:sz="8" w:space="0" w:color="auto"/>
      </w:pBdr>
      <w:shd w:val="clear" w:color="auto" w:fill="FFFFFF"/>
      <w:spacing w:before="100" w:beforeAutospacing="1" w:after="100" w:afterAutospacing="1"/>
    </w:pPr>
  </w:style>
  <w:style w:type="paragraph" w:customStyle="1" w:styleId="xl978">
    <w:name w:val="xl978"/>
    <w:basedOn w:val="aff3"/>
    <w:uiPriority w:val="99"/>
    <w:qFormat/>
    <w:rsid w:val="0005126A"/>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f3"/>
    <w:uiPriority w:val="99"/>
    <w:qFormat/>
    <w:rsid w:val="0005126A"/>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f3"/>
    <w:uiPriority w:val="99"/>
    <w:qFormat/>
    <w:rsid w:val="0005126A"/>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f3"/>
    <w:uiPriority w:val="99"/>
    <w:qFormat/>
    <w:rsid w:val="0005126A"/>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f3"/>
    <w:uiPriority w:val="99"/>
    <w:qFormat/>
    <w:rsid w:val="0005126A"/>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f3"/>
    <w:uiPriority w:val="99"/>
    <w:qFormat/>
    <w:rsid w:val="0005126A"/>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f3"/>
    <w:uiPriority w:val="99"/>
    <w:qFormat/>
    <w:rsid w:val="0005126A"/>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f3"/>
    <w:uiPriority w:val="99"/>
    <w:qFormat/>
    <w:rsid w:val="0005126A"/>
    <w:pPr>
      <w:shd w:val="clear" w:color="auto" w:fill="FFFFFF"/>
      <w:spacing w:before="100" w:beforeAutospacing="1" w:after="100" w:afterAutospacing="1"/>
    </w:pPr>
  </w:style>
  <w:style w:type="paragraph" w:customStyle="1" w:styleId="xl986">
    <w:name w:val="xl986"/>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f3"/>
    <w:uiPriority w:val="99"/>
    <w:qFormat/>
    <w:rsid w:val="0005126A"/>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f3"/>
    <w:uiPriority w:val="99"/>
    <w:qFormat/>
    <w:rsid w:val="0005126A"/>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f3"/>
    <w:uiPriority w:val="99"/>
    <w:qFormat/>
    <w:rsid w:val="0005126A"/>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f3"/>
    <w:uiPriority w:val="99"/>
    <w:qFormat/>
    <w:rsid w:val="0005126A"/>
    <w:pPr>
      <w:spacing w:before="100" w:beforeAutospacing="1" w:after="100" w:afterAutospacing="1"/>
    </w:pPr>
    <w:rPr>
      <w:b/>
      <w:bCs/>
      <w:color w:val="FF0000"/>
    </w:rPr>
  </w:style>
  <w:style w:type="paragraph" w:customStyle="1" w:styleId="xl999">
    <w:name w:val="xl999"/>
    <w:basedOn w:val="aff3"/>
    <w:uiPriority w:val="99"/>
    <w:qFormat/>
    <w:rsid w:val="0005126A"/>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f3"/>
    <w:uiPriority w:val="99"/>
    <w:qFormat/>
    <w:rsid w:val="0005126A"/>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f3"/>
    <w:uiPriority w:val="99"/>
    <w:qFormat/>
    <w:rsid w:val="0005126A"/>
    <w:pPr>
      <w:shd w:val="clear" w:color="auto" w:fill="FFFFFF"/>
      <w:spacing w:before="100" w:beforeAutospacing="1" w:after="100" w:afterAutospacing="1"/>
    </w:pPr>
    <w:rPr>
      <w:b/>
      <w:bCs/>
      <w:color w:val="FF0000"/>
    </w:rPr>
  </w:style>
  <w:style w:type="paragraph" w:customStyle="1" w:styleId="xl1003">
    <w:name w:val="xl1003"/>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f3"/>
    <w:uiPriority w:val="99"/>
    <w:qFormat/>
    <w:rsid w:val="0005126A"/>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f3"/>
    <w:uiPriority w:val="99"/>
    <w:qFormat/>
    <w:rsid w:val="0005126A"/>
    <w:pPr>
      <w:shd w:val="clear" w:color="auto" w:fill="FFFFFF"/>
      <w:spacing w:before="100" w:beforeAutospacing="1" w:after="100" w:afterAutospacing="1"/>
    </w:pPr>
    <w:rPr>
      <w:b/>
      <w:bCs/>
    </w:rPr>
  </w:style>
  <w:style w:type="paragraph" w:customStyle="1" w:styleId="xl1006">
    <w:name w:val="xl1006"/>
    <w:basedOn w:val="aff3"/>
    <w:uiPriority w:val="99"/>
    <w:qFormat/>
    <w:rsid w:val="0005126A"/>
    <w:pPr>
      <w:shd w:val="clear" w:color="auto" w:fill="FFFFFF"/>
      <w:spacing w:before="100" w:beforeAutospacing="1" w:after="100" w:afterAutospacing="1"/>
    </w:pPr>
    <w:rPr>
      <w:b/>
      <w:bCs/>
    </w:rPr>
  </w:style>
  <w:style w:type="paragraph" w:customStyle="1" w:styleId="xl1007">
    <w:name w:val="xl1007"/>
    <w:basedOn w:val="aff3"/>
    <w:uiPriority w:val="99"/>
    <w:qFormat/>
    <w:rsid w:val="0005126A"/>
    <w:pPr>
      <w:shd w:val="clear" w:color="auto" w:fill="FFFFFF"/>
      <w:spacing w:before="100" w:beforeAutospacing="1" w:after="100" w:afterAutospacing="1"/>
    </w:pPr>
    <w:rPr>
      <w:b/>
      <w:bCs/>
    </w:rPr>
  </w:style>
  <w:style w:type="paragraph" w:customStyle="1" w:styleId="xl1008">
    <w:name w:val="xl1008"/>
    <w:basedOn w:val="aff3"/>
    <w:uiPriority w:val="99"/>
    <w:qFormat/>
    <w:rsid w:val="0005126A"/>
    <w:pPr>
      <w:shd w:val="clear" w:color="auto" w:fill="FFFFFF"/>
      <w:spacing w:before="100" w:beforeAutospacing="1" w:after="100" w:afterAutospacing="1"/>
      <w:jc w:val="center"/>
    </w:pPr>
    <w:rPr>
      <w:b/>
      <w:bCs/>
    </w:rPr>
  </w:style>
  <w:style w:type="paragraph" w:customStyle="1" w:styleId="xl1009">
    <w:name w:val="xl1009"/>
    <w:basedOn w:val="aff3"/>
    <w:uiPriority w:val="99"/>
    <w:qFormat/>
    <w:rsid w:val="0005126A"/>
    <w:pPr>
      <w:shd w:val="clear" w:color="auto" w:fill="FFFFFF"/>
      <w:spacing w:before="100" w:beforeAutospacing="1" w:after="100" w:afterAutospacing="1"/>
      <w:jc w:val="center"/>
    </w:pPr>
    <w:rPr>
      <w:b/>
      <w:bCs/>
      <w:color w:val="FF0000"/>
    </w:rPr>
  </w:style>
  <w:style w:type="paragraph" w:customStyle="1" w:styleId="xl1010">
    <w:name w:val="xl1010"/>
    <w:basedOn w:val="aff3"/>
    <w:uiPriority w:val="99"/>
    <w:qFormat/>
    <w:rsid w:val="0005126A"/>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f3"/>
    <w:uiPriority w:val="99"/>
    <w:qFormat/>
    <w:rsid w:val="0005126A"/>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f3"/>
    <w:uiPriority w:val="99"/>
    <w:qFormat/>
    <w:rsid w:val="0005126A"/>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f3"/>
    <w:uiPriority w:val="99"/>
    <w:qFormat/>
    <w:rsid w:val="0005126A"/>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f3"/>
    <w:uiPriority w:val="99"/>
    <w:qFormat/>
    <w:rsid w:val="0005126A"/>
    <w:pPr>
      <w:shd w:val="clear" w:color="auto" w:fill="FFFFFF"/>
      <w:spacing w:before="100" w:beforeAutospacing="1" w:after="100" w:afterAutospacing="1"/>
    </w:pPr>
  </w:style>
  <w:style w:type="paragraph" w:customStyle="1" w:styleId="xl1015">
    <w:name w:val="xl1015"/>
    <w:basedOn w:val="aff3"/>
    <w:uiPriority w:val="99"/>
    <w:qFormat/>
    <w:rsid w:val="0005126A"/>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f3"/>
    <w:uiPriority w:val="99"/>
    <w:qFormat/>
    <w:rsid w:val="0005126A"/>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f3"/>
    <w:uiPriority w:val="99"/>
    <w:qFormat/>
    <w:rsid w:val="0005126A"/>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f3"/>
    <w:uiPriority w:val="99"/>
    <w:qFormat/>
    <w:rsid w:val="0005126A"/>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f3"/>
    <w:uiPriority w:val="99"/>
    <w:qFormat/>
    <w:rsid w:val="0005126A"/>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f3"/>
    <w:uiPriority w:val="99"/>
    <w:qFormat/>
    <w:rsid w:val="0005126A"/>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f3"/>
    <w:uiPriority w:val="99"/>
    <w:qFormat/>
    <w:rsid w:val="0005126A"/>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f3"/>
    <w:uiPriority w:val="99"/>
    <w:qFormat/>
    <w:rsid w:val="0005126A"/>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f3"/>
    <w:uiPriority w:val="99"/>
    <w:qFormat/>
    <w:rsid w:val="0005126A"/>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f3"/>
    <w:uiPriority w:val="99"/>
    <w:qFormat/>
    <w:rsid w:val="0005126A"/>
    <w:pPr>
      <w:pBdr>
        <w:top w:val="single" w:sz="4" w:space="0" w:color="auto"/>
        <w:left w:val="single" w:sz="8" w:space="0" w:color="auto"/>
      </w:pBdr>
      <w:spacing w:before="100" w:beforeAutospacing="1" w:after="100" w:afterAutospacing="1"/>
    </w:pPr>
  </w:style>
  <w:style w:type="paragraph" w:customStyle="1" w:styleId="xl1040">
    <w:name w:val="xl1040"/>
    <w:basedOn w:val="aff3"/>
    <w:uiPriority w:val="99"/>
    <w:qFormat/>
    <w:rsid w:val="0005126A"/>
    <w:pPr>
      <w:pBdr>
        <w:top w:val="single" w:sz="4" w:space="0" w:color="auto"/>
      </w:pBdr>
      <w:spacing w:before="100" w:beforeAutospacing="1" w:after="100" w:afterAutospacing="1"/>
      <w:jc w:val="center"/>
    </w:pPr>
  </w:style>
  <w:style w:type="paragraph" w:customStyle="1" w:styleId="xl1041">
    <w:name w:val="xl1041"/>
    <w:basedOn w:val="aff3"/>
    <w:uiPriority w:val="99"/>
    <w:qFormat/>
    <w:rsid w:val="0005126A"/>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f3"/>
    <w:uiPriority w:val="99"/>
    <w:qFormat/>
    <w:rsid w:val="0005126A"/>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f3"/>
    <w:uiPriority w:val="99"/>
    <w:qFormat/>
    <w:rsid w:val="0005126A"/>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f3"/>
    <w:uiPriority w:val="99"/>
    <w:qFormat/>
    <w:rsid w:val="0005126A"/>
    <w:pPr>
      <w:shd w:val="clear" w:color="auto" w:fill="FFFFFF"/>
      <w:spacing w:before="100" w:beforeAutospacing="1" w:after="100" w:afterAutospacing="1"/>
      <w:jc w:val="center"/>
    </w:pPr>
    <w:rPr>
      <w:b/>
      <w:bCs/>
      <w:color w:val="FF0000"/>
    </w:rPr>
  </w:style>
  <w:style w:type="paragraph" w:customStyle="1" w:styleId="xl1046">
    <w:name w:val="xl1046"/>
    <w:basedOn w:val="aff3"/>
    <w:uiPriority w:val="99"/>
    <w:qFormat/>
    <w:rsid w:val="0005126A"/>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f3"/>
    <w:uiPriority w:val="99"/>
    <w:qFormat/>
    <w:rsid w:val="0005126A"/>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f3"/>
    <w:uiPriority w:val="99"/>
    <w:qFormat/>
    <w:rsid w:val="0005126A"/>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f3"/>
    <w:uiPriority w:val="99"/>
    <w:qFormat/>
    <w:rsid w:val="0005126A"/>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f3"/>
    <w:uiPriority w:val="99"/>
    <w:qFormat/>
    <w:rsid w:val="0005126A"/>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f3"/>
    <w:uiPriority w:val="99"/>
    <w:qFormat/>
    <w:rsid w:val="0005126A"/>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f3"/>
    <w:uiPriority w:val="99"/>
    <w:qFormat/>
    <w:rsid w:val="0005126A"/>
    <w:pPr>
      <w:shd w:val="clear" w:color="auto" w:fill="FFFFFF"/>
      <w:spacing w:before="100" w:beforeAutospacing="1" w:after="100" w:afterAutospacing="1"/>
      <w:jc w:val="center"/>
    </w:pPr>
    <w:rPr>
      <w:b/>
      <w:bCs/>
      <w:i/>
      <w:iCs/>
      <w:color w:val="FF0000"/>
    </w:rPr>
  </w:style>
  <w:style w:type="paragraph" w:customStyle="1" w:styleId="xl1058">
    <w:name w:val="xl1058"/>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f3"/>
    <w:uiPriority w:val="99"/>
    <w:qFormat/>
    <w:rsid w:val="0005126A"/>
    <w:pPr>
      <w:spacing w:before="100" w:beforeAutospacing="1" w:after="100" w:afterAutospacing="1"/>
      <w:jc w:val="center"/>
    </w:pPr>
  </w:style>
  <w:style w:type="paragraph" w:customStyle="1" w:styleId="xl1061">
    <w:name w:val="xl1061"/>
    <w:basedOn w:val="aff3"/>
    <w:uiPriority w:val="99"/>
    <w:qFormat/>
    <w:rsid w:val="0005126A"/>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f3"/>
    <w:uiPriority w:val="99"/>
    <w:qFormat/>
    <w:rsid w:val="0005126A"/>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f3"/>
    <w:uiPriority w:val="99"/>
    <w:qFormat/>
    <w:rsid w:val="0005126A"/>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f3"/>
    <w:uiPriority w:val="99"/>
    <w:qFormat/>
    <w:rsid w:val="0005126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f3"/>
    <w:uiPriority w:val="99"/>
    <w:qFormat/>
    <w:rsid w:val="0005126A"/>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f3"/>
    <w:uiPriority w:val="99"/>
    <w:qFormat/>
    <w:rsid w:val="0005126A"/>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f3"/>
    <w:uiPriority w:val="99"/>
    <w:qFormat/>
    <w:rsid w:val="0005126A"/>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f3"/>
    <w:uiPriority w:val="99"/>
    <w:qFormat/>
    <w:rsid w:val="0005126A"/>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f3"/>
    <w:uiPriority w:val="99"/>
    <w:qFormat/>
    <w:rsid w:val="0005126A"/>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f3"/>
    <w:uiPriority w:val="99"/>
    <w:qFormat/>
    <w:rsid w:val="0005126A"/>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f3"/>
    <w:uiPriority w:val="99"/>
    <w:qFormat/>
    <w:rsid w:val="0005126A"/>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f3"/>
    <w:uiPriority w:val="99"/>
    <w:qFormat/>
    <w:rsid w:val="0005126A"/>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f3"/>
    <w:uiPriority w:val="99"/>
    <w:qFormat/>
    <w:rsid w:val="0005126A"/>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f3"/>
    <w:uiPriority w:val="99"/>
    <w:qFormat/>
    <w:rsid w:val="0005126A"/>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f3"/>
    <w:uiPriority w:val="99"/>
    <w:qFormat/>
    <w:rsid w:val="0005126A"/>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f3"/>
    <w:uiPriority w:val="99"/>
    <w:qFormat/>
    <w:rsid w:val="0005126A"/>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f3"/>
    <w:uiPriority w:val="99"/>
    <w:qFormat/>
    <w:rsid w:val="0005126A"/>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f3"/>
    <w:uiPriority w:val="99"/>
    <w:qFormat/>
    <w:rsid w:val="0005126A"/>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f3"/>
    <w:uiPriority w:val="99"/>
    <w:qFormat/>
    <w:rsid w:val="0005126A"/>
    <w:pPr>
      <w:pBdr>
        <w:left w:val="single" w:sz="8" w:space="0" w:color="auto"/>
      </w:pBdr>
      <w:shd w:val="clear" w:color="auto" w:fill="FFFFFF"/>
      <w:spacing w:before="100" w:beforeAutospacing="1" w:after="100" w:afterAutospacing="1"/>
    </w:pPr>
  </w:style>
  <w:style w:type="paragraph" w:customStyle="1" w:styleId="xl1093">
    <w:name w:val="xl1093"/>
    <w:basedOn w:val="aff3"/>
    <w:uiPriority w:val="99"/>
    <w:qFormat/>
    <w:rsid w:val="0005126A"/>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bodytext">
    <w:name w:val="bodytext"/>
    <w:basedOn w:val="aff3"/>
    <w:uiPriority w:val="99"/>
    <w:qFormat/>
    <w:rsid w:val="0005126A"/>
    <w:pPr>
      <w:spacing w:before="100" w:beforeAutospacing="1" w:after="100" w:afterAutospacing="1"/>
    </w:pPr>
  </w:style>
  <w:style w:type="character" w:customStyle="1" w:styleId="Bodytext0">
    <w:name w:val="Body text_"/>
    <w:link w:val="4c"/>
    <w:locked/>
    <w:rsid w:val="0005126A"/>
    <w:rPr>
      <w:rFonts w:ascii="Times New Roman" w:eastAsia="Times New Roman" w:hAnsi="Times New Roman" w:cs="Times New Roman"/>
      <w:color w:val="000000"/>
      <w:sz w:val="20"/>
      <w:szCs w:val="20"/>
      <w:shd w:val="clear" w:color="auto" w:fill="FFFFFF"/>
      <w:lang w:eastAsia="ru-RU"/>
    </w:rPr>
  </w:style>
  <w:style w:type="paragraph" w:customStyle="1" w:styleId="4c">
    <w:name w:val="Основной текст4"/>
    <w:basedOn w:val="aff3"/>
    <w:link w:val="Bodytext0"/>
    <w:uiPriority w:val="99"/>
    <w:qFormat/>
    <w:rsid w:val="0005126A"/>
    <w:pPr>
      <w:shd w:val="clear" w:color="auto" w:fill="FFFFFF"/>
      <w:spacing w:line="269" w:lineRule="exact"/>
    </w:pPr>
    <w:rPr>
      <w:color w:val="000000"/>
      <w:sz w:val="20"/>
      <w:szCs w:val="20"/>
    </w:rPr>
  </w:style>
  <w:style w:type="paragraph" w:customStyle="1" w:styleId="104">
    <w:name w:val="Основной текст10"/>
    <w:basedOn w:val="aff3"/>
    <w:qFormat/>
    <w:rsid w:val="0005126A"/>
    <w:pPr>
      <w:shd w:val="clear" w:color="auto" w:fill="FFFFFF"/>
      <w:spacing w:line="0" w:lineRule="atLeast"/>
    </w:pPr>
    <w:rPr>
      <w:sz w:val="20"/>
      <w:szCs w:val="20"/>
    </w:rPr>
  </w:style>
  <w:style w:type="paragraph" w:customStyle="1" w:styleId="affffffffc">
    <w:name w:val="ДЛЯ ТАБЛ"/>
    <w:basedOn w:val="aff3"/>
    <w:qFormat/>
    <w:rsid w:val="0005126A"/>
    <w:pPr>
      <w:jc w:val="center"/>
    </w:pPr>
    <w:rPr>
      <w:sz w:val="20"/>
      <w:szCs w:val="20"/>
    </w:rPr>
  </w:style>
  <w:style w:type="paragraph" w:customStyle="1" w:styleId="bodytext4">
    <w:name w:val="bodytext4"/>
    <w:basedOn w:val="aff3"/>
    <w:uiPriority w:val="99"/>
    <w:qFormat/>
    <w:rsid w:val="0005126A"/>
    <w:pPr>
      <w:spacing w:before="100" w:beforeAutospacing="1" w:after="150"/>
    </w:pPr>
    <w:rPr>
      <w:color w:val="949494"/>
    </w:rPr>
  </w:style>
  <w:style w:type="paragraph" w:customStyle="1" w:styleId="1ff9">
    <w:name w:val="Верхний колонтитул1"/>
    <w:basedOn w:val="aff3"/>
    <w:next w:val="afff6"/>
    <w:uiPriority w:val="99"/>
    <w:qFormat/>
    <w:rsid w:val="0005126A"/>
    <w:pPr>
      <w:tabs>
        <w:tab w:val="center" w:pos="4677"/>
        <w:tab w:val="right" w:pos="9355"/>
      </w:tabs>
    </w:pPr>
    <w:rPr>
      <w:rFonts w:asciiTheme="minorHAnsi" w:eastAsiaTheme="minorEastAsia" w:hAnsiTheme="minorHAnsi"/>
      <w:sz w:val="22"/>
      <w:szCs w:val="22"/>
    </w:rPr>
  </w:style>
  <w:style w:type="paragraph" w:styleId="afff8">
    <w:name w:val="footer"/>
    <w:basedOn w:val="aff3"/>
    <w:link w:val="afff7"/>
    <w:uiPriority w:val="99"/>
    <w:unhideWhenUsed/>
    <w:qFormat/>
    <w:rsid w:val="0005126A"/>
    <w:pPr>
      <w:tabs>
        <w:tab w:val="center" w:pos="4677"/>
        <w:tab w:val="right" w:pos="9355"/>
      </w:tabs>
    </w:pPr>
  </w:style>
  <w:style w:type="character" w:customStyle="1" w:styleId="1ffa">
    <w:name w:val="Нижний колонтитул Знак1"/>
    <w:aliases w:val="Знак3 Знак"/>
    <w:basedOn w:val="aff5"/>
    <w:uiPriority w:val="99"/>
    <w:rsid w:val="0005126A"/>
    <w:rPr>
      <w:rFonts w:ascii="Times New Roman" w:eastAsia="Times New Roman" w:hAnsi="Times New Roman" w:cs="Times New Roman"/>
      <w:sz w:val="24"/>
      <w:szCs w:val="24"/>
      <w:lang w:eastAsia="ru-RU"/>
    </w:rPr>
  </w:style>
  <w:style w:type="paragraph" w:customStyle="1" w:styleId="1ffb">
    <w:name w:val="Нижний колонтитул1"/>
    <w:basedOn w:val="aff3"/>
    <w:next w:val="afff8"/>
    <w:uiPriority w:val="99"/>
    <w:qFormat/>
    <w:rsid w:val="0005126A"/>
    <w:pPr>
      <w:tabs>
        <w:tab w:val="center" w:pos="4677"/>
        <w:tab w:val="right" w:pos="9355"/>
      </w:tabs>
    </w:pPr>
    <w:rPr>
      <w:rFonts w:asciiTheme="minorHAnsi" w:eastAsiaTheme="minorEastAsia" w:hAnsiTheme="minorHAnsi"/>
      <w:sz w:val="22"/>
      <w:szCs w:val="22"/>
    </w:rPr>
  </w:style>
  <w:style w:type="paragraph" w:styleId="afffff">
    <w:name w:val="Document Map"/>
    <w:basedOn w:val="aff3"/>
    <w:link w:val="affffe"/>
    <w:uiPriority w:val="99"/>
    <w:unhideWhenUsed/>
    <w:rsid w:val="0005126A"/>
    <w:pPr>
      <w:shd w:val="clear" w:color="auto" w:fill="000080"/>
      <w:ind w:firstLine="567"/>
      <w:jc w:val="both"/>
    </w:pPr>
    <w:rPr>
      <w:rFonts w:ascii="Tahoma" w:eastAsiaTheme="minorHAnsi" w:hAnsi="Tahoma" w:cs="Tahoma"/>
      <w:sz w:val="22"/>
      <w:szCs w:val="22"/>
      <w:lang w:eastAsia="en-US"/>
    </w:rPr>
  </w:style>
  <w:style w:type="character" w:customStyle="1" w:styleId="1ffc">
    <w:name w:val="Схема документа Знак1"/>
    <w:basedOn w:val="aff5"/>
    <w:uiPriority w:val="99"/>
    <w:rsid w:val="0005126A"/>
    <w:rPr>
      <w:rFonts w:ascii="Segoe UI" w:eastAsia="Times New Roman" w:hAnsi="Segoe UI" w:cs="Segoe UI"/>
      <w:sz w:val="16"/>
      <w:szCs w:val="16"/>
      <w:lang w:eastAsia="ru-RU"/>
    </w:rPr>
  </w:style>
  <w:style w:type="paragraph" w:customStyle="1" w:styleId="1ffd">
    <w:name w:val="Схема документа1"/>
    <w:basedOn w:val="aff3"/>
    <w:next w:val="afffff"/>
    <w:uiPriority w:val="99"/>
    <w:qFormat/>
    <w:rsid w:val="0005126A"/>
    <w:rPr>
      <w:rFonts w:ascii="Tahoma" w:hAnsi="Tahoma" w:cs="Tahoma"/>
      <w:sz w:val="16"/>
      <w:szCs w:val="16"/>
    </w:rPr>
  </w:style>
  <w:style w:type="paragraph" w:customStyle="1" w:styleId="1ffe">
    <w:name w:val="Заголовок оглавления1"/>
    <w:basedOn w:val="1c"/>
    <w:next w:val="aff3"/>
    <w:uiPriority w:val="99"/>
    <w:qFormat/>
    <w:rsid w:val="0005126A"/>
    <w:pPr>
      <w:keepNext/>
      <w:keepLines/>
      <w:numPr>
        <w:numId w:val="0"/>
      </w:numPr>
      <w:spacing w:before="480" w:after="0"/>
      <w:outlineLvl w:val="9"/>
    </w:pPr>
    <w:rPr>
      <w:rFonts w:ascii="Cambria" w:eastAsia="Times New Roman" w:hAnsi="Cambria"/>
      <w:color w:val="365F91"/>
      <w:sz w:val="28"/>
      <w:szCs w:val="28"/>
      <w:lang w:val="ru-RU"/>
    </w:rPr>
  </w:style>
  <w:style w:type="paragraph" w:customStyle="1" w:styleId="413">
    <w:name w:val="Оглавление 41"/>
    <w:basedOn w:val="aff3"/>
    <w:next w:val="aff3"/>
    <w:autoRedefine/>
    <w:uiPriority w:val="39"/>
    <w:qFormat/>
    <w:rsid w:val="0005126A"/>
    <w:pPr>
      <w:spacing w:after="100" w:line="276" w:lineRule="auto"/>
      <w:ind w:left="660"/>
    </w:pPr>
    <w:rPr>
      <w:rFonts w:asciiTheme="minorHAnsi" w:hAnsiTheme="minorHAnsi" w:cstheme="minorBidi"/>
      <w:sz w:val="22"/>
      <w:szCs w:val="22"/>
    </w:rPr>
  </w:style>
  <w:style w:type="paragraph" w:customStyle="1" w:styleId="512">
    <w:name w:val="Оглавление 51"/>
    <w:basedOn w:val="aff3"/>
    <w:next w:val="aff3"/>
    <w:autoRedefine/>
    <w:uiPriority w:val="39"/>
    <w:qFormat/>
    <w:rsid w:val="0005126A"/>
    <w:pPr>
      <w:spacing w:after="100" w:line="276" w:lineRule="auto"/>
      <w:ind w:left="880"/>
    </w:pPr>
    <w:rPr>
      <w:rFonts w:asciiTheme="minorHAnsi" w:hAnsiTheme="minorHAnsi" w:cstheme="minorBidi"/>
      <w:sz w:val="22"/>
      <w:szCs w:val="22"/>
    </w:rPr>
  </w:style>
  <w:style w:type="paragraph" w:customStyle="1" w:styleId="610">
    <w:name w:val="Оглавление 61"/>
    <w:basedOn w:val="aff3"/>
    <w:next w:val="aff3"/>
    <w:autoRedefine/>
    <w:uiPriority w:val="39"/>
    <w:qFormat/>
    <w:rsid w:val="0005126A"/>
    <w:pPr>
      <w:spacing w:after="100" w:line="276" w:lineRule="auto"/>
      <w:ind w:left="1100"/>
    </w:pPr>
    <w:rPr>
      <w:rFonts w:asciiTheme="minorHAnsi" w:hAnsiTheme="minorHAnsi" w:cstheme="minorBidi"/>
      <w:sz w:val="22"/>
      <w:szCs w:val="22"/>
    </w:rPr>
  </w:style>
  <w:style w:type="paragraph" w:customStyle="1" w:styleId="710">
    <w:name w:val="Оглавление 71"/>
    <w:basedOn w:val="aff3"/>
    <w:next w:val="aff3"/>
    <w:autoRedefine/>
    <w:uiPriority w:val="39"/>
    <w:qFormat/>
    <w:rsid w:val="0005126A"/>
    <w:pPr>
      <w:spacing w:after="100" w:line="276" w:lineRule="auto"/>
      <w:ind w:left="1320"/>
    </w:pPr>
    <w:rPr>
      <w:rFonts w:asciiTheme="minorHAnsi" w:hAnsiTheme="minorHAnsi" w:cstheme="minorBidi"/>
      <w:sz w:val="22"/>
      <w:szCs w:val="22"/>
    </w:rPr>
  </w:style>
  <w:style w:type="paragraph" w:customStyle="1" w:styleId="813">
    <w:name w:val="Оглавление 81"/>
    <w:basedOn w:val="aff3"/>
    <w:next w:val="aff3"/>
    <w:autoRedefine/>
    <w:uiPriority w:val="39"/>
    <w:qFormat/>
    <w:rsid w:val="0005126A"/>
    <w:pPr>
      <w:spacing w:after="100" w:line="276" w:lineRule="auto"/>
      <w:ind w:left="1540"/>
    </w:pPr>
    <w:rPr>
      <w:rFonts w:asciiTheme="minorHAnsi" w:hAnsiTheme="minorHAnsi" w:cstheme="minorBidi"/>
      <w:sz w:val="22"/>
      <w:szCs w:val="22"/>
    </w:rPr>
  </w:style>
  <w:style w:type="paragraph" w:customStyle="1" w:styleId="910">
    <w:name w:val="Оглавление 91"/>
    <w:basedOn w:val="aff3"/>
    <w:next w:val="aff3"/>
    <w:autoRedefine/>
    <w:uiPriority w:val="39"/>
    <w:qFormat/>
    <w:rsid w:val="0005126A"/>
    <w:pPr>
      <w:spacing w:after="100" w:line="276" w:lineRule="auto"/>
      <w:ind w:left="1760"/>
    </w:pPr>
    <w:rPr>
      <w:rFonts w:asciiTheme="minorHAnsi" w:hAnsiTheme="minorHAnsi" w:cstheme="minorBidi"/>
      <w:sz w:val="22"/>
      <w:szCs w:val="22"/>
    </w:rPr>
  </w:style>
  <w:style w:type="paragraph" w:customStyle="1" w:styleId="affffffffd">
    <w:name w:val="Стандартный"/>
    <w:basedOn w:val="aff3"/>
    <w:qFormat/>
    <w:rsid w:val="0005126A"/>
    <w:pPr>
      <w:suppressAutoHyphens/>
      <w:ind w:firstLine="851"/>
      <w:jc w:val="both"/>
    </w:pPr>
    <w:rPr>
      <w:sz w:val="26"/>
      <w:lang w:eastAsia="ar-SA"/>
    </w:rPr>
  </w:style>
  <w:style w:type="character" w:customStyle="1" w:styleId="ConsPlusCell">
    <w:name w:val="ConsPlusCell Знак"/>
    <w:basedOn w:val="aff5"/>
    <w:link w:val="ConsPlusCell0"/>
    <w:uiPriority w:val="99"/>
    <w:locked/>
    <w:rsid w:val="0005126A"/>
    <w:rPr>
      <w:rFonts w:ascii="Arial" w:eastAsiaTheme="minorEastAsia" w:hAnsi="Arial" w:cs="Arial"/>
      <w:sz w:val="24"/>
      <w:szCs w:val="24"/>
      <w:lang w:eastAsia="ru-RU"/>
    </w:rPr>
  </w:style>
  <w:style w:type="paragraph" w:customStyle="1" w:styleId="ConsPlusCell0">
    <w:name w:val="ConsPlusCell"/>
    <w:link w:val="ConsPlusCell"/>
    <w:qFormat/>
    <w:rsid w:val="0005126A"/>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290">
    <w:name w:val="Основной текст (29)_"/>
    <w:basedOn w:val="aff5"/>
    <w:link w:val="291"/>
    <w:locked/>
    <w:rsid w:val="0005126A"/>
    <w:rPr>
      <w:sz w:val="19"/>
      <w:szCs w:val="19"/>
      <w:shd w:val="clear" w:color="auto" w:fill="FFFFFF"/>
    </w:rPr>
  </w:style>
  <w:style w:type="paragraph" w:customStyle="1" w:styleId="291">
    <w:name w:val="Основной текст (29)"/>
    <w:basedOn w:val="aff3"/>
    <w:link w:val="290"/>
    <w:qFormat/>
    <w:rsid w:val="0005126A"/>
    <w:pPr>
      <w:shd w:val="clear" w:color="auto" w:fill="FFFFFF"/>
      <w:spacing w:line="240" w:lineRule="atLeast"/>
    </w:pPr>
    <w:rPr>
      <w:rFonts w:asciiTheme="minorHAnsi" w:eastAsiaTheme="minorHAnsi" w:hAnsiTheme="minorHAnsi" w:cstheme="minorBidi"/>
      <w:sz w:val="19"/>
      <w:szCs w:val="19"/>
      <w:lang w:eastAsia="en-US"/>
    </w:rPr>
  </w:style>
  <w:style w:type="character" w:customStyle="1" w:styleId="affffffffe">
    <w:name w:val="Колонтитул_"/>
    <w:link w:val="afffffffff"/>
    <w:locked/>
    <w:rsid w:val="0005126A"/>
    <w:rPr>
      <w:rFonts w:ascii="Arial Narrow" w:eastAsia="Arial Narrow" w:hAnsi="Arial Narrow" w:cs="Arial Narrow"/>
      <w:b/>
      <w:bCs/>
      <w:sz w:val="15"/>
      <w:szCs w:val="15"/>
      <w:shd w:val="clear" w:color="auto" w:fill="FFFFFF"/>
    </w:rPr>
  </w:style>
  <w:style w:type="paragraph" w:customStyle="1" w:styleId="afffffffff">
    <w:name w:val="Колонтитул"/>
    <w:basedOn w:val="aff3"/>
    <w:link w:val="affffffffe"/>
    <w:qFormat/>
    <w:rsid w:val="0005126A"/>
    <w:pPr>
      <w:widowControl w:val="0"/>
      <w:shd w:val="clear" w:color="auto" w:fill="FFFFFF"/>
      <w:spacing w:line="0" w:lineRule="atLeast"/>
    </w:pPr>
    <w:rPr>
      <w:rFonts w:ascii="Arial Narrow" w:eastAsia="Arial Narrow" w:hAnsi="Arial Narrow" w:cs="Arial Narrow"/>
      <w:b/>
      <w:bCs/>
      <w:sz w:val="15"/>
      <w:szCs w:val="15"/>
      <w:lang w:eastAsia="en-US"/>
    </w:rPr>
  </w:style>
  <w:style w:type="paragraph" w:customStyle="1" w:styleId="215">
    <w:name w:val="Абзац списка21"/>
    <w:basedOn w:val="aff3"/>
    <w:qFormat/>
    <w:rsid w:val="0005126A"/>
    <w:pPr>
      <w:widowControl w:val="0"/>
      <w:adjustRightInd w:val="0"/>
      <w:spacing w:before="120" w:after="120"/>
      <w:jc w:val="both"/>
    </w:pPr>
    <w:rPr>
      <w:spacing w:val="-5"/>
      <w:sz w:val="28"/>
      <w:szCs w:val="22"/>
    </w:rPr>
  </w:style>
  <w:style w:type="paragraph" w:customStyle="1" w:styleId="4d">
    <w:name w:val="Абзац списка4"/>
    <w:basedOn w:val="aff3"/>
    <w:qFormat/>
    <w:rsid w:val="0005126A"/>
    <w:pPr>
      <w:widowControl w:val="0"/>
      <w:adjustRightInd w:val="0"/>
      <w:spacing w:before="120" w:after="120"/>
      <w:jc w:val="both"/>
    </w:pPr>
    <w:rPr>
      <w:spacing w:val="-5"/>
      <w:sz w:val="28"/>
      <w:szCs w:val="22"/>
    </w:rPr>
  </w:style>
  <w:style w:type="paragraph" w:customStyle="1" w:styleId="57">
    <w:name w:val="Абзац списка5"/>
    <w:basedOn w:val="aff3"/>
    <w:qFormat/>
    <w:rsid w:val="0005126A"/>
    <w:pPr>
      <w:widowControl w:val="0"/>
      <w:adjustRightInd w:val="0"/>
      <w:spacing w:before="120" w:after="120"/>
      <w:jc w:val="both"/>
    </w:pPr>
    <w:rPr>
      <w:spacing w:val="-5"/>
      <w:sz w:val="28"/>
      <w:szCs w:val="22"/>
    </w:rPr>
  </w:style>
  <w:style w:type="character" w:customStyle="1" w:styleId="2f9">
    <w:name w:val="Сноска (2)_"/>
    <w:link w:val="2fa"/>
    <w:uiPriority w:val="99"/>
    <w:locked/>
    <w:rsid w:val="0005126A"/>
    <w:rPr>
      <w:sz w:val="23"/>
      <w:szCs w:val="23"/>
      <w:shd w:val="clear" w:color="auto" w:fill="FFFFFF"/>
    </w:rPr>
  </w:style>
  <w:style w:type="paragraph" w:customStyle="1" w:styleId="2fa">
    <w:name w:val="Сноска (2)"/>
    <w:basedOn w:val="aff3"/>
    <w:link w:val="2f9"/>
    <w:uiPriority w:val="99"/>
    <w:qFormat/>
    <w:rsid w:val="0005126A"/>
    <w:pPr>
      <w:shd w:val="clear" w:color="auto" w:fill="FFFFFF"/>
      <w:spacing w:line="240" w:lineRule="atLeast"/>
    </w:pPr>
    <w:rPr>
      <w:rFonts w:asciiTheme="minorHAnsi" w:eastAsiaTheme="minorHAnsi" w:hAnsiTheme="minorHAnsi" w:cstheme="minorBidi"/>
      <w:sz w:val="23"/>
      <w:szCs w:val="23"/>
      <w:lang w:eastAsia="en-US"/>
    </w:rPr>
  </w:style>
  <w:style w:type="character" w:customStyle="1" w:styleId="afffffffff0">
    <w:name w:val="Сноска_"/>
    <w:link w:val="afffffffff1"/>
    <w:uiPriority w:val="99"/>
    <w:locked/>
    <w:rsid w:val="0005126A"/>
    <w:rPr>
      <w:rFonts w:ascii="Arial" w:hAnsi="Arial" w:cs="Arial"/>
      <w:sz w:val="17"/>
      <w:szCs w:val="17"/>
      <w:shd w:val="clear" w:color="auto" w:fill="FFFFFF"/>
    </w:rPr>
  </w:style>
  <w:style w:type="paragraph" w:customStyle="1" w:styleId="afffffffff1">
    <w:name w:val="Сноска"/>
    <w:basedOn w:val="aff3"/>
    <w:link w:val="afffffffff0"/>
    <w:uiPriority w:val="99"/>
    <w:qFormat/>
    <w:rsid w:val="0005126A"/>
    <w:pPr>
      <w:shd w:val="clear" w:color="auto" w:fill="FFFFFF"/>
      <w:spacing w:after="180" w:line="240" w:lineRule="atLeast"/>
    </w:pPr>
    <w:rPr>
      <w:rFonts w:ascii="Arial" w:eastAsiaTheme="minorHAnsi" w:hAnsi="Arial" w:cs="Arial"/>
      <w:sz w:val="17"/>
      <w:szCs w:val="17"/>
      <w:lang w:eastAsia="en-US"/>
    </w:rPr>
  </w:style>
  <w:style w:type="character" w:customStyle="1" w:styleId="58">
    <w:name w:val="Заголовок №5_"/>
    <w:link w:val="59"/>
    <w:uiPriority w:val="99"/>
    <w:locked/>
    <w:rsid w:val="0005126A"/>
    <w:rPr>
      <w:b/>
      <w:bCs/>
      <w:sz w:val="27"/>
      <w:szCs w:val="27"/>
      <w:shd w:val="clear" w:color="auto" w:fill="FFFFFF"/>
    </w:rPr>
  </w:style>
  <w:style w:type="paragraph" w:customStyle="1" w:styleId="59">
    <w:name w:val="Заголовок №5"/>
    <w:basedOn w:val="aff3"/>
    <w:link w:val="58"/>
    <w:uiPriority w:val="99"/>
    <w:qFormat/>
    <w:rsid w:val="0005126A"/>
    <w:pPr>
      <w:shd w:val="clear" w:color="auto" w:fill="FFFFFF"/>
      <w:spacing w:before="660" w:after="240" w:line="326" w:lineRule="exact"/>
      <w:jc w:val="center"/>
      <w:outlineLvl w:val="4"/>
    </w:pPr>
    <w:rPr>
      <w:rFonts w:asciiTheme="minorHAnsi" w:eastAsiaTheme="minorHAnsi" w:hAnsiTheme="minorHAnsi" w:cstheme="minorBidi"/>
      <w:b/>
      <w:bCs/>
      <w:sz w:val="27"/>
      <w:szCs w:val="27"/>
      <w:lang w:eastAsia="en-US"/>
    </w:rPr>
  </w:style>
  <w:style w:type="character" w:customStyle="1" w:styleId="3f2">
    <w:name w:val="Заголовок №3_"/>
    <w:link w:val="3f3"/>
    <w:locked/>
    <w:rsid w:val="0005126A"/>
    <w:rPr>
      <w:noProof/>
      <w:sz w:val="27"/>
      <w:szCs w:val="27"/>
      <w:shd w:val="clear" w:color="auto" w:fill="FFFFFF"/>
    </w:rPr>
  </w:style>
  <w:style w:type="paragraph" w:customStyle="1" w:styleId="3f3">
    <w:name w:val="Заголовок №3"/>
    <w:basedOn w:val="aff3"/>
    <w:link w:val="3f2"/>
    <w:uiPriority w:val="99"/>
    <w:qFormat/>
    <w:rsid w:val="0005126A"/>
    <w:pPr>
      <w:shd w:val="clear" w:color="auto" w:fill="FFFFFF"/>
      <w:spacing w:line="240" w:lineRule="atLeast"/>
      <w:outlineLvl w:val="2"/>
    </w:pPr>
    <w:rPr>
      <w:rFonts w:asciiTheme="minorHAnsi" w:eastAsiaTheme="minorHAnsi" w:hAnsiTheme="minorHAnsi" w:cstheme="minorBidi"/>
      <w:noProof/>
      <w:sz w:val="27"/>
      <w:szCs w:val="27"/>
      <w:lang w:eastAsia="en-US"/>
    </w:rPr>
  </w:style>
  <w:style w:type="character" w:customStyle="1" w:styleId="afffffffff2">
    <w:name w:val="Подпись к картинке_"/>
    <w:link w:val="afffffffff3"/>
    <w:locked/>
    <w:rsid w:val="0005126A"/>
    <w:rPr>
      <w:sz w:val="23"/>
      <w:szCs w:val="23"/>
      <w:shd w:val="clear" w:color="auto" w:fill="FFFFFF"/>
    </w:rPr>
  </w:style>
  <w:style w:type="paragraph" w:customStyle="1" w:styleId="afffffffff3">
    <w:name w:val="Подпись к картинке"/>
    <w:basedOn w:val="aff3"/>
    <w:link w:val="afffffffff2"/>
    <w:qFormat/>
    <w:rsid w:val="0005126A"/>
    <w:pPr>
      <w:shd w:val="clear" w:color="auto" w:fill="FFFFFF"/>
      <w:spacing w:line="240" w:lineRule="atLeast"/>
    </w:pPr>
    <w:rPr>
      <w:rFonts w:asciiTheme="minorHAnsi" w:eastAsiaTheme="minorHAnsi" w:hAnsiTheme="minorHAnsi" w:cstheme="minorBidi"/>
      <w:sz w:val="23"/>
      <w:szCs w:val="23"/>
      <w:lang w:eastAsia="en-US"/>
    </w:rPr>
  </w:style>
  <w:style w:type="paragraph" w:customStyle="1" w:styleId="1510">
    <w:name w:val="Основной текст (15)1"/>
    <w:basedOn w:val="aff3"/>
    <w:qFormat/>
    <w:rsid w:val="0005126A"/>
    <w:pPr>
      <w:shd w:val="clear" w:color="auto" w:fill="FFFFFF"/>
      <w:spacing w:line="240" w:lineRule="atLeast"/>
      <w:ind w:hanging="1180"/>
    </w:pPr>
    <w:rPr>
      <w:i/>
      <w:iCs/>
      <w:sz w:val="12"/>
      <w:szCs w:val="12"/>
    </w:rPr>
  </w:style>
  <w:style w:type="character" w:customStyle="1" w:styleId="170">
    <w:name w:val="Основной текст (17)_"/>
    <w:link w:val="171"/>
    <w:locked/>
    <w:rsid w:val="0005126A"/>
    <w:rPr>
      <w:rFonts w:ascii="Sylfaen" w:hAnsi="Sylfaen" w:cs="Sylfaen"/>
      <w:sz w:val="26"/>
      <w:szCs w:val="26"/>
      <w:shd w:val="clear" w:color="auto" w:fill="FFFFFF"/>
      <w:lang w:val="en-US"/>
    </w:rPr>
  </w:style>
  <w:style w:type="paragraph" w:customStyle="1" w:styleId="171">
    <w:name w:val="Основной текст (17)"/>
    <w:basedOn w:val="aff3"/>
    <w:link w:val="170"/>
    <w:qFormat/>
    <w:rsid w:val="0005126A"/>
    <w:pPr>
      <w:shd w:val="clear" w:color="auto" w:fill="FFFFFF"/>
      <w:spacing w:line="240" w:lineRule="atLeast"/>
    </w:pPr>
    <w:rPr>
      <w:rFonts w:ascii="Sylfaen" w:eastAsiaTheme="minorHAnsi" w:hAnsi="Sylfaen" w:cs="Sylfaen"/>
      <w:sz w:val="26"/>
      <w:szCs w:val="26"/>
      <w:lang w:val="en-US" w:eastAsia="en-US"/>
    </w:rPr>
  </w:style>
  <w:style w:type="character" w:customStyle="1" w:styleId="180">
    <w:name w:val="Основной текст (18)_"/>
    <w:link w:val="181"/>
    <w:locked/>
    <w:rsid w:val="0005126A"/>
    <w:rPr>
      <w:i/>
      <w:iCs/>
      <w:sz w:val="12"/>
      <w:szCs w:val="12"/>
      <w:shd w:val="clear" w:color="auto" w:fill="FFFFFF"/>
    </w:rPr>
  </w:style>
  <w:style w:type="paragraph" w:customStyle="1" w:styleId="181">
    <w:name w:val="Основной текст (18)"/>
    <w:basedOn w:val="aff3"/>
    <w:link w:val="180"/>
    <w:qFormat/>
    <w:rsid w:val="0005126A"/>
    <w:pPr>
      <w:shd w:val="clear" w:color="auto" w:fill="FFFFFF"/>
      <w:spacing w:line="240" w:lineRule="atLeast"/>
    </w:pPr>
    <w:rPr>
      <w:rFonts w:asciiTheme="minorHAnsi" w:eastAsiaTheme="minorHAnsi" w:hAnsiTheme="minorHAnsi" w:cstheme="minorBidi"/>
      <w:i/>
      <w:iCs/>
      <w:sz w:val="12"/>
      <w:szCs w:val="12"/>
      <w:lang w:eastAsia="en-US"/>
    </w:rPr>
  </w:style>
  <w:style w:type="character" w:customStyle="1" w:styleId="200">
    <w:name w:val="Основной текст (20)_"/>
    <w:link w:val="201"/>
    <w:locked/>
    <w:rsid w:val="0005126A"/>
    <w:rPr>
      <w:i/>
      <w:iCs/>
      <w:spacing w:val="-20"/>
      <w:sz w:val="26"/>
      <w:szCs w:val="26"/>
      <w:shd w:val="clear" w:color="auto" w:fill="FFFFFF"/>
      <w:lang w:val="en-US"/>
    </w:rPr>
  </w:style>
  <w:style w:type="paragraph" w:customStyle="1" w:styleId="201">
    <w:name w:val="Основной текст (20)"/>
    <w:basedOn w:val="aff3"/>
    <w:link w:val="200"/>
    <w:qFormat/>
    <w:rsid w:val="0005126A"/>
    <w:pPr>
      <w:shd w:val="clear" w:color="auto" w:fill="FFFFFF"/>
      <w:spacing w:line="240" w:lineRule="atLeast"/>
    </w:pPr>
    <w:rPr>
      <w:rFonts w:asciiTheme="minorHAnsi" w:eastAsiaTheme="minorHAnsi" w:hAnsiTheme="minorHAnsi" w:cstheme="minorBidi"/>
      <w:i/>
      <w:iCs/>
      <w:spacing w:val="-20"/>
      <w:sz w:val="26"/>
      <w:szCs w:val="26"/>
      <w:lang w:val="en-US" w:eastAsia="en-US"/>
    </w:rPr>
  </w:style>
  <w:style w:type="character" w:customStyle="1" w:styleId="216">
    <w:name w:val="Основной текст (21)_"/>
    <w:link w:val="217"/>
    <w:locked/>
    <w:rsid w:val="0005126A"/>
    <w:rPr>
      <w:b/>
      <w:bCs/>
      <w:sz w:val="10"/>
      <w:szCs w:val="10"/>
      <w:shd w:val="clear" w:color="auto" w:fill="FFFFFF"/>
    </w:rPr>
  </w:style>
  <w:style w:type="paragraph" w:customStyle="1" w:styleId="217">
    <w:name w:val="Основной текст (21)"/>
    <w:basedOn w:val="aff3"/>
    <w:link w:val="216"/>
    <w:qFormat/>
    <w:rsid w:val="0005126A"/>
    <w:pPr>
      <w:shd w:val="clear" w:color="auto" w:fill="FFFFFF"/>
      <w:spacing w:line="240" w:lineRule="atLeast"/>
    </w:pPr>
    <w:rPr>
      <w:rFonts w:asciiTheme="minorHAnsi" w:eastAsiaTheme="minorHAnsi" w:hAnsiTheme="minorHAnsi" w:cstheme="minorBidi"/>
      <w:b/>
      <w:bCs/>
      <w:sz w:val="10"/>
      <w:szCs w:val="10"/>
      <w:lang w:eastAsia="en-US"/>
    </w:rPr>
  </w:style>
  <w:style w:type="character" w:customStyle="1" w:styleId="223">
    <w:name w:val="Основной текст (22)_"/>
    <w:link w:val="224"/>
    <w:locked/>
    <w:rsid w:val="0005126A"/>
    <w:rPr>
      <w:spacing w:val="-20"/>
      <w:sz w:val="29"/>
      <w:szCs w:val="29"/>
      <w:shd w:val="clear" w:color="auto" w:fill="FFFFFF"/>
    </w:rPr>
  </w:style>
  <w:style w:type="paragraph" w:customStyle="1" w:styleId="224">
    <w:name w:val="Основной текст (22)"/>
    <w:basedOn w:val="aff3"/>
    <w:link w:val="223"/>
    <w:qFormat/>
    <w:rsid w:val="0005126A"/>
    <w:pPr>
      <w:shd w:val="clear" w:color="auto" w:fill="FFFFFF"/>
      <w:spacing w:line="240" w:lineRule="atLeast"/>
    </w:pPr>
    <w:rPr>
      <w:rFonts w:asciiTheme="minorHAnsi" w:eastAsiaTheme="minorHAnsi" w:hAnsiTheme="minorHAnsi" w:cstheme="minorBidi"/>
      <w:spacing w:val="-20"/>
      <w:sz w:val="29"/>
      <w:szCs w:val="29"/>
      <w:lang w:eastAsia="en-US"/>
    </w:rPr>
  </w:style>
  <w:style w:type="character" w:customStyle="1" w:styleId="231">
    <w:name w:val="Основной текст (23)_"/>
    <w:link w:val="232"/>
    <w:locked/>
    <w:rsid w:val="0005126A"/>
    <w:rPr>
      <w:sz w:val="11"/>
      <w:szCs w:val="11"/>
      <w:shd w:val="clear" w:color="auto" w:fill="FFFFFF"/>
    </w:rPr>
  </w:style>
  <w:style w:type="paragraph" w:customStyle="1" w:styleId="232">
    <w:name w:val="Основной текст (23)"/>
    <w:basedOn w:val="aff3"/>
    <w:link w:val="231"/>
    <w:qFormat/>
    <w:rsid w:val="0005126A"/>
    <w:pPr>
      <w:shd w:val="clear" w:color="auto" w:fill="FFFFFF"/>
      <w:spacing w:line="240" w:lineRule="atLeast"/>
    </w:pPr>
    <w:rPr>
      <w:rFonts w:asciiTheme="minorHAnsi" w:eastAsiaTheme="minorHAnsi" w:hAnsiTheme="minorHAnsi" w:cstheme="minorBidi"/>
      <w:sz w:val="11"/>
      <w:szCs w:val="11"/>
      <w:lang w:eastAsia="en-US"/>
    </w:rPr>
  </w:style>
  <w:style w:type="character" w:customStyle="1" w:styleId="190">
    <w:name w:val="Основной текст (19)_"/>
    <w:link w:val="191"/>
    <w:locked/>
    <w:rsid w:val="0005126A"/>
    <w:rPr>
      <w:rFonts w:ascii="David" w:hAnsi="David" w:cs="David"/>
      <w:i/>
      <w:iCs/>
      <w:smallCaps/>
      <w:sz w:val="17"/>
      <w:szCs w:val="17"/>
      <w:shd w:val="clear" w:color="auto" w:fill="FFFFFF"/>
      <w:lang w:val="en-US"/>
    </w:rPr>
  </w:style>
  <w:style w:type="paragraph" w:customStyle="1" w:styleId="191">
    <w:name w:val="Основной текст (19)"/>
    <w:basedOn w:val="aff3"/>
    <w:link w:val="190"/>
    <w:qFormat/>
    <w:rsid w:val="0005126A"/>
    <w:pPr>
      <w:shd w:val="clear" w:color="auto" w:fill="FFFFFF"/>
      <w:spacing w:line="240" w:lineRule="atLeast"/>
    </w:pPr>
    <w:rPr>
      <w:rFonts w:ascii="David" w:eastAsiaTheme="minorHAnsi" w:hAnsi="David" w:cs="David"/>
      <w:i/>
      <w:iCs/>
      <w:smallCaps/>
      <w:sz w:val="17"/>
      <w:szCs w:val="17"/>
      <w:lang w:val="en-US" w:eastAsia="en-US"/>
    </w:rPr>
  </w:style>
  <w:style w:type="character" w:customStyle="1" w:styleId="240">
    <w:name w:val="Основной текст (24)_"/>
    <w:link w:val="241"/>
    <w:locked/>
    <w:rsid w:val="0005126A"/>
    <w:rPr>
      <w:i/>
      <w:iCs/>
      <w:spacing w:val="-20"/>
      <w:sz w:val="23"/>
      <w:szCs w:val="23"/>
      <w:shd w:val="clear" w:color="auto" w:fill="FFFFFF"/>
      <w:lang w:val="en-US"/>
    </w:rPr>
  </w:style>
  <w:style w:type="paragraph" w:customStyle="1" w:styleId="241">
    <w:name w:val="Основной текст (24)"/>
    <w:basedOn w:val="aff3"/>
    <w:link w:val="240"/>
    <w:qFormat/>
    <w:rsid w:val="0005126A"/>
    <w:pPr>
      <w:shd w:val="clear" w:color="auto" w:fill="FFFFFF"/>
      <w:spacing w:before="540" w:line="240" w:lineRule="atLeast"/>
      <w:jc w:val="both"/>
    </w:pPr>
    <w:rPr>
      <w:rFonts w:asciiTheme="minorHAnsi" w:eastAsiaTheme="minorHAnsi" w:hAnsiTheme="minorHAnsi" w:cstheme="minorBidi"/>
      <w:i/>
      <w:iCs/>
      <w:spacing w:val="-20"/>
      <w:sz w:val="23"/>
      <w:szCs w:val="23"/>
      <w:lang w:val="en-US" w:eastAsia="en-US"/>
    </w:rPr>
  </w:style>
  <w:style w:type="character" w:customStyle="1" w:styleId="250">
    <w:name w:val="Основной текст (25)_"/>
    <w:link w:val="251"/>
    <w:locked/>
    <w:rsid w:val="0005126A"/>
    <w:rPr>
      <w:sz w:val="10"/>
      <w:szCs w:val="10"/>
      <w:shd w:val="clear" w:color="auto" w:fill="FFFFFF"/>
    </w:rPr>
  </w:style>
  <w:style w:type="paragraph" w:customStyle="1" w:styleId="251">
    <w:name w:val="Основной текст (25)"/>
    <w:basedOn w:val="aff3"/>
    <w:link w:val="250"/>
    <w:qFormat/>
    <w:rsid w:val="0005126A"/>
    <w:pPr>
      <w:shd w:val="clear" w:color="auto" w:fill="FFFFFF"/>
      <w:spacing w:line="240" w:lineRule="atLeast"/>
      <w:jc w:val="both"/>
    </w:pPr>
    <w:rPr>
      <w:rFonts w:asciiTheme="minorHAnsi" w:eastAsiaTheme="minorHAnsi" w:hAnsiTheme="minorHAnsi" w:cstheme="minorBidi"/>
      <w:sz w:val="10"/>
      <w:szCs w:val="10"/>
      <w:lang w:eastAsia="en-US"/>
    </w:rPr>
  </w:style>
  <w:style w:type="character" w:customStyle="1" w:styleId="4e">
    <w:name w:val="Заголовок №4_"/>
    <w:link w:val="4f"/>
    <w:locked/>
    <w:rsid w:val="0005126A"/>
    <w:rPr>
      <w:i/>
      <w:iCs/>
      <w:sz w:val="23"/>
      <w:szCs w:val="23"/>
      <w:shd w:val="clear" w:color="auto" w:fill="FFFFFF"/>
      <w:lang w:val="en-US"/>
    </w:rPr>
  </w:style>
  <w:style w:type="paragraph" w:customStyle="1" w:styleId="4f">
    <w:name w:val="Заголовок №4"/>
    <w:basedOn w:val="aff3"/>
    <w:link w:val="4e"/>
    <w:qFormat/>
    <w:rsid w:val="0005126A"/>
    <w:pPr>
      <w:shd w:val="clear" w:color="auto" w:fill="FFFFFF"/>
      <w:spacing w:line="240" w:lineRule="atLeast"/>
      <w:jc w:val="both"/>
      <w:outlineLvl w:val="3"/>
    </w:pPr>
    <w:rPr>
      <w:rFonts w:asciiTheme="minorHAnsi" w:eastAsiaTheme="minorHAnsi" w:hAnsiTheme="minorHAnsi" w:cstheme="minorBidi"/>
      <w:i/>
      <w:iCs/>
      <w:sz w:val="23"/>
      <w:szCs w:val="23"/>
      <w:lang w:val="en-US" w:eastAsia="en-US"/>
    </w:rPr>
  </w:style>
  <w:style w:type="character" w:customStyle="1" w:styleId="260">
    <w:name w:val="Основной текст (26)_"/>
    <w:link w:val="261"/>
    <w:locked/>
    <w:rsid w:val="0005126A"/>
    <w:rPr>
      <w:i/>
      <w:iCs/>
      <w:sz w:val="23"/>
      <w:szCs w:val="23"/>
      <w:shd w:val="clear" w:color="auto" w:fill="FFFFFF"/>
    </w:rPr>
  </w:style>
  <w:style w:type="paragraph" w:customStyle="1" w:styleId="261">
    <w:name w:val="Основной текст (26)1"/>
    <w:basedOn w:val="aff3"/>
    <w:link w:val="260"/>
    <w:uiPriority w:val="99"/>
    <w:qFormat/>
    <w:rsid w:val="0005126A"/>
    <w:pPr>
      <w:shd w:val="clear" w:color="auto" w:fill="FFFFFF"/>
      <w:spacing w:before="120" w:line="240" w:lineRule="atLeast"/>
    </w:pPr>
    <w:rPr>
      <w:rFonts w:asciiTheme="minorHAnsi" w:eastAsiaTheme="minorHAnsi" w:hAnsiTheme="minorHAnsi" w:cstheme="minorBidi"/>
      <w:i/>
      <w:iCs/>
      <w:sz w:val="23"/>
      <w:szCs w:val="23"/>
      <w:lang w:eastAsia="en-US"/>
    </w:rPr>
  </w:style>
  <w:style w:type="character" w:customStyle="1" w:styleId="280">
    <w:name w:val="Основной текст (28)_"/>
    <w:link w:val="281"/>
    <w:uiPriority w:val="99"/>
    <w:locked/>
    <w:rsid w:val="0005126A"/>
    <w:rPr>
      <w:sz w:val="21"/>
      <w:szCs w:val="21"/>
      <w:shd w:val="clear" w:color="auto" w:fill="FFFFFF"/>
    </w:rPr>
  </w:style>
  <w:style w:type="paragraph" w:customStyle="1" w:styleId="281">
    <w:name w:val="Основной текст (28)"/>
    <w:basedOn w:val="aff3"/>
    <w:link w:val="280"/>
    <w:uiPriority w:val="99"/>
    <w:qFormat/>
    <w:rsid w:val="0005126A"/>
    <w:pPr>
      <w:shd w:val="clear" w:color="auto" w:fill="FFFFFF"/>
      <w:spacing w:line="240" w:lineRule="atLeast"/>
    </w:pPr>
    <w:rPr>
      <w:rFonts w:asciiTheme="minorHAnsi" w:eastAsiaTheme="minorHAnsi" w:hAnsiTheme="minorHAnsi" w:cstheme="minorBidi"/>
      <w:sz w:val="21"/>
      <w:szCs w:val="21"/>
      <w:lang w:eastAsia="en-US"/>
    </w:rPr>
  </w:style>
  <w:style w:type="character" w:customStyle="1" w:styleId="270">
    <w:name w:val="Основной текст (27)_"/>
    <w:link w:val="271"/>
    <w:uiPriority w:val="99"/>
    <w:locked/>
    <w:rsid w:val="0005126A"/>
    <w:rPr>
      <w:i/>
      <w:iCs/>
      <w:sz w:val="17"/>
      <w:szCs w:val="17"/>
      <w:shd w:val="clear" w:color="auto" w:fill="FFFFFF"/>
    </w:rPr>
  </w:style>
  <w:style w:type="paragraph" w:customStyle="1" w:styleId="271">
    <w:name w:val="Основной текст (27)"/>
    <w:basedOn w:val="aff3"/>
    <w:link w:val="270"/>
    <w:uiPriority w:val="99"/>
    <w:qFormat/>
    <w:rsid w:val="0005126A"/>
    <w:pPr>
      <w:shd w:val="clear" w:color="auto" w:fill="FFFFFF"/>
      <w:spacing w:line="240" w:lineRule="atLeast"/>
    </w:pPr>
    <w:rPr>
      <w:rFonts w:asciiTheme="minorHAnsi" w:eastAsiaTheme="minorHAnsi" w:hAnsiTheme="minorHAnsi" w:cstheme="minorBidi"/>
      <w:i/>
      <w:iCs/>
      <w:sz w:val="17"/>
      <w:szCs w:val="17"/>
      <w:lang w:eastAsia="en-US"/>
    </w:rPr>
  </w:style>
  <w:style w:type="character" w:customStyle="1" w:styleId="3f4">
    <w:name w:val="Подпись к таблице (3)_"/>
    <w:link w:val="317"/>
    <w:locked/>
    <w:rsid w:val="0005126A"/>
    <w:rPr>
      <w:sz w:val="23"/>
      <w:szCs w:val="23"/>
      <w:shd w:val="clear" w:color="auto" w:fill="FFFFFF"/>
    </w:rPr>
  </w:style>
  <w:style w:type="paragraph" w:customStyle="1" w:styleId="317">
    <w:name w:val="Подпись к таблице (3)1"/>
    <w:basedOn w:val="aff3"/>
    <w:link w:val="3f4"/>
    <w:uiPriority w:val="99"/>
    <w:qFormat/>
    <w:rsid w:val="0005126A"/>
    <w:pPr>
      <w:shd w:val="clear" w:color="auto" w:fill="FFFFFF"/>
      <w:spacing w:line="274" w:lineRule="exact"/>
    </w:pPr>
    <w:rPr>
      <w:rFonts w:asciiTheme="minorHAnsi" w:eastAsiaTheme="minorHAnsi" w:hAnsiTheme="minorHAnsi" w:cstheme="minorBidi"/>
      <w:sz w:val="23"/>
      <w:szCs w:val="23"/>
      <w:lang w:eastAsia="en-US"/>
    </w:rPr>
  </w:style>
  <w:style w:type="character" w:customStyle="1" w:styleId="4f0">
    <w:name w:val="Подпись к таблице (4)_"/>
    <w:link w:val="4f1"/>
    <w:uiPriority w:val="99"/>
    <w:locked/>
    <w:rsid w:val="0005126A"/>
    <w:rPr>
      <w:sz w:val="19"/>
      <w:szCs w:val="19"/>
      <w:shd w:val="clear" w:color="auto" w:fill="FFFFFF"/>
    </w:rPr>
  </w:style>
  <w:style w:type="paragraph" w:customStyle="1" w:styleId="4f1">
    <w:name w:val="Подпись к таблице (4)"/>
    <w:basedOn w:val="aff3"/>
    <w:link w:val="4f0"/>
    <w:uiPriority w:val="99"/>
    <w:qFormat/>
    <w:rsid w:val="0005126A"/>
    <w:pPr>
      <w:shd w:val="clear" w:color="auto" w:fill="FFFFFF"/>
      <w:spacing w:line="240" w:lineRule="atLeast"/>
    </w:pPr>
    <w:rPr>
      <w:rFonts w:asciiTheme="minorHAnsi" w:eastAsiaTheme="minorHAnsi" w:hAnsiTheme="minorHAnsi" w:cstheme="minorBidi"/>
      <w:sz w:val="19"/>
      <w:szCs w:val="19"/>
      <w:lang w:eastAsia="en-US"/>
    </w:rPr>
  </w:style>
  <w:style w:type="character" w:customStyle="1" w:styleId="300">
    <w:name w:val="Основной текст (30)_"/>
    <w:link w:val="301"/>
    <w:locked/>
    <w:rsid w:val="0005126A"/>
    <w:rPr>
      <w:i/>
      <w:iCs/>
      <w:sz w:val="17"/>
      <w:szCs w:val="17"/>
      <w:shd w:val="clear" w:color="auto" w:fill="FFFFFF"/>
      <w:lang w:val="en-US"/>
    </w:rPr>
  </w:style>
  <w:style w:type="paragraph" w:customStyle="1" w:styleId="301">
    <w:name w:val="Основной текст (30)"/>
    <w:basedOn w:val="aff3"/>
    <w:link w:val="300"/>
    <w:qFormat/>
    <w:rsid w:val="0005126A"/>
    <w:pPr>
      <w:shd w:val="clear" w:color="auto" w:fill="FFFFFF"/>
      <w:spacing w:line="240" w:lineRule="atLeast"/>
    </w:pPr>
    <w:rPr>
      <w:rFonts w:asciiTheme="minorHAnsi" w:eastAsiaTheme="minorHAnsi" w:hAnsiTheme="minorHAnsi" w:cstheme="minorBidi"/>
      <w:i/>
      <w:iCs/>
      <w:sz w:val="17"/>
      <w:szCs w:val="17"/>
      <w:lang w:val="en-US" w:eastAsia="en-US"/>
    </w:rPr>
  </w:style>
  <w:style w:type="character" w:customStyle="1" w:styleId="318">
    <w:name w:val="Основной текст (31)_"/>
    <w:link w:val="319"/>
    <w:locked/>
    <w:rsid w:val="0005126A"/>
    <w:rPr>
      <w:rFonts w:ascii="Sylfaen" w:hAnsi="Sylfaen" w:cs="Sylfaen"/>
      <w:sz w:val="11"/>
      <w:szCs w:val="11"/>
      <w:shd w:val="clear" w:color="auto" w:fill="FFFFFF"/>
      <w:lang w:val="en-US"/>
    </w:rPr>
  </w:style>
  <w:style w:type="paragraph" w:customStyle="1" w:styleId="319">
    <w:name w:val="Основной текст (31)"/>
    <w:basedOn w:val="aff3"/>
    <w:link w:val="318"/>
    <w:qFormat/>
    <w:rsid w:val="0005126A"/>
    <w:pPr>
      <w:shd w:val="clear" w:color="auto" w:fill="FFFFFF"/>
      <w:spacing w:before="60" w:after="60" w:line="240" w:lineRule="atLeast"/>
    </w:pPr>
    <w:rPr>
      <w:rFonts w:ascii="Sylfaen" w:eastAsiaTheme="minorHAnsi" w:hAnsi="Sylfaen" w:cs="Sylfaen"/>
      <w:sz w:val="11"/>
      <w:szCs w:val="11"/>
      <w:lang w:val="en-US" w:eastAsia="en-US"/>
    </w:rPr>
  </w:style>
  <w:style w:type="character" w:customStyle="1" w:styleId="2fb">
    <w:name w:val="Заголовок №2_"/>
    <w:link w:val="2fc"/>
    <w:uiPriority w:val="99"/>
    <w:locked/>
    <w:rsid w:val="0005126A"/>
    <w:rPr>
      <w:sz w:val="16"/>
      <w:szCs w:val="16"/>
      <w:shd w:val="clear" w:color="auto" w:fill="FFFFFF"/>
    </w:rPr>
  </w:style>
  <w:style w:type="paragraph" w:customStyle="1" w:styleId="2fc">
    <w:name w:val="Заголовок №2"/>
    <w:basedOn w:val="aff3"/>
    <w:link w:val="2fb"/>
    <w:uiPriority w:val="99"/>
    <w:qFormat/>
    <w:rsid w:val="0005126A"/>
    <w:pPr>
      <w:shd w:val="clear" w:color="auto" w:fill="FFFFFF"/>
      <w:spacing w:before="60" w:after="180" w:line="240" w:lineRule="atLeast"/>
      <w:outlineLvl w:val="1"/>
    </w:pPr>
    <w:rPr>
      <w:rFonts w:asciiTheme="minorHAnsi" w:eastAsiaTheme="minorHAnsi" w:hAnsiTheme="minorHAnsi" w:cstheme="minorBidi"/>
      <w:sz w:val="16"/>
      <w:szCs w:val="16"/>
      <w:lang w:eastAsia="en-US"/>
    </w:rPr>
  </w:style>
  <w:style w:type="character" w:customStyle="1" w:styleId="321">
    <w:name w:val="Основной текст (32)_"/>
    <w:link w:val="3210"/>
    <w:locked/>
    <w:rsid w:val="0005126A"/>
    <w:rPr>
      <w:i/>
      <w:iCs/>
      <w:sz w:val="23"/>
      <w:szCs w:val="23"/>
      <w:shd w:val="clear" w:color="auto" w:fill="FFFFFF"/>
    </w:rPr>
  </w:style>
  <w:style w:type="paragraph" w:customStyle="1" w:styleId="3210">
    <w:name w:val="Основной текст (32)1"/>
    <w:basedOn w:val="aff3"/>
    <w:link w:val="321"/>
    <w:uiPriority w:val="99"/>
    <w:qFormat/>
    <w:rsid w:val="0005126A"/>
    <w:pPr>
      <w:shd w:val="clear" w:color="auto" w:fill="FFFFFF"/>
      <w:spacing w:before="180" w:line="490" w:lineRule="exact"/>
    </w:pPr>
    <w:rPr>
      <w:rFonts w:asciiTheme="minorHAnsi" w:eastAsiaTheme="minorHAnsi" w:hAnsiTheme="minorHAnsi" w:cstheme="minorBidi"/>
      <w:i/>
      <w:iCs/>
      <w:sz w:val="23"/>
      <w:szCs w:val="23"/>
      <w:lang w:eastAsia="en-US"/>
    </w:rPr>
  </w:style>
  <w:style w:type="character" w:customStyle="1" w:styleId="340">
    <w:name w:val="Основной текст (34)_"/>
    <w:link w:val="341"/>
    <w:locked/>
    <w:rsid w:val="0005126A"/>
    <w:rPr>
      <w:i/>
      <w:iCs/>
      <w:sz w:val="15"/>
      <w:szCs w:val="15"/>
      <w:shd w:val="clear" w:color="auto" w:fill="FFFFFF"/>
    </w:rPr>
  </w:style>
  <w:style w:type="paragraph" w:customStyle="1" w:styleId="341">
    <w:name w:val="Основной текст (34)"/>
    <w:basedOn w:val="aff3"/>
    <w:link w:val="340"/>
    <w:qFormat/>
    <w:rsid w:val="0005126A"/>
    <w:pPr>
      <w:shd w:val="clear" w:color="auto" w:fill="FFFFFF"/>
      <w:spacing w:before="60" w:line="240" w:lineRule="atLeast"/>
    </w:pPr>
    <w:rPr>
      <w:rFonts w:asciiTheme="minorHAnsi" w:eastAsiaTheme="minorHAnsi" w:hAnsiTheme="minorHAnsi" w:cstheme="minorBidi"/>
      <w:i/>
      <w:iCs/>
      <w:sz w:val="15"/>
      <w:szCs w:val="15"/>
      <w:lang w:eastAsia="en-US"/>
    </w:rPr>
  </w:style>
  <w:style w:type="character" w:customStyle="1" w:styleId="350">
    <w:name w:val="Основной текст (35)_"/>
    <w:link w:val="351"/>
    <w:locked/>
    <w:rsid w:val="0005126A"/>
    <w:rPr>
      <w:sz w:val="12"/>
      <w:szCs w:val="12"/>
      <w:shd w:val="clear" w:color="auto" w:fill="FFFFFF"/>
      <w:lang w:val="en-US"/>
    </w:rPr>
  </w:style>
  <w:style w:type="paragraph" w:customStyle="1" w:styleId="351">
    <w:name w:val="Основной текст (35)"/>
    <w:basedOn w:val="aff3"/>
    <w:link w:val="350"/>
    <w:qFormat/>
    <w:rsid w:val="0005126A"/>
    <w:pPr>
      <w:shd w:val="clear" w:color="auto" w:fill="FFFFFF"/>
      <w:spacing w:line="264" w:lineRule="exact"/>
    </w:pPr>
    <w:rPr>
      <w:rFonts w:asciiTheme="minorHAnsi" w:eastAsiaTheme="minorHAnsi" w:hAnsiTheme="minorHAnsi" w:cstheme="minorBidi"/>
      <w:sz w:val="12"/>
      <w:szCs w:val="12"/>
      <w:lang w:val="en-US" w:eastAsia="en-US"/>
    </w:rPr>
  </w:style>
  <w:style w:type="character" w:customStyle="1" w:styleId="330">
    <w:name w:val="Основной текст (33)_"/>
    <w:link w:val="331"/>
    <w:uiPriority w:val="99"/>
    <w:locked/>
    <w:rsid w:val="0005126A"/>
    <w:rPr>
      <w:i/>
      <w:iCs/>
      <w:sz w:val="10"/>
      <w:szCs w:val="10"/>
      <w:shd w:val="clear" w:color="auto" w:fill="FFFFFF"/>
      <w:lang w:val="en-US"/>
    </w:rPr>
  </w:style>
  <w:style w:type="paragraph" w:customStyle="1" w:styleId="331">
    <w:name w:val="Основной текст (33)"/>
    <w:basedOn w:val="aff3"/>
    <w:link w:val="330"/>
    <w:uiPriority w:val="99"/>
    <w:qFormat/>
    <w:rsid w:val="0005126A"/>
    <w:pPr>
      <w:shd w:val="clear" w:color="auto" w:fill="FFFFFF"/>
      <w:spacing w:before="60" w:line="283" w:lineRule="exact"/>
    </w:pPr>
    <w:rPr>
      <w:rFonts w:asciiTheme="minorHAnsi" w:eastAsiaTheme="minorHAnsi" w:hAnsiTheme="minorHAnsi" w:cstheme="minorBidi"/>
      <w:i/>
      <w:iCs/>
      <w:sz w:val="10"/>
      <w:szCs w:val="10"/>
      <w:lang w:val="en-US" w:eastAsia="en-US"/>
    </w:rPr>
  </w:style>
  <w:style w:type="character" w:customStyle="1" w:styleId="360">
    <w:name w:val="Основной текст (36)_"/>
    <w:link w:val="361"/>
    <w:uiPriority w:val="99"/>
    <w:locked/>
    <w:rsid w:val="0005126A"/>
    <w:rPr>
      <w:sz w:val="10"/>
      <w:szCs w:val="10"/>
      <w:shd w:val="clear" w:color="auto" w:fill="FFFFFF"/>
      <w:lang w:val="en-US"/>
    </w:rPr>
  </w:style>
  <w:style w:type="paragraph" w:customStyle="1" w:styleId="361">
    <w:name w:val="Основной текст (36)"/>
    <w:basedOn w:val="aff3"/>
    <w:link w:val="360"/>
    <w:uiPriority w:val="99"/>
    <w:qFormat/>
    <w:rsid w:val="0005126A"/>
    <w:pPr>
      <w:shd w:val="clear" w:color="auto" w:fill="FFFFFF"/>
      <w:spacing w:line="240" w:lineRule="atLeast"/>
    </w:pPr>
    <w:rPr>
      <w:rFonts w:asciiTheme="minorHAnsi" w:eastAsiaTheme="minorHAnsi" w:hAnsiTheme="minorHAnsi" w:cstheme="minorBidi"/>
      <w:sz w:val="10"/>
      <w:szCs w:val="10"/>
      <w:lang w:val="en-US" w:eastAsia="en-US"/>
    </w:rPr>
  </w:style>
  <w:style w:type="character" w:customStyle="1" w:styleId="370">
    <w:name w:val="Основной текст (37)_"/>
    <w:link w:val="371"/>
    <w:uiPriority w:val="99"/>
    <w:locked/>
    <w:rsid w:val="0005126A"/>
    <w:rPr>
      <w:i/>
      <w:iCs/>
      <w:sz w:val="16"/>
      <w:szCs w:val="16"/>
      <w:shd w:val="clear" w:color="auto" w:fill="FFFFFF"/>
    </w:rPr>
  </w:style>
  <w:style w:type="paragraph" w:customStyle="1" w:styleId="371">
    <w:name w:val="Основной текст (37)"/>
    <w:basedOn w:val="aff3"/>
    <w:link w:val="370"/>
    <w:uiPriority w:val="99"/>
    <w:qFormat/>
    <w:rsid w:val="0005126A"/>
    <w:pPr>
      <w:shd w:val="clear" w:color="auto" w:fill="FFFFFF"/>
      <w:spacing w:before="120" w:line="240" w:lineRule="atLeast"/>
    </w:pPr>
    <w:rPr>
      <w:rFonts w:asciiTheme="minorHAnsi" w:eastAsiaTheme="minorHAnsi" w:hAnsiTheme="minorHAnsi" w:cstheme="minorBidi"/>
      <w:i/>
      <w:iCs/>
      <w:sz w:val="16"/>
      <w:szCs w:val="16"/>
      <w:lang w:eastAsia="en-US"/>
    </w:rPr>
  </w:style>
  <w:style w:type="character" w:customStyle="1" w:styleId="380">
    <w:name w:val="Основной текст (38)_"/>
    <w:link w:val="381"/>
    <w:uiPriority w:val="99"/>
    <w:locked/>
    <w:rsid w:val="0005126A"/>
    <w:rPr>
      <w:rFonts w:ascii="Sylfaen" w:hAnsi="Sylfaen" w:cs="Sylfaen"/>
      <w:sz w:val="11"/>
      <w:szCs w:val="11"/>
      <w:shd w:val="clear" w:color="auto" w:fill="FFFFFF"/>
    </w:rPr>
  </w:style>
  <w:style w:type="paragraph" w:customStyle="1" w:styleId="381">
    <w:name w:val="Основной текст (38)"/>
    <w:basedOn w:val="aff3"/>
    <w:link w:val="380"/>
    <w:uiPriority w:val="99"/>
    <w:qFormat/>
    <w:rsid w:val="0005126A"/>
    <w:pPr>
      <w:shd w:val="clear" w:color="auto" w:fill="FFFFFF"/>
      <w:spacing w:line="240" w:lineRule="atLeast"/>
    </w:pPr>
    <w:rPr>
      <w:rFonts w:ascii="Sylfaen" w:eastAsiaTheme="minorHAnsi" w:hAnsi="Sylfaen" w:cs="Sylfaen"/>
      <w:sz w:val="11"/>
      <w:szCs w:val="11"/>
      <w:lang w:eastAsia="en-US"/>
    </w:rPr>
  </w:style>
  <w:style w:type="character" w:customStyle="1" w:styleId="390">
    <w:name w:val="Основной текст (39)_"/>
    <w:link w:val="391"/>
    <w:uiPriority w:val="99"/>
    <w:locked/>
    <w:rsid w:val="0005126A"/>
    <w:rPr>
      <w:i/>
      <w:iCs/>
      <w:sz w:val="15"/>
      <w:szCs w:val="15"/>
      <w:shd w:val="clear" w:color="auto" w:fill="FFFFFF"/>
      <w:lang w:val="en-US"/>
    </w:rPr>
  </w:style>
  <w:style w:type="paragraph" w:customStyle="1" w:styleId="391">
    <w:name w:val="Основной текст (39)"/>
    <w:basedOn w:val="aff3"/>
    <w:link w:val="390"/>
    <w:uiPriority w:val="99"/>
    <w:qFormat/>
    <w:rsid w:val="0005126A"/>
    <w:pPr>
      <w:shd w:val="clear" w:color="auto" w:fill="FFFFFF"/>
      <w:spacing w:after="360" w:line="240" w:lineRule="atLeast"/>
    </w:pPr>
    <w:rPr>
      <w:rFonts w:asciiTheme="minorHAnsi" w:eastAsiaTheme="minorHAnsi" w:hAnsiTheme="minorHAnsi" w:cstheme="minorBidi"/>
      <w:i/>
      <w:iCs/>
      <w:sz w:val="15"/>
      <w:szCs w:val="15"/>
      <w:lang w:val="en-US" w:eastAsia="en-US"/>
    </w:rPr>
  </w:style>
  <w:style w:type="character" w:customStyle="1" w:styleId="400">
    <w:name w:val="Основной текст (40)_"/>
    <w:link w:val="401"/>
    <w:uiPriority w:val="99"/>
    <w:locked/>
    <w:rsid w:val="0005126A"/>
    <w:rPr>
      <w:i/>
      <w:iCs/>
      <w:sz w:val="17"/>
      <w:szCs w:val="17"/>
      <w:shd w:val="clear" w:color="auto" w:fill="FFFFFF"/>
    </w:rPr>
  </w:style>
  <w:style w:type="paragraph" w:customStyle="1" w:styleId="401">
    <w:name w:val="Основной текст (40)"/>
    <w:basedOn w:val="aff3"/>
    <w:link w:val="400"/>
    <w:uiPriority w:val="99"/>
    <w:qFormat/>
    <w:rsid w:val="0005126A"/>
    <w:pPr>
      <w:shd w:val="clear" w:color="auto" w:fill="FFFFFF"/>
      <w:spacing w:before="240" w:line="240" w:lineRule="atLeast"/>
    </w:pPr>
    <w:rPr>
      <w:rFonts w:asciiTheme="minorHAnsi" w:eastAsiaTheme="minorHAnsi" w:hAnsiTheme="minorHAnsi" w:cstheme="minorBidi"/>
      <w:i/>
      <w:iCs/>
      <w:sz w:val="17"/>
      <w:szCs w:val="17"/>
      <w:lang w:eastAsia="en-US"/>
    </w:rPr>
  </w:style>
  <w:style w:type="character" w:customStyle="1" w:styleId="414">
    <w:name w:val="Основной текст (41)_"/>
    <w:link w:val="415"/>
    <w:uiPriority w:val="99"/>
    <w:locked/>
    <w:rsid w:val="0005126A"/>
    <w:rPr>
      <w:sz w:val="12"/>
      <w:szCs w:val="12"/>
      <w:shd w:val="clear" w:color="auto" w:fill="FFFFFF"/>
    </w:rPr>
  </w:style>
  <w:style w:type="paragraph" w:customStyle="1" w:styleId="415">
    <w:name w:val="Основной текст (41)"/>
    <w:basedOn w:val="aff3"/>
    <w:link w:val="414"/>
    <w:uiPriority w:val="99"/>
    <w:qFormat/>
    <w:rsid w:val="0005126A"/>
    <w:pPr>
      <w:shd w:val="clear" w:color="auto" w:fill="FFFFFF"/>
      <w:spacing w:after="120" w:line="240" w:lineRule="atLeast"/>
    </w:pPr>
    <w:rPr>
      <w:rFonts w:asciiTheme="minorHAnsi" w:eastAsiaTheme="minorHAnsi" w:hAnsiTheme="minorHAnsi" w:cstheme="minorBidi"/>
      <w:sz w:val="12"/>
      <w:szCs w:val="12"/>
      <w:lang w:eastAsia="en-US"/>
    </w:rPr>
  </w:style>
  <w:style w:type="character" w:customStyle="1" w:styleId="421">
    <w:name w:val="Основной текст (42)_"/>
    <w:link w:val="422"/>
    <w:uiPriority w:val="99"/>
    <w:locked/>
    <w:rsid w:val="0005126A"/>
    <w:rPr>
      <w:sz w:val="12"/>
      <w:szCs w:val="12"/>
      <w:shd w:val="clear" w:color="auto" w:fill="FFFFFF"/>
      <w:lang w:val="en-US"/>
    </w:rPr>
  </w:style>
  <w:style w:type="paragraph" w:customStyle="1" w:styleId="422">
    <w:name w:val="Основной текст (42)"/>
    <w:basedOn w:val="aff3"/>
    <w:link w:val="421"/>
    <w:uiPriority w:val="99"/>
    <w:qFormat/>
    <w:rsid w:val="0005126A"/>
    <w:pPr>
      <w:shd w:val="clear" w:color="auto" w:fill="FFFFFF"/>
      <w:spacing w:after="120" w:line="240" w:lineRule="atLeast"/>
    </w:pPr>
    <w:rPr>
      <w:rFonts w:asciiTheme="minorHAnsi" w:eastAsiaTheme="minorHAnsi" w:hAnsiTheme="minorHAnsi" w:cstheme="minorBidi"/>
      <w:sz w:val="12"/>
      <w:szCs w:val="12"/>
      <w:lang w:val="en-US" w:eastAsia="en-US"/>
    </w:rPr>
  </w:style>
  <w:style w:type="character" w:customStyle="1" w:styleId="430">
    <w:name w:val="Основной текст (43)_"/>
    <w:link w:val="431"/>
    <w:uiPriority w:val="99"/>
    <w:locked/>
    <w:rsid w:val="0005126A"/>
    <w:rPr>
      <w:spacing w:val="-30"/>
      <w:sz w:val="27"/>
      <w:szCs w:val="27"/>
      <w:shd w:val="clear" w:color="auto" w:fill="FFFFFF"/>
      <w:lang w:val="en-US"/>
    </w:rPr>
  </w:style>
  <w:style w:type="paragraph" w:customStyle="1" w:styleId="431">
    <w:name w:val="Основной текст (43)"/>
    <w:basedOn w:val="aff3"/>
    <w:link w:val="430"/>
    <w:uiPriority w:val="99"/>
    <w:qFormat/>
    <w:rsid w:val="0005126A"/>
    <w:pPr>
      <w:shd w:val="clear" w:color="auto" w:fill="FFFFFF"/>
      <w:spacing w:line="240" w:lineRule="atLeast"/>
    </w:pPr>
    <w:rPr>
      <w:rFonts w:asciiTheme="minorHAnsi" w:eastAsiaTheme="minorHAnsi" w:hAnsiTheme="minorHAnsi" w:cstheme="minorBidi"/>
      <w:spacing w:val="-30"/>
      <w:sz w:val="27"/>
      <w:szCs w:val="27"/>
      <w:lang w:val="en-US" w:eastAsia="en-US"/>
    </w:rPr>
  </w:style>
  <w:style w:type="character" w:customStyle="1" w:styleId="440">
    <w:name w:val="Основной текст (44)_"/>
    <w:link w:val="441"/>
    <w:uiPriority w:val="99"/>
    <w:locked/>
    <w:rsid w:val="0005126A"/>
    <w:rPr>
      <w:i/>
      <w:iCs/>
      <w:sz w:val="21"/>
      <w:szCs w:val="21"/>
      <w:shd w:val="clear" w:color="auto" w:fill="FFFFFF"/>
      <w:lang w:val="en-US"/>
    </w:rPr>
  </w:style>
  <w:style w:type="paragraph" w:customStyle="1" w:styleId="441">
    <w:name w:val="Основной текст (44)"/>
    <w:basedOn w:val="aff3"/>
    <w:link w:val="440"/>
    <w:uiPriority w:val="99"/>
    <w:qFormat/>
    <w:rsid w:val="0005126A"/>
    <w:pPr>
      <w:shd w:val="clear" w:color="auto" w:fill="FFFFFF"/>
      <w:spacing w:line="240" w:lineRule="atLeast"/>
    </w:pPr>
    <w:rPr>
      <w:rFonts w:asciiTheme="minorHAnsi" w:eastAsiaTheme="minorHAnsi" w:hAnsiTheme="minorHAnsi" w:cstheme="minorBidi"/>
      <w:i/>
      <w:iCs/>
      <w:sz w:val="21"/>
      <w:szCs w:val="21"/>
      <w:lang w:val="en-US" w:eastAsia="en-US"/>
    </w:rPr>
  </w:style>
  <w:style w:type="character" w:customStyle="1" w:styleId="460">
    <w:name w:val="Основной текст (46)_"/>
    <w:link w:val="461"/>
    <w:uiPriority w:val="99"/>
    <w:locked/>
    <w:rsid w:val="0005126A"/>
    <w:rPr>
      <w:sz w:val="14"/>
      <w:szCs w:val="14"/>
      <w:shd w:val="clear" w:color="auto" w:fill="FFFFFF"/>
    </w:rPr>
  </w:style>
  <w:style w:type="paragraph" w:customStyle="1" w:styleId="461">
    <w:name w:val="Основной текст (46)1"/>
    <w:basedOn w:val="aff3"/>
    <w:link w:val="460"/>
    <w:uiPriority w:val="99"/>
    <w:qFormat/>
    <w:rsid w:val="0005126A"/>
    <w:pPr>
      <w:shd w:val="clear" w:color="auto" w:fill="FFFFFF"/>
      <w:spacing w:line="240" w:lineRule="atLeast"/>
    </w:pPr>
    <w:rPr>
      <w:rFonts w:asciiTheme="minorHAnsi" w:eastAsiaTheme="minorHAnsi" w:hAnsiTheme="minorHAnsi" w:cstheme="minorBidi"/>
      <w:sz w:val="14"/>
      <w:szCs w:val="14"/>
      <w:lang w:eastAsia="en-US"/>
    </w:rPr>
  </w:style>
  <w:style w:type="character" w:customStyle="1" w:styleId="5a">
    <w:name w:val="Подпись к таблице (5)_"/>
    <w:link w:val="513"/>
    <w:uiPriority w:val="99"/>
    <w:locked/>
    <w:rsid w:val="0005126A"/>
    <w:rPr>
      <w:sz w:val="16"/>
      <w:szCs w:val="16"/>
      <w:shd w:val="clear" w:color="auto" w:fill="FFFFFF"/>
    </w:rPr>
  </w:style>
  <w:style w:type="paragraph" w:customStyle="1" w:styleId="513">
    <w:name w:val="Подпись к таблице (5)1"/>
    <w:basedOn w:val="aff3"/>
    <w:link w:val="5a"/>
    <w:uiPriority w:val="99"/>
    <w:qFormat/>
    <w:rsid w:val="0005126A"/>
    <w:pPr>
      <w:shd w:val="clear" w:color="auto" w:fill="FFFFFF"/>
      <w:spacing w:line="240" w:lineRule="atLeast"/>
    </w:pPr>
    <w:rPr>
      <w:rFonts w:asciiTheme="minorHAnsi" w:eastAsiaTheme="minorHAnsi" w:hAnsiTheme="minorHAnsi" w:cstheme="minorBidi"/>
      <w:sz w:val="16"/>
      <w:szCs w:val="16"/>
      <w:lang w:eastAsia="en-US"/>
    </w:rPr>
  </w:style>
  <w:style w:type="character" w:customStyle="1" w:styleId="450">
    <w:name w:val="Основной текст (45)_"/>
    <w:link w:val="451"/>
    <w:uiPriority w:val="99"/>
    <w:locked/>
    <w:rsid w:val="0005126A"/>
    <w:rPr>
      <w:spacing w:val="-10"/>
      <w:sz w:val="79"/>
      <w:szCs w:val="79"/>
      <w:shd w:val="clear" w:color="auto" w:fill="FFFFFF"/>
    </w:rPr>
  </w:style>
  <w:style w:type="paragraph" w:customStyle="1" w:styleId="451">
    <w:name w:val="Основной текст (45)1"/>
    <w:basedOn w:val="aff3"/>
    <w:link w:val="450"/>
    <w:uiPriority w:val="99"/>
    <w:qFormat/>
    <w:rsid w:val="0005126A"/>
    <w:pPr>
      <w:shd w:val="clear" w:color="auto" w:fill="FFFFFF"/>
      <w:spacing w:line="240" w:lineRule="atLeast"/>
    </w:pPr>
    <w:rPr>
      <w:rFonts w:asciiTheme="minorHAnsi" w:eastAsiaTheme="minorHAnsi" w:hAnsiTheme="minorHAnsi" w:cstheme="minorBidi"/>
      <w:spacing w:val="-10"/>
      <w:sz w:val="79"/>
      <w:szCs w:val="79"/>
      <w:lang w:eastAsia="en-US"/>
    </w:rPr>
  </w:style>
  <w:style w:type="character" w:customStyle="1" w:styleId="66">
    <w:name w:val="Подпись к таблице (6)_"/>
    <w:link w:val="611"/>
    <w:uiPriority w:val="99"/>
    <w:locked/>
    <w:rsid w:val="0005126A"/>
    <w:rPr>
      <w:sz w:val="14"/>
      <w:szCs w:val="14"/>
      <w:shd w:val="clear" w:color="auto" w:fill="FFFFFF"/>
    </w:rPr>
  </w:style>
  <w:style w:type="paragraph" w:customStyle="1" w:styleId="611">
    <w:name w:val="Подпись к таблице (6)1"/>
    <w:basedOn w:val="aff3"/>
    <w:link w:val="66"/>
    <w:uiPriority w:val="99"/>
    <w:qFormat/>
    <w:rsid w:val="0005126A"/>
    <w:pPr>
      <w:shd w:val="clear" w:color="auto" w:fill="FFFFFF"/>
      <w:spacing w:line="240" w:lineRule="atLeast"/>
    </w:pPr>
    <w:rPr>
      <w:rFonts w:asciiTheme="minorHAnsi" w:eastAsiaTheme="minorHAnsi" w:hAnsiTheme="minorHAnsi" w:cstheme="minorBidi"/>
      <w:sz w:val="14"/>
      <w:szCs w:val="14"/>
      <w:lang w:eastAsia="en-US"/>
    </w:rPr>
  </w:style>
  <w:style w:type="character" w:customStyle="1" w:styleId="afffffffff4">
    <w:name w:val="Текст документа Знак"/>
    <w:basedOn w:val="aff5"/>
    <w:link w:val="afffffffff5"/>
    <w:locked/>
    <w:rsid w:val="0005126A"/>
    <w:rPr>
      <w:rFonts w:ascii="Times New Roman" w:eastAsia="Times New Roman" w:hAnsi="Times New Roman" w:cs="Arial"/>
      <w:bCs/>
      <w:iCs/>
      <w:noProof/>
      <w:sz w:val="24"/>
      <w:szCs w:val="24"/>
    </w:rPr>
  </w:style>
  <w:style w:type="paragraph" w:customStyle="1" w:styleId="afffffffff5">
    <w:name w:val="Текст документа"/>
    <w:basedOn w:val="1f2"/>
    <w:link w:val="afffffffff4"/>
    <w:qFormat/>
    <w:rsid w:val="0005126A"/>
    <w:pPr>
      <w:tabs>
        <w:tab w:val="left" w:pos="0"/>
        <w:tab w:val="right" w:leader="dot" w:pos="10206"/>
      </w:tabs>
      <w:spacing w:before="0" w:after="0"/>
      <w:ind w:firstLine="567"/>
      <w:jc w:val="both"/>
    </w:pPr>
    <w:rPr>
      <w:rFonts w:cs="Arial"/>
      <w:iCs/>
      <w:caps w:val="0"/>
      <w:noProof/>
      <w:sz w:val="24"/>
      <w:szCs w:val="24"/>
      <w:lang w:eastAsia="en-US"/>
    </w:rPr>
  </w:style>
  <w:style w:type="paragraph" w:customStyle="1" w:styleId="Style8">
    <w:name w:val="Style8"/>
    <w:basedOn w:val="aff3"/>
    <w:uiPriority w:val="99"/>
    <w:qFormat/>
    <w:rsid w:val="0005126A"/>
    <w:pPr>
      <w:widowControl w:val="0"/>
      <w:suppressAutoHyphens/>
      <w:autoSpaceDE w:val="0"/>
    </w:pPr>
    <w:rPr>
      <w:rFonts w:eastAsia="Calibri"/>
      <w:kern w:val="2"/>
      <w:lang w:eastAsia="hi-IN" w:bidi="hi-IN"/>
    </w:rPr>
  </w:style>
  <w:style w:type="paragraph" w:customStyle="1" w:styleId="67">
    <w:name w:val="6"/>
    <w:basedOn w:val="aff3"/>
    <w:next w:val="aff3"/>
    <w:qFormat/>
    <w:rsid w:val="0005126A"/>
    <w:pPr>
      <w:pBdr>
        <w:bottom w:val="single" w:sz="8" w:space="4" w:color="4F81BD"/>
      </w:pBdr>
      <w:spacing w:after="300"/>
      <w:contextualSpacing/>
    </w:pPr>
    <w:rPr>
      <w:rFonts w:ascii="Cambria" w:hAnsi="Cambria"/>
      <w:color w:val="17365D"/>
      <w:spacing w:val="5"/>
      <w:kern w:val="28"/>
      <w:sz w:val="52"/>
      <w:szCs w:val="52"/>
    </w:rPr>
  </w:style>
  <w:style w:type="paragraph" w:customStyle="1" w:styleId="5b">
    <w:name w:val="5"/>
    <w:basedOn w:val="aff3"/>
    <w:next w:val="aff3"/>
    <w:qFormat/>
    <w:rsid w:val="0005126A"/>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6">
    <w:name w:val="РПА Приложение №"/>
    <w:basedOn w:val="aff3"/>
    <w:uiPriority w:val="99"/>
    <w:qFormat/>
    <w:rsid w:val="0005126A"/>
    <w:pPr>
      <w:jc w:val="right"/>
    </w:pPr>
    <w:rPr>
      <w:rFonts w:ascii="Arial" w:hAnsi="Arial" w:cs="Arial"/>
      <w:sz w:val="20"/>
      <w:szCs w:val="20"/>
    </w:rPr>
  </w:style>
  <w:style w:type="character" w:customStyle="1" w:styleId="afffffffff7">
    <w:name w:val="отчет Знак"/>
    <w:link w:val="afffffffff8"/>
    <w:locked/>
    <w:rsid w:val="0005126A"/>
    <w:rPr>
      <w:rFonts w:ascii="Times New Roman" w:eastAsia="Times New Roman" w:hAnsi="Times New Roman" w:cs="Times New Roman"/>
      <w:color w:val="000000"/>
      <w:sz w:val="28"/>
      <w:szCs w:val="28"/>
      <w:lang w:val="x-none" w:eastAsia="x-none"/>
    </w:rPr>
  </w:style>
  <w:style w:type="paragraph" w:customStyle="1" w:styleId="afffffffff8">
    <w:name w:val="отчет"/>
    <w:basedOn w:val="Default0"/>
    <w:link w:val="afffffffff7"/>
    <w:qFormat/>
    <w:rsid w:val="0005126A"/>
    <w:pPr>
      <w:spacing w:line="300" w:lineRule="auto"/>
      <w:ind w:firstLine="709"/>
      <w:jc w:val="both"/>
    </w:pPr>
    <w:rPr>
      <w:rFonts w:ascii="Times New Roman" w:eastAsia="Times New Roman" w:hAnsi="Times New Roman" w:cs="Times New Roman"/>
      <w:sz w:val="28"/>
      <w:szCs w:val="28"/>
      <w:lang w:val="x-none" w:eastAsia="x-none"/>
    </w:rPr>
  </w:style>
  <w:style w:type="paragraph" w:customStyle="1" w:styleId="headertext">
    <w:name w:val="headertext"/>
    <w:basedOn w:val="aff3"/>
    <w:uiPriority w:val="99"/>
    <w:qFormat/>
    <w:rsid w:val="0005126A"/>
    <w:pPr>
      <w:spacing w:before="100" w:beforeAutospacing="1" w:after="100" w:afterAutospacing="1"/>
    </w:pPr>
  </w:style>
  <w:style w:type="paragraph" w:customStyle="1" w:styleId="2fd">
    <w:name w:val="2"/>
    <w:basedOn w:val="aff3"/>
    <w:next w:val="aff3"/>
    <w:qFormat/>
    <w:rsid w:val="0005126A"/>
    <w:pPr>
      <w:pBdr>
        <w:bottom w:val="single" w:sz="8" w:space="4" w:color="4F81BD"/>
      </w:pBdr>
      <w:spacing w:after="300"/>
      <w:contextualSpacing/>
    </w:pPr>
    <w:rPr>
      <w:rFonts w:ascii="Cambria" w:hAnsi="Cambria"/>
      <w:color w:val="17365D"/>
      <w:spacing w:val="5"/>
      <w:kern w:val="28"/>
      <w:sz w:val="52"/>
      <w:szCs w:val="52"/>
    </w:rPr>
  </w:style>
  <w:style w:type="character" w:customStyle="1" w:styleId="14pt">
    <w:name w:val="подпункты (14pt Знак"/>
    <w:aliases w:val="5) Знак"/>
    <w:link w:val="1fff"/>
    <w:locked/>
    <w:rsid w:val="0005126A"/>
    <w:rPr>
      <w:rFonts w:ascii="Cambria" w:eastAsia="Times New Roman" w:hAnsi="Cambria" w:cs="Times New Roman"/>
      <w:color w:val="17365D"/>
      <w:spacing w:val="5"/>
      <w:kern w:val="28"/>
      <w:sz w:val="52"/>
      <w:szCs w:val="52"/>
      <w:lang w:eastAsia="ru-RU"/>
    </w:rPr>
  </w:style>
  <w:style w:type="paragraph" w:customStyle="1" w:styleId="1fff">
    <w:name w:val="1"/>
    <w:aliases w:val="подпункты (14pt,5)"/>
    <w:basedOn w:val="aff3"/>
    <w:next w:val="aff3"/>
    <w:link w:val="14pt"/>
    <w:uiPriority w:val="99"/>
    <w:qFormat/>
    <w:rsid w:val="0005126A"/>
    <w:pPr>
      <w:pBdr>
        <w:bottom w:val="single" w:sz="8" w:space="4" w:color="4F81BD"/>
      </w:pBdr>
      <w:spacing w:after="300"/>
      <w:contextualSpacing/>
    </w:pPr>
    <w:rPr>
      <w:rFonts w:ascii="Cambria" w:hAnsi="Cambria"/>
      <w:color w:val="17365D"/>
      <w:spacing w:val="5"/>
      <w:kern w:val="28"/>
      <w:sz w:val="52"/>
      <w:szCs w:val="52"/>
    </w:rPr>
  </w:style>
  <w:style w:type="paragraph" w:customStyle="1" w:styleId="formattext">
    <w:name w:val="formattext"/>
    <w:basedOn w:val="aff3"/>
    <w:qFormat/>
    <w:rsid w:val="0005126A"/>
    <w:pPr>
      <w:spacing w:before="100" w:beforeAutospacing="1" w:after="100" w:afterAutospacing="1"/>
    </w:pPr>
  </w:style>
  <w:style w:type="paragraph" w:customStyle="1" w:styleId="4f2">
    <w:name w:val="4"/>
    <w:basedOn w:val="aff3"/>
    <w:next w:val="aff3"/>
    <w:qFormat/>
    <w:rsid w:val="0005126A"/>
    <w:pPr>
      <w:pBdr>
        <w:bottom w:val="single" w:sz="8" w:space="4" w:color="4F81BD"/>
      </w:pBdr>
      <w:spacing w:after="300"/>
      <w:contextualSpacing/>
    </w:pPr>
    <w:rPr>
      <w:rFonts w:ascii="Cambria" w:hAnsi="Cambria"/>
      <w:color w:val="17365D"/>
      <w:spacing w:val="5"/>
      <w:kern w:val="28"/>
      <w:sz w:val="52"/>
      <w:szCs w:val="52"/>
    </w:rPr>
  </w:style>
  <w:style w:type="paragraph" w:customStyle="1" w:styleId="3f5">
    <w:name w:val="3"/>
    <w:basedOn w:val="aff3"/>
    <w:next w:val="aff3"/>
    <w:qFormat/>
    <w:rsid w:val="0005126A"/>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9">
    <w:name w:val="Обычный без отступа Знак"/>
    <w:link w:val="afffffffffa"/>
    <w:locked/>
    <w:rsid w:val="0005126A"/>
    <w:rPr>
      <w:rFonts w:ascii="Calibri" w:eastAsia="Calibri" w:hAnsi="Calibri" w:cs="Calibri"/>
      <w:sz w:val="28"/>
      <w:szCs w:val="28"/>
    </w:rPr>
  </w:style>
  <w:style w:type="paragraph" w:customStyle="1" w:styleId="afffffffffa">
    <w:name w:val="Обычный без отступа"/>
    <w:basedOn w:val="aff3"/>
    <w:link w:val="afffffffff9"/>
    <w:qFormat/>
    <w:rsid w:val="0005126A"/>
    <w:pPr>
      <w:widowControl w:val="0"/>
      <w:spacing w:line="300" w:lineRule="auto"/>
      <w:jc w:val="center"/>
    </w:pPr>
    <w:rPr>
      <w:rFonts w:ascii="Calibri" w:eastAsia="Calibri" w:hAnsi="Calibri" w:cs="Calibri"/>
      <w:sz w:val="28"/>
      <w:szCs w:val="28"/>
      <w:lang w:eastAsia="en-US"/>
    </w:rPr>
  </w:style>
  <w:style w:type="paragraph" w:customStyle="1" w:styleId="Osnovnoy">
    <w:name w:val="##Osnovnoy"/>
    <w:basedOn w:val="affff2"/>
    <w:qFormat/>
    <w:rsid w:val="0005126A"/>
    <w:pPr>
      <w:pBdr>
        <w:bottom w:val="none" w:sz="0" w:space="0" w:color="auto"/>
      </w:pBdr>
      <w:ind w:right="-79" w:firstLine="720"/>
      <w:contextualSpacing w:val="0"/>
      <w:jc w:val="both"/>
    </w:pPr>
    <w:rPr>
      <w:rFonts w:ascii="Times New Roman" w:hAnsi="Times New Roman"/>
      <w:bCs/>
      <w:spacing w:val="0"/>
      <w:kern w:val="28"/>
      <w:sz w:val="24"/>
      <w:szCs w:val="32"/>
    </w:rPr>
  </w:style>
  <w:style w:type="paragraph" w:customStyle="1" w:styleId="1fff0">
    <w:name w:val="Текст1"/>
    <w:basedOn w:val="aff3"/>
    <w:qFormat/>
    <w:rsid w:val="0005126A"/>
    <w:pPr>
      <w:ind w:firstLine="709"/>
      <w:jc w:val="both"/>
    </w:pPr>
    <w:rPr>
      <w:szCs w:val="20"/>
    </w:rPr>
  </w:style>
  <w:style w:type="paragraph" w:customStyle="1" w:styleId="BodyText21">
    <w:name w:val="Body Text 21"/>
    <w:basedOn w:val="aff3"/>
    <w:uiPriority w:val="79"/>
    <w:qFormat/>
    <w:rsid w:val="0005126A"/>
    <w:pPr>
      <w:autoSpaceDE w:val="0"/>
      <w:autoSpaceDN w:val="0"/>
      <w:spacing w:before="120"/>
      <w:ind w:firstLine="709"/>
      <w:jc w:val="both"/>
    </w:pPr>
    <w:rPr>
      <w:sz w:val="28"/>
      <w:szCs w:val="28"/>
    </w:rPr>
  </w:style>
  <w:style w:type="paragraph" w:styleId="2a">
    <w:name w:val="Body Text 2"/>
    <w:basedOn w:val="aff3"/>
    <w:link w:val="29"/>
    <w:unhideWhenUsed/>
    <w:qFormat/>
    <w:rsid w:val="0005126A"/>
    <w:pPr>
      <w:spacing w:after="120" w:line="480" w:lineRule="auto"/>
    </w:pPr>
  </w:style>
  <w:style w:type="character" w:customStyle="1" w:styleId="218">
    <w:name w:val="Основной текст 2 Знак1"/>
    <w:basedOn w:val="aff5"/>
    <w:uiPriority w:val="99"/>
    <w:rsid w:val="0005126A"/>
    <w:rPr>
      <w:rFonts w:ascii="Times New Roman" w:eastAsia="Times New Roman" w:hAnsi="Times New Roman" w:cs="Times New Roman"/>
      <w:sz w:val="24"/>
      <w:szCs w:val="24"/>
      <w:lang w:eastAsia="ru-RU"/>
    </w:rPr>
  </w:style>
  <w:style w:type="paragraph" w:customStyle="1" w:styleId="afffffffffb">
    <w:name w:val="Название закона"/>
    <w:basedOn w:val="aff3"/>
    <w:next w:val="2a"/>
    <w:qFormat/>
    <w:rsid w:val="0005126A"/>
    <w:pPr>
      <w:jc w:val="center"/>
    </w:pPr>
    <w:rPr>
      <w:b/>
    </w:rPr>
  </w:style>
  <w:style w:type="paragraph" w:customStyle="1" w:styleId="233">
    <w:name w:val="Основной текст с отступом 23"/>
    <w:basedOn w:val="aff3"/>
    <w:qFormat/>
    <w:rsid w:val="0005126A"/>
    <w:pPr>
      <w:overflowPunct w:val="0"/>
      <w:autoSpaceDE w:val="0"/>
      <w:autoSpaceDN w:val="0"/>
      <w:adjustRightInd w:val="0"/>
      <w:spacing w:before="120"/>
      <w:ind w:firstLine="709"/>
      <w:jc w:val="both"/>
    </w:pPr>
    <w:rPr>
      <w:szCs w:val="20"/>
    </w:rPr>
  </w:style>
  <w:style w:type="paragraph" w:customStyle="1" w:styleId="332">
    <w:name w:val="Основной текст с отступом 33"/>
    <w:basedOn w:val="aff3"/>
    <w:qFormat/>
    <w:rsid w:val="0005126A"/>
    <w:pPr>
      <w:overflowPunct w:val="0"/>
      <w:autoSpaceDE w:val="0"/>
      <w:autoSpaceDN w:val="0"/>
      <w:adjustRightInd w:val="0"/>
      <w:ind w:firstLine="720"/>
      <w:jc w:val="both"/>
    </w:pPr>
    <w:rPr>
      <w:rFonts w:ascii="AcademyACTT" w:hAnsi="AcademyACTT"/>
      <w:sz w:val="28"/>
      <w:szCs w:val="20"/>
      <w:lang w:val="en-US"/>
    </w:rPr>
  </w:style>
  <w:style w:type="paragraph" w:customStyle="1" w:styleId="3120">
    <w:name w:val="Основной текст 312"/>
    <w:basedOn w:val="aff3"/>
    <w:qFormat/>
    <w:rsid w:val="0005126A"/>
    <w:pPr>
      <w:overflowPunct w:val="0"/>
      <w:autoSpaceDE w:val="0"/>
      <w:autoSpaceDN w:val="0"/>
      <w:adjustRightInd w:val="0"/>
      <w:jc w:val="center"/>
    </w:pPr>
    <w:rPr>
      <w:b/>
      <w:szCs w:val="20"/>
    </w:rPr>
  </w:style>
  <w:style w:type="paragraph" w:customStyle="1" w:styleId="Noeeu1">
    <w:name w:val="Noeeu1"/>
    <w:basedOn w:val="aff3"/>
    <w:qFormat/>
    <w:rsid w:val="0005126A"/>
    <w:pPr>
      <w:overflowPunct w:val="0"/>
      <w:autoSpaceDE w:val="0"/>
      <w:autoSpaceDN w:val="0"/>
      <w:adjustRightInd w:val="0"/>
      <w:ind w:firstLine="720"/>
      <w:jc w:val="both"/>
    </w:pPr>
    <w:rPr>
      <w:szCs w:val="20"/>
    </w:rPr>
  </w:style>
  <w:style w:type="character" w:customStyle="1" w:styleId="212pt">
    <w:name w:val="Заголовок 2 + 12 pt Знак Знак Знак"/>
    <w:basedOn w:val="aff5"/>
    <w:link w:val="212pt0"/>
    <w:locked/>
    <w:rsid w:val="0005126A"/>
    <w:rPr>
      <w:rFonts w:ascii="Times New Roman" w:eastAsia="Times New Roman" w:hAnsi="Times New Roman" w:cs="Times New Roman"/>
      <w:b/>
      <w:bCs/>
      <w:sz w:val="24"/>
      <w:szCs w:val="20"/>
      <w:lang w:eastAsia="ru-RU"/>
    </w:rPr>
  </w:style>
  <w:style w:type="paragraph" w:customStyle="1" w:styleId="212pt0">
    <w:name w:val="Заголовок 2 + 12 pt Знак Знак"/>
    <w:basedOn w:val="aff3"/>
    <w:next w:val="aff3"/>
    <w:link w:val="212pt"/>
    <w:autoRedefine/>
    <w:qFormat/>
    <w:rsid w:val="0005126A"/>
    <w:pPr>
      <w:keepNext/>
      <w:jc w:val="center"/>
      <w:outlineLvl w:val="0"/>
    </w:pPr>
    <w:rPr>
      <w:b/>
      <w:bCs/>
      <w:szCs w:val="20"/>
    </w:rPr>
  </w:style>
  <w:style w:type="paragraph" w:customStyle="1" w:styleId="212pt1">
    <w:name w:val="Заголовок 2 + 12 pt"/>
    <w:basedOn w:val="aff3"/>
    <w:next w:val="aff3"/>
    <w:autoRedefine/>
    <w:qFormat/>
    <w:rsid w:val="0005126A"/>
    <w:pPr>
      <w:keepNext/>
      <w:spacing w:after="120"/>
      <w:jc w:val="center"/>
      <w:outlineLvl w:val="0"/>
    </w:pPr>
    <w:rPr>
      <w:bCs/>
      <w:sz w:val="20"/>
      <w:szCs w:val="20"/>
    </w:rPr>
  </w:style>
  <w:style w:type="paragraph" w:customStyle="1" w:styleId="2TimesNewRoman">
    <w:name w:val="Стиль Заголовок 2 + Times New Roman по центру"/>
    <w:basedOn w:val="22"/>
    <w:next w:val="affff5"/>
    <w:autoRedefine/>
    <w:qFormat/>
    <w:rsid w:val="0005126A"/>
    <w:pPr>
      <w:keepNext/>
      <w:spacing w:before="240" w:after="60" w:line="240" w:lineRule="auto"/>
      <w:ind w:left="1702"/>
      <w:jc w:val="center"/>
    </w:pPr>
    <w:rPr>
      <w:bCs/>
      <w:iCs/>
      <w:noProof w:val="0"/>
      <w:sz w:val="28"/>
      <w:szCs w:val="20"/>
      <w:lang w:val="ru-RU" w:eastAsia="ru-RU"/>
    </w:rPr>
  </w:style>
  <w:style w:type="paragraph" w:customStyle="1" w:styleId="212pt2">
    <w:name w:val="Заголовок 2 + 12 pt Знак"/>
    <w:basedOn w:val="aff3"/>
    <w:next w:val="aff3"/>
    <w:autoRedefine/>
    <w:qFormat/>
    <w:rsid w:val="0005126A"/>
    <w:pPr>
      <w:keepNext/>
      <w:jc w:val="center"/>
      <w:outlineLvl w:val="0"/>
    </w:pPr>
    <w:rPr>
      <w:bCs/>
      <w:sz w:val="20"/>
      <w:szCs w:val="20"/>
    </w:rPr>
  </w:style>
  <w:style w:type="character" w:customStyle="1" w:styleId="afffffffffc">
    <w:name w:val="Основной текст с точкой Знак"/>
    <w:basedOn w:val="aff5"/>
    <w:link w:val="ab"/>
    <w:locked/>
    <w:rsid w:val="0005126A"/>
    <w:rPr>
      <w:rFonts w:ascii="Times New Roman" w:eastAsia="Times New Roman" w:hAnsi="Times New Roman" w:cs="Times New Roman"/>
      <w:sz w:val="24"/>
      <w:lang w:eastAsia="ru-RU"/>
    </w:rPr>
  </w:style>
  <w:style w:type="paragraph" w:customStyle="1" w:styleId="ab">
    <w:name w:val="Основной текст с точкой"/>
    <w:basedOn w:val="affff8"/>
    <w:link w:val="afffffffffc"/>
    <w:qFormat/>
    <w:rsid w:val="0005126A"/>
    <w:pPr>
      <w:numPr>
        <w:numId w:val="17"/>
      </w:numPr>
      <w:tabs>
        <w:tab w:val="left" w:pos="851"/>
      </w:tabs>
      <w:overflowPunct w:val="0"/>
      <w:adjustRightInd w:val="0"/>
      <w:spacing w:before="60" w:after="0" w:line="240" w:lineRule="auto"/>
      <w:jc w:val="both"/>
    </w:pPr>
    <w:rPr>
      <w:szCs w:val="22"/>
    </w:rPr>
  </w:style>
  <w:style w:type="paragraph" w:customStyle="1" w:styleId="4f3">
    <w:name w:val="Знак Знак Знак4"/>
    <w:basedOn w:val="aff3"/>
    <w:qFormat/>
    <w:rsid w:val="0005126A"/>
    <w:pPr>
      <w:spacing w:before="100" w:beforeAutospacing="1" w:after="100" w:afterAutospacing="1"/>
    </w:pPr>
    <w:rPr>
      <w:rFonts w:ascii="Tahoma" w:hAnsi="Tahoma"/>
      <w:sz w:val="20"/>
      <w:szCs w:val="20"/>
      <w:lang w:val="en-US" w:eastAsia="en-US"/>
    </w:rPr>
  </w:style>
  <w:style w:type="paragraph" w:customStyle="1" w:styleId="Oaaeeiuenoeeu">
    <w:name w:val="Oaaee?iue noeeu"/>
    <w:basedOn w:val="aff3"/>
    <w:qFormat/>
    <w:rsid w:val="0005126A"/>
    <w:pPr>
      <w:overflowPunct w:val="0"/>
      <w:autoSpaceDE w:val="0"/>
      <w:autoSpaceDN w:val="0"/>
      <w:adjustRightInd w:val="0"/>
      <w:jc w:val="center"/>
    </w:pPr>
    <w:rPr>
      <w:sz w:val="22"/>
      <w:szCs w:val="20"/>
    </w:rPr>
  </w:style>
  <w:style w:type="paragraph" w:customStyle="1" w:styleId="afffffffffd">
    <w:name w:val="Краткий обратный адрес"/>
    <w:basedOn w:val="aff3"/>
    <w:qFormat/>
    <w:rsid w:val="0005126A"/>
    <w:pPr>
      <w:overflowPunct w:val="0"/>
      <w:autoSpaceDE w:val="0"/>
      <w:autoSpaceDN w:val="0"/>
      <w:adjustRightInd w:val="0"/>
    </w:pPr>
    <w:rPr>
      <w:szCs w:val="20"/>
    </w:rPr>
  </w:style>
  <w:style w:type="paragraph" w:customStyle="1" w:styleId="podzag">
    <w:name w:val="podzag"/>
    <w:basedOn w:val="aff3"/>
    <w:qFormat/>
    <w:rsid w:val="0005126A"/>
    <w:pPr>
      <w:spacing w:before="100" w:after="100"/>
    </w:pPr>
    <w:rPr>
      <w:rFonts w:ascii="Arial Unicode MS" w:hAnsi="Arial Unicode MS"/>
      <w:szCs w:val="20"/>
    </w:rPr>
  </w:style>
  <w:style w:type="paragraph" w:customStyle="1" w:styleId="ConsNormal">
    <w:name w:val="ConsNormal"/>
    <w:qFormat/>
    <w:rsid w:val="0005126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uiPriority w:val="79"/>
    <w:qFormat/>
    <w:rsid w:val="0005126A"/>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fd">
    <w:name w:val="Эко_№_таб"/>
    <w:basedOn w:val="aff3"/>
    <w:next w:val="aff3"/>
    <w:qFormat/>
    <w:rsid w:val="0005126A"/>
    <w:pPr>
      <w:numPr>
        <w:numId w:val="18"/>
      </w:numPr>
      <w:spacing w:before="120"/>
      <w:ind w:left="0" w:firstLine="709"/>
      <w:jc w:val="right"/>
    </w:pPr>
    <w:rPr>
      <w:i/>
      <w:szCs w:val="20"/>
    </w:rPr>
  </w:style>
  <w:style w:type="paragraph" w:customStyle="1" w:styleId="afe">
    <w:name w:val="Эко_булет"/>
    <w:basedOn w:val="aff3"/>
    <w:next w:val="aff3"/>
    <w:qFormat/>
    <w:rsid w:val="0005126A"/>
    <w:pPr>
      <w:numPr>
        <w:numId w:val="19"/>
      </w:numPr>
      <w:spacing w:before="120"/>
      <w:jc w:val="both"/>
    </w:pPr>
    <w:rPr>
      <w:szCs w:val="20"/>
    </w:rPr>
  </w:style>
  <w:style w:type="paragraph" w:customStyle="1" w:styleId="afffffffffe">
    <w:name w:val="Эко_таб"/>
    <w:basedOn w:val="aff3"/>
    <w:qFormat/>
    <w:rsid w:val="0005126A"/>
    <w:pPr>
      <w:spacing w:before="120" w:after="120"/>
      <w:jc w:val="center"/>
    </w:pPr>
    <w:rPr>
      <w:b/>
      <w:i/>
      <w:szCs w:val="20"/>
    </w:rPr>
  </w:style>
  <w:style w:type="paragraph" w:customStyle="1" w:styleId="152">
    <w:name w:val="Шанпар1.5"/>
    <w:basedOn w:val="aff3"/>
    <w:qFormat/>
    <w:rsid w:val="0005126A"/>
    <w:pPr>
      <w:spacing w:before="120" w:line="360" w:lineRule="auto"/>
      <w:ind w:firstLine="720"/>
      <w:jc w:val="both"/>
    </w:pPr>
    <w:rPr>
      <w:szCs w:val="20"/>
    </w:rPr>
  </w:style>
  <w:style w:type="paragraph" w:customStyle="1" w:styleId="Bullet1">
    <w:name w:val="Bullet 1"/>
    <w:basedOn w:val="aff3"/>
    <w:uiPriority w:val="79"/>
    <w:qFormat/>
    <w:rsid w:val="0005126A"/>
    <w:pPr>
      <w:numPr>
        <w:numId w:val="20"/>
      </w:numPr>
      <w:spacing w:before="120" w:line="240" w:lineRule="atLeast"/>
      <w:jc w:val="both"/>
    </w:pPr>
    <w:rPr>
      <w:sz w:val="22"/>
      <w:szCs w:val="20"/>
      <w:lang w:val="en-AU"/>
    </w:rPr>
  </w:style>
  <w:style w:type="paragraph" w:customStyle="1" w:styleId="affffffffff">
    <w:name w:val="Обычный для таблицы"/>
    <w:basedOn w:val="aff3"/>
    <w:qFormat/>
    <w:rsid w:val="0005126A"/>
    <w:pPr>
      <w:spacing w:before="120" w:after="120"/>
      <w:jc w:val="center"/>
    </w:pPr>
  </w:style>
  <w:style w:type="paragraph" w:customStyle="1" w:styleId="solo11">
    <w:name w:val="solo11"/>
    <w:basedOn w:val="aff3"/>
    <w:qFormat/>
    <w:rsid w:val="0005126A"/>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ff3"/>
    <w:uiPriority w:val="79"/>
    <w:semiHidden/>
    <w:qFormat/>
    <w:rsid w:val="0005126A"/>
    <w:pPr>
      <w:ind w:firstLine="567"/>
      <w:jc w:val="both"/>
    </w:pPr>
    <w:rPr>
      <w:szCs w:val="20"/>
    </w:rPr>
  </w:style>
  <w:style w:type="paragraph" w:customStyle="1" w:styleId="1fff1">
    <w:name w:val="1 Знак"/>
    <w:basedOn w:val="aff3"/>
    <w:uiPriority w:val="79"/>
    <w:qFormat/>
    <w:rsid w:val="0005126A"/>
    <w:pPr>
      <w:spacing w:before="100" w:beforeAutospacing="1" w:after="100" w:afterAutospacing="1"/>
    </w:pPr>
    <w:rPr>
      <w:rFonts w:ascii="Tahoma" w:hAnsi="Tahoma"/>
      <w:sz w:val="20"/>
      <w:szCs w:val="20"/>
      <w:lang w:val="en-US" w:eastAsia="en-US"/>
    </w:rPr>
  </w:style>
  <w:style w:type="paragraph" w:customStyle="1" w:styleId="1fff2">
    <w:name w:val="Знак Знак Знак1 Знак Знак Знак Знак"/>
    <w:basedOn w:val="aff3"/>
    <w:next w:val="aff3"/>
    <w:autoRedefine/>
    <w:qFormat/>
    <w:rsid w:val="0005126A"/>
    <w:pPr>
      <w:spacing w:after="160" w:line="240" w:lineRule="exact"/>
      <w:jc w:val="right"/>
    </w:pPr>
    <w:rPr>
      <w:noProof/>
      <w:lang w:val="en-US" w:eastAsia="en-US"/>
    </w:rPr>
  </w:style>
  <w:style w:type="paragraph" w:customStyle="1" w:styleId="1fff3">
    <w:name w:val="Заголовок 1 с Нум"/>
    <w:basedOn w:val="1c"/>
    <w:qFormat/>
    <w:rsid w:val="0005126A"/>
    <w:pPr>
      <w:keepNext/>
      <w:numPr>
        <w:numId w:val="0"/>
      </w:numPr>
      <w:spacing w:before="240" w:after="60" w:line="240" w:lineRule="auto"/>
    </w:pPr>
    <w:rPr>
      <w:rFonts w:eastAsia="Times New Roman" w:cs="Arial"/>
      <w:kern w:val="32"/>
      <w:szCs w:val="32"/>
      <w:lang w:val="ru-RU" w:eastAsia="ru-RU"/>
    </w:rPr>
  </w:style>
  <w:style w:type="paragraph" w:customStyle="1" w:styleId="234">
    <w:name w:val="Знак23"/>
    <w:basedOn w:val="aff3"/>
    <w:next w:val="aff3"/>
    <w:autoRedefine/>
    <w:qFormat/>
    <w:rsid w:val="0005126A"/>
    <w:pPr>
      <w:spacing w:after="160" w:line="240" w:lineRule="exact"/>
      <w:jc w:val="right"/>
    </w:pPr>
    <w:rPr>
      <w:noProof/>
      <w:lang w:val="en-US" w:eastAsia="en-US"/>
    </w:rPr>
  </w:style>
  <w:style w:type="character" w:customStyle="1" w:styleId="affffffffff0">
    <w:name w:val="Название таблицы Знак"/>
    <w:basedOn w:val="aff5"/>
    <w:link w:val="affffffffff1"/>
    <w:locked/>
    <w:rsid w:val="0005126A"/>
    <w:rPr>
      <w:rFonts w:ascii="Times New Roman" w:eastAsia="Times New Roman" w:hAnsi="Times New Roman" w:cs="Arial"/>
      <w:b/>
      <w:sz w:val="24"/>
      <w:szCs w:val="20"/>
    </w:rPr>
  </w:style>
  <w:style w:type="paragraph" w:customStyle="1" w:styleId="affffffffff1">
    <w:name w:val="Название таблицы"/>
    <w:basedOn w:val="affff5"/>
    <w:link w:val="affffffffff0"/>
    <w:autoRedefine/>
    <w:qFormat/>
    <w:rsid w:val="0005126A"/>
    <w:pPr>
      <w:spacing w:before="120"/>
      <w:ind w:right="-45"/>
    </w:pPr>
    <w:rPr>
      <w:rFonts w:cs="Arial"/>
      <w:b/>
      <w:szCs w:val="20"/>
      <w:lang w:eastAsia="en-US"/>
    </w:rPr>
  </w:style>
  <w:style w:type="paragraph" w:customStyle="1" w:styleId="3f6">
    <w:name w:val="Знак3"/>
    <w:basedOn w:val="aff3"/>
    <w:next w:val="aff3"/>
    <w:autoRedefine/>
    <w:qFormat/>
    <w:rsid w:val="0005126A"/>
    <w:pPr>
      <w:spacing w:after="160" w:line="240" w:lineRule="exact"/>
      <w:jc w:val="right"/>
    </w:pPr>
    <w:rPr>
      <w:noProof/>
      <w:lang w:val="en-US" w:eastAsia="en-US"/>
    </w:rPr>
  </w:style>
  <w:style w:type="paragraph" w:customStyle="1" w:styleId="affffffffff2">
    <w:name w:val="Основной жирный"/>
    <w:basedOn w:val="affff8"/>
    <w:next w:val="affff8"/>
    <w:qFormat/>
    <w:rsid w:val="0005126A"/>
    <w:pPr>
      <w:widowControl w:val="0"/>
      <w:overflowPunct w:val="0"/>
      <w:adjustRightInd w:val="0"/>
      <w:spacing w:before="120" w:after="0" w:line="240" w:lineRule="auto"/>
      <w:ind w:left="425" w:firstLine="425"/>
      <w:jc w:val="both"/>
    </w:pPr>
    <w:rPr>
      <w:b/>
      <w:bCs/>
    </w:rPr>
  </w:style>
  <w:style w:type="paragraph" w:customStyle="1" w:styleId="txt">
    <w:name w:val="txt"/>
    <w:basedOn w:val="aff3"/>
    <w:qFormat/>
    <w:rsid w:val="0005126A"/>
    <w:pPr>
      <w:spacing w:before="100" w:beforeAutospacing="1" w:after="100" w:afterAutospacing="1"/>
    </w:pPr>
  </w:style>
  <w:style w:type="paragraph" w:customStyle="1" w:styleId="4f4">
    <w:name w:val="Знак Знак Знак Знак4"/>
    <w:basedOn w:val="aff3"/>
    <w:next w:val="aff3"/>
    <w:autoRedefine/>
    <w:qFormat/>
    <w:rsid w:val="0005126A"/>
    <w:pPr>
      <w:spacing w:after="160" w:line="240" w:lineRule="exact"/>
      <w:jc w:val="right"/>
    </w:pPr>
    <w:rPr>
      <w:noProof/>
      <w:lang w:val="en-US" w:eastAsia="en-US"/>
    </w:rPr>
  </w:style>
  <w:style w:type="paragraph" w:customStyle="1" w:styleId="124">
    <w:name w:val="Знак12"/>
    <w:basedOn w:val="aff3"/>
    <w:next w:val="aff3"/>
    <w:autoRedefine/>
    <w:qFormat/>
    <w:rsid w:val="0005126A"/>
    <w:pPr>
      <w:spacing w:after="160" w:line="240" w:lineRule="exact"/>
      <w:jc w:val="right"/>
    </w:pPr>
    <w:rPr>
      <w:noProof/>
      <w:lang w:val="en-US" w:eastAsia="en-US"/>
    </w:rPr>
  </w:style>
  <w:style w:type="paragraph" w:customStyle="1" w:styleId="322">
    <w:name w:val="Знак32"/>
    <w:basedOn w:val="aff3"/>
    <w:next w:val="aff3"/>
    <w:autoRedefine/>
    <w:qFormat/>
    <w:rsid w:val="0005126A"/>
    <w:pPr>
      <w:spacing w:after="160" w:line="240" w:lineRule="exact"/>
      <w:jc w:val="right"/>
    </w:pPr>
    <w:rPr>
      <w:noProof/>
      <w:lang w:val="en-US" w:eastAsia="en-US"/>
    </w:rPr>
  </w:style>
  <w:style w:type="paragraph" w:customStyle="1" w:styleId="BodyTextIndent21">
    <w:name w:val="Body Text Indent 21"/>
    <w:basedOn w:val="aff3"/>
    <w:uiPriority w:val="99"/>
    <w:qFormat/>
    <w:rsid w:val="0005126A"/>
    <w:pPr>
      <w:overflowPunct w:val="0"/>
      <w:autoSpaceDE w:val="0"/>
      <w:autoSpaceDN w:val="0"/>
      <w:adjustRightInd w:val="0"/>
      <w:spacing w:before="120"/>
      <w:ind w:firstLine="709"/>
      <w:jc w:val="both"/>
    </w:pPr>
    <w:rPr>
      <w:szCs w:val="20"/>
    </w:rPr>
  </w:style>
  <w:style w:type="paragraph" w:styleId="affff4">
    <w:name w:val="Signature"/>
    <w:basedOn w:val="aff3"/>
    <w:link w:val="affff3"/>
    <w:unhideWhenUsed/>
    <w:rsid w:val="0005126A"/>
    <w:pPr>
      <w:overflowPunct w:val="0"/>
      <w:autoSpaceDE w:val="0"/>
      <w:autoSpaceDN w:val="0"/>
      <w:adjustRightInd w:val="0"/>
      <w:ind w:left="4252"/>
    </w:pPr>
    <w:rPr>
      <w:szCs w:val="20"/>
    </w:rPr>
  </w:style>
  <w:style w:type="character" w:customStyle="1" w:styleId="1fff4">
    <w:name w:val="Подпись Знак1"/>
    <w:basedOn w:val="aff5"/>
    <w:rsid w:val="0005126A"/>
    <w:rPr>
      <w:rFonts w:ascii="Times New Roman" w:eastAsia="Times New Roman" w:hAnsi="Times New Roman" w:cs="Times New Roman"/>
      <w:sz w:val="24"/>
      <w:szCs w:val="24"/>
      <w:lang w:eastAsia="ru-RU"/>
    </w:rPr>
  </w:style>
  <w:style w:type="paragraph" w:customStyle="1" w:styleId="PP">
    <w:name w:val="Строка PP"/>
    <w:basedOn w:val="affff4"/>
    <w:qFormat/>
    <w:rsid w:val="0005126A"/>
  </w:style>
  <w:style w:type="paragraph" w:customStyle="1" w:styleId="PlainText1">
    <w:name w:val="Plain Text1"/>
    <w:basedOn w:val="aff3"/>
    <w:qFormat/>
    <w:rsid w:val="0005126A"/>
    <w:pPr>
      <w:ind w:firstLine="709"/>
      <w:jc w:val="both"/>
    </w:pPr>
    <w:rPr>
      <w:szCs w:val="20"/>
    </w:rPr>
  </w:style>
  <w:style w:type="paragraph" w:customStyle="1" w:styleId="BodyText22">
    <w:name w:val="Body Text 22"/>
    <w:basedOn w:val="aff3"/>
    <w:qFormat/>
    <w:rsid w:val="0005126A"/>
    <w:pPr>
      <w:spacing w:after="120"/>
      <w:jc w:val="both"/>
    </w:pPr>
    <w:rPr>
      <w:sz w:val="28"/>
      <w:szCs w:val="20"/>
    </w:rPr>
  </w:style>
  <w:style w:type="paragraph" w:customStyle="1" w:styleId="BodyTextIndent22">
    <w:name w:val="Body Text Indent 22"/>
    <w:basedOn w:val="aff3"/>
    <w:qFormat/>
    <w:rsid w:val="0005126A"/>
    <w:pPr>
      <w:widowControl w:val="0"/>
      <w:spacing w:line="360" w:lineRule="auto"/>
      <w:ind w:firstLine="720"/>
    </w:pPr>
    <w:rPr>
      <w:szCs w:val="20"/>
    </w:rPr>
  </w:style>
  <w:style w:type="paragraph" w:customStyle="1" w:styleId="125">
    <w:name w:val="Обычный (веб)12"/>
    <w:basedOn w:val="aff3"/>
    <w:qFormat/>
    <w:rsid w:val="0005126A"/>
    <w:pPr>
      <w:spacing w:after="120" w:line="360" w:lineRule="auto"/>
    </w:pPr>
    <w:rPr>
      <w:color w:val="000000"/>
    </w:rPr>
  </w:style>
  <w:style w:type="paragraph" w:customStyle="1" w:styleId="2fe">
    <w:name w:val="Знак Знак Знак2 Знак"/>
    <w:basedOn w:val="aff3"/>
    <w:next w:val="aff3"/>
    <w:autoRedefine/>
    <w:qFormat/>
    <w:rsid w:val="0005126A"/>
    <w:pPr>
      <w:spacing w:after="160" w:line="240" w:lineRule="exact"/>
      <w:jc w:val="right"/>
    </w:pPr>
    <w:rPr>
      <w:noProof/>
      <w:lang w:val="en-US" w:eastAsia="en-US"/>
    </w:rPr>
  </w:style>
  <w:style w:type="paragraph" w:customStyle="1" w:styleId="3f7">
    <w:name w:val="заг 3"/>
    <w:basedOn w:val="32"/>
    <w:qFormat/>
    <w:rsid w:val="0005126A"/>
    <w:pPr>
      <w:keepNext/>
      <w:numPr>
        <w:ilvl w:val="0"/>
        <w:numId w:val="0"/>
      </w:numPr>
      <w:spacing w:after="0" w:line="240" w:lineRule="auto"/>
      <w:contextualSpacing w:val="0"/>
      <w:jc w:val="center"/>
    </w:pPr>
    <w:rPr>
      <w:rFonts w:eastAsia="Times New Roman"/>
      <w:bCs w:val="0"/>
      <w:szCs w:val="20"/>
      <w:lang w:val="ru-RU" w:eastAsia="ru-RU"/>
    </w:rPr>
  </w:style>
  <w:style w:type="character" w:customStyle="1" w:styleId="1fff5">
    <w:name w:val="Список нумерованный 1. Знак"/>
    <w:basedOn w:val="aff5"/>
    <w:link w:val="1a"/>
    <w:locked/>
    <w:rsid w:val="0005126A"/>
    <w:rPr>
      <w:rFonts w:ascii="Times New Roman" w:eastAsia="Times New Roman" w:hAnsi="Times New Roman" w:cs="Arial"/>
      <w:sz w:val="24"/>
      <w:szCs w:val="24"/>
      <w:lang w:eastAsia="ru-RU"/>
    </w:rPr>
  </w:style>
  <w:style w:type="paragraph" w:customStyle="1" w:styleId="1a">
    <w:name w:val="Список нумерованный 1."/>
    <w:basedOn w:val="aff3"/>
    <w:link w:val="1fff5"/>
    <w:qFormat/>
    <w:rsid w:val="0005126A"/>
    <w:pPr>
      <w:numPr>
        <w:numId w:val="21"/>
      </w:numPr>
      <w:tabs>
        <w:tab w:val="left" w:pos="397"/>
      </w:tabs>
      <w:spacing w:line="360" w:lineRule="auto"/>
      <w:ind w:left="0" w:firstLine="0"/>
      <w:jc w:val="both"/>
    </w:pPr>
    <w:rPr>
      <w:rFonts w:cs="Arial"/>
    </w:rPr>
  </w:style>
  <w:style w:type="paragraph" w:customStyle="1" w:styleId="1fff6">
    <w:name w:val="Знак Знак Знак1 Знак"/>
    <w:basedOn w:val="aff3"/>
    <w:qFormat/>
    <w:rsid w:val="0005126A"/>
    <w:pPr>
      <w:spacing w:before="100" w:beforeAutospacing="1" w:after="100" w:afterAutospacing="1"/>
    </w:pPr>
    <w:rPr>
      <w:rFonts w:ascii="Tahoma" w:hAnsi="Tahoma"/>
      <w:sz w:val="20"/>
      <w:szCs w:val="20"/>
      <w:lang w:val="en-US" w:eastAsia="en-US"/>
    </w:rPr>
  </w:style>
  <w:style w:type="paragraph" w:customStyle="1" w:styleId="Noeeu11">
    <w:name w:val="Noeeu11"/>
    <w:basedOn w:val="aff3"/>
    <w:qFormat/>
    <w:rsid w:val="0005126A"/>
    <w:pPr>
      <w:overflowPunct w:val="0"/>
      <w:autoSpaceDE w:val="0"/>
      <w:autoSpaceDN w:val="0"/>
      <w:adjustRightInd w:val="0"/>
      <w:ind w:firstLine="720"/>
      <w:jc w:val="both"/>
    </w:pPr>
    <w:rPr>
      <w:szCs w:val="20"/>
    </w:rPr>
  </w:style>
  <w:style w:type="paragraph" w:customStyle="1" w:styleId="126">
    <w:name w:val="Заголовок 12"/>
    <w:basedOn w:val="65"/>
    <w:next w:val="65"/>
    <w:qFormat/>
    <w:rsid w:val="0005126A"/>
    <w:pPr>
      <w:keepNext/>
      <w:widowControl/>
      <w:numPr>
        <w:ilvl w:val="12"/>
      </w:numPr>
      <w:snapToGrid/>
      <w:ind w:firstLine="709"/>
      <w:jc w:val="center"/>
      <w:outlineLvl w:val="0"/>
    </w:pPr>
    <w:rPr>
      <w:b/>
      <w:sz w:val="24"/>
    </w:rPr>
  </w:style>
  <w:style w:type="paragraph" w:customStyle="1" w:styleId="235">
    <w:name w:val="Заголовок 23"/>
    <w:basedOn w:val="65"/>
    <w:next w:val="65"/>
    <w:qFormat/>
    <w:rsid w:val="0005126A"/>
    <w:pPr>
      <w:keepNext/>
      <w:widowControl/>
      <w:numPr>
        <w:ilvl w:val="12"/>
      </w:numPr>
      <w:snapToGrid/>
      <w:ind w:firstLine="709"/>
      <w:jc w:val="both"/>
      <w:outlineLvl w:val="1"/>
    </w:pPr>
    <w:rPr>
      <w:sz w:val="24"/>
    </w:rPr>
  </w:style>
  <w:style w:type="paragraph" w:customStyle="1" w:styleId="323">
    <w:name w:val="Заголовок 32"/>
    <w:basedOn w:val="65"/>
    <w:next w:val="65"/>
    <w:qFormat/>
    <w:rsid w:val="0005126A"/>
    <w:pPr>
      <w:keepNext/>
      <w:widowControl/>
      <w:snapToGrid/>
      <w:ind w:firstLine="720"/>
      <w:jc w:val="both"/>
      <w:outlineLvl w:val="2"/>
    </w:pPr>
    <w:rPr>
      <w:sz w:val="24"/>
    </w:rPr>
  </w:style>
  <w:style w:type="paragraph" w:customStyle="1" w:styleId="affffffffff3">
    <w:name w:val="Фирма"/>
    <w:basedOn w:val="aff3"/>
    <w:next w:val="aff3"/>
    <w:qFormat/>
    <w:rsid w:val="0005126A"/>
    <w:pPr>
      <w:spacing w:line="288" w:lineRule="auto"/>
      <w:jc w:val="center"/>
    </w:pPr>
    <w:rPr>
      <w:rFonts w:ascii="Arial" w:hAnsi="Arial"/>
      <w:szCs w:val="20"/>
    </w:rPr>
  </w:style>
  <w:style w:type="paragraph" w:customStyle="1" w:styleId="affffffffff4">
    <w:name w:val="Содержание"/>
    <w:basedOn w:val="aff3"/>
    <w:qFormat/>
    <w:rsid w:val="0005126A"/>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f3"/>
    <w:qFormat/>
    <w:rsid w:val="0005126A"/>
    <w:pPr>
      <w:overflowPunct w:val="0"/>
      <w:autoSpaceDE w:val="0"/>
      <w:autoSpaceDN w:val="0"/>
      <w:adjustRightInd w:val="0"/>
      <w:ind w:left="284" w:right="283" w:firstLine="709"/>
      <w:jc w:val="both"/>
    </w:pPr>
    <w:rPr>
      <w:szCs w:val="20"/>
    </w:rPr>
  </w:style>
  <w:style w:type="paragraph" w:customStyle="1" w:styleId="2160">
    <w:name w:val="Стиль по ширине Слева:  2 см Первая строка:  1 см Перед:  6 пт"/>
    <w:basedOn w:val="aff3"/>
    <w:qFormat/>
    <w:rsid w:val="0005126A"/>
    <w:pPr>
      <w:spacing w:before="120"/>
      <w:ind w:left="1134" w:firstLine="567"/>
      <w:jc w:val="both"/>
    </w:pPr>
    <w:rPr>
      <w:szCs w:val="20"/>
    </w:rPr>
  </w:style>
  <w:style w:type="character" w:customStyle="1" w:styleId="1fff7">
    <w:name w:val="1 Знак Знак Знак"/>
    <w:basedOn w:val="aff5"/>
    <w:link w:val="1fff8"/>
    <w:locked/>
    <w:rsid w:val="0005126A"/>
    <w:rPr>
      <w:rFonts w:ascii="Arial" w:eastAsia="Times New Roman" w:hAnsi="Arial" w:cs="Times New Roman"/>
      <w:sz w:val="24"/>
      <w:szCs w:val="24"/>
      <w:lang w:eastAsia="ru-RU"/>
    </w:rPr>
  </w:style>
  <w:style w:type="paragraph" w:customStyle="1" w:styleId="1fff8">
    <w:name w:val="1 Знак Знак"/>
    <w:basedOn w:val="affff8"/>
    <w:link w:val="1fff7"/>
    <w:qFormat/>
    <w:rsid w:val="0005126A"/>
    <w:pPr>
      <w:autoSpaceDE/>
      <w:autoSpaceDN/>
      <w:spacing w:after="0" w:line="240" w:lineRule="auto"/>
      <w:ind w:firstLine="709"/>
      <w:jc w:val="both"/>
    </w:pPr>
    <w:rPr>
      <w:rFonts w:ascii="Arial" w:hAnsi="Arial"/>
    </w:rPr>
  </w:style>
  <w:style w:type="paragraph" w:customStyle="1" w:styleId="4f5">
    <w:name w:val="Заг4"/>
    <w:basedOn w:val="3f7"/>
    <w:uiPriority w:val="99"/>
    <w:qFormat/>
    <w:rsid w:val="0005126A"/>
    <w:pPr>
      <w:outlineLvl w:val="3"/>
    </w:pPr>
  </w:style>
  <w:style w:type="paragraph" w:customStyle="1" w:styleId="3f8">
    <w:name w:val="о 3"/>
    <w:basedOn w:val="aff3"/>
    <w:qFormat/>
    <w:rsid w:val="0005126A"/>
    <w:pPr>
      <w:keepNext/>
      <w:widowControl w:val="0"/>
      <w:ind w:left="737"/>
      <w:jc w:val="center"/>
    </w:pPr>
    <w:rPr>
      <w:bCs/>
    </w:rPr>
  </w:style>
  <w:style w:type="paragraph" w:customStyle="1" w:styleId="affffffffff5">
    <w:name w:val="текст сноски"/>
    <w:basedOn w:val="aff3"/>
    <w:qFormat/>
    <w:rsid w:val="0005126A"/>
    <w:pPr>
      <w:autoSpaceDE w:val="0"/>
      <w:autoSpaceDN w:val="0"/>
    </w:pPr>
    <w:rPr>
      <w:rFonts w:ascii="Arial" w:hAnsi="Arial" w:cs="Arial"/>
      <w:sz w:val="20"/>
      <w:szCs w:val="20"/>
    </w:rPr>
  </w:style>
  <w:style w:type="character" w:customStyle="1" w:styleId="1fff9">
    <w:name w:val="Знак Знак Знак1 Знак Знак Знак Знак Знак Знак Знак Знак"/>
    <w:basedOn w:val="aff5"/>
    <w:link w:val="1fffa"/>
    <w:locked/>
    <w:rsid w:val="0005126A"/>
    <w:rPr>
      <w:rFonts w:ascii="Tahoma" w:eastAsia="Times New Roman" w:hAnsi="Tahoma" w:cs="Times New Roman"/>
      <w:sz w:val="20"/>
      <w:szCs w:val="20"/>
      <w:lang w:val="en-US"/>
    </w:rPr>
  </w:style>
  <w:style w:type="paragraph" w:customStyle="1" w:styleId="1fffa">
    <w:name w:val="Знак Знак Знак1 Знак Знак Знак Знак Знак Знак Знак"/>
    <w:basedOn w:val="aff3"/>
    <w:link w:val="1fff9"/>
    <w:qFormat/>
    <w:rsid w:val="0005126A"/>
    <w:pPr>
      <w:spacing w:before="100" w:beforeAutospacing="1" w:after="100" w:afterAutospacing="1"/>
    </w:pPr>
    <w:rPr>
      <w:rFonts w:ascii="Tahoma" w:hAnsi="Tahoma"/>
      <w:sz w:val="20"/>
      <w:szCs w:val="20"/>
      <w:lang w:val="en-US" w:eastAsia="en-US"/>
    </w:rPr>
  </w:style>
  <w:style w:type="paragraph" w:customStyle="1" w:styleId="affffffffff6">
    <w:name w:val="основной текст"/>
    <w:basedOn w:val="aff3"/>
    <w:qFormat/>
    <w:rsid w:val="0005126A"/>
    <w:pPr>
      <w:spacing w:after="120"/>
      <w:ind w:firstLine="851"/>
      <w:jc w:val="both"/>
    </w:pPr>
    <w:rPr>
      <w:rFonts w:ascii="Arial" w:hAnsi="Arial"/>
      <w:sz w:val="28"/>
      <w:szCs w:val="20"/>
    </w:rPr>
  </w:style>
  <w:style w:type="paragraph" w:customStyle="1" w:styleId="132">
    <w:name w:val="Знак Знак Знак1 Знак Знак Знак Знак Знак Знак Знак3"/>
    <w:basedOn w:val="aff3"/>
    <w:qFormat/>
    <w:rsid w:val="0005126A"/>
    <w:pPr>
      <w:spacing w:before="100" w:beforeAutospacing="1" w:after="100" w:afterAutospacing="1"/>
    </w:pPr>
    <w:rPr>
      <w:rFonts w:ascii="Tahoma" w:hAnsi="Tahoma"/>
      <w:sz w:val="20"/>
      <w:szCs w:val="20"/>
      <w:lang w:val="en-US" w:eastAsia="en-US"/>
    </w:rPr>
  </w:style>
  <w:style w:type="paragraph" w:customStyle="1" w:styleId="Iauiue">
    <w:name w:val="Iau?iue"/>
    <w:uiPriority w:val="99"/>
    <w:qFormat/>
    <w:rsid w:val="0005126A"/>
    <w:pPr>
      <w:overflowPunct w:val="0"/>
      <w:autoSpaceDE w:val="0"/>
      <w:autoSpaceDN w:val="0"/>
      <w:adjustRightInd w:val="0"/>
      <w:spacing w:after="0" w:line="240" w:lineRule="auto"/>
    </w:pPr>
    <w:rPr>
      <w:rFonts w:ascii="Times New Roman" w:eastAsia="Times New Roman" w:hAnsi="Times New Roman" w:cs="Times New Roman"/>
      <w:sz w:val="20"/>
      <w:szCs w:val="20"/>
      <w:lang w:val="en-US" w:eastAsia="ru-RU"/>
    </w:rPr>
  </w:style>
  <w:style w:type="paragraph" w:styleId="affffffffff7">
    <w:name w:val="Body Text First Indent"/>
    <w:basedOn w:val="affff5"/>
    <w:link w:val="1fffb"/>
    <w:unhideWhenUsed/>
    <w:rsid w:val="0005126A"/>
    <w:pPr>
      <w:ind w:firstLine="210"/>
      <w:jc w:val="both"/>
    </w:pPr>
  </w:style>
  <w:style w:type="character" w:customStyle="1" w:styleId="1fffb">
    <w:name w:val="Красная строка Знак1"/>
    <w:basedOn w:val="affff6"/>
    <w:link w:val="affffffffff7"/>
    <w:rsid w:val="0005126A"/>
    <w:rPr>
      <w:rFonts w:ascii="Times New Roman" w:eastAsia="Times New Roman" w:hAnsi="Times New Roman" w:cs="Times New Roman"/>
      <w:sz w:val="24"/>
      <w:szCs w:val="24"/>
      <w:lang w:eastAsia="ru-RU"/>
    </w:rPr>
  </w:style>
  <w:style w:type="character" w:customStyle="1" w:styleId="1fffc">
    <w:name w:val="Основной текст Знак1"/>
    <w:aliases w:val="Знак1 Знак Знак2,Основной текст Знак Знак Знак Знак Знак1,Основной текст Знак Знак Знак Знак2,Основной текст таблиц Знак1,в таблице Знак1,таблицы Знак1,в таблицах Знак1,Основной текст Знак1 Знак Знак1,Основной текст Знак Знак Знак2"/>
    <w:basedOn w:val="aff5"/>
    <w:rsid w:val="0005126A"/>
    <w:rPr>
      <w:szCs w:val="24"/>
      <w:lang w:val="ru-RU" w:eastAsia="ru-RU" w:bidi="ar-SA"/>
    </w:rPr>
  </w:style>
  <w:style w:type="character" w:customStyle="1" w:styleId="214pt">
    <w:name w:val="Заголовок 2 + 14 pt Знак"/>
    <w:basedOn w:val="aff5"/>
    <w:link w:val="214pt0"/>
    <w:locked/>
    <w:rsid w:val="0005126A"/>
    <w:rPr>
      <w:rFonts w:ascii="Times New Roman" w:eastAsia="Times New Roman" w:hAnsi="Times New Roman" w:cs="Times New Roman"/>
      <w:b/>
      <w:bCs/>
      <w:sz w:val="28"/>
      <w:szCs w:val="20"/>
      <w:lang w:eastAsia="ru-RU"/>
    </w:rPr>
  </w:style>
  <w:style w:type="paragraph" w:customStyle="1" w:styleId="214pt0">
    <w:name w:val="Заголовок 2 + 14 pt"/>
    <w:basedOn w:val="1c"/>
    <w:next w:val="affffffffff7"/>
    <w:link w:val="214pt"/>
    <w:qFormat/>
    <w:rsid w:val="0005126A"/>
    <w:pPr>
      <w:keepNext/>
      <w:numPr>
        <w:numId w:val="0"/>
      </w:numPr>
      <w:spacing w:after="0" w:line="240" w:lineRule="auto"/>
      <w:jc w:val="center"/>
    </w:pPr>
    <w:rPr>
      <w:rFonts w:eastAsia="Times New Roman"/>
      <w:sz w:val="28"/>
      <w:szCs w:val="20"/>
      <w:lang w:val="ru-RU" w:eastAsia="ru-RU"/>
    </w:rPr>
  </w:style>
  <w:style w:type="character" w:customStyle="1" w:styleId="312pt">
    <w:name w:val="Заголовок 3 + 12 pt Знак"/>
    <w:basedOn w:val="aff5"/>
    <w:link w:val="312pt0"/>
    <w:locked/>
    <w:rsid w:val="0005126A"/>
    <w:rPr>
      <w:rFonts w:ascii="Times New Roman" w:eastAsia="Times New Roman" w:hAnsi="Times New Roman" w:cs="Arial"/>
      <w:b/>
      <w:bCs/>
      <w:sz w:val="24"/>
      <w:szCs w:val="26"/>
      <w:lang w:eastAsia="ru-RU"/>
    </w:rPr>
  </w:style>
  <w:style w:type="paragraph" w:customStyle="1" w:styleId="312pt0">
    <w:name w:val="Заголовок 3 + 12 pt"/>
    <w:basedOn w:val="32"/>
    <w:next w:val="aff3"/>
    <w:link w:val="312pt"/>
    <w:autoRedefine/>
    <w:qFormat/>
    <w:rsid w:val="0005126A"/>
    <w:pPr>
      <w:keepNext/>
      <w:numPr>
        <w:ilvl w:val="0"/>
        <w:numId w:val="0"/>
      </w:numPr>
      <w:spacing w:before="120" w:after="120" w:line="240" w:lineRule="auto"/>
      <w:ind w:left="170"/>
      <w:contextualSpacing w:val="0"/>
      <w:jc w:val="center"/>
    </w:pPr>
    <w:rPr>
      <w:rFonts w:eastAsia="Times New Roman" w:cs="Arial"/>
      <w:szCs w:val="26"/>
      <w:lang w:val="ru-RU" w:eastAsia="ru-RU"/>
    </w:rPr>
  </w:style>
  <w:style w:type="character" w:customStyle="1" w:styleId="affffffffff8">
    <w:name w:val="Список с точкой Знак"/>
    <w:basedOn w:val="aff5"/>
    <w:link w:val="affffffffff9"/>
    <w:locked/>
    <w:rsid w:val="0005126A"/>
    <w:rPr>
      <w:rFonts w:ascii="Times New Roman" w:eastAsia="Times New Roman" w:hAnsi="Times New Roman" w:cs="Times New Roman"/>
      <w:sz w:val="24"/>
      <w:szCs w:val="24"/>
      <w:lang w:eastAsia="ru-RU"/>
    </w:rPr>
  </w:style>
  <w:style w:type="paragraph" w:customStyle="1" w:styleId="affffffffff9">
    <w:name w:val="Список с точкой"/>
    <w:basedOn w:val="aff3"/>
    <w:link w:val="affffffffff8"/>
    <w:qFormat/>
    <w:rsid w:val="0005126A"/>
    <w:pPr>
      <w:tabs>
        <w:tab w:val="num" w:pos="900"/>
      </w:tabs>
      <w:ind w:left="900" w:hanging="360"/>
      <w:jc w:val="both"/>
    </w:pPr>
  </w:style>
  <w:style w:type="character" w:customStyle="1" w:styleId="-a">
    <w:name w:val="Таблица - текст основной Знак"/>
    <w:basedOn w:val="aff5"/>
    <w:link w:val="-b"/>
    <w:locked/>
    <w:rsid w:val="0005126A"/>
    <w:rPr>
      <w:rFonts w:ascii="Arial" w:eastAsia="Times New Roman" w:hAnsi="Arial" w:cs="Arial"/>
      <w:sz w:val="20"/>
      <w:szCs w:val="20"/>
      <w:lang w:eastAsia="ru-RU"/>
    </w:rPr>
  </w:style>
  <w:style w:type="paragraph" w:customStyle="1" w:styleId="-b">
    <w:name w:val="Таблица - текст основной"/>
    <w:basedOn w:val="affff5"/>
    <w:link w:val="-a"/>
    <w:qFormat/>
    <w:rsid w:val="0005126A"/>
    <w:pPr>
      <w:suppressAutoHyphens/>
      <w:spacing w:after="0"/>
    </w:pPr>
    <w:rPr>
      <w:rFonts w:ascii="Arial" w:hAnsi="Arial" w:cs="Arial"/>
      <w:sz w:val="20"/>
      <w:szCs w:val="20"/>
    </w:rPr>
  </w:style>
  <w:style w:type="paragraph" w:customStyle="1" w:styleId="-c">
    <w:name w:val="Таблица - шапка"/>
    <w:basedOn w:val="aff3"/>
    <w:uiPriority w:val="99"/>
    <w:qFormat/>
    <w:rsid w:val="0005126A"/>
    <w:pPr>
      <w:suppressAutoHyphens/>
      <w:spacing w:before="120" w:after="120"/>
      <w:jc w:val="center"/>
    </w:pPr>
    <w:rPr>
      <w:rFonts w:ascii="Arial" w:hAnsi="Arial" w:cs="Arial"/>
      <w:b/>
      <w:sz w:val="20"/>
      <w:szCs w:val="20"/>
    </w:rPr>
  </w:style>
  <w:style w:type="paragraph" w:customStyle="1" w:styleId="Iacaaieaoaaeeou">
    <w:name w:val="Iacaaiea oaaeeou"/>
    <w:basedOn w:val="affff5"/>
    <w:qFormat/>
    <w:rsid w:val="0005126A"/>
    <w:pPr>
      <w:overflowPunct w:val="0"/>
      <w:autoSpaceDE w:val="0"/>
      <w:autoSpaceDN w:val="0"/>
      <w:adjustRightInd w:val="0"/>
      <w:spacing w:after="0"/>
      <w:ind w:left="720"/>
      <w:jc w:val="center"/>
    </w:pPr>
    <w:rPr>
      <w:b/>
      <w:szCs w:val="20"/>
    </w:rPr>
  </w:style>
  <w:style w:type="paragraph" w:customStyle="1" w:styleId="affffffffffa">
    <w:name w:val="ОБЫЧНЫЙ_Г"/>
    <w:basedOn w:val="aff3"/>
    <w:qFormat/>
    <w:rsid w:val="0005126A"/>
    <w:pPr>
      <w:spacing w:line="360" w:lineRule="auto"/>
      <w:ind w:firstLine="851"/>
      <w:jc w:val="both"/>
    </w:pPr>
    <w:rPr>
      <w:bCs/>
    </w:rPr>
  </w:style>
  <w:style w:type="character" w:customStyle="1" w:styleId="12pt102">
    <w:name w:val="Стиль 12 pt по ширине Первая строка:  102 см Междустр.интервал:... Знак Знак Знак Знак"/>
    <w:basedOn w:val="aff5"/>
    <w:link w:val="12pt1020"/>
    <w:locked/>
    <w:rsid w:val="0005126A"/>
    <w:rPr>
      <w:rFonts w:ascii="Times New Roman" w:eastAsia="Times New Roman" w:hAnsi="Times New Roman" w:cs="Times New Roman"/>
      <w:b/>
      <w:bCs/>
      <w:sz w:val="24"/>
      <w:szCs w:val="24"/>
      <w:lang w:eastAsia="ru-RU"/>
    </w:rPr>
  </w:style>
  <w:style w:type="paragraph" w:customStyle="1" w:styleId="12pt1020">
    <w:name w:val="Стиль 12 pt по ширине Первая строка:  102 см Междустр.интервал:... Знак Знак Знак"/>
    <w:basedOn w:val="aff3"/>
    <w:link w:val="12pt102"/>
    <w:qFormat/>
    <w:rsid w:val="0005126A"/>
    <w:pPr>
      <w:spacing w:line="360" w:lineRule="auto"/>
      <w:ind w:firstLine="709"/>
      <w:jc w:val="both"/>
    </w:pPr>
    <w:rPr>
      <w:b/>
      <w:bCs/>
    </w:rPr>
  </w:style>
  <w:style w:type="paragraph" w:customStyle="1" w:styleId="affffffffffb">
    <w:name w:val="Знак Знак Знак Знак Знак Знак Знак"/>
    <w:basedOn w:val="aff3"/>
    <w:qFormat/>
    <w:rsid w:val="0005126A"/>
    <w:pPr>
      <w:spacing w:before="100" w:beforeAutospacing="1" w:after="100" w:afterAutospacing="1"/>
    </w:pPr>
    <w:rPr>
      <w:rFonts w:ascii="Tahoma" w:hAnsi="Tahoma"/>
      <w:sz w:val="20"/>
      <w:szCs w:val="20"/>
      <w:lang w:val="en-US" w:eastAsia="en-US"/>
    </w:rPr>
  </w:style>
  <w:style w:type="paragraph" w:customStyle="1" w:styleId="hramdescr">
    <w:name w:val="hramdescr"/>
    <w:basedOn w:val="aff3"/>
    <w:qFormat/>
    <w:rsid w:val="0005126A"/>
    <w:pPr>
      <w:spacing w:before="100" w:beforeAutospacing="1" w:after="100" w:afterAutospacing="1"/>
    </w:pPr>
  </w:style>
  <w:style w:type="paragraph" w:customStyle="1" w:styleId="15">
    <w:name w:val="Список нумерованный 1"/>
    <w:basedOn w:val="aff3"/>
    <w:qFormat/>
    <w:rsid w:val="0005126A"/>
    <w:pPr>
      <w:numPr>
        <w:numId w:val="22"/>
      </w:numPr>
      <w:suppressAutoHyphens/>
      <w:spacing w:line="360" w:lineRule="auto"/>
    </w:pPr>
  </w:style>
  <w:style w:type="character" w:customStyle="1" w:styleId="-d">
    <w:name w:val="Таблица - текст выделенный Знак"/>
    <w:basedOn w:val="220"/>
    <w:link w:val="-e"/>
    <w:locked/>
    <w:rsid w:val="0005126A"/>
    <w:rPr>
      <w:rFonts w:ascii="Arial" w:eastAsia="Times New Roman" w:hAnsi="Arial" w:cs="Arial" w:hint="default"/>
      <w:bCs/>
      <w:color w:val="2F5496" w:themeColor="accent1" w:themeShade="BF"/>
      <w:sz w:val="26"/>
      <w:szCs w:val="26"/>
    </w:rPr>
  </w:style>
  <w:style w:type="paragraph" w:customStyle="1" w:styleId="-e">
    <w:name w:val="Таблица - текст выделенный"/>
    <w:basedOn w:val="affff5"/>
    <w:link w:val="-d"/>
    <w:qFormat/>
    <w:rsid w:val="0005126A"/>
    <w:pPr>
      <w:suppressAutoHyphens/>
      <w:spacing w:before="20" w:after="20"/>
      <w:contextualSpacing/>
    </w:pPr>
    <w:rPr>
      <w:rFonts w:ascii="Arial" w:hAnsi="Arial" w:cs="Arial"/>
      <w:bCs/>
      <w:color w:val="2F5496" w:themeColor="accent1" w:themeShade="BF"/>
      <w:sz w:val="26"/>
      <w:szCs w:val="26"/>
      <w:lang w:eastAsia="en-US"/>
    </w:rPr>
  </w:style>
  <w:style w:type="paragraph" w:customStyle="1" w:styleId="1fffd">
    <w:name w:val="Знак Знак Знак1 Знак Знак Знак Знак Знак Знак Знак Знак Знак Знак Знак Знак Знак"/>
    <w:basedOn w:val="aff3"/>
    <w:qFormat/>
    <w:rsid w:val="0005126A"/>
    <w:pPr>
      <w:spacing w:before="100" w:beforeAutospacing="1" w:after="100" w:afterAutospacing="1"/>
    </w:pPr>
    <w:rPr>
      <w:rFonts w:ascii="Tahoma" w:hAnsi="Tahoma"/>
      <w:sz w:val="20"/>
      <w:szCs w:val="20"/>
      <w:lang w:val="en-US" w:eastAsia="en-US"/>
    </w:rPr>
  </w:style>
  <w:style w:type="paragraph" w:customStyle="1" w:styleId="Style20">
    <w:name w:val="Style20"/>
    <w:basedOn w:val="aff3"/>
    <w:qFormat/>
    <w:rsid w:val="0005126A"/>
    <w:pPr>
      <w:widowControl w:val="0"/>
      <w:autoSpaceDE w:val="0"/>
      <w:autoSpaceDN w:val="0"/>
      <w:adjustRightInd w:val="0"/>
      <w:spacing w:line="222" w:lineRule="exact"/>
    </w:pPr>
  </w:style>
  <w:style w:type="paragraph" w:customStyle="1" w:styleId="Style44">
    <w:name w:val="Style44"/>
    <w:basedOn w:val="aff3"/>
    <w:qFormat/>
    <w:rsid w:val="0005126A"/>
    <w:pPr>
      <w:widowControl w:val="0"/>
      <w:autoSpaceDE w:val="0"/>
      <w:autoSpaceDN w:val="0"/>
      <w:adjustRightInd w:val="0"/>
      <w:spacing w:line="249" w:lineRule="exact"/>
      <w:jc w:val="center"/>
    </w:pPr>
  </w:style>
  <w:style w:type="paragraph" w:customStyle="1" w:styleId="Style51">
    <w:name w:val="Style51"/>
    <w:basedOn w:val="aff3"/>
    <w:qFormat/>
    <w:rsid w:val="0005126A"/>
    <w:pPr>
      <w:widowControl w:val="0"/>
      <w:autoSpaceDE w:val="0"/>
      <w:autoSpaceDN w:val="0"/>
      <w:adjustRightInd w:val="0"/>
      <w:jc w:val="both"/>
    </w:pPr>
  </w:style>
  <w:style w:type="paragraph" w:customStyle="1" w:styleId="Style317">
    <w:name w:val="Style317"/>
    <w:basedOn w:val="aff3"/>
    <w:qFormat/>
    <w:rsid w:val="0005126A"/>
    <w:pPr>
      <w:widowControl w:val="0"/>
      <w:autoSpaceDE w:val="0"/>
      <w:autoSpaceDN w:val="0"/>
      <w:adjustRightInd w:val="0"/>
    </w:pPr>
  </w:style>
  <w:style w:type="paragraph" w:customStyle="1" w:styleId="Style23">
    <w:name w:val="Style23"/>
    <w:basedOn w:val="aff3"/>
    <w:qFormat/>
    <w:rsid w:val="0005126A"/>
    <w:pPr>
      <w:widowControl w:val="0"/>
      <w:autoSpaceDE w:val="0"/>
      <w:autoSpaceDN w:val="0"/>
      <w:adjustRightInd w:val="0"/>
    </w:pPr>
  </w:style>
  <w:style w:type="paragraph" w:customStyle="1" w:styleId="Style59">
    <w:name w:val="Style59"/>
    <w:basedOn w:val="aff3"/>
    <w:qFormat/>
    <w:rsid w:val="0005126A"/>
    <w:pPr>
      <w:widowControl w:val="0"/>
      <w:autoSpaceDE w:val="0"/>
      <w:autoSpaceDN w:val="0"/>
      <w:adjustRightInd w:val="0"/>
    </w:pPr>
  </w:style>
  <w:style w:type="paragraph" w:customStyle="1" w:styleId="Style10">
    <w:name w:val="Style10"/>
    <w:basedOn w:val="aff3"/>
    <w:uiPriority w:val="99"/>
    <w:qFormat/>
    <w:rsid w:val="0005126A"/>
    <w:pPr>
      <w:widowControl w:val="0"/>
      <w:autoSpaceDE w:val="0"/>
      <w:autoSpaceDN w:val="0"/>
      <w:adjustRightInd w:val="0"/>
      <w:spacing w:line="234" w:lineRule="exact"/>
      <w:ind w:firstLine="618"/>
      <w:jc w:val="both"/>
    </w:pPr>
  </w:style>
  <w:style w:type="paragraph" w:customStyle="1" w:styleId="Style100">
    <w:name w:val="Style100"/>
    <w:basedOn w:val="aff3"/>
    <w:qFormat/>
    <w:rsid w:val="0005126A"/>
    <w:pPr>
      <w:widowControl w:val="0"/>
      <w:autoSpaceDE w:val="0"/>
      <w:autoSpaceDN w:val="0"/>
      <w:adjustRightInd w:val="0"/>
      <w:spacing w:line="185" w:lineRule="exact"/>
      <w:ind w:firstLine="525"/>
      <w:jc w:val="both"/>
    </w:pPr>
  </w:style>
  <w:style w:type="paragraph" w:customStyle="1" w:styleId="Style329">
    <w:name w:val="Style329"/>
    <w:basedOn w:val="aff3"/>
    <w:qFormat/>
    <w:rsid w:val="0005126A"/>
    <w:pPr>
      <w:widowControl w:val="0"/>
      <w:autoSpaceDE w:val="0"/>
      <w:autoSpaceDN w:val="0"/>
      <w:adjustRightInd w:val="0"/>
    </w:pPr>
  </w:style>
  <w:style w:type="paragraph" w:customStyle="1" w:styleId="Style309">
    <w:name w:val="Style309"/>
    <w:basedOn w:val="aff3"/>
    <w:qFormat/>
    <w:rsid w:val="0005126A"/>
    <w:pPr>
      <w:widowControl w:val="0"/>
      <w:autoSpaceDE w:val="0"/>
      <w:autoSpaceDN w:val="0"/>
      <w:adjustRightInd w:val="0"/>
      <w:spacing w:line="202" w:lineRule="exact"/>
      <w:ind w:firstLine="2083"/>
      <w:jc w:val="both"/>
    </w:pPr>
  </w:style>
  <w:style w:type="paragraph" w:customStyle="1" w:styleId="1fffe">
    <w:name w:val="Знак Знак Знак1 Знак Знак Знак Знак Знак Знак Знак Знак Знак Знак"/>
    <w:basedOn w:val="aff3"/>
    <w:qFormat/>
    <w:rsid w:val="0005126A"/>
    <w:pPr>
      <w:spacing w:before="100" w:beforeAutospacing="1" w:after="100" w:afterAutospacing="1"/>
    </w:pPr>
    <w:rPr>
      <w:rFonts w:ascii="Tahoma" w:hAnsi="Tahoma"/>
      <w:sz w:val="20"/>
      <w:szCs w:val="20"/>
      <w:lang w:val="en-US" w:eastAsia="en-US"/>
    </w:rPr>
  </w:style>
  <w:style w:type="paragraph" w:customStyle="1" w:styleId="105">
    <w:name w:val="Стиль Основной текст + по ширине Первая строка:  1 см После:  0 пт"/>
    <w:basedOn w:val="affff5"/>
    <w:qFormat/>
    <w:rsid w:val="0005126A"/>
    <w:pPr>
      <w:overflowPunct w:val="0"/>
      <w:autoSpaceDE w:val="0"/>
      <w:autoSpaceDN w:val="0"/>
      <w:adjustRightInd w:val="0"/>
      <w:spacing w:after="0" w:line="360" w:lineRule="auto"/>
      <w:ind w:firstLine="567"/>
      <w:jc w:val="both"/>
    </w:pPr>
    <w:rPr>
      <w:szCs w:val="20"/>
    </w:rPr>
  </w:style>
  <w:style w:type="paragraph" w:customStyle="1" w:styleId="affffffffffc">
    <w:name w:val="ОВОС Шер Основой текст"/>
    <w:basedOn w:val="affff8"/>
    <w:qFormat/>
    <w:rsid w:val="0005126A"/>
    <w:pPr>
      <w:autoSpaceDE/>
      <w:autoSpaceDN/>
      <w:snapToGrid w:val="0"/>
      <w:spacing w:after="0" w:line="360" w:lineRule="auto"/>
      <w:ind w:left="709" w:firstLine="567"/>
      <w:jc w:val="both"/>
    </w:pPr>
    <w:rPr>
      <w:szCs w:val="20"/>
    </w:rPr>
  </w:style>
  <w:style w:type="paragraph" w:customStyle="1" w:styleId="2ff">
    <w:name w:val="Знак Знак Знак2"/>
    <w:basedOn w:val="aff3"/>
    <w:uiPriority w:val="99"/>
    <w:qFormat/>
    <w:rsid w:val="0005126A"/>
    <w:pPr>
      <w:spacing w:before="100" w:beforeAutospacing="1" w:after="100" w:afterAutospacing="1"/>
    </w:pPr>
    <w:rPr>
      <w:rFonts w:ascii="Tahoma" w:hAnsi="Tahoma"/>
      <w:sz w:val="20"/>
      <w:szCs w:val="20"/>
      <w:lang w:val="en-US" w:eastAsia="en-US"/>
    </w:rPr>
  </w:style>
  <w:style w:type="paragraph" w:customStyle="1" w:styleId="affffffffffd">
    <w:name w:val="Знак Знак Знак Знак Знак"/>
    <w:basedOn w:val="aff3"/>
    <w:qFormat/>
    <w:rsid w:val="0005126A"/>
    <w:pPr>
      <w:spacing w:before="100" w:beforeAutospacing="1" w:after="100" w:afterAutospacing="1"/>
    </w:pPr>
    <w:rPr>
      <w:rFonts w:ascii="Tahoma" w:hAnsi="Tahoma"/>
      <w:sz w:val="20"/>
      <w:szCs w:val="20"/>
      <w:lang w:val="en-US" w:eastAsia="en-US"/>
    </w:rPr>
  </w:style>
  <w:style w:type="paragraph" w:customStyle="1" w:styleId="116">
    <w:name w:val="1 Знак Знак Знак1"/>
    <w:basedOn w:val="aff3"/>
    <w:qFormat/>
    <w:rsid w:val="0005126A"/>
    <w:pPr>
      <w:spacing w:before="100" w:beforeAutospacing="1" w:after="100" w:afterAutospacing="1"/>
    </w:pPr>
    <w:rPr>
      <w:rFonts w:ascii="Tahoma" w:hAnsi="Tahoma"/>
      <w:sz w:val="20"/>
      <w:szCs w:val="20"/>
      <w:lang w:val="en-US" w:eastAsia="en-US"/>
    </w:rPr>
  </w:style>
  <w:style w:type="paragraph" w:customStyle="1" w:styleId="2ff0">
    <w:name w:val="Текст2"/>
    <w:basedOn w:val="aff3"/>
    <w:qFormat/>
    <w:rsid w:val="0005126A"/>
    <w:pPr>
      <w:ind w:firstLine="709"/>
      <w:jc w:val="both"/>
    </w:pPr>
    <w:rPr>
      <w:szCs w:val="20"/>
    </w:rPr>
  </w:style>
  <w:style w:type="paragraph" w:customStyle="1" w:styleId="242">
    <w:name w:val="Основной текст с отступом 24"/>
    <w:basedOn w:val="aff3"/>
    <w:qFormat/>
    <w:rsid w:val="0005126A"/>
    <w:pPr>
      <w:overflowPunct w:val="0"/>
      <w:autoSpaceDE w:val="0"/>
      <w:autoSpaceDN w:val="0"/>
      <w:adjustRightInd w:val="0"/>
      <w:spacing w:before="120"/>
      <w:ind w:firstLine="709"/>
      <w:jc w:val="both"/>
    </w:pPr>
    <w:rPr>
      <w:szCs w:val="20"/>
    </w:rPr>
  </w:style>
  <w:style w:type="paragraph" w:customStyle="1" w:styleId="342">
    <w:name w:val="Основной текст с отступом 34"/>
    <w:basedOn w:val="aff3"/>
    <w:qFormat/>
    <w:rsid w:val="0005126A"/>
    <w:pPr>
      <w:overflowPunct w:val="0"/>
      <w:autoSpaceDE w:val="0"/>
      <w:autoSpaceDN w:val="0"/>
      <w:adjustRightInd w:val="0"/>
      <w:ind w:firstLine="720"/>
      <w:jc w:val="both"/>
    </w:pPr>
    <w:rPr>
      <w:rFonts w:ascii="AcademyACTT" w:hAnsi="AcademyACTT"/>
      <w:sz w:val="28"/>
      <w:szCs w:val="20"/>
      <w:lang w:val="en-US"/>
    </w:rPr>
  </w:style>
  <w:style w:type="paragraph" w:customStyle="1" w:styleId="324">
    <w:name w:val="Основной текст 32"/>
    <w:basedOn w:val="aff3"/>
    <w:uiPriority w:val="99"/>
    <w:qFormat/>
    <w:rsid w:val="0005126A"/>
    <w:pPr>
      <w:overflowPunct w:val="0"/>
      <w:autoSpaceDE w:val="0"/>
      <w:autoSpaceDN w:val="0"/>
      <w:adjustRightInd w:val="0"/>
      <w:jc w:val="center"/>
    </w:pPr>
    <w:rPr>
      <w:b/>
      <w:szCs w:val="20"/>
    </w:rPr>
  </w:style>
  <w:style w:type="paragraph" w:customStyle="1" w:styleId="2ff1">
    <w:name w:val="Обычный (веб)2"/>
    <w:basedOn w:val="aff3"/>
    <w:uiPriority w:val="99"/>
    <w:qFormat/>
    <w:rsid w:val="0005126A"/>
    <w:pPr>
      <w:overflowPunct w:val="0"/>
      <w:autoSpaceDE w:val="0"/>
      <w:autoSpaceDN w:val="0"/>
      <w:adjustRightInd w:val="0"/>
      <w:spacing w:before="100" w:after="100"/>
    </w:pPr>
    <w:rPr>
      <w:color w:val="000000"/>
      <w:szCs w:val="20"/>
    </w:rPr>
  </w:style>
  <w:style w:type="paragraph" w:customStyle="1" w:styleId="225">
    <w:name w:val="Знак22"/>
    <w:basedOn w:val="aff3"/>
    <w:next w:val="aff3"/>
    <w:autoRedefine/>
    <w:qFormat/>
    <w:rsid w:val="0005126A"/>
    <w:pPr>
      <w:spacing w:after="160" w:line="240" w:lineRule="exact"/>
      <w:jc w:val="right"/>
    </w:pPr>
    <w:rPr>
      <w:noProof/>
      <w:lang w:val="en-US" w:eastAsia="en-US"/>
    </w:rPr>
  </w:style>
  <w:style w:type="paragraph" w:customStyle="1" w:styleId="3f9">
    <w:name w:val="Знак Знак Знак3"/>
    <w:basedOn w:val="aff3"/>
    <w:qFormat/>
    <w:rsid w:val="0005126A"/>
    <w:pPr>
      <w:spacing w:before="100" w:beforeAutospacing="1" w:after="100" w:afterAutospacing="1"/>
    </w:pPr>
    <w:rPr>
      <w:rFonts w:ascii="Tahoma" w:hAnsi="Tahoma"/>
      <w:sz w:val="20"/>
      <w:szCs w:val="20"/>
      <w:lang w:val="en-US" w:eastAsia="en-US"/>
    </w:rPr>
  </w:style>
  <w:style w:type="paragraph" w:customStyle="1" w:styleId="127">
    <w:name w:val="Знак Знак Знак1 Знак Знак Знак Знак2"/>
    <w:basedOn w:val="aff3"/>
    <w:next w:val="aff3"/>
    <w:autoRedefine/>
    <w:qFormat/>
    <w:rsid w:val="0005126A"/>
    <w:pPr>
      <w:spacing w:after="160" w:line="240" w:lineRule="exact"/>
      <w:jc w:val="right"/>
    </w:pPr>
    <w:rPr>
      <w:noProof/>
      <w:lang w:val="en-US" w:eastAsia="en-US"/>
    </w:rPr>
  </w:style>
  <w:style w:type="paragraph" w:customStyle="1" w:styleId="3fa">
    <w:name w:val="Знак Знак Знак Знак3"/>
    <w:basedOn w:val="aff3"/>
    <w:next w:val="aff3"/>
    <w:autoRedefine/>
    <w:qFormat/>
    <w:rsid w:val="0005126A"/>
    <w:pPr>
      <w:spacing w:after="160" w:line="240" w:lineRule="exact"/>
      <w:jc w:val="right"/>
    </w:pPr>
    <w:rPr>
      <w:noProof/>
      <w:lang w:val="en-US" w:eastAsia="en-US"/>
    </w:rPr>
  </w:style>
  <w:style w:type="paragraph" w:customStyle="1" w:styleId="117">
    <w:name w:val="Знак11"/>
    <w:basedOn w:val="aff3"/>
    <w:next w:val="aff3"/>
    <w:autoRedefine/>
    <w:qFormat/>
    <w:rsid w:val="0005126A"/>
    <w:pPr>
      <w:spacing w:after="160" w:line="240" w:lineRule="exact"/>
      <w:jc w:val="right"/>
    </w:pPr>
    <w:rPr>
      <w:noProof/>
      <w:lang w:val="en-US" w:eastAsia="en-US"/>
    </w:rPr>
  </w:style>
  <w:style w:type="paragraph" w:customStyle="1" w:styleId="31a">
    <w:name w:val="Знак31"/>
    <w:basedOn w:val="aff3"/>
    <w:next w:val="aff3"/>
    <w:autoRedefine/>
    <w:qFormat/>
    <w:rsid w:val="0005126A"/>
    <w:pPr>
      <w:spacing w:after="160" w:line="240" w:lineRule="exact"/>
      <w:jc w:val="right"/>
    </w:pPr>
    <w:rPr>
      <w:noProof/>
      <w:lang w:val="en-US" w:eastAsia="en-US"/>
    </w:rPr>
  </w:style>
  <w:style w:type="paragraph" w:customStyle="1" w:styleId="226">
    <w:name w:val="Знак Знак Знак2 Знак2"/>
    <w:basedOn w:val="aff3"/>
    <w:next w:val="aff3"/>
    <w:autoRedefine/>
    <w:qFormat/>
    <w:rsid w:val="0005126A"/>
    <w:pPr>
      <w:spacing w:after="160" w:line="240" w:lineRule="exact"/>
      <w:jc w:val="right"/>
    </w:pPr>
    <w:rPr>
      <w:noProof/>
      <w:lang w:val="en-US" w:eastAsia="en-US"/>
    </w:rPr>
  </w:style>
  <w:style w:type="paragraph" w:customStyle="1" w:styleId="118">
    <w:name w:val="Знак Знак Знак1 Знак1"/>
    <w:basedOn w:val="aff3"/>
    <w:qFormat/>
    <w:rsid w:val="0005126A"/>
    <w:pPr>
      <w:spacing w:before="100" w:beforeAutospacing="1" w:after="100" w:afterAutospacing="1"/>
    </w:pPr>
    <w:rPr>
      <w:rFonts w:ascii="Tahoma" w:hAnsi="Tahoma"/>
      <w:sz w:val="20"/>
      <w:szCs w:val="20"/>
      <w:lang w:val="en-US" w:eastAsia="en-US"/>
    </w:rPr>
  </w:style>
  <w:style w:type="paragraph" w:customStyle="1" w:styleId="75">
    <w:name w:val="Обычный7"/>
    <w:qFormat/>
    <w:rsid w:val="0005126A"/>
    <w:pPr>
      <w:spacing w:after="0" w:line="240" w:lineRule="auto"/>
    </w:pPr>
    <w:rPr>
      <w:rFonts w:ascii="Times New Roman" w:eastAsia="Times New Roman" w:hAnsi="Times New Roman" w:cs="Times New Roman"/>
      <w:sz w:val="20"/>
      <w:szCs w:val="20"/>
      <w:lang w:eastAsia="ru-RU"/>
    </w:rPr>
  </w:style>
  <w:style w:type="paragraph" w:customStyle="1" w:styleId="133">
    <w:name w:val="Заголовок 13"/>
    <w:basedOn w:val="75"/>
    <w:next w:val="75"/>
    <w:qFormat/>
    <w:rsid w:val="0005126A"/>
    <w:pPr>
      <w:keepNext/>
      <w:numPr>
        <w:ilvl w:val="12"/>
      </w:numPr>
      <w:ind w:firstLine="709"/>
      <w:jc w:val="center"/>
      <w:outlineLvl w:val="0"/>
    </w:pPr>
    <w:rPr>
      <w:b/>
      <w:sz w:val="24"/>
    </w:rPr>
  </w:style>
  <w:style w:type="paragraph" w:customStyle="1" w:styleId="243">
    <w:name w:val="Заголовок 24"/>
    <w:basedOn w:val="75"/>
    <w:next w:val="75"/>
    <w:qFormat/>
    <w:rsid w:val="0005126A"/>
    <w:pPr>
      <w:keepNext/>
      <w:numPr>
        <w:ilvl w:val="12"/>
      </w:numPr>
      <w:ind w:firstLine="709"/>
      <w:jc w:val="both"/>
      <w:outlineLvl w:val="1"/>
    </w:pPr>
    <w:rPr>
      <w:sz w:val="24"/>
    </w:rPr>
  </w:style>
  <w:style w:type="paragraph" w:customStyle="1" w:styleId="333">
    <w:name w:val="Заголовок 33"/>
    <w:basedOn w:val="75"/>
    <w:next w:val="75"/>
    <w:qFormat/>
    <w:rsid w:val="0005126A"/>
    <w:pPr>
      <w:keepNext/>
      <w:ind w:firstLine="720"/>
      <w:jc w:val="both"/>
      <w:outlineLvl w:val="2"/>
    </w:pPr>
    <w:rPr>
      <w:sz w:val="24"/>
    </w:rPr>
  </w:style>
  <w:style w:type="character" w:customStyle="1" w:styleId="119">
    <w:name w:val="Знак Знак Знак1 Знак Знак Знак Знак Знак Знак Знак Знак1"/>
    <w:link w:val="128"/>
    <w:locked/>
    <w:rsid w:val="0005126A"/>
    <w:rPr>
      <w:rFonts w:ascii="Tahoma" w:eastAsia="Times New Roman" w:hAnsi="Tahoma" w:cs="Times New Roman"/>
      <w:sz w:val="20"/>
      <w:szCs w:val="20"/>
      <w:lang w:val="en-US"/>
    </w:rPr>
  </w:style>
  <w:style w:type="paragraph" w:customStyle="1" w:styleId="128">
    <w:name w:val="Знак Знак Знак1 Знак Знак Знак Знак Знак Знак Знак2"/>
    <w:basedOn w:val="aff3"/>
    <w:link w:val="119"/>
    <w:qFormat/>
    <w:rsid w:val="0005126A"/>
    <w:pPr>
      <w:spacing w:before="100" w:beforeAutospacing="1" w:after="100" w:afterAutospacing="1"/>
    </w:pPr>
    <w:rPr>
      <w:rFonts w:ascii="Tahoma" w:hAnsi="Tahoma"/>
      <w:sz w:val="20"/>
      <w:szCs w:val="20"/>
      <w:lang w:val="en-US" w:eastAsia="en-US"/>
    </w:rPr>
  </w:style>
  <w:style w:type="paragraph" w:customStyle="1" w:styleId="1ffff">
    <w:name w:val="Знак Знак Знак Знак Знак Знак Знак1"/>
    <w:basedOn w:val="aff3"/>
    <w:qFormat/>
    <w:rsid w:val="0005126A"/>
    <w:pPr>
      <w:spacing w:before="100" w:beforeAutospacing="1" w:after="100" w:afterAutospacing="1"/>
    </w:pPr>
    <w:rPr>
      <w:rFonts w:ascii="Tahoma" w:hAnsi="Tahoma"/>
      <w:sz w:val="20"/>
      <w:szCs w:val="20"/>
      <w:lang w:val="en-US" w:eastAsia="en-US"/>
    </w:rPr>
  </w:style>
  <w:style w:type="paragraph" w:customStyle="1" w:styleId="11a">
    <w:name w:val="Знак Знак Знак1 Знак Знак Знак Знак Знак Знак Знак Знак Знак Знак Знак Знак Знак1"/>
    <w:basedOn w:val="aff3"/>
    <w:qFormat/>
    <w:rsid w:val="0005126A"/>
    <w:pPr>
      <w:spacing w:before="100" w:beforeAutospacing="1" w:after="100" w:afterAutospacing="1"/>
    </w:pPr>
    <w:rPr>
      <w:rFonts w:ascii="Tahoma" w:hAnsi="Tahoma"/>
      <w:sz w:val="20"/>
      <w:szCs w:val="20"/>
      <w:lang w:val="en-US" w:eastAsia="en-US"/>
    </w:rPr>
  </w:style>
  <w:style w:type="paragraph" w:customStyle="1" w:styleId="11b">
    <w:name w:val="Знак Знак Знак1 Знак Знак Знак Знак Знак Знак Знак Знак Знак Знак1"/>
    <w:basedOn w:val="aff3"/>
    <w:qFormat/>
    <w:rsid w:val="0005126A"/>
    <w:pPr>
      <w:spacing w:before="100" w:beforeAutospacing="1" w:after="100" w:afterAutospacing="1"/>
    </w:pPr>
    <w:rPr>
      <w:rFonts w:ascii="Tahoma" w:hAnsi="Tahoma"/>
      <w:sz w:val="20"/>
      <w:szCs w:val="20"/>
      <w:lang w:val="en-US" w:eastAsia="en-US"/>
    </w:rPr>
  </w:style>
  <w:style w:type="paragraph" w:customStyle="1" w:styleId="219">
    <w:name w:val="Знак Знак Знак21"/>
    <w:basedOn w:val="aff3"/>
    <w:qFormat/>
    <w:rsid w:val="0005126A"/>
    <w:pPr>
      <w:spacing w:before="100" w:beforeAutospacing="1" w:after="100" w:afterAutospacing="1"/>
    </w:pPr>
    <w:rPr>
      <w:rFonts w:ascii="Tahoma" w:hAnsi="Tahoma"/>
      <w:sz w:val="20"/>
      <w:szCs w:val="20"/>
      <w:lang w:val="en-US" w:eastAsia="en-US"/>
    </w:rPr>
  </w:style>
  <w:style w:type="paragraph" w:customStyle="1" w:styleId="1ffff0">
    <w:name w:val="Знак Знак Знак Знак Знак1"/>
    <w:basedOn w:val="aff3"/>
    <w:qFormat/>
    <w:rsid w:val="0005126A"/>
    <w:pPr>
      <w:spacing w:before="100" w:beforeAutospacing="1" w:after="100" w:afterAutospacing="1"/>
    </w:pPr>
    <w:rPr>
      <w:rFonts w:ascii="Tahoma" w:hAnsi="Tahoma"/>
      <w:sz w:val="20"/>
      <w:szCs w:val="20"/>
      <w:lang w:val="en-US" w:eastAsia="en-US"/>
    </w:rPr>
  </w:style>
  <w:style w:type="character" w:customStyle="1" w:styleId="affffffffffe">
    <w:name w:val="Подрисуночная надпись Знак Знак"/>
    <w:link w:val="a9"/>
    <w:locked/>
    <w:rsid w:val="0005126A"/>
    <w:rPr>
      <w:rFonts w:ascii="Times New Roman" w:eastAsia="Times New Roman" w:hAnsi="Times New Roman" w:cs="Times New Roman"/>
      <w:b/>
      <w:bCs/>
      <w:sz w:val="24"/>
      <w:szCs w:val="24"/>
    </w:rPr>
  </w:style>
  <w:style w:type="paragraph" w:customStyle="1" w:styleId="a9">
    <w:name w:val="Подрисуночная надпись"/>
    <w:basedOn w:val="aff3"/>
    <w:link w:val="affffffffffe"/>
    <w:autoRedefine/>
    <w:qFormat/>
    <w:rsid w:val="0005126A"/>
    <w:pPr>
      <w:numPr>
        <w:numId w:val="23"/>
      </w:numPr>
      <w:suppressLineNumbers/>
      <w:suppressAutoHyphens/>
      <w:spacing w:before="120" w:after="240"/>
      <w:jc w:val="both"/>
    </w:pPr>
    <w:rPr>
      <w:b/>
      <w:bCs/>
      <w:lang w:eastAsia="en-US"/>
    </w:rPr>
  </w:style>
  <w:style w:type="character" w:customStyle="1" w:styleId="afffffffffff">
    <w:name w:val="Заголовок рис. Знак"/>
    <w:link w:val="afffffffffff0"/>
    <w:locked/>
    <w:rsid w:val="0005126A"/>
    <w:rPr>
      <w:rFonts w:ascii="Times New Roman" w:eastAsia="Times New Roman" w:hAnsi="Times New Roman" w:cs="Times New Roman"/>
      <w:b/>
      <w:sz w:val="24"/>
    </w:rPr>
  </w:style>
  <w:style w:type="paragraph" w:customStyle="1" w:styleId="afffffffffff0">
    <w:name w:val="Заголовок рис."/>
    <w:basedOn w:val="a9"/>
    <w:link w:val="afffffffffff"/>
    <w:qFormat/>
    <w:rsid w:val="0005126A"/>
    <w:pPr>
      <w:tabs>
        <w:tab w:val="left" w:pos="709"/>
        <w:tab w:val="left" w:pos="1134"/>
      </w:tabs>
      <w:suppressAutoHyphens w:val="0"/>
      <w:spacing w:before="60"/>
    </w:pPr>
    <w:rPr>
      <w:bCs w:val="0"/>
      <w:szCs w:val="22"/>
    </w:rPr>
  </w:style>
  <w:style w:type="character" w:customStyle="1" w:styleId="afffffffffff1">
    <w:name w:val="заголовок таблицы Знак Знак"/>
    <w:link w:val="a7"/>
    <w:locked/>
    <w:rsid w:val="0005126A"/>
    <w:rPr>
      <w:rFonts w:ascii="Times New Roman" w:eastAsia="Times New Roman" w:hAnsi="Times New Roman" w:cs="Times New Roman"/>
      <w:b/>
      <w:sz w:val="24"/>
      <w:szCs w:val="24"/>
    </w:rPr>
  </w:style>
  <w:style w:type="paragraph" w:customStyle="1" w:styleId="a7">
    <w:name w:val="заголовок таблицы"/>
    <w:basedOn w:val="aff3"/>
    <w:link w:val="afffffffffff1"/>
    <w:autoRedefine/>
    <w:qFormat/>
    <w:rsid w:val="0005126A"/>
    <w:pPr>
      <w:keepNext/>
      <w:keepLines/>
      <w:widowControl w:val="0"/>
      <w:numPr>
        <w:numId w:val="24"/>
      </w:numPr>
      <w:tabs>
        <w:tab w:val="left" w:pos="1440"/>
      </w:tabs>
      <w:suppressAutoHyphens/>
      <w:spacing w:before="120" w:after="120"/>
      <w:contextualSpacing/>
      <w:jc w:val="both"/>
    </w:pPr>
    <w:rPr>
      <w:b/>
      <w:lang w:eastAsia="en-US"/>
    </w:rPr>
  </w:style>
  <w:style w:type="character" w:customStyle="1" w:styleId="1ffff1">
    <w:name w:val="заголовок табл Знак1"/>
    <w:link w:val="afb"/>
    <w:locked/>
    <w:rsid w:val="0005126A"/>
    <w:rPr>
      <w:rFonts w:ascii="Times New Roman" w:eastAsia="Times New Roman" w:hAnsi="Times New Roman" w:cs="Times New Roman"/>
      <w:b/>
      <w:bCs/>
      <w:sz w:val="24"/>
      <w:szCs w:val="24"/>
      <w:lang w:eastAsia="ru-RU"/>
    </w:rPr>
  </w:style>
  <w:style w:type="paragraph" w:customStyle="1" w:styleId="afb">
    <w:name w:val="заголовок табл"/>
    <w:basedOn w:val="aff3"/>
    <w:link w:val="1ffff1"/>
    <w:qFormat/>
    <w:rsid w:val="0005126A"/>
    <w:pPr>
      <w:keepNext/>
      <w:numPr>
        <w:numId w:val="25"/>
      </w:numPr>
      <w:suppressLineNumbers/>
      <w:tabs>
        <w:tab w:val="left" w:leader="dot" w:pos="9356"/>
      </w:tabs>
      <w:suppressAutoHyphens/>
      <w:spacing w:before="120" w:after="120"/>
      <w:jc w:val="center"/>
    </w:pPr>
    <w:rPr>
      <w:b/>
      <w:bCs/>
    </w:rPr>
  </w:style>
  <w:style w:type="character" w:customStyle="1" w:styleId="afffffffffff2">
    <w:name w:val="Заголовок табл. Знак"/>
    <w:link w:val="afffffffffff3"/>
    <w:locked/>
    <w:rsid w:val="0005126A"/>
    <w:rPr>
      <w:rFonts w:ascii="Times New Roman" w:eastAsia="Times New Roman" w:hAnsi="Times New Roman" w:cs="Times New Roman"/>
      <w:b/>
      <w:sz w:val="24"/>
      <w:lang w:eastAsia="ru-RU"/>
    </w:rPr>
  </w:style>
  <w:style w:type="paragraph" w:customStyle="1" w:styleId="afffffffffff3">
    <w:name w:val="Заголовок табл."/>
    <w:basedOn w:val="afb"/>
    <w:link w:val="afffffffffff2"/>
    <w:qFormat/>
    <w:rsid w:val="0005126A"/>
    <w:pPr>
      <w:widowControl w:val="0"/>
      <w:tabs>
        <w:tab w:val="clear" w:pos="9356"/>
        <w:tab w:val="right" w:pos="-3969"/>
        <w:tab w:val="left" w:pos="426"/>
        <w:tab w:val="left" w:pos="567"/>
        <w:tab w:val="left" w:pos="3686"/>
        <w:tab w:val="left" w:pos="5387"/>
        <w:tab w:val="left" w:pos="5670"/>
      </w:tabs>
      <w:suppressAutoHyphens w:val="0"/>
    </w:pPr>
    <w:rPr>
      <w:bCs w:val="0"/>
      <w:szCs w:val="22"/>
    </w:rPr>
  </w:style>
  <w:style w:type="character" w:customStyle="1" w:styleId="-20">
    <w:name w:val="Текст-2 Знак"/>
    <w:link w:val="-21"/>
    <w:locked/>
    <w:rsid w:val="0005126A"/>
    <w:rPr>
      <w:rFonts w:ascii="Times New Roman CYR" w:eastAsia="Times New Roman" w:hAnsi="Times New Roman CYR" w:cs="Times New Roman CYR"/>
      <w:sz w:val="26"/>
      <w:szCs w:val="26"/>
      <w:lang w:eastAsia="ru-RU"/>
    </w:rPr>
  </w:style>
  <w:style w:type="paragraph" w:customStyle="1" w:styleId="-21">
    <w:name w:val="Текст-2"/>
    <w:basedOn w:val="aff3"/>
    <w:link w:val="-20"/>
    <w:qFormat/>
    <w:rsid w:val="0005126A"/>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135">
    <w:name w:val="Обычный 13 Знак5"/>
    <w:link w:val="134"/>
    <w:locked/>
    <w:rsid w:val="0005126A"/>
    <w:rPr>
      <w:rFonts w:ascii="Times New Roman" w:eastAsia="Times New Roman" w:hAnsi="Times New Roman" w:cs="Times New Roman"/>
      <w:sz w:val="26"/>
      <w:szCs w:val="26"/>
    </w:rPr>
  </w:style>
  <w:style w:type="paragraph" w:customStyle="1" w:styleId="134">
    <w:name w:val="Обычный 13"/>
    <w:basedOn w:val="aff3"/>
    <w:link w:val="135"/>
    <w:qFormat/>
    <w:rsid w:val="0005126A"/>
    <w:pPr>
      <w:keepNext/>
      <w:suppressLineNumbers/>
      <w:tabs>
        <w:tab w:val="left" w:pos="6804"/>
        <w:tab w:val="left" w:pos="6946"/>
        <w:tab w:val="left" w:leader="dot" w:pos="9356"/>
      </w:tabs>
      <w:suppressAutoHyphens/>
      <w:spacing w:before="60"/>
      <w:ind w:firstLine="567"/>
      <w:jc w:val="both"/>
    </w:pPr>
    <w:rPr>
      <w:sz w:val="26"/>
      <w:szCs w:val="26"/>
      <w:lang w:eastAsia="en-US"/>
    </w:rPr>
  </w:style>
  <w:style w:type="paragraph" w:customStyle="1" w:styleId="1330">
    <w:name w:val="Обычный 13 Знак3"/>
    <w:basedOn w:val="aff3"/>
    <w:autoRedefine/>
    <w:qFormat/>
    <w:rsid w:val="0005126A"/>
    <w:pPr>
      <w:keepNext/>
      <w:keepLines/>
      <w:suppressLineNumbers/>
      <w:tabs>
        <w:tab w:val="left" w:leader="dot" w:pos="9356"/>
      </w:tabs>
      <w:suppressAutoHyphens/>
      <w:spacing w:before="60" w:line="360" w:lineRule="auto"/>
      <w:jc w:val="both"/>
    </w:pPr>
    <w:rPr>
      <w:sz w:val="26"/>
      <w:szCs w:val="26"/>
    </w:rPr>
  </w:style>
  <w:style w:type="character" w:customStyle="1" w:styleId="1331">
    <w:name w:val="Обычный 13 Знак Знак3"/>
    <w:link w:val="136"/>
    <w:locked/>
    <w:rsid w:val="0005126A"/>
    <w:rPr>
      <w:rFonts w:ascii="Times New Roman" w:eastAsia="Times New Roman" w:hAnsi="Times New Roman" w:cs="Times New Roman"/>
      <w:sz w:val="26"/>
      <w:szCs w:val="20"/>
      <w:lang w:eastAsia="ru-RU"/>
    </w:rPr>
  </w:style>
  <w:style w:type="paragraph" w:customStyle="1" w:styleId="136">
    <w:name w:val="Обычный 13 Знак"/>
    <w:basedOn w:val="aff3"/>
    <w:link w:val="1331"/>
    <w:qFormat/>
    <w:rsid w:val="0005126A"/>
    <w:pPr>
      <w:keepNext/>
      <w:keepLines/>
      <w:suppressLineNumbers/>
      <w:tabs>
        <w:tab w:val="left" w:leader="dot" w:pos="9356"/>
      </w:tabs>
      <w:suppressAutoHyphens/>
      <w:spacing w:before="60" w:after="40"/>
      <w:ind w:left="245" w:firstLine="567"/>
      <w:jc w:val="both"/>
    </w:pPr>
    <w:rPr>
      <w:sz w:val="26"/>
      <w:szCs w:val="20"/>
    </w:rPr>
  </w:style>
  <w:style w:type="paragraph" w:customStyle="1" w:styleId="SmartView">
    <w:name w:val="Smart View"/>
    <w:basedOn w:val="aff3"/>
    <w:uiPriority w:val="99"/>
    <w:qFormat/>
    <w:rsid w:val="0005126A"/>
    <w:pPr>
      <w:contextualSpacing/>
    </w:pPr>
    <w:rPr>
      <w:rFonts w:ascii="Arial" w:eastAsia="Calibri" w:hAnsi="Arial"/>
      <w:sz w:val="20"/>
      <w:szCs w:val="20"/>
      <w:lang w:val="en-US" w:eastAsia="en-US"/>
    </w:rPr>
  </w:style>
  <w:style w:type="paragraph" w:customStyle="1" w:styleId="SmartView3">
    <w:name w:val="Smart View 3"/>
    <w:basedOn w:val="aff3"/>
    <w:uiPriority w:val="99"/>
    <w:qFormat/>
    <w:rsid w:val="0005126A"/>
    <w:pPr>
      <w:keepNext/>
      <w:keepLines/>
      <w:contextualSpacing/>
    </w:pPr>
    <w:rPr>
      <w:rFonts w:ascii="Arial" w:hAnsi="Arial"/>
      <w:b/>
      <w:bCs/>
      <w:szCs w:val="28"/>
      <w:lang w:val="en-US" w:eastAsia="en-US"/>
    </w:rPr>
  </w:style>
  <w:style w:type="paragraph" w:customStyle="1" w:styleId="txt1">
    <w:name w:val="txt1"/>
    <w:basedOn w:val="aff3"/>
    <w:qFormat/>
    <w:rsid w:val="0005126A"/>
    <w:pPr>
      <w:spacing w:before="45" w:after="45"/>
      <w:ind w:left="20" w:right="20" w:firstLine="400"/>
      <w:jc w:val="both"/>
    </w:pPr>
    <w:rPr>
      <w:rFonts w:ascii="Arial" w:hAnsi="Arial" w:cs="Arial"/>
      <w:color w:val="000000"/>
      <w:sz w:val="18"/>
      <w:szCs w:val="18"/>
    </w:rPr>
  </w:style>
  <w:style w:type="character" w:customStyle="1" w:styleId="1ffff2">
    <w:name w:val="1. Заголовок Знак"/>
    <w:link w:val="1ffff3"/>
    <w:uiPriority w:val="79"/>
    <w:locked/>
    <w:rsid w:val="0005126A"/>
    <w:rPr>
      <w:rFonts w:ascii="Times New Roman" w:eastAsia="Times New Roman" w:hAnsi="Times New Roman" w:cs="Times New Roman"/>
      <w:b/>
      <w:caps/>
      <w:kern w:val="28"/>
      <w:sz w:val="28"/>
      <w:szCs w:val="20"/>
    </w:rPr>
  </w:style>
  <w:style w:type="paragraph" w:customStyle="1" w:styleId="1ffff3">
    <w:name w:val="1. Заголовок"/>
    <w:basedOn w:val="1c"/>
    <w:link w:val="1ffff2"/>
    <w:uiPriority w:val="79"/>
    <w:qFormat/>
    <w:rsid w:val="0005126A"/>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paragraph" w:customStyle="1" w:styleId="-1">
    <w:name w:val="Рис-1"/>
    <w:basedOn w:val="a9"/>
    <w:qFormat/>
    <w:rsid w:val="0005126A"/>
    <w:pPr>
      <w:keepNext/>
      <w:keepLines/>
      <w:numPr>
        <w:numId w:val="26"/>
      </w:numPr>
      <w:suppressLineNumbers w:val="0"/>
      <w:tabs>
        <w:tab w:val="left" w:pos="540"/>
        <w:tab w:val="left" w:pos="851"/>
        <w:tab w:val="left" w:pos="1350"/>
        <w:tab w:val="num" w:pos="1440"/>
        <w:tab w:val="left" w:pos="1710"/>
      </w:tabs>
      <w:spacing w:before="0" w:after="0"/>
      <w:ind w:left="0" w:firstLine="170"/>
      <w:jc w:val="center"/>
    </w:pPr>
  </w:style>
  <w:style w:type="character" w:customStyle="1" w:styleId="afffffffffff4">
    <w:name w:val="отчетный Знак"/>
    <w:link w:val="afffffffffff5"/>
    <w:locked/>
    <w:rsid w:val="0005126A"/>
    <w:rPr>
      <w:rFonts w:ascii="Times New Roman CYR" w:eastAsia="Times New Roman" w:hAnsi="Times New Roman CYR" w:cs="Times New Roman"/>
      <w:sz w:val="26"/>
      <w:szCs w:val="26"/>
    </w:rPr>
  </w:style>
  <w:style w:type="paragraph" w:customStyle="1" w:styleId="afffffffffff5">
    <w:name w:val="отчетный"/>
    <w:basedOn w:val="aff3"/>
    <w:link w:val="afffffffffff4"/>
    <w:qFormat/>
    <w:rsid w:val="0005126A"/>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6">
    <w:name w:val="ТЕКСТ Знак"/>
    <w:link w:val="afffffffffff7"/>
    <w:locked/>
    <w:rsid w:val="0005126A"/>
    <w:rPr>
      <w:rFonts w:ascii="Times New Roman" w:eastAsia="Times New Roman" w:hAnsi="Times New Roman" w:cs="Times New Roman"/>
      <w:sz w:val="26"/>
      <w:szCs w:val="20"/>
    </w:rPr>
  </w:style>
  <w:style w:type="paragraph" w:customStyle="1" w:styleId="afffffffffff7">
    <w:name w:val="ТЕКСТ"/>
    <w:basedOn w:val="aff3"/>
    <w:link w:val="afffffffffff6"/>
    <w:qFormat/>
    <w:rsid w:val="0005126A"/>
    <w:pPr>
      <w:keepNext/>
      <w:widowControl w:val="0"/>
      <w:suppressAutoHyphens/>
      <w:spacing w:before="120" w:after="120" w:line="360" w:lineRule="auto"/>
      <w:ind w:right="-108" w:firstLine="720"/>
      <w:jc w:val="both"/>
    </w:pPr>
    <w:rPr>
      <w:sz w:val="26"/>
      <w:szCs w:val="20"/>
      <w:lang w:eastAsia="en-US"/>
    </w:rPr>
  </w:style>
  <w:style w:type="paragraph" w:customStyle="1" w:styleId="10">
    <w:name w:val="Рис.1. Подрисуночная надпись"/>
    <w:basedOn w:val="aff3"/>
    <w:autoRedefine/>
    <w:qFormat/>
    <w:rsid w:val="0005126A"/>
    <w:pPr>
      <w:keepNext/>
      <w:numPr>
        <w:numId w:val="27"/>
      </w:numPr>
      <w:suppressLineNumbers/>
      <w:tabs>
        <w:tab w:val="left" w:pos="851"/>
        <w:tab w:val="left" w:leader="dot" w:pos="9356"/>
      </w:tabs>
      <w:suppressAutoHyphens/>
      <w:jc w:val="center"/>
    </w:pPr>
    <w:rPr>
      <w:b/>
      <w:bCs/>
    </w:rPr>
  </w:style>
  <w:style w:type="paragraph" w:customStyle="1" w:styleId="1b">
    <w:name w:val="Стиль Рис.1. Подрисуночная надпись + полужирный"/>
    <w:basedOn w:val="aff3"/>
    <w:autoRedefine/>
    <w:qFormat/>
    <w:rsid w:val="0005126A"/>
    <w:pPr>
      <w:keepNext/>
      <w:numPr>
        <w:numId w:val="28"/>
      </w:numPr>
      <w:suppressLineNumbers/>
      <w:tabs>
        <w:tab w:val="left" w:pos="851"/>
        <w:tab w:val="left" w:leader="dot" w:pos="9356"/>
      </w:tabs>
      <w:suppressAutoHyphens/>
      <w:jc w:val="center"/>
    </w:pPr>
    <w:rPr>
      <w:b/>
      <w:bCs/>
    </w:rPr>
  </w:style>
  <w:style w:type="character" w:customStyle="1" w:styleId="-11">
    <w:name w:val="Текст-1 Знак1"/>
    <w:basedOn w:val="afffffffffff6"/>
    <w:link w:val="-10"/>
    <w:locked/>
    <w:rsid w:val="0005126A"/>
    <w:rPr>
      <w:rFonts w:ascii="Times New Roman" w:eastAsia="Times New Roman" w:hAnsi="Times New Roman" w:cs="Times New Roman"/>
      <w:sz w:val="26"/>
      <w:szCs w:val="20"/>
    </w:rPr>
  </w:style>
  <w:style w:type="paragraph" w:customStyle="1" w:styleId="-10">
    <w:name w:val="Текст-1"/>
    <w:basedOn w:val="afffffffffff7"/>
    <w:link w:val="-11"/>
    <w:qFormat/>
    <w:rsid w:val="0005126A"/>
    <w:pPr>
      <w:keepNext w:val="0"/>
    </w:pPr>
  </w:style>
  <w:style w:type="character" w:customStyle="1" w:styleId="afffffffffff8">
    <w:name w:val="ТАБЛ. Знак"/>
    <w:link w:val="af0"/>
    <w:locked/>
    <w:rsid w:val="0005126A"/>
    <w:rPr>
      <w:rFonts w:ascii="Times New Roman" w:eastAsia="Times New Roman" w:hAnsi="Times New Roman" w:cs="Times New Roman"/>
      <w:b/>
      <w:sz w:val="26"/>
      <w:lang w:eastAsia="ru-RU"/>
    </w:rPr>
  </w:style>
  <w:style w:type="paragraph" w:customStyle="1" w:styleId="af0">
    <w:name w:val="ТАБЛ."/>
    <w:basedOn w:val="-10"/>
    <w:next w:val="-10"/>
    <w:link w:val="afffffffffff8"/>
    <w:qFormat/>
    <w:rsid w:val="0005126A"/>
    <w:pPr>
      <w:numPr>
        <w:numId w:val="29"/>
      </w:numPr>
      <w:jc w:val="left"/>
    </w:pPr>
    <w:rPr>
      <w:b/>
      <w:szCs w:val="22"/>
      <w:lang w:eastAsia="ru-RU"/>
    </w:rPr>
  </w:style>
  <w:style w:type="paragraph" w:customStyle="1" w:styleId="12-">
    <w:name w:val="ТАБ 12-Заг."/>
    <w:basedOn w:val="aff3"/>
    <w:qFormat/>
    <w:rsid w:val="0005126A"/>
    <w:pPr>
      <w:widowControl w:val="0"/>
      <w:ind w:left="-57" w:right="-57"/>
      <w:jc w:val="center"/>
    </w:pPr>
    <w:rPr>
      <w:b/>
      <w:szCs w:val="26"/>
    </w:rPr>
  </w:style>
  <w:style w:type="paragraph" w:customStyle="1" w:styleId="afffffffffff9">
    <w:name w:val="Базовый"/>
    <w:uiPriority w:val="99"/>
    <w:qFormat/>
    <w:rsid w:val="0005126A"/>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10-">
    <w:name w:val="ТАБ 10-Заг."/>
    <w:basedOn w:val="12-"/>
    <w:qFormat/>
    <w:rsid w:val="0005126A"/>
    <w:rPr>
      <w:sz w:val="20"/>
    </w:rPr>
  </w:style>
  <w:style w:type="character" w:customStyle="1" w:styleId="NoSpacingChar">
    <w:name w:val="No Spacing Char"/>
    <w:basedOn w:val="aff5"/>
    <w:link w:val="2ff2"/>
    <w:locked/>
    <w:rsid w:val="0005126A"/>
    <w:rPr>
      <w:rFonts w:ascii="Times New Roman" w:eastAsia="Times New Roman" w:hAnsi="Times New Roman" w:cs="Times New Roman"/>
    </w:rPr>
  </w:style>
  <w:style w:type="paragraph" w:customStyle="1" w:styleId="2ff2">
    <w:name w:val="Без интервала2"/>
    <w:link w:val="NoSpacingChar"/>
    <w:qFormat/>
    <w:rsid w:val="0005126A"/>
    <w:pPr>
      <w:spacing w:after="0" w:line="240" w:lineRule="auto"/>
    </w:pPr>
    <w:rPr>
      <w:rFonts w:ascii="Times New Roman" w:eastAsia="Times New Roman" w:hAnsi="Times New Roman" w:cs="Times New Roman"/>
    </w:rPr>
  </w:style>
  <w:style w:type="paragraph" w:customStyle="1" w:styleId="aff0">
    <w:name w:val="МаркТабл"/>
    <w:qFormat/>
    <w:rsid w:val="0005126A"/>
    <w:pPr>
      <w:numPr>
        <w:numId w:val="30"/>
      </w:numPr>
      <w:tabs>
        <w:tab w:val="num" w:pos="567"/>
        <w:tab w:val="left" w:pos="680"/>
        <w:tab w:val="num" w:pos="737"/>
      </w:tabs>
      <w:spacing w:after="0" w:line="240" w:lineRule="auto"/>
      <w:ind w:left="567"/>
    </w:pPr>
    <w:rPr>
      <w:rFonts w:ascii="Times New Roman" w:eastAsia="SimSun" w:hAnsi="Times New Roman" w:cs="Times New Roman"/>
      <w:sz w:val="24"/>
      <w:szCs w:val="20"/>
      <w:lang w:eastAsia="ru-RU"/>
    </w:rPr>
  </w:style>
  <w:style w:type="paragraph" w:customStyle="1" w:styleId="814">
    <w:name w:val="Основной текст (8)1"/>
    <w:basedOn w:val="aff3"/>
    <w:qFormat/>
    <w:rsid w:val="0005126A"/>
    <w:pPr>
      <w:shd w:val="clear" w:color="auto" w:fill="FFFFFF"/>
      <w:spacing w:line="240" w:lineRule="atLeast"/>
      <w:ind w:hanging="580"/>
    </w:pPr>
    <w:rPr>
      <w:b/>
      <w:bCs/>
      <w:sz w:val="21"/>
      <w:szCs w:val="21"/>
    </w:rPr>
  </w:style>
  <w:style w:type="character" w:customStyle="1" w:styleId="521">
    <w:name w:val="Основной текст (52)_"/>
    <w:basedOn w:val="aff5"/>
    <w:link w:val="522"/>
    <w:uiPriority w:val="99"/>
    <w:locked/>
    <w:rsid w:val="0005126A"/>
    <w:rPr>
      <w:noProof/>
      <w:sz w:val="10"/>
      <w:szCs w:val="10"/>
      <w:shd w:val="clear" w:color="auto" w:fill="FFFFFF"/>
    </w:rPr>
  </w:style>
  <w:style w:type="paragraph" w:customStyle="1" w:styleId="522">
    <w:name w:val="Основной текст (52)"/>
    <w:basedOn w:val="aff3"/>
    <w:link w:val="521"/>
    <w:uiPriority w:val="99"/>
    <w:qFormat/>
    <w:rsid w:val="0005126A"/>
    <w:pPr>
      <w:shd w:val="clear" w:color="auto" w:fill="FFFFFF"/>
      <w:spacing w:line="240" w:lineRule="atLeast"/>
      <w:jc w:val="center"/>
    </w:pPr>
    <w:rPr>
      <w:rFonts w:asciiTheme="minorHAnsi" w:eastAsiaTheme="minorHAnsi" w:hAnsiTheme="minorHAnsi" w:cstheme="minorBidi"/>
      <w:noProof/>
      <w:sz w:val="10"/>
      <w:szCs w:val="10"/>
      <w:lang w:eastAsia="en-US"/>
    </w:rPr>
  </w:style>
  <w:style w:type="character" w:customStyle="1" w:styleId="540">
    <w:name w:val="Основной текст (54)_"/>
    <w:basedOn w:val="aff5"/>
    <w:link w:val="541"/>
    <w:uiPriority w:val="99"/>
    <w:locked/>
    <w:rsid w:val="0005126A"/>
    <w:rPr>
      <w:noProof/>
      <w:sz w:val="9"/>
      <w:szCs w:val="9"/>
      <w:shd w:val="clear" w:color="auto" w:fill="FFFFFF"/>
    </w:rPr>
  </w:style>
  <w:style w:type="paragraph" w:customStyle="1" w:styleId="541">
    <w:name w:val="Основной текст (54)"/>
    <w:basedOn w:val="aff3"/>
    <w:link w:val="540"/>
    <w:uiPriority w:val="99"/>
    <w:qFormat/>
    <w:rsid w:val="0005126A"/>
    <w:pPr>
      <w:shd w:val="clear" w:color="auto" w:fill="FFFFFF"/>
      <w:spacing w:line="240" w:lineRule="atLeast"/>
      <w:jc w:val="center"/>
    </w:pPr>
    <w:rPr>
      <w:rFonts w:asciiTheme="minorHAnsi" w:eastAsiaTheme="minorHAnsi" w:hAnsiTheme="minorHAnsi" w:cstheme="minorBidi"/>
      <w:noProof/>
      <w:sz w:val="9"/>
      <w:szCs w:val="9"/>
      <w:lang w:eastAsia="en-US"/>
    </w:rPr>
  </w:style>
  <w:style w:type="character" w:customStyle="1" w:styleId="530">
    <w:name w:val="Основной текст (53)_"/>
    <w:basedOn w:val="aff5"/>
    <w:link w:val="531"/>
    <w:uiPriority w:val="99"/>
    <w:locked/>
    <w:rsid w:val="0005126A"/>
    <w:rPr>
      <w:noProof/>
      <w:sz w:val="10"/>
      <w:szCs w:val="10"/>
      <w:shd w:val="clear" w:color="auto" w:fill="FFFFFF"/>
    </w:rPr>
  </w:style>
  <w:style w:type="paragraph" w:customStyle="1" w:styleId="531">
    <w:name w:val="Основной текст (53)"/>
    <w:basedOn w:val="aff3"/>
    <w:link w:val="530"/>
    <w:uiPriority w:val="99"/>
    <w:qFormat/>
    <w:rsid w:val="0005126A"/>
    <w:pPr>
      <w:shd w:val="clear" w:color="auto" w:fill="FFFFFF"/>
      <w:spacing w:line="240" w:lineRule="atLeast"/>
      <w:jc w:val="center"/>
    </w:pPr>
    <w:rPr>
      <w:rFonts w:asciiTheme="minorHAnsi" w:eastAsiaTheme="minorHAnsi" w:hAnsiTheme="minorHAnsi" w:cstheme="minorBidi"/>
      <w:noProof/>
      <w:sz w:val="10"/>
      <w:szCs w:val="10"/>
      <w:lang w:eastAsia="en-US"/>
    </w:rPr>
  </w:style>
  <w:style w:type="paragraph" w:customStyle="1" w:styleId="146">
    <w:name w:val="Основной текст14"/>
    <w:basedOn w:val="aff3"/>
    <w:qFormat/>
    <w:rsid w:val="0005126A"/>
    <w:pPr>
      <w:widowControl w:val="0"/>
      <w:shd w:val="clear" w:color="auto" w:fill="FFFFFF"/>
      <w:spacing w:line="480" w:lineRule="exact"/>
      <w:ind w:hanging="700"/>
      <w:jc w:val="both"/>
    </w:pPr>
    <w:rPr>
      <w:sz w:val="27"/>
      <w:szCs w:val="27"/>
    </w:rPr>
  </w:style>
  <w:style w:type="character" w:customStyle="1" w:styleId="470">
    <w:name w:val="Основной текст (47)_"/>
    <w:basedOn w:val="aff5"/>
    <w:link w:val="471"/>
    <w:uiPriority w:val="99"/>
    <w:locked/>
    <w:rsid w:val="0005126A"/>
    <w:rPr>
      <w:noProof/>
      <w:sz w:val="9"/>
      <w:szCs w:val="9"/>
      <w:shd w:val="clear" w:color="auto" w:fill="FFFFFF"/>
    </w:rPr>
  </w:style>
  <w:style w:type="paragraph" w:customStyle="1" w:styleId="471">
    <w:name w:val="Основной текст (47)"/>
    <w:basedOn w:val="aff3"/>
    <w:link w:val="470"/>
    <w:uiPriority w:val="99"/>
    <w:qFormat/>
    <w:rsid w:val="0005126A"/>
    <w:pPr>
      <w:shd w:val="clear" w:color="auto" w:fill="FFFFFF"/>
      <w:spacing w:line="240" w:lineRule="atLeast"/>
      <w:jc w:val="right"/>
    </w:pPr>
    <w:rPr>
      <w:rFonts w:asciiTheme="minorHAnsi" w:eastAsiaTheme="minorHAnsi" w:hAnsiTheme="minorHAnsi" w:cstheme="minorBidi"/>
      <w:noProof/>
      <w:sz w:val="9"/>
      <w:szCs w:val="9"/>
      <w:lang w:eastAsia="en-US"/>
    </w:rPr>
  </w:style>
  <w:style w:type="character" w:customStyle="1" w:styleId="490">
    <w:name w:val="Основной текст (49)_"/>
    <w:basedOn w:val="aff5"/>
    <w:link w:val="491"/>
    <w:uiPriority w:val="99"/>
    <w:locked/>
    <w:rsid w:val="0005126A"/>
    <w:rPr>
      <w:noProof/>
      <w:sz w:val="8"/>
      <w:szCs w:val="8"/>
      <w:shd w:val="clear" w:color="auto" w:fill="FFFFFF"/>
    </w:rPr>
  </w:style>
  <w:style w:type="paragraph" w:customStyle="1" w:styleId="491">
    <w:name w:val="Основной текст (49)"/>
    <w:basedOn w:val="aff3"/>
    <w:link w:val="490"/>
    <w:uiPriority w:val="99"/>
    <w:qFormat/>
    <w:rsid w:val="0005126A"/>
    <w:pPr>
      <w:shd w:val="clear" w:color="auto" w:fill="FFFFFF"/>
      <w:spacing w:line="240" w:lineRule="atLeast"/>
      <w:jc w:val="right"/>
    </w:pPr>
    <w:rPr>
      <w:rFonts w:asciiTheme="minorHAnsi" w:eastAsiaTheme="minorHAnsi" w:hAnsiTheme="minorHAnsi" w:cstheme="minorBidi"/>
      <w:noProof/>
      <w:sz w:val="8"/>
      <w:szCs w:val="8"/>
      <w:lang w:eastAsia="en-US"/>
    </w:rPr>
  </w:style>
  <w:style w:type="character" w:customStyle="1" w:styleId="480">
    <w:name w:val="Основной текст (48)_"/>
    <w:basedOn w:val="aff5"/>
    <w:link w:val="481"/>
    <w:uiPriority w:val="99"/>
    <w:locked/>
    <w:rsid w:val="0005126A"/>
    <w:rPr>
      <w:i/>
      <w:iCs/>
      <w:noProof/>
      <w:sz w:val="8"/>
      <w:szCs w:val="8"/>
      <w:shd w:val="clear" w:color="auto" w:fill="FFFFFF"/>
    </w:rPr>
  </w:style>
  <w:style w:type="paragraph" w:customStyle="1" w:styleId="481">
    <w:name w:val="Основной текст (48)"/>
    <w:basedOn w:val="aff3"/>
    <w:link w:val="480"/>
    <w:uiPriority w:val="99"/>
    <w:qFormat/>
    <w:rsid w:val="0005126A"/>
    <w:pPr>
      <w:shd w:val="clear" w:color="auto" w:fill="FFFFFF"/>
      <w:spacing w:line="240" w:lineRule="atLeast"/>
      <w:jc w:val="right"/>
    </w:pPr>
    <w:rPr>
      <w:rFonts w:asciiTheme="minorHAnsi" w:eastAsiaTheme="minorHAnsi" w:hAnsiTheme="minorHAnsi" w:cstheme="minorBidi"/>
      <w:i/>
      <w:iCs/>
      <w:noProof/>
      <w:sz w:val="8"/>
      <w:szCs w:val="8"/>
      <w:lang w:eastAsia="en-US"/>
    </w:rPr>
  </w:style>
  <w:style w:type="character" w:customStyle="1" w:styleId="500">
    <w:name w:val="Основной текст (50)_"/>
    <w:basedOn w:val="aff5"/>
    <w:link w:val="501"/>
    <w:uiPriority w:val="99"/>
    <w:locked/>
    <w:rsid w:val="0005126A"/>
    <w:rPr>
      <w:noProof/>
      <w:sz w:val="8"/>
      <w:szCs w:val="8"/>
      <w:shd w:val="clear" w:color="auto" w:fill="FFFFFF"/>
    </w:rPr>
  </w:style>
  <w:style w:type="paragraph" w:customStyle="1" w:styleId="501">
    <w:name w:val="Основной текст (50)"/>
    <w:basedOn w:val="aff3"/>
    <w:link w:val="500"/>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paragraph" w:customStyle="1" w:styleId="1ffff4">
    <w:name w:val="Подпись к картинке1"/>
    <w:basedOn w:val="aff3"/>
    <w:uiPriority w:val="99"/>
    <w:qFormat/>
    <w:rsid w:val="0005126A"/>
    <w:pPr>
      <w:shd w:val="clear" w:color="auto" w:fill="FFFFFF"/>
      <w:spacing w:line="266" w:lineRule="exact"/>
    </w:pPr>
    <w:rPr>
      <w:b/>
      <w:bCs/>
      <w:sz w:val="17"/>
      <w:szCs w:val="17"/>
    </w:rPr>
  </w:style>
  <w:style w:type="character" w:customStyle="1" w:styleId="2ff3">
    <w:name w:val="Подпись к картинке (2)_"/>
    <w:basedOn w:val="aff5"/>
    <w:link w:val="2ff4"/>
    <w:uiPriority w:val="99"/>
    <w:locked/>
    <w:rsid w:val="0005126A"/>
    <w:rPr>
      <w:i/>
      <w:iCs/>
      <w:shd w:val="clear" w:color="auto" w:fill="FFFFFF"/>
    </w:rPr>
  </w:style>
  <w:style w:type="paragraph" w:customStyle="1" w:styleId="2ff4">
    <w:name w:val="Подпись к картинке (2)"/>
    <w:basedOn w:val="aff3"/>
    <w:link w:val="2ff3"/>
    <w:uiPriority w:val="99"/>
    <w:qFormat/>
    <w:rsid w:val="0005126A"/>
    <w:pPr>
      <w:shd w:val="clear" w:color="auto" w:fill="FFFFFF"/>
      <w:spacing w:line="266" w:lineRule="exact"/>
      <w:ind w:firstLine="540"/>
      <w:jc w:val="both"/>
    </w:pPr>
    <w:rPr>
      <w:rFonts w:asciiTheme="minorHAnsi" w:eastAsiaTheme="minorHAnsi" w:hAnsiTheme="minorHAnsi" w:cstheme="minorBidi"/>
      <w:i/>
      <w:iCs/>
      <w:sz w:val="22"/>
      <w:szCs w:val="22"/>
      <w:lang w:eastAsia="en-US"/>
    </w:rPr>
  </w:style>
  <w:style w:type="character" w:customStyle="1" w:styleId="550">
    <w:name w:val="Основной текст (55)_"/>
    <w:basedOn w:val="aff5"/>
    <w:link w:val="551"/>
    <w:uiPriority w:val="99"/>
    <w:locked/>
    <w:rsid w:val="0005126A"/>
    <w:rPr>
      <w:rFonts w:ascii="Candara" w:hAnsi="Candara" w:cs="Candara"/>
      <w:noProof/>
      <w:shd w:val="clear" w:color="auto" w:fill="FFFFFF"/>
    </w:rPr>
  </w:style>
  <w:style w:type="paragraph" w:customStyle="1" w:styleId="551">
    <w:name w:val="Основной текст (55)"/>
    <w:basedOn w:val="aff3"/>
    <w:link w:val="550"/>
    <w:uiPriority w:val="99"/>
    <w:qFormat/>
    <w:rsid w:val="0005126A"/>
    <w:pPr>
      <w:shd w:val="clear" w:color="auto" w:fill="FFFFFF"/>
      <w:spacing w:line="240" w:lineRule="atLeast"/>
    </w:pPr>
    <w:rPr>
      <w:rFonts w:ascii="Candara" w:eastAsiaTheme="minorHAnsi" w:hAnsi="Candara" w:cs="Candara"/>
      <w:noProof/>
      <w:sz w:val="22"/>
      <w:szCs w:val="22"/>
      <w:lang w:eastAsia="en-US"/>
    </w:rPr>
  </w:style>
  <w:style w:type="character" w:customStyle="1" w:styleId="514">
    <w:name w:val="Основной текст (51)_"/>
    <w:basedOn w:val="aff5"/>
    <w:link w:val="515"/>
    <w:uiPriority w:val="99"/>
    <w:locked/>
    <w:rsid w:val="0005126A"/>
    <w:rPr>
      <w:rFonts w:ascii="Candara" w:hAnsi="Candara" w:cs="Candara"/>
      <w:noProof/>
      <w:shd w:val="clear" w:color="auto" w:fill="FFFFFF"/>
    </w:rPr>
  </w:style>
  <w:style w:type="paragraph" w:customStyle="1" w:styleId="515">
    <w:name w:val="Основной текст (51)"/>
    <w:basedOn w:val="aff3"/>
    <w:link w:val="514"/>
    <w:uiPriority w:val="99"/>
    <w:qFormat/>
    <w:rsid w:val="0005126A"/>
    <w:pPr>
      <w:shd w:val="clear" w:color="auto" w:fill="FFFFFF"/>
      <w:spacing w:line="240" w:lineRule="atLeast"/>
    </w:pPr>
    <w:rPr>
      <w:rFonts w:ascii="Candara" w:eastAsiaTheme="minorHAnsi" w:hAnsi="Candara" w:cs="Candara"/>
      <w:noProof/>
      <w:sz w:val="22"/>
      <w:szCs w:val="22"/>
      <w:lang w:eastAsia="en-US"/>
    </w:rPr>
  </w:style>
  <w:style w:type="character" w:customStyle="1" w:styleId="560">
    <w:name w:val="Основной текст (56)_"/>
    <w:basedOn w:val="aff5"/>
    <w:link w:val="561"/>
    <w:uiPriority w:val="99"/>
    <w:locked/>
    <w:rsid w:val="0005126A"/>
    <w:rPr>
      <w:rFonts w:ascii="Candara" w:hAnsi="Candara" w:cs="Candara"/>
      <w:noProof/>
      <w:sz w:val="19"/>
      <w:szCs w:val="19"/>
      <w:shd w:val="clear" w:color="auto" w:fill="FFFFFF"/>
    </w:rPr>
  </w:style>
  <w:style w:type="paragraph" w:customStyle="1" w:styleId="561">
    <w:name w:val="Основной текст (56)"/>
    <w:basedOn w:val="aff3"/>
    <w:link w:val="560"/>
    <w:uiPriority w:val="99"/>
    <w:qFormat/>
    <w:rsid w:val="0005126A"/>
    <w:pPr>
      <w:shd w:val="clear" w:color="auto" w:fill="FFFFFF"/>
      <w:spacing w:line="240" w:lineRule="atLeast"/>
    </w:pPr>
    <w:rPr>
      <w:rFonts w:ascii="Candara" w:eastAsiaTheme="minorHAnsi" w:hAnsi="Candara" w:cs="Candara"/>
      <w:noProof/>
      <w:sz w:val="19"/>
      <w:szCs w:val="19"/>
      <w:lang w:eastAsia="en-US"/>
    </w:rPr>
  </w:style>
  <w:style w:type="character" w:customStyle="1" w:styleId="570">
    <w:name w:val="Основной текст (57)_"/>
    <w:basedOn w:val="aff5"/>
    <w:link w:val="571"/>
    <w:uiPriority w:val="99"/>
    <w:locked/>
    <w:rsid w:val="0005126A"/>
    <w:rPr>
      <w:rFonts w:ascii="Candara" w:hAnsi="Candara" w:cs="Candara"/>
      <w:i/>
      <w:iCs/>
      <w:noProof/>
      <w:sz w:val="12"/>
      <w:szCs w:val="12"/>
      <w:shd w:val="clear" w:color="auto" w:fill="FFFFFF"/>
    </w:rPr>
  </w:style>
  <w:style w:type="paragraph" w:customStyle="1" w:styleId="571">
    <w:name w:val="Основной текст (57)"/>
    <w:basedOn w:val="aff3"/>
    <w:link w:val="570"/>
    <w:uiPriority w:val="99"/>
    <w:qFormat/>
    <w:rsid w:val="0005126A"/>
    <w:pPr>
      <w:shd w:val="clear" w:color="auto" w:fill="FFFFFF"/>
      <w:spacing w:line="240" w:lineRule="atLeast"/>
    </w:pPr>
    <w:rPr>
      <w:rFonts w:ascii="Candara" w:eastAsiaTheme="minorHAnsi" w:hAnsi="Candara" w:cs="Candara"/>
      <w:i/>
      <w:iCs/>
      <w:noProof/>
      <w:sz w:val="12"/>
      <w:szCs w:val="12"/>
      <w:lang w:eastAsia="en-US"/>
    </w:rPr>
  </w:style>
  <w:style w:type="character" w:customStyle="1" w:styleId="630">
    <w:name w:val="Основной текст (63)_"/>
    <w:basedOn w:val="aff5"/>
    <w:link w:val="631"/>
    <w:uiPriority w:val="99"/>
    <w:locked/>
    <w:rsid w:val="0005126A"/>
    <w:rPr>
      <w:rFonts w:ascii="Candara" w:hAnsi="Candara" w:cs="Candara"/>
      <w:noProof/>
      <w:shd w:val="clear" w:color="auto" w:fill="FFFFFF"/>
    </w:rPr>
  </w:style>
  <w:style w:type="paragraph" w:customStyle="1" w:styleId="631">
    <w:name w:val="Основной текст (63)"/>
    <w:basedOn w:val="aff3"/>
    <w:link w:val="630"/>
    <w:uiPriority w:val="99"/>
    <w:qFormat/>
    <w:rsid w:val="0005126A"/>
    <w:pPr>
      <w:shd w:val="clear" w:color="auto" w:fill="FFFFFF"/>
      <w:spacing w:line="240" w:lineRule="atLeast"/>
      <w:jc w:val="both"/>
    </w:pPr>
    <w:rPr>
      <w:rFonts w:ascii="Candara" w:eastAsiaTheme="minorHAnsi" w:hAnsi="Candara" w:cs="Candara"/>
      <w:noProof/>
      <w:sz w:val="22"/>
      <w:szCs w:val="22"/>
      <w:lang w:eastAsia="en-US"/>
    </w:rPr>
  </w:style>
  <w:style w:type="character" w:customStyle="1" w:styleId="590">
    <w:name w:val="Основной текст (59)_"/>
    <w:basedOn w:val="aff5"/>
    <w:link w:val="591"/>
    <w:uiPriority w:val="99"/>
    <w:locked/>
    <w:rsid w:val="0005126A"/>
    <w:rPr>
      <w:noProof/>
      <w:sz w:val="8"/>
      <w:szCs w:val="8"/>
      <w:shd w:val="clear" w:color="auto" w:fill="FFFFFF"/>
    </w:rPr>
  </w:style>
  <w:style w:type="paragraph" w:customStyle="1" w:styleId="591">
    <w:name w:val="Основной текст (59)"/>
    <w:basedOn w:val="aff3"/>
    <w:link w:val="590"/>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580">
    <w:name w:val="Основной текст (58)_"/>
    <w:basedOn w:val="aff5"/>
    <w:link w:val="581"/>
    <w:uiPriority w:val="99"/>
    <w:locked/>
    <w:rsid w:val="0005126A"/>
    <w:rPr>
      <w:noProof/>
      <w:sz w:val="8"/>
      <w:szCs w:val="8"/>
      <w:shd w:val="clear" w:color="auto" w:fill="FFFFFF"/>
    </w:rPr>
  </w:style>
  <w:style w:type="paragraph" w:customStyle="1" w:styleId="581">
    <w:name w:val="Основной текст (58)"/>
    <w:basedOn w:val="aff3"/>
    <w:link w:val="580"/>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600">
    <w:name w:val="Основной текст (60)_"/>
    <w:basedOn w:val="aff5"/>
    <w:link w:val="601"/>
    <w:uiPriority w:val="99"/>
    <w:locked/>
    <w:rsid w:val="0005126A"/>
    <w:rPr>
      <w:rFonts w:ascii="SimHei" w:eastAsia="SimHei" w:hAnsi="SimHei" w:cs="SimHei"/>
      <w:noProof/>
      <w:sz w:val="8"/>
      <w:szCs w:val="8"/>
      <w:shd w:val="clear" w:color="auto" w:fill="FFFFFF"/>
    </w:rPr>
  </w:style>
  <w:style w:type="paragraph" w:customStyle="1" w:styleId="601">
    <w:name w:val="Основной текст (60)"/>
    <w:basedOn w:val="aff3"/>
    <w:link w:val="600"/>
    <w:uiPriority w:val="99"/>
    <w:qFormat/>
    <w:rsid w:val="0005126A"/>
    <w:pPr>
      <w:shd w:val="clear" w:color="auto" w:fill="FFFFFF"/>
      <w:spacing w:line="240" w:lineRule="atLeast"/>
    </w:pPr>
    <w:rPr>
      <w:rFonts w:ascii="SimHei" w:eastAsia="SimHei" w:hAnsi="SimHei" w:cs="SimHei"/>
      <w:noProof/>
      <w:sz w:val="8"/>
      <w:szCs w:val="8"/>
      <w:lang w:eastAsia="en-US"/>
    </w:rPr>
  </w:style>
  <w:style w:type="character" w:customStyle="1" w:styleId="612">
    <w:name w:val="Основной текст (61)_"/>
    <w:basedOn w:val="aff5"/>
    <w:link w:val="613"/>
    <w:uiPriority w:val="99"/>
    <w:locked/>
    <w:rsid w:val="0005126A"/>
    <w:rPr>
      <w:rFonts w:ascii="SimHei" w:eastAsia="SimHei" w:hAnsi="SimHei" w:cs="SimHei"/>
      <w:noProof/>
      <w:sz w:val="8"/>
      <w:szCs w:val="8"/>
      <w:shd w:val="clear" w:color="auto" w:fill="FFFFFF"/>
    </w:rPr>
  </w:style>
  <w:style w:type="paragraph" w:customStyle="1" w:styleId="613">
    <w:name w:val="Основной текст (61)"/>
    <w:basedOn w:val="aff3"/>
    <w:link w:val="612"/>
    <w:uiPriority w:val="99"/>
    <w:qFormat/>
    <w:rsid w:val="0005126A"/>
    <w:pPr>
      <w:shd w:val="clear" w:color="auto" w:fill="FFFFFF"/>
      <w:spacing w:line="240" w:lineRule="atLeast"/>
    </w:pPr>
    <w:rPr>
      <w:rFonts w:ascii="SimHei" w:eastAsia="SimHei" w:hAnsi="SimHei" w:cs="SimHei"/>
      <w:noProof/>
      <w:sz w:val="8"/>
      <w:szCs w:val="8"/>
      <w:lang w:eastAsia="en-US"/>
    </w:rPr>
  </w:style>
  <w:style w:type="character" w:customStyle="1" w:styleId="620">
    <w:name w:val="Основной текст (62)_"/>
    <w:basedOn w:val="aff5"/>
    <w:link w:val="621"/>
    <w:uiPriority w:val="99"/>
    <w:locked/>
    <w:rsid w:val="0005126A"/>
    <w:rPr>
      <w:rFonts w:ascii="Candara" w:hAnsi="Candara" w:cs="Candara"/>
      <w:noProof/>
      <w:shd w:val="clear" w:color="auto" w:fill="FFFFFF"/>
    </w:rPr>
  </w:style>
  <w:style w:type="paragraph" w:customStyle="1" w:styleId="621">
    <w:name w:val="Основной текст (62)"/>
    <w:basedOn w:val="aff3"/>
    <w:link w:val="620"/>
    <w:uiPriority w:val="99"/>
    <w:qFormat/>
    <w:rsid w:val="0005126A"/>
    <w:pPr>
      <w:shd w:val="clear" w:color="auto" w:fill="FFFFFF"/>
      <w:spacing w:line="240" w:lineRule="atLeast"/>
      <w:jc w:val="both"/>
    </w:pPr>
    <w:rPr>
      <w:rFonts w:ascii="Candara" w:eastAsiaTheme="minorHAnsi" w:hAnsi="Candara" w:cs="Candara"/>
      <w:noProof/>
      <w:sz w:val="22"/>
      <w:szCs w:val="22"/>
      <w:lang w:eastAsia="en-US"/>
    </w:rPr>
  </w:style>
  <w:style w:type="character" w:customStyle="1" w:styleId="700">
    <w:name w:val="Основной текст (70)_"/>
    <w:basedOn w:val="aff5"/>
    <w:link w:val="701"/>
    <w:uiPriority w:val="99"/>
    <w:locked/>
    <w:rsid w:val="0005126A"/>
    <w:rPr>
      <w:rFonts w:ascii="SimHei" w:eastAsia="SimHei" w:hAnsi="SimHei" w:cs="SimHei"/>
      <w:noProof/>
      <w:sz w:val="8"/>
      <w:szCs w:val="8"/>
      <w:shd w:val="clear" w:color="auto" w:fill="FFFFFF"/>
    </w:rPr>
  </w:style>
  <w:style w:type="paragraph" w:customStyle="1" w:styleId="701">
    <w:name w:val="Основной текст (70)"/>
    <w:basedOn w:val="aff3"/>
    <w:link w:val="700"/>
    <w:uiPriority w:val="99"/>
    <w:qFormat/>
    <w:rsid w:val="0005126A"/>
    <w:pPr>
      <w:shd w:val="clear" w:color="auto" w:fill="FFFFFF"/>
      <w:spacing w:line="240" w:lineRule="atLeast"/>
    </w:pPr>
    <w:rPr>
      <w:rFonts w:ascii="SimHei" w:eastAsia="SimHei" w:hAnsi="SimHei" w:cs="SimHei"/>
      <w:noProof/>
      <w:sz w:val="8"/>
      <w:szCs w:val="8"/>
      <w:lang w:eastAsia="en-US"/>
    </w:rPr>
  </w:style>
  <w:style w:type="character" w:customStyle="1" w:styleId="640">
    <w:name w:val="Основной текст (64)_"/>
    <w:basedOn w:val="aff5"/>
    <w:link w:val="641"/>
    <w:uiPriority w:val="99"/>
    <w:locked/>
    <w:rsid w:val="0005126A"/>
    <w:rPr>
      <w:rFonts w:ascii="SimHei" w:eastAsia="SimHei" w:hAnsi="SimHei" w:cs="SimHei"/>
      <w:noProof/>
      <w:sz w:val="8"/>
      <w:szCs w:val="8"/>
      <w:shd w:val="clear" w:color="auto" w:fill="FFFFFF"/>
    </w:rPr>
  </w:style>
  <w:style w:type="paragraph" w:customStyle="1" w:styleId="641">
    <w:name w:val="Основной текст (64)"/>
    <w:basedOn w:val="aff3"/>
    <w:link w:val="640"/>
    <w:uiPriority w:val="99"/>
    <w:qFormat/>
    <w:rsid w:val="0005126A"/>
    <w:pPr>
      <w:shd w:val="clear" w:color="auto" w:fill="FFFFFF"/>
      <w:spacing w:line="240" w:lineRule="atLeast"/>
    </w:pPr>
    <w:rPr>
      <w:rFonts w:ascii="SimHei" w:eastAsia="SimHei" w:hAnsi="SimHei" w:cs="SimHei"/>
      <w:noProof/>
      <w:sz w:val="8"/>
      <w:szCs w:val="8"/>
      <w:lang w:eastAsia="en-US"/>
    </w:rPr>
  </w:style>
  <w:style w:type="character" w:customStyle="1" w:styleId="68">
    <w:name w:val="Основной текст (68)_"/>
    <w:basedOn w:val="aff5"/>
    <w:link w:val="680"/>
    <w:uiPriority w:val="99"/>
    <w:locked/>
    <w:rsid w:val="0005126A"/>
    <w:rPr>
      <w:rFonts w:ascii="SimHei" w:eastAsia="SimHei" w:hAnsi="SimHei" w:cs="SimHei"/>
      <w:noProof/>
      <w:sz w:val="8"/>
      <w:szCs w:val="8"/>
      <w:shd w:val="clear" w:color="auto" w:fill="FFFFFF"/>
    </w:rPr>
  </w:style>
  <w:style w:type="paragraph" w:customStyle="1" w:styleId="680">
    <w:name w:val="Основной текст (68)"/>
    <w:basedOn w:val="aff3"/>
    <w:link w:val="68"/>
    <w:uiPriority w:val="99"/>
    <w:qFormat/>
    <w:rsid w:val="0005126A"/>
    <w:pPr>
      <w:shd w:val="clear" w:color="auto" w:fill="FFFFFF"/>
      <w:spacing w:line="240" w:lineRule="atLeast"/>
    </w:pPr>
    <w:rPr>
      <w:rFonts w:ascii="SimHei" w:eastAsia="SimHei" w:hAnsi="SimHei" w:cs="SimHei"/>
      <w:noProof/>
      <w:sz w:val="8"/>
      <w:szCs w:val="8"/>
      <w:lang w:eastAsia="en-US"/>
    </w:rPr>
  </w:style>
  <w:style w:type="character" w:customStyle="1" w:styleId="660">
    <w:name w:val="Основной текст (66)_"/>
    <w:basedOn w:val="aff5"/>
    <w:link w:val="661"/>
    <w:uiPriority w:val="99"/>
    <w:locked/>
    <w:rsid w:val="0005126A"/>
    <w:rPr>
      <w:rFonts w:ascii="Candara" w:hAnsi="Candara" w:cs="Candara"/>
      <w:noProof/>
      <w:shd w:val="clear" w:color="auto" w:fill="FFFFFF"/>
    </w:rPr>
  </w:style>
  <w:style w:type="paragraph" w:customStyle="1" w:styleId="661">
    <w:name w:val="Основной текст (66)"/>
    <w:basedOn w:val="aff3"/>
    <w:link w:val="660"/>
    <w:uiPriority w:val="99"/>
    <w:qFormat/>
    <w:rsid w:val="0005126A"/>
    <w:pPr>
      <w:shd w:val="clear" w:color="auto" w:fill="FFFFFF"/>
      <w:spacing w:line="240" w:lineRule="atLeast"/>
    </w:pPr>
    <w:rPr>
      <w:rFonts w:ascii="Candara" w:eastAsiaTheme="minorHAnsi" w:hAnsi="Candara" w:cs="Candara"/>
      <w:noProof/>
      <w:sz w:val="22"/>
      <w:szCs w:val="22"/>
      <w:lang w:eastAsia="en-US"/>
    </w:rPr>
  </w:style>
  <w:style w:type="character" w:customStyle="1" w:styleId="730">
    <w:name w:val="Основной текст (73)_"/>
    <w:basedOn w:val="aff5"/>
    <w:link w:val="731"/>
    <w:uiPriority w:val="99"/>
    <w:locked/>
    <w:rsid w:val="0005126A"/>
    <w:rPr>
      <w:rFonts w:ascii="Candara" w:hAnsi="Candara" w:cs="Candara"/>
      <w:noProof/>
      <w:sz w:val="8"/>
      <w:szCs w:val="8"/>
      <w:shd w:val="clear" w:color="auto" w:fill="FFFFFF"/>
    </w:rPr>
  </w:style>
  <w:style w:type="paragraph" w:customStyle="1" w:styleId="731">
    <w:name w:val="Основной текст (73)"/>
    <w:basedOn w:val="aff3"/>
    <w:link w:val="730"/>
    <w:uiPriority w:val="99"/>
    <w:qFormat/>
    <w:rsid w:val="0005126A"/>
    <w:pPr>
      <w:shd w:val="clear" w:color="auto" w:fill="FFFFFF"/>
      <w:spacing w:line="240" w:lineRule="atLeast"/>
    </w:pPr>
    <w:rPr>
      <w:rFonts w:ascii="Candara" w:eastAsiaTheme="minorHAnsi" w:hAnsi="Candara" w:cs="Candara"/>
      <w:noProof/>
      <w:sz w:val="8"/>
      <w:szCs w:val="8"/>
      <w:lang w:eastAsia="en-US"/>
    </w:rPr>
  </w:style>
  <w:style w:type="character" w:customStyle="1" w:styleId="750">
    <w:name w:val="Основной текст (75)_"/>
    <w:basedOn w:val="aff5"/>
    <w:link w:val="751"/>
    <w:uiPriority w:val="99"/>
    <w:locked/>
    <w:rsid w:val="0005126A"/>
    <w:rPr>
      <w:rFonts w:ascii="Candara" w:hAnsi="Candara" w:cs="Candara"/>
      <w:noProof/>
      <w:sz w:val="8"/>
      <w:szCs w:val="8"/>
      <w:shd w:val="clear" w:color="auto" w:fill="FFFFFF"/>
    </w:rPr>
  </w:style>
  <w:style w:type="paragraph" w:customStyle="1" w:styleId="751">
    <w:name w:val="Основной текст (75)"/>
    <w:basedOn w:val="aff3"/>
    <w:link w:val="750"/>
    <w:uiPriority w:val="99"/>
    <w:qFormat/>
    <w:rsid w:val="0005126A"/>
    <w:pPr>
      <w:shd w:val="clear" w:color="auto" w:fill="FFFFFF"/>
      <w:spacing w:line="240" w:lineRule="atLeast"/>
    </w:pPr>
    <w:rPr>
      <w:rFonts w:ascii="Candara" w:eastAsiaTheme="minorHAnsi" w:hAnsi="Candara" w:cs="Candara"/>
      <w:noProof/>
      <w:sz w:val="8"/>
      <w:szCs w:val="8"/>
      <w:lang w:eastAsia="en-US"/>
    </w:rPr>
  </w:style>
  <w:style w:type="character" w:customStyle="1" w:styleId="840">
    <w:name w:val="Основной текст (84)_"/>
    <w:basedOn w:val="aff5"/>
    <w:link w:val="841"/>
    <w:uiPriority w:val="99"/>
    <w:locked/>
    <w:rsid w:val="0005126A"/>
    <w:rPr>
      <w:rFonts w:ascii="Candara" w:hAnsi="Candara" w:cs="Candara"/>
      <w:noProof/>
      <w:shd w:val="clear" w:color="auto" w:fill="FFFFFF"/>
    </w:rPr>
  </w:style>
  <w:style w:type="paragraph" w:customStyle="1" w:styleId="841">
    <w:name w:val="Основной текст (84)"/>
    <w:basedOn w:val="aff3"/>
    <w:link w:val="840"/>
    <w:uiPriority w:val="99"/>
    <w:qFormat/>
    <w:rsid w:val="0005126A"/>
    <w:pPr>
      <w:shd w:val="clear" w:color="auto" w:fill="FFFFFF"/>
      <w:spacing w:line="240" w:lineRule="atLeast"/>
    </w:pPr>
    <w:rPr>
      <w:rFonts w:ascii="Candara" w:eastAsiaTheme="minorHAnsi" w:hAnsi="Candara" w:cs="Candara"/>
      <w:noProof/>
      <w:sz w:val="22"/>
      <w:szCs w:val="22"/>
      <w:lang w:eastAsia="en-US"/>
    </w:rPr>
  </w:style>
  <w:style w:type="character" w:customStyle="1" w:styleId="670">
    <w:name w:val="Основной текст (67)_"/>
    <w:basedOn w:val="aff5"/>
    <w:link w:val="671"/>
    <w:uiPriority w:val="99"/>
    <w:locked/>
    <w:rsid w:val="0005126A"/>
    <w:rPr>
      <w:rFonts w:ascii="Candara" w:hAnsi="Candara" w:cs="Candara"/>
      <w:noProof/>
      <w:sz w:val="8"/>
      <w:szCs w:val="8"/>
      <w:shd w:val="clear" w:color="auto" w:fill="FFFFFF"/>
    </w:rPr>
  </w:style>
  <w:style w:type="paragraph" w:customStyle="1" w:styleId="671">
    <w:name w:val="Основной текст (67)"/>
    <w:basedOn w:val="aff3"/>
    <w:link w:val="670"/>
    <w:uiPriority w:val="99"/>
    <w:qFormat/>
    <w:rsid w:val="0005126A"/>
    <w:pPr>
      <w:shd w:val="clear" w:color="auto" w:fill="FFFFFF"/>
      <w:spacing w:line="240" w:lineRule="atLeast"/>
    </w:pPr>
    <w:rPr>
      <w:rFonts w:ascii="Candara" w:eastAsiaTheme="minorHAnsi" w:hAnsi="Candara" w:cs="Candara"/>
      <w:noProof/>
      <w:sz w:val="8"/>
      <w:szCs w:val="8"/>
      <w:lang w:eastAsia="en-US"/>
    </w:rPr>
  </w:style>
  <w:style w:type="character" w:customStyle="1" w:styleId="720">
    <w:name w:val="Основной текст (72)_"/>
    <w:basedOn w:val="aff5"/>
    <w:link w:val="721"/>
    <w:uiPriority w:val="99"/>
    <w:locked/>
    <w:rsid w:val="0005126A"/>
    <w:rPr>
      <w:rFonts w:ascii="Candara" w:hAnsi="Candara" w:cs="Candara"/>
      <w:noProof/>
      <w:sz w:val="8"/>
      <w:szCs w:val="8"/>
      <w:shd w:val="clear" w:color="auto" w:fill="FFFFFF"/>
    </w:rPr>
  </w:style>
  <w:style w:type="paragraph" w:customStyle="1" w:styleId="721">
    <w:name w:val="Основной текст (72)"/>
    <w:basedOn w:val="aff3"/>
    <w:link w:val="720"/>
    <w:uiPriority w:val="99"/>
    <w:qFormat/>
    <w:rsid w:val="0005126A"/>
    <w:pPr>
      <w:shd w:val="clear" w:color="auto" w:fill="FFFFFF"/>
      <w:spacing w:line="240" w:lineRule="atLeast"/>
    </w:pPr>
    <w:rPr>
      <w:rFonts w:ascii="Candara" w:eastAsiaTheme="minorHAnsi" w:hAnsi="Candara" w:cs="Candara"/>
      <w:noProof/>
      <w:sz w:val="8"/>
      <w:szCs w:val="8"/>
      <w:lang w:eastAsia="en-US"/>
    </w:rPr>
  </w:style>
  <w:style w:type="character" w:customStyle="1" w:styleId="711">
    <w:name w:val="Основной текст (71)_"/>
    <w:basedOn w:val="aff5"/>
    <w:link w:val="712"/>
    <w:uiPriority w:val="99"/>
    <w:locked/>
    <w:rsid w:val="0005126A"/>
    <w:rPr>
      <w:rFonts w:ascii="SimHei" w:eastAsia="SimHei" w:hAnsi="SimHei" w:cs="SimHei"/>
      <w:noProof/>
      <w:sz w:val="8"/>
      <w:szCs w:val="8"/>
      <w:shd w:val="clear" w:color="auto" w:fill="FFFFFF"/>
    </w:rPr>
  </w:style>
  <w:style w:type="paragraph" w:customStyle="1" w:styleId="712">
    <w:name w:val="Основной текст (71)"/>
    <w:basedOn w:val="aff3"/>
    <w:link w:val="711"/>
    <w:uiPriority w:val="99"/>
    <w:qFormat/>
    <w:rsid w:val="0005126A"/>
    <w:pPr>
      <w:shd w:val="clear" w:color="auto" w:fill="FFFFFF"/>
      <w:spacing w:line="240" w:lineRule="atLeast"/>
    </w:pPr>
    <w:rPr>
      <w:rFonts w:ascii="SimHei" w:eastAsia="SimHei" w:hAnsi="SimHei" w:cs="SimHei"/>
      <w:noProof/>
      <w:sz w:val="8"/>
      <w:szCs w:val="8"/>
      <w:lang w:eastAsia="en-US"/>
    </w:rPr>
  </w:style>
  <w:style w:type="character" w:customStyle="1" w:styleId="740">
    <w:name w:val="Основной текст (74)_"/>
    <w:basedOn w:val="aff5"/>
    <w:link w:val="741"/>
    <w:uiPriority w:val="99"/>
    <w:locked/>
    <w:rsid w:val="0005126A"/>
    <w:rPr>
      <w:rFonts w:ascii="SimHei" w:eastAsia="SimHei" w:hAnsi="SimHei" w:cs="SimHei"/>
      <w:noProof/>
      <w:sz w:val="8"/>
      <w:szCs w:val="8"/>
      <w:shd w:val="clear" w:color="auto" w:fill="FFFFFF"/>
    </w:rPr>
  </w:style>
  <w:style w:type="paragraph" w:customStyle="1" w:styleId="741">
    <w:name w:val="Основной текст (74)"/>
    <w:basedOn w:val="aff3"/>
    <w:link w:val="740"/>
    <w:uiPriority w:val="99"/>
    <w:qFormat/>
    <w:rsid w:val="0005126A"/>
    <w:pPr>
      <w:shd w:val="clear" w:color="auto" w:fill="FFFFFF"/>
      <w:spacing w:line="240" w:lineRule="atLeast"/>
    </w:pPr>
    <w:rPr>
      <w:rFonts w:ascii="SimHei" w:eastAsia="SimHei" w:hAnsi="SimHei" w:cs="SimHei"/>
      <w:noProof/>
      <w:sz w:val="8"/>
      <w:szCs w:val="8"/>
      <w:lang w:eastAsia="en-US"/>
    </w:rPr>
  </w:style>
  <w:style w:type="character" w:customStyle="1" w:styleId="650">
    <w:name w:val="Основной текст (65)_"/>
    <w:basedOn w:val="aff5"/>
    <w:link w:val="651"/>
    <w:uiPriority w:val="99"/>
    <w:locked/>
    <w:rsid w:val="0005126A"/>
    <w:rPr>
      <w:rFonts w:ascii="Candara" w:hAnsi="Candara" w:cs="Candara"/>
      <w:noProof/>
      <w:shd w:val="clear" w:color="auto" w:fill="FFFFFF"/>
    </w:rPr>
  </w:style>
  <w:style w:type="paragraph" w:customStyle="1" w:styleId="651">
    <w:name w:val="Основной текст (65)"/>
    <w:basedOn w:val="aff3"/>
    <w:link w:val="650"/>
    <w:uiPriority w:val="99"/>
    <w:qFormat/>
    <w:rsid w:val="0005126A"/>
    <w:pPr>
      <w:shd w:val="clear" w:color="auto" w:fill="FFFFFF"/>
      <w:spacing w:line="240" w:lineRule="atLeast"/>
    </w:pPr>
    <w:rPr>
      <w:rFonts w:ascii="Candara" w:eastAsiaTheme="minorHAnsi" w:hAnsi="Candara" w:cs="Candara"/>
      <w:noProof/>
      <w:sz w:val="22"/>
      <w:szCs w:val="22"/>
      <w:lang w:eastAsia="en-US"/>
    </w:rPr>
  </w:style>
  <w:style w:type="character" w:customStyle="1" w:styleId="69">
    <w:name w:val="Основной текст (69)_"/>
    <w:basedOn w:val="aff5"/>
    <w:link w:val="690"/>
    <w:uiPriority w:val="99"/>
    <w:locked/>
    <w:rsid w:val="0005126A"/>
    <w:rPr>
      <w:rFonts w:ascii="Candara" w:hAnsi="Candara" w:cs="Candara"/>
      <w:noProof/>
      <w:shd w:val="clear" w:color="auto" w:fill="FFFFFF"/>
    </w:rPr>
  </w:style>
  <w:style w:type="paragraph" w:customStyle="1" w:styleId="690">
    <w:name w:val="Основной текст (69)"/>
    <w:basedOn w:val="aff3"/>
    <w:link w:val="69"/>
    <w:uiPriority w:val="99"/>
    <w:qFormat/>
    <w:rsid w:val="0005126A"/>
    <w:pPr>
      <w:shd w:val="clear" w:color="auto" w:fill="FFFFFF"/>
      <w:spacing w:line="240" w:lineRule="atLeast"/>
    </w:pPr>
    <w:rPr>
      <w:rFonts w:ascii="Candara" w:eastAsiaTheme="minorHAnsi" w:hAnsi="Candara" w:cs="Candara"/>
      <w:noProof/>
      <w:sz w:val="22"/>
      <w:szCs w:val="22"/>
      <w:lang w:eastAsia="en-US"/>
    </w:rPr>
  </w:style>
  <w:style w:type="character" w:customStyle="1" w:styleId="76">
    <w:name w:val="Основной текст (76)_"/>
    <w:basedOn w:val="aff5"/>
    <w:link w:val="760"/>
    <w:uiPriority w:val="99"/>
    <w:locked/>
    <w:rsid w:val="0005126A"/>
    <w:rPr>
      <w:rFonts w:ascii="Candara" w:hAnsi="Candara" w:cs="Candara"/>
      <w:noProof/>
      <w:sz w:val="8"/>
      <w:szCs w:val="8"/>
      <w:shd w:val="clear" w:color="auto" w:fill="FFFFFF"/>
    </w:rPr>
  </w:style>
  <w:style w:type="paragraph" w:customStyle="1" w:styleId="760">
    <w:name w:val="Основной текст (76)"/>
    <w:basedOn w:val="aff3"/>
    <w:link w:val="76"/>
    <w:uiPriority w:val="99"/>
    <w:qFormat/>
    <w:rsid w:val="0005126A"/>
    <w:pPr>
      <w:shd w:val="clear" w:color="auto" w:fill="FFFFFF"/>
      <w:spacing w:line="240" w:lineRule="atLeast"/>
    </w:pPr>
    <w:rPr>
      <w:rFonts w:ascii="Candara" w:eastAsiaTheme="minorHAnsi" w:hAnsi="Candara" w:cs="Candara"/>
      <w:noProof/>
      <w:sz w:val="8"/>
      <w:szCs w:val="8"/>
      <w:lang w:eastAsia="en-US"/>
    </w:rPr>
  </w:style>
  <w:style w:type="character" w:customStyle="1" w:styleId="820">
    <w:name w:val="Основной текст (82)_"/>
    <w:basedOn w:val="aff5"/>
    <w:link w:val="821"/>
    <w:uiPriority w:val="99"/>
    <w:locked/>
    <w:rsid w:val="0005126A"/>
    <w:rPr>
      <w:rFonts w:ascii="Candara" w:hAnsi="Candara" w:cs="Candara"/>
      <w:noProof/>
      <w:shd w:val="clear" w:color="auto" w:fill="FFFFFF"/>
    </w:rPr>
  </w:style>
  <w:style w:type="paragraph" w:customStyle="1" w:styleId="821">
    <w:name w:val="Основной текст (82)"/>
    <w:basedOn w:val="aff3"/>
    <w:link w:val="820"/>
    <w:uiPriority w:val="99"/>
    <w:qFormat/>
    <w:rsid w:val="0005126A"/>
    <w:pPr>
      <w:shd w:val="clear" w:color="auto" w:fill="FFFFFF"/>
      <w:spacing w:line="240" w:lineRule="atLeast"/>
    </w:pPr>
    <w:rPr>
      <w:rFonts w:ascii="Candara" w:eastAsiaTheme="minorHAnsi" w:hAnsi="Candara" w:cs="Candara"/>
      <w:noProof/>
      <w:sz w:val="22"/>
      <w:szCs w:val="22"/>
      <w:lang w:eastAsia="en-US"/>
    </w:rPr>
  </w:style>
  <w:style w:type="character" w:customStyle="1" w:styleId="830">
    <w:name w:val="Основной текст (83)_"/>
    <w:basedOn w:val="aff5"/>
    <w:link w:val="831"/>
    <w:uiPriority w:val="99"/>
    <w:locked/>
    <w:rsid w:val="0005126A"/>
    <w:rPr>
      <w:rFonts w:ascii="Candara" w:hAnsi="Candara" w:cs="Candara"/>
      <w:noProof/>
      <w:shd w:val="clear" w:color="auto" w:fill="FFFFFF"/>
    </w:rPr>
  </w:style>
  <w:style w:type="paragraph" w:customStyle="1" w:styleId="831">
    <w:name w:val="Основной текст (83)"/>
    <w:basedOn w:val="aff3"/>
    <w:link w:val="830"/>
    <w:uiPriority w:val="99"/>
    <w:qFormat/>
    <w:rsid w:val="0005126A"/>
    <w:pPr>
      <w:shd w:val="clear" w:color="auto" w:fill="FFFFFF"/>
      <w:spacing w:line="240" w:lineRule="atLeast"/>
    </w:pPr>
    <w:rPr>
      <w:rFonts w:ascii="Candara" w:eastAsiaTheme="minorHAnsi" w:hAnsi="Candara" w:cs="Candara"/>
      <w:noProof/>
      <w:sz w:val="22"/>
      <w:szCs w:val="22"/>
      <w:lang w:eastAsia="en-US"/>
    </w:rPr>
  </w:style>
  <w:style w:type="character" w:customStyle="1" w:styleId="85">
    <w:name w:val="Основной текст (85)_"/>
    <w:basedOn w:val="aff5"/>
    <w:link w:val="850"/>
    <w:uiPriority w:val="99"/>
    <w:locked/>
    <w:rsid w:val="0005126A"/>
    <w:rPr>
      <w:rFonts w:ascii="Candara" w:hAnsi="Candara" w:cs="Candara"/>
      <w:noProof/>
      <w:shd w:val="clear" w:color="auto" w:fill="FFFFFF"/>
    </w:rPr>
  </w:style>
  <w:style w:type="paragraph" w:customStyle="1" w:styleId="850">
    <w:name w:val="Основной текст (85)"/>
    <w:basedOn w:val="aff3"/>
    <w:link w:val="85"/>
    <w:uiPriority w:val="99"/>
    <w:qFormat/>
    <w:rsid w:val="0005126A"/>
    <w:pPr>
      <w:shd w:val="clear" w:color="auto" w:fill="FFFFFF"/>
      <w:spacing w:line="240" w:lineRule="atLeast"/>
    </w:pPr>
    <w:rPr>
      <w:rFonts w:ascii="Candara" w:eastAsiaTheme="minorHAnsi" w:hAnsi="Candara" w:cs="Candara"/>
      <w:noProof/>
      <w:sz w:val="22"/>
      <w:szCs w:val="22"/>
      <w:lang w:eastAsia="en-US"/>
    </w:rPr>
  </w:style>
  <w:style w:type="character" w:customStyle="1" w:styleId="86">
    <w:name w:val="Основной текст (86)_"/>
    <w:basedOn w:val="aff5"/>
    <w:link w:val="860"/>
    <w:uiPriority w:val="99"/>
    <w:locked/>
    <w:rsid w:val="0005126A"/>
    <w:rPr>
      <w:sz w:val="18"/>
      <w:szCs w:val="18"/>
      <w:shd w:val="clear" w:color="auto" w:fill="FFFFFF"/>
    </w:rPr>
  </w:style>
  <w:style w:type="paragraph" w:customStyle="1" w:styleId="860">
    <w:name w:val="Основной текст (86)"/>
    <w:basedOn w:val="aff3"/>
    <w:link w:val="86"/>
    <w:uiPriority w:val="99"/>
    <w:qFormat/>
    <w:rsid w:val="0005126A"/>
    <w:pPr>
      <w:shd w:val="clear" w:color="auto" w:fill="FFFFFF"/>
      <w:spacing w:line="240" w:lineRule="atLeast"/>
    </w:pPr>
    <w:rPr>
      <w:rFonts w:asciiTheme="minorHAnsi" w:eastAsiaTheme="minorHAnsi" w:hAnsiTheme="minorHAnsi" w:cstheme="minorBidi"/>
      <w:sz w:val="18"/>
      <w:szCs w:val="18"/>
      <w:lang w:eastAsia="en-US"/>
    </w:rPr>
  </w:style>
  <w:style w:type="character" w:customStyle="1" w:styleId="87">
    <w:name w:val="Основной текст (87)_"/>
    <w:basedOn w:val="aff5"/>
    <w:link w:val="870"/>
    <w:uiPriority w:val="99"/>
    <w:locked/>
    <w:rsid w:val="0005126A"/>
    <w:rPr>
      <w:rFonts w:ascii="Candara" w:hAnsi="Candara" w:cs="Candara"/>
      <w:spacing w:val="10"/>
      <w:sz w:val="17"/>
      <w:szCs w:val="17"/>
      <w:shd w:val="clear" w:color="auto" w:fill="FFFFFF"/>
    </w:rPr>
  </w:style>
  <w:style w:type="paragraph" w:customStyle="1" w:styleId="870">
    <w:name w:val="Основной текст (87)"/>
    <w:basedOn w:val="aff3"/>
    <w:link w:val="87"/>
    <w:uiPriority w:val="99"/>
    <w:qFormat/>
    <w:rsid w:val="0005126A"/>
    <w:pPr>
      <w:shd w:val="clear" w:color="auto" w:fill="FFFFFF"/>
      <w:spacing w:line="240" w:lineRule="atLeast"/>
    </w:pPr>
    <w:rPr>
      <w:rFonts w:ascii="Candara" w:eastAsiaTheme="minorHAnsi" w:hAnsi="Candara" w:cs="Candara"/>
      <w:spacing w:val="10"/>
      <w:sz w:val="17"/>
      <w:szCs w:val="17"/>
      <w:lang w:eastAsia="en-US"/>
    </w:rPr>
  </w:style>
  <w:style w:type="character" w:customStyle="1" w:styleId="88">
    <w:name w:val="Основной текст (88)_"/>
    <w:basedOn w:val="aff5"/>
    <w:link w:val="880"/>
    <w:uiPriority w:val="99"/>
    <w:locked/>
    <w:rsid w:val="0005126A"/>
    <w:rPr>
      <w:rFonts w:ascii="SimHei" w:eastAsia="SimHei" w:hAnsi="SimHei" w:cs="SimHei"/>
      <w:sz w:val="17"/>
      <w:szCs w:val="17"/>
      <w:shd w:val="clear" w:color="auto" w:fill="FFFFFF"/>
    </w:rPr>
  </w:style>
  <w:style w:type="paragraph" w:customStyle="1" w:styleId="880">
    <w:name w:val="Основной текст (88)"/>
    <w:basedOn w:val="aff3"/>
    <w:link w:val="88"/>
    <w:uiPriority w:val="99"/>
    <w:qFormat/>
    <w:rsid w:val="0005126A"/>
    <w:pPr>
      <w:shd w:val="clear" w:color="auto" w:fill="FFFFFF"/>
      <w:spacing w:line="240" w:lineRule="atLeast"/>
    </w:pPr>
    <w:rPr>
      <w:rFonts w:ascii="SimHei" w:eastAsia="SimHei" w:hAnsi="SimHei" w:cs="SimHei"/>
      <w:sz w:val="17"/>
      <w:szCs w:val="17"/>
      <w:lang w:eastAsia="en-US"/>
    </w:rPr>
  </w:style>
  <w:style w:type="character" w:customStyle="1" w:styleId="89">
    <w:name w:val="Основной текст (89)_"/>
    <w:basedOn w:val="aff5"/>
    <w:link w:val="890"/>
    <w:uiPriority w:val="99"/>
    <w:locked/>
    <w:rsid w:val="0005126A"/>
    <w:rPr>
      <w:rFonts w:ascii="SimHei" w:eastAsia="SimHei" w:hAnsi="SimHei" w:cs="SimHei"/>
      <w:spacing w:val="-20"/>
      <w:shd w:val="clear" w:color="auto" w:fill="FFFFFF"/>
    </w:rPr>
  </w:style>
  <w:style w:type="paragraph" w:customStyle="1" w:styleId="890">
    <w:name w:val="Основной текст (89)"/>
    <w:basedOn w:val="aff3"/>
    <w:link w:val="89"/>
    <w:uiPriority w:val="99"/>
    <w:qFormat/>
    <w:rsid w:val="0005126A"/>
    <w:pPr>
      <w:shd w:val="clear" w:color="auto" w:fill="FFFFFF"/>
      <w:spacing w:line="240" w:lineRule="atLeast"/>
    </w:pPr>
    <w:rPr>
      <w:rFonts w:ascii="SimHei" w:eastAsia="SimHei" w:hAnsi="SimHei" w:cs="SimHei"/>
      <w:spacing w:val="-20"/>
      <w:sz w:val="22"/>
      <w:szCs w:val="22"/>
      <w:lang w:eastAsia="en-US"/>
    </w:rPr>
  </w:style>
  <w:style w:type="character" w:customStyle="1" w:styleId="900">
    <w:name w:val="Основной текст (90)_"/>
    <w:basedOn w:val="aff5"/>
    <w:link w:val="901"/>
    <w:uiPriority w:val="99"/>
    <w:locked/>
    <w:rsid w:val="0005126A"/>
    <w:rPr>
      <w:rFonts w:ascii="SimHei" w:eastAsia="SimHei" w:hAnsi="SimHei" w:cs="SimHei"/>
      <w:sz w:val="17"/>
      <w:szCs w:val="17"/>
      <w:shd w:val="clear" w:color="auto" w:fill="FFFFFF"/>
    </w:rPr>
  </w:style>
  <w:style w:type="paragraph" w:customStyle="1" w:styleId="901">
    <w:name w:val="Основной текст (90)"/>
    <w:basedOn w:val="aff3"/>
    <w:link w:val="900"/>
    <w:uiPriority w:val="99"/>
    <w:qFormat/>
    <w:rsid w:val="0005126A"/>
    <w:pPr>
      <w:shd w:val="clear" w:color="auto" w:fill="FFFFFF"/>
      <w:spacing w:line="240" w:lineRule="atLeast"/>
    </w:pPr>
    <w:rPr>
      <w:rFonts w:ascii="SimHei" w:eastAsia="SimHei" w:hAnsi="SimHei" w:cs="SimHei"/>
      <w:sz w:val="17"/>
      <w:szCs w:val="17"/>
      <w:lang w:eastAsia="en-US"/>
    </w:rPr>
  </w:style>
  <w:style w:type="character" w:customStyle="1" w:styleId="911">
    <w:name w:val="Основной текст (91)_"/>
    <w:basedOn w:val="aff5"/>
    <w:link w:val="912"/>
    <w:uiPriority w:val="99"/>
    <w:locked/>
    <w:rsid w:val="0005126A"/>
    <w:rPr>
      <w:rFonts w:ascii="Trebuchet MS" w:hAnsi="Trebuchet MS" w:cs="Trebuchet MS"/>
      <w:spacing w:val="10"/>
      <w:sz w:val="15"/>
      <w:szCs w:val="15"/>
      <w:shd w:val="clear" w:color="auto" w:fill="FFFFFF"/>
    </w:rPr>
  </w:style>
  <w:style w:type="paragraph" w:customStyle="1" w:styleId="912">
    <w:name w:val="Основной текст (91)"/>
    <w:basedOn w:val="aff3"/>
    <w:link w:val="911"/>
    <w:uiPriority w:val="99"/>
    <w:qFormat/>
    <w:rsid w:val="0005126A"/>
    <w:pPr>
      <w:shd w:val="clear" w:color="auto" w:fill="FFFFFF"/>
      <w:spacing w:line="240" w:lineRule="atLeast"/>
    </w:pPr>
    <w:rPr>
      <w:rFonts w:ascii="Trebuchet MS" w:eastAsiaTheme="minorHAnsi" w:hAnsi="Trebuchet MS" w:cs="Trebuchet MS"/>
      <w:spacing w:val="10"/>
      <w:sz w:val="15"/>
      <w:szCs w:val="15"/>
      <w:lang w:eastAsia="en-US"/>
    </w:rPr>
  </w:style>
  <w:style w:type="character" w:customStyle="1" w:styleId="920">
    <w:name w:val="Основной текст (92)_"/>
    <w:basedOn w:val="aff5"/>
    <w:link w:val="921"/>
    <w:uiPriority w:val="99"/>
    <w:locked/>
    <w:rsid w:val="0005126A"/>
    <w:rPr>
      <w:spacing w:val="10"/>
      <w:sz w:val="15"/>
      <w:szCs w:val="15"/>
      <w:shd w:val="clear" w:color="auto" w:fill="FFFFFF"/>
    </w:rPr>
  </w:style>
  <w:style w:type="paragraph" w:customStyle="1" w:styleId="921">
    <w:name w:val="Основной текст (92)"/>
    <w:basedOn w:val="aff3"/>
    <w:link w:val="920"/>
    <w:uiPriority w:val="99"/>
    <w:qFormat/>
    <w:rsid w:val="0005126A"/>
    <w:pPr>
      <w:shd w:val="clear" w:color="auto" w:fill="FFFFFF"/>
      <w:spacing w:line="240" w:lineRule="atLeast"/>
    </w:pPr>
    <w:rPr>
      <w:rFonts w:asciiTheme="minorHAnsi" w:eastAsiaTheme="minorHAnsi" w:hAnsiTheme="minorHAnsi" w:cstheme="minorBidi"/>
      <w:spacing w:val="10"/>
      <w:sz w:val="15"/>
      <w:szCs w:val="15"/>
      <w:lang w:eastAsia="en-US"/>
    </w:rPr>
  </w:style>
  <w:style w:type="character" w:customStyle="1" w:styleId="94">
    <w:name w:val="Основной текст (94)_"/>
    <w:basedOn w:val="aff5"/>
    <w:link w:val="940"/>
    <w:uiPriority w:val="99"/>
    <w:locked/>
    <w:rsid w:val="0005126A"/>
    <w:rPr>
      <w:i/>
      <w:iCs/>
      <w:shd w:val="clear" w:color="auto" w:fill="FFFFFF"/>
    </w:rPr>
  </w:style>
  <w:style w:type="paragraph" w:customStyle="1" w:styleId="940">
    <w:name w:val="Основной текст (94)"/>
    <w:basedOn w:val="aff3"/>
    <w:link w:val="94"/>
    <w:uiPriority w:val="99"/>
    <w:qFormat/>
    <w:rsid w:val="0005126A"/>
    <w:pPr>
      <w:shd w:val="clear" w:color="auto" w:fill="FFFFFF"/>
      <w:spacing w:line="240" w:lineRule="atLeast"/>
      <w:jc w:val="center"/>
    </w:pPr>
    <w:rPr>
      <w:rFonts w:asciiTheme="minorHAnsi" w:eastAsiaTheme="minorHAnsi" w:hAnsiTheme="minorHAnsi" w:cstheme="minorBidi"/>
      <w:i/>
      <w:iCs/>
      <w:sz w:val="22"/>
      <w:szCs w:val="22"/>
      <w:lang w:eastAsia="en-US"/>
    </w:rPr>
  </w:style>
  <w:style w:type="character" w:customStyle="1" w:styleId="930">
    <w:name w:val="Основной текст (93)_"/>
    <w:basedOn w:val="aff5"/>
    <w:link w:val="931"/>
    <w:uiPriority w:val="99"/>
    <w:locked/>
    <w:rsid w:val="0005126A"/>
    <w:rPr>
      <w:sz w:val="19"/>
      <w:szCs w:val="19"/>
      <w:shd w:val="clear" w:color="auto" w:fill="FFFFFF"/>
    </w:rPr>
  </w:style>
  <w:style w:type="paragraph" w:customStyle="1" w:styleId="931">
    <w:name w:val="Основной текст (93)1"/>
    <w:basedOn w:val="aff3"/>
    <w:link w:val="930"/>
    <w:uiPriority w:val="99"/>
    <w:qFormat/>
    <w:rsid w:val="0005126A"/>
    <w:pPr>
      <w:shd w:val="clear" w:color="auto" w:fill="FFFFFF"/>
      <w:spacing w:line="240" w:lineRule="atLeast"/>
      <w:jc w:val="both"/>
    </w:pPr>
    <w:rPr>
      <w:rFonts w:asciiTheme="minorHAnsi" w:eastAsiaTheme="minorHAnsi" w:hAnsiTheme="minorHAnsi" w:cstheme="minorBidi"/>
      <w:sz w:val="19"/>
      <w:szCs w:val="19"/>
      <w:lang w:eastAsia="en-US"/>
    </w:rPr>
  </w:style>
  <w:style w:type="character" w:customStyle="1" w:styleId="96">
    <w:name w:val="Основной текст (96)_"/>
    <w:basedOn w:val="aff5"/>
    <w:link w:val="960"/>
    <w:uiPriority w:val="99"/>
    <w:locked/>
    <w:rsid w:val="0005126A"/>
    <w:rPr>
      <w:noProof/>
      <w:sz w:val="8"/>
      <w:szCs w:val="8"/>
      <w:shd w:val="clear" w:color="auto" w:fill="FFFFFF"/>
    </w:rPr>
  </w:style>
  <w:style w:type="paragraph" w:customStyle="1" w:styleId="960">
    <w:name w:val="Основной текст (96)"/>
    <w:basedOn w:val="aff3"/>
    <w:link w:val="96"/>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97">
    <w:name w:val="Основной текст (97)_"/>
    <w:basedOn w:val="aff5"/>
    <w:link w:val="970"/>
    <w:uiPriority w:val="99"/>
    <w:locked/>
    <w:rsid w:val="0005126A"/>
    <w:rPr>
      <w:noProof/>
      <w:sz w:val="8"/>
      <w:szCs w:val="8"/>
      <w:shd w:val="clear" w:color="auto" w:fill="FFFFFF"/>
    </w:rPr>
  </w:style>
  <w:style w:type="paragraph" w:customStyle="1" w:styleId="970">
    <w:name w:val="Основной текст (97)"/>
    <w:basedOn w:val="aff3"/>
    <w:link w:val="97"/>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99">
    <w:name w:val="Основной текст (99)_"/>
    <w:basedOn w:val="aff5"/>
    <w:link w:val="990"/>
    <w:uiPriority w:val="99"/>
    <w:locked/>
    <w:rsid w:val="0005126A"/>
    <w:rPr>
      <w:rFonts w:ascii="Candara" w:hAnsi="Candara" w:cs="Candara"/>
      <w:noProof/>
      <w:sz w:val="8"/>
      <w:szCs w:val="8"/>
      <w:shd w:val="clear" w:color="auto" w:fill="FFFFFF"/>
    </w:rPr>
  </w:style>
  <w:style w:type="paragraph" w:customStyle="1" w:styleId="990">
    <w:name w:val="Основной текст (99)"/>
    <w:basedOn w:val="aff3"/>
    <w:link w:val="99"/>
    <w:uiPriority w:val="99"/>
    <w:qFormat/>
    <w:rsid w:val="0005126A"/>
    <w:pPr>
      <w:shd w:val="clear" w:color="auto" w:fill="FFFFFF"/>
      <w:spacing w:line="240" w:lineRule="atLeast"/>
      <w:jc w:val="right"/>
    </w:pPr>
    <w:rPr>
      <w:rFonts w:ascii="Candara" w:eastAsiaTheme="minorHAnsi" w:hAnsi="Candara" w:cs="Candara"/>
      <w:noProof/>
      <w:sz w:val="8"/>
      <w:szCs w:val="8"/>
      <w:lang w:eastAsia="en-US"/>
    </w:rPr>
  </w:style>
  <w:style w:type="character" w:customStyle="1" w:styleId="1000">
    <w:name w:val="Основной текст (100)_"/>
    <w:basedOn w:val="aff5"/>
    <w:link w:val="1001"/>
    <w:uiPriority w:val="99"/>
    <w:locked/>
    <w:rsid w:val="0005126A"/>
    <w:rPr>
      <w:rFonts w:ascii="Candara" w:hAnsi="Candara" w:cs="Candara"/>
      <w:noProof/>
      <w:sz w:val="8"/>
      <w:szCs w:val="8"/>
      <w:shd w:val="clear" w:color="auto" w:fill="FFFFFF"/>
    </w:rPr>
  </w:style>
  <w:style w:type="paragraph" w:customStyle="1" w:styleId="1001">
    <w:name w:val="Основной текст (100)"/>
    <w:basedOn w:val="aff3"/>
    <w:link w:val="1000"/>
    <w:uiPriority w:val="99"/>
    <w:qFormat/>
    <w:rsid w:val="0005126A"/>
    <w:pPr>
      <w:shd w:val="clear" w:color="auto" w:fill="FFFFFF"/>
      <w:spacing w:line="240" w:lineRule="atLeast"/>
    </w:pPr>
    <w:rPr>
      <w:rFonts w:ascii="Candara" w:eastAsiaTheme="minorHAnsi" w:hAnsi="Candara" w:cs="Candara"/>
      <w:noProof/>
      <w:sz w:val="8"/>
      <w:szCs w:val="8"/>
      <w:lang w:eastAsia="en-US"/>
    </w:rPr>
  </w:style>
  <w:style w:type="character" w:customStyle="1" w:styleId="98">
    <w:name w:val="Основной текст (98)_"/>
    <w:basedOn w:val="aff5"/>
    <w:link w:val="980"/>
    <w:uiPriority w:val="99"/>
    <w:locked/>
    <w:rsid w:val="0005126A"/>
    <w:rPr>
      <w:rFonts w:ascii="Candara" w:hAnsi="Candara" w:cs="Candara"/>
      <w:noProof/>
      <w:sz w:val="9"/>
      <w:szCs w:val="9"/>
      <w:shd w:val="clear" w:color="auto" w:fill="FFFFFF"/>
    </w:rPr>
  </w:style>
  <w:style w:type="paragraph" w:customStyle="1" w:styleId="980">
    <w:name w:val="Основной текст (98)"/>
    <w:basedOn w:val="aff3"/>
    <w:link w:val="98"/>
    <w:uiPriority w:val="99"/>
    <w:qFormat/>
    <w:rsid w:val="0005126A"/>
    <w:pPr>
      <w:shd w:val="clear" w:color="auto" w:fill="FFFFFF"/>
      <w:spacing w:line="240" w:lineRule="atLeast"/>
    </w:pPr>
    <w:rPr>
      <w:rFonts w:ascii="Candara" w:eastAsiaTheme="minorHAnsi" w:hAnsi="Candara" w:cs="Candara"/>
      <w:noProof/>
      <w:sz w:val="9"/>
      <w:szCs w:val="9"/>
      <w:lang w:eastAsia="en-US"/>
    </w:rPr>
  </w:style>
  <w:style w:type="character" w:customStyle="1" w:styleId="1010">
    <w:name w:val="Основной текст (101)_"/>
    <w:basedOn w:val="aff5"/>
    <w:link w:val="1011"/>
    <w:uiPriority w:val="99"/>
    <w:locked/>
    <w:rsid w:val="0005126A"/>
    <w:rPr>
      <w:noProof/>
      <w:sz w:val="11"/>
      <w:szCs w:val="11"/>
      <w:shd w:val="clear" w:color="auto" w:fill="FFFFFF"/>
    </w:rPr>
  </w:style>
  <w:style w:type="paragraph" w:customStyle="1" w:styleId="1011">
    <w:name w:val="Основной текст (101)"/>
    <w:basedOn w:val="aff3"/>
    <w:link w:val="1010"/>
    <w:uiPriority w:val="99"/>
    <w:qFormat/>
    <w:rsid w:val="0005126A"/>
    <w:pPr>
      <w:shd w:val="clear" w:color="auto" w:fill="FFFFFF"/>
      <w:spacing w:line="240" w:lineRule="atLeast"/>
    </w:pPr>
    <w:rPr>
      <w:rFonts w:asciiTheme="minorHAnsi" w:eastAsiaTheme="minorHAnsi" w:hAnsiTheme="minorHAnsi" w:cstheme="minorBidi"/>
      <w:noProof/>
      <w:sz w:val="11"/>
      <w:szCs w:val="11"/>
      <w:lang w:eastAsia="en-US"/>
    </w:rPr>
  </w:style>
  <w:style w:type="character" w:customStyle="1" w:styleId="95">
    <w:name w:val="Основной текст (95)_"/>
    <w:basedOn w:val="aff5"/>
    <w:link w:val="950"/>
    <w:uiPriority w:val="99"/>
    <w:locked/>
    <w:rsid w:val="0005126A"/>
    <w:rPr>
      <w:i/>
      <w:iCs/>
      <w:sz w:val="47"/>
      <w:szCs w:val="47"/>
      <w:shd w:val="clear" w:color="auto" w:fill="FFFFFF"/>
    </w:rPr>
  </w:style>
  <w:style w:type="paragraph" w:customStyle="1" w:styleId="950">
    <w:name w:val="Основной текст (95)"/>
    <w:basedOn w:val="aff3"/>
    <w:link w:val="95"/>
    <w:uiPriority w:val="99"/>
    <w:qFormat/>
    <w:rsid w:val="0005126A"/>
    <w:pPr>
      <w:shd w:val="clear" w:color="auto" w:fill="FFFFFF"/>
      <w:spacing w:line="240" w:lineRule="atLeast"/>
    </w:pPr>
    <w:rPr>
      <w:rFonts w:asciiTheme="minorHAnsi" w:eastAsiaTheme="minorHAnsi" w:hAnsiTheme="minorHAnsi" w:cstheme="minorBidi"/>
      <w:i/>
      <w:iCs/>
      <w:sz w:val="47"/>
      <w:szCs w:val="47"/>
      <w:lang w:eastAsia="en-US"/>
    </w:rPr>
  </w:style>
  <w:style w:type="paragraph" w:customStyle="1" w:styleId="31b">
    <w:name w:val="Заголовок №31"/>
    <w:basedOn w:val="aff3"/>
    <w:qFormat/>
    <w:rsid w:val="0005126A"/>
    <w:pPr>
      <w:shd w:val="clear" w:color="auto" w:fill="FFFFFF"/>
      <w:spacing w:before="240" w:line="230" w:lineRule="exact"/>
      <w:ind w:hanging="1060"/>
      <w:outlineLvl w:val="2"/>
    </w:pPr>
    <w:rPr>
      <w:i/>
      <w:iCs/>
      <w:sz w:val="20"/>
      <w:szCs w:val="20"/>
    </w:rPr>
  </w:style>
  <w:style w:type="character" w:customStyle="1" w:styleId="1020">
    <w:name w:val="Основной текст (102)_"/>
    <w:basedOn w:val="aff5"/>
    <w:link w:val="1021"/>
    <w:uiPriority w:val="99"/>
    <w:locked/>
    <w:rsid w:val="0005126A"/>
    <w:rPr>
      <w:sz w:val="8"/>
      <w:szCs w:val="8"/>
      <w:shd w:val="clear" w:color="auto" w:fill="FFFFFF"/>
    </w:rPr>
  </w:style>
  <w:style w:type="paragraph" w:customStyle="1" w:styleId="1021">
    <w:name w:val="Основной текст (102)"/>
    <w:basedOn w:val="aff3"/>
    <w:link w:val="1020"/>
    <w:uiPriority w:val="99"/>
    <w:qFormat/>
    <w:rsid w:val="0005126A"/>
    <w:pPr>
      <w:shd w:val="clear" w:color="auto" w:fill="FFFFFF"/>
      <w:spacing w:line="240" w:lineRule="atLeast"/>
    </w:pPr>
    <w:rPr>
      <w:rFonts w:asciiTheme="minorHAnsi" w:eastAsiaTheme="minorHAnsi" w:hAnsiTheme="minorHAnsi" w:cstheme="minorBidi"/>
      <w:sz w:val="8"/>
      <w:szCs w:val="8"/>
      <w:lang w:eastAsia="en-US"/>
    </w:rPr>
  </w:style>
  <w:style w:type="character" w:customStyle="1" w:styleId="1050">
    <w:name w:val="Основной текст (105)_"/>
    <w:basedOn w:val="aff5"/>
    <w:link w:val="1051"/>
    <w:uiPriority w:val="99"/>
    <w:locked/>
    <w:rsid w:val="0005126A"/>
    <w:rPr>
      <w:noProof/>
      <w:sz w:val="8"/>
      <w:szCs w:val="8"/>
      <w:shd w:val="clear" w:color="auto" w:fill="FFFFFF"/>
    </w:rPr>
  </w:style>
  <w:style w:type="paragraph" w:customStyle="1" w:styleId="1051">
    <w:name w:val="Основной текст (105)"/>
    <w:basedOn w:val="aff3"/>
    <w:link w:val="1050"/>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1030">
    <w:name w:val="Основной текст (103)_"/>
    <w:basedOn w:val="aff5"/>
    <w:link w:val="1031"/>
    <w:uiPriority w:val="99"/>
    <w:locked/>
    <w:rsid w:val="0005126A"/>
    <w:rPr>
      <w:noProof/>
      <w:sz w:val="8"/>
      <w:szCs w:val="8"/>
      <w:shd w:val="clear" w:color="auto" w:fill="FFFFFF"/>
    </w:rPr>
  </w:style>
  <w:style w:type="paragraph" w:customStyle="1" w:styleId="1031">
    <w:name w:val="Основной текст (103)"/>
    <w:basedOn w:val="aff3"/>
    <w:link w:val="1030"/>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108">
    <w:name w:val="Основной текст (108)_"/>
    <w:basedOn w:val="aff5"/>
    <w:link w:val="1080"/>
    <w:uiPriority w:val="99"/>
    <w:locked/>
    <w:rsid w:val="0005126A"/>
    <w:rPr>
      <w:rFonts w:ascii="Candara" w:hAnsi="Candara" w:cs="Candara"/>
      <w:noProof/>
      <w:sz w:val="55"/>
      <w:szCs w:val="55"/>
      <w:shd w:val="clear" w:color="auto" w:fill="FFFFFF"/>
    </w:rPr>
  </w:style>
  <w:style w:type="paragraph" w:customStyle="1" w:styleId="1080">
    <w:name w:val="Основной текст (108)"/>
    <w:basedOn w:val="aff3"/>
    <w:link w:val="108"/>
    <w:uiPriority w:val="99"/>
    <w:qFormat/>
    <w:rsid w:val="0005126A"/>
    <w:pPr>
      <w:shd w:val="clear" w:color="auto" w:fill="FFFFFF"/>
      <w:spacing w:line="240" w:lineRule="atLeast"/>
    </w:pPr>
    <w:rPr>
      <w:rFonts w:ascii="Candara" w:eastAsiaTheme="minorHAnsi" w:hAnsi="Candara" w:cs="Candara"/>
      <w:noProof/>
      <w:sz w:val="55"/>
      <w:szCs w:val="55"/>
      <w:lang w:eastAsia="en-US"/>
    </w:rPr>
  </w:style>
  <w:style w:type="character" w:customStyle="1" w:styleId="106">
    <w:name w:val="Основной текст (106)_"/>
    <w:basedOn w:val="aff5"/>
    <w:link w:val="1060"/>
    <w:uiPriority w:val="99"/>
    <w:locked/>
    <w:rsid w:val="0005126A"/>
    <w:rPr>
      <w:noProof/>
      <w:sz w:val="8"/>
      <w:szCs w:val="8"/>
      <w:shd w:val="clear" w:color="auto" w:fill="FFFFFF"/>
    </w:rPr>
  </w:style>
  <w:style w:type="paragraph" w:customStyle="1" w:styleId="1060">
    <w:name w:val="Основной текст (106)"/>
    <w:basedOn w:val="aff3"/>
    <w:link w:val="106"/>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107">
    <w:name w:val="Основной текст (107)_"/>
    <w:basedOn w:val="aff5"/>
    <w:link w:val="1070"/>
    <w:uiPriority w:val="99"/>
    <w:locked/>
    <w:rsid w:val="0005126A"/>
    <w:rPr>
      <w:noProof/>
      <w:sz w:val="8"/>
      <w:szCs w:val="8"/>
      <w:shd w:val="clear" w:color="auto" w:fill="FFFFFF"/>
    </w:rPr>
  </w:style>
  <w:style w:type="paragraph" w:customStyle="1" w:styleId="1070">
    <w:name w:val="Основной текст (107)"/>
    <w:basedOn w:val="aff3"/>
    <w:link w:val="107"/>
    <w:uiPriority w:val="99"/>
    <w:qFormat/>
    <w:rsid w:val="0005126A"/>
    <w:pPr>
      <w:shd w:val="clear" w:color="auto" w:fill="FFFFFF"/>
      <w:spacing w:line="240" w:lineRule="atLeast"/>
      <w:jc w:val="both"/>
    </w:pPr>
    <w:rPr>
      <w:rFonts w:asciiTheme="minorHAnsi" w:eastAsiaTheme="minorHAnsi" w:hAnsiTheme="minorHAnsi" w:cstheme="minorBidi"/>
      <w:noProof/>
      <w:sz w:val="8"/>
      <w:szCs w:val="8"/>
      <w:lang w:eastAsia="en-US"/>
    </w:rPr>
  </w:style>
  <w:style w:type="character" w:customStyle="1" w:styleId="1040">
    <w:name w:val="Основной текст (104)_"/>
    <w:basedOn w:val="aff5"/>
    <w:link w:val="1041"/>
    <w:uiPriority w:val="99"/>
    <w:locked/>
    <w:rsid w:val="0005126A"/>
    <w:rPr>
      <w:rFonts w:ascii="Candara" w:hAnsi="Candara" w:cs="Candara"/>
      <w:noProof/>
      <w:sz w:val="66"/>
      <w:szCs w:val="66"/>
      <w:shd w:val="clear" w:color="auto" w:fill="FFFFFF"/>
    </w:rPr>
  </w:style>
  <w:style w:type="paragraph" w:customStyle="1" w:styleId="1041">
    <w:name w:val="Основной текст (104)"/>
    <w:basedOn w:val="aff3"/>
    <w:link w:val="1040"/>
    <w:uiPriority w:val="99"/>
    <w:qFormat/>
    <w:rsid w:val="0005126A"/>
    <w:pPr>
      <w:shd w:val="clear" w:color="auto" w:fill="FFFFFF"/>
      <w:spacing w:line="240" w:lineRule="atLeast"/>
      <w:jc w:val="center"/>
    </w:pPr>
    <w:rPr>
      <w:rFonts w:ascii="Candara" w:eastAsiaTheme="minorHAnsi" w:hAnsi="Candara" w:cs="Candara"/>
      <w:noProof/>
      <w:sz w:val="66"/>
      <w:szCs w:val="66"/>
      <w:lang w:eastAsia="en-US"/>
    </w:rPr>
  </w:style>
  <w:style w:type="character" w:customStyle="1" w:styleId="1100">
    <w:name w:val="Основной текст (110)_"/>
    <w:basedOn w:val="aff5"/>
    <w:link w:val="1101"/>
    <w:uiPriority w:val="99"/>
    <w:locked/>
    <w:rsid w:val="0005126A"/>
    <w:rPr>
      <w:rFonts w:ascii="Candara" w:hAnsi="Candara" w:cs="Candara"/>
      <w:noProof/>
      <w:shd w:val="clear" w:color="auto" w:fill="FFFFFF"/>
    </w:rPr>
  </w:style>
  <w:style w:type="paragraph" w:customStyle="1" w:styleId="1101">
    <w:name w:val="Основной текст (110)"/>
    <w:basedOn w:val="aff3"/>
    <w:link w:val="1100"/>
    <w:uiPriority w:val="99"/>
    <w:qFormat/>
    <w:rsid w:val="0005126A"/>
    <w:pPr>
      <w:shd w:val="clear" w:color="auto" w:fill="FFFFFF"/>
      <w:spacing w:line="240" w:lineRule="atLeast"/>
      <w:jc w:val="both"/>
    </w:pPr>
    <w:rPr>
      <w:rFonts w:ascii="Candara" w:eastAsiaTheme="minorHAnsi" w:hAnsi="Candara" w:cs="Candara"/>
      <w:noProof/>
      <w:sz w:val="22"/>
      <w:szCs w:val="22"/>
      <w:lang w:eastAsia="en-US"/>
    </w:rPr>
  </w:style>
  <w:style w:type="character" w:customStyle="1" w:styleId="1160">
    <w:name w:val="Основной текст (116)_"/>
    <w:basedOn w:val="aff5"/>
    <w:link w:val="1161"/>
    <w:uiPriority w:val="99"/>
    <w:locked/>
    <w:rsid w:val="0005126A"/>
    <w:rPr>
      <w:noProof/>
      <w:sz w:val="8"/>
      <w:szCs w:val="8"/>
      <w:shd w:val="clear" w:color="auto" w:fill="FFFFFF"/>
    </w:rPr>
  </w:style>
  <w:style w:type="paragraph" w:customStyle="1" w:styleId="1161">
    <w:name w:val="Основной текст (116)"/>
    <w:basedOn w:val="aff3"/>
    <w:link w:val="1160"/>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1220">
    <w:name w:val="Основной текст (122)_"/>
    <w:basedOn w:val="aff5"/>
    <w:link w:val="1221"/>
    <w:uiPriority w:val="99"/>
    <w:locked/>
    <w:rsid w:val="0005126A"/>
    <w:rPr>
      <w:noProof/>
      <w:sz w:val="9"/>
      <w:szCs w:val="9"/>
      <w:shd w:val="clear" w:color="auto" w:fill="FFFFFF"/>
    </w:rPr>
  </w:style>
  <w:style w:type="paragraph" w:customStyle="1" w:styleId="1221">
    <w:name w:val="Основной текст (122)"/>
    <w:basedOn w:val="aff3"/>
    <w:link w:val="1220"/>
    <w:uiPriority w:val="99"/>
    <w:qFormat/>
    <w:rsid w:val="0005126A"/>
    <w:pPr>
      <w:shd w:val="clear" w:color="auto" w:fill="FFFFFF"/>
      <w:spacing w:line="240" w:lineRule="atLeast"/>
    </w:pPr>
    <w:rPr>
      <w:rFonts w:asciiTheme="minorHAnsi" w:eastAsiaTheme="minorHAnsi" w:hAnsiTheme="minorHAnsi" w:cstheme="minorBidi"/>
      <w:noProof/>
      <w:sz w:val="9"/>
      <w:szCs w:val="9"/>
      <w:lang w:eastAsia="en-US"/>
    </w:rPr>
  </w:style>
  <w:style w:type="character" w:customStyle="1" w:styleId="1200">
    <w:name w:val="Основной текст (120)_"/>
    <w:basedOn w:val="aff5"/>
    <w:link w:val="1201"/>
    <w:uiPriority w:val="99"/>
    <w:locked/>
    <w:rsid w:val="0005126A"/>
    <w:rPr>
      <w:noProof/>
      <w:sz w:val="9"/>
      <w:szCs w:val="9"/>
      <w:shd w:val="clear" w:color="auto" w:fill="FFFFFF"/>
    </w:rPr>
  </w:style>
  <w:style w:type="paragraph" w:customStyle="1" w:styleId="1201">
    <w:name w:val="Основной текст (120)"/>
    <w:basedOn w:val="aff3"/>
    <w:link w:val="1200"/>
    <w:uiPriority w:val="99"/>
    <w:qFormat/>
    <w:rsid w:val="0005126A"/>
    <w:pPr>
      <w:shd w:val="clear" w:color="auto" w:fill="FFFFFF"/>
      <w:spacing w:line="240" w:lineRule="atLeast"/>
    </w:pPr>
    <w:rPr>
      <w:rFonts w:asciiTheme="minorHAnsi" w:eastAsiaTheme="minorHAnsi" w:hAnsiTheme="minorHAnsi" w:cstheme="minorBidi"/>
      <w:noProof/>
      <w:sz w:val="9"/>
      <w:szCs w:val="9"/>
      <w:lang w:eastAsia="en-US"/>
    </w:rPr>
  </w:style>
  <w:style w:type="character" w:customStyle="1" w:styleId="1170">
    <w:name w:val="Основной текст (117)_"/>
    <w:basedOn w:val="aff5"/>
    <w:link w:val="1171"/>
    <w:uiPriority w:val="99"/>
    <w:locked/>
    <w:rsid w:val="0005126A"/>
    <w:rPr>
      <w:noProof/>
      <w:sz w:val="8"/>
      <w:szCs w:val="8"/>
      <w:shd w:val="clear" w:color="auto" w:fill="FFFFFF"/>
    </w:rPr>
  </w:style>
  <w:style w:type="paragraph" w:customStyle="1" w:styleId="1171">
    <w:name w:val="Основной текст (117)"/>
    <w:basedOn w:val="aff3"/>
    <w:link w:val="1170"/>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1120">
    <w:name w:val="Основной текст (112)_"/>
    <w:basedOn w:val="aff5"/>
    <w:link w:val="1121"/>
    <w:uiPriority w:val="99"/>
    <w:locked/>
    <w:rsid w:val="0005126A"/>
    <w:rPr>
      <w:rFonts w:ascii="Gungsuh" w:eastAsia="Gungsuh" w:hAnsi="Gungsuh" w:cs="Gungsuh"/>
      <w:spacing w:val="-30"/>
      <w:sz w:val="28"/>
      <w:szCs w:val="28"/>
      <w:shd w:val="clear" w:color="auto" w:fill="FFFFFF"/>
    </w:rPr>
  </w:style>
  <w:style w:type="paragraph" w:customStyle="1" w:styleId="1121">
    <w:name w:val="Основной текст (112)1"/>
    <w:basedOn w:val="aff3"/>
    <w:link w:val="1120"/>
    <w:uiPriority w:val="99"/>
    <w:qFormat/>
    <w:rsid w:val="0005126A"/>
    <w:pPr>
      <w:shd w:val="clear" w:color="auto" w:fill="FFFFFF"/>
      <w:spacing w:line="245" w:lineRule="exact"/>
      <w:jc w:val="both"/>
    </w:pPr>
    <w:rPr>
      <w:rFonts w:ascii="Gungsuh" w:eastAsia="Gungsuh" w:hAnsi="Gungsuh" w:cs="Gungsuh"/>
      <w:spacing w:val="-30"/>
      <w:sz w:val="28"/>
      <w:szCs w:val="28"/>
      <w:lang w:eastAsia="en-US"/>
    </w:rPr>
  </w:style>
  <w:style w:type="character" w:customStyle="1" w:styleId="1150">
    <w:name w:val="Основной текст (115)_"/>
    <w:basedOn w:val="aff5"/>
    <w:link w:val="1151"/>
    <w:uiPriority w:val="99"/>
    <w:locked/>
    <w:rsid w:val="0005126A"/>
    <w:rPr>
      <w:rFonts w:ascii="Candara" w:hAnsi="Candara" w:cs="Candara"/>
      <w:noProof/>
      <w:sz w:val="13"/>
      <w:szCs w:val="13"/>
      <w:shd w:val="clear" w:color="auto" w:fill="FFFFFF"/>
    </w:rPr>
  </w:style>
  <w:style w:type="paragraph" w:customStyle="1" w:styleId="1151">
    <w:name w:val="Основной текст (115)"/>
    <w:basedOn w:val="aff3"/>
    <w:link w:val="1150"/>
    <w:uiPriority w:val="99"/>
    <w:qFormat/>
    <w:rsid w:val="0005126A"/>
    <w:pPr>
      <w:shd w:val="clear" w:color="auto" w:fill="FFFFFF"/>
      <w:spacing w:line="240" w:lineRule="atLeast"/>
    </w:pPr>
    <w:rPr>
      <w:rFonts w:ascii="Candara" w:eastAsiaTheme="minorHAnsi" w:hAnsi="Candara" w:cs="Candara"/>
      <w:noProof/>
      <w:sz w:val="13"/>
      <w:szCs w:val="13"/>
      <w:lang w:eastAsia="en-US"/>
    </w:rPr>
  </w:style>
  <w:style w:type="character" w:customStyle="1" w:styleId="1230">
    <w:name w:val="Основной текст (123)_"/>
    <w:basedOn w:val="aff5"/>
    <w:link w:val="1231"/>
    <w:uiPriority w:val="99"/>
    <w:locked/>
    <w:rsid w:val="0005126A"/>
    <w:rPr>
      <w:noProof/>
      <w:sz w:val="9"/>
      <w:szCs w:val="9"/>
      <w:shd w:val="clear" w:color="auto" w:fill="FFFFFF"/>
    </w:rPr>
  </w:style>
  <w:style w:type="paragraph" w:customStyle="1" w:styleId="1231">
    <w:name w:val="Основной текст (123)"/>
    <w:basedOn w:val="aff3"/>
    <w:link w:val="1230"/>
    <w:uiPriority w:val="99"/>
    <w:qFormat/>
    <w:rsid w:val="0005126A"/>
    <w:pPr>
      <w:shd w:val="clear" w:color="auto" w:fill="FFFFFF"/>
      <w:spacing w:line="240" w:lineRule="atLeast"/>
    </w:pPr>
    <w:rPr>
      <w:rFonts w:asciiTheme="minorHAnsi" w:eastAsiaTheme="minorHAnsi" w:hAnsiTheme="minorHAnsi" w:cstheme="minorBidi"/>
      <w:noProof/>
      <w:sz w:val="9"/>
      <w:szCs w:val="9"/>
      <w:lang w:eastAsia="en-US"/>
    </w:rPr>
  </w:style>
  <w:style w:type="character" w:customStyle="1" w:styleId="1110">
    <w:name w:val="Основной текст (111)_"/>
    <w:basedOn w:val="aff5"/>
    <w:link w:val="1111"/>
    <w:uiPriority w:val="99"/>
    <w:locked/>
    <w:rsid w:val="0005126A"/>
    <w:rPr>
      <w:rFonts w:ascii="Candara" w:hAnsi="Candara" w:cs="Candara"/>
      <w:noProof/>
      <w:shd w:val="clear" w:color="auto" w:fill="FFFFFF"/>
    </w:rPr>
  </w:style>
  <w:style w:type="paragraph" w:customStyle="1" w:styleId="1111">
    <w:name w:val="Основной текст (111)"/>
    <w:basedOn w:val="aff3"/>
    <w:link w:val="1110"/>
    <w:uiPriority w:val="99"/>
    <w:qFormat/>
    <w:rsid w:val="0005126A"/>
    <w:pPr>
      <w:shd w:val="clear" w:color="auto" w:fill="FFFFFF"/>
      <w:spacing w:line="240" w:lineRule="atLeast"/>
      <w:jc w:val="both"/>
    </w:pPr>
    <w:rPr>
      <w:rFonts w:ascii="Candara" w:eastAsiaTheme="minorHAnsi" w:hAnsi="Candara" w:cs="Candara"/>
      <w:noProof/>
      <w:sz w:val="22"/>
      <w:szCs w:val="22"/>
      <w:lang w:eastAsia="en-US"/>
    </w:rPr>
  </w:style>
  <w:style w:type="character" w:customStyle="1" w:styleId="1140">
    <w:name w:val="Основной текст (114)_"/>
    <w:basedOn w:val="aff5"/>
    <w:link w:val="1141"/>
    <w:uiPriority w:val="99"/>
    <w:locked/>
    <w:rsid w:val="0005126A"/>
    <w:rPr>
      <w:i/>
      <w:iCs/>
      <w:sz w:val="27"/>
      <w:szCs w:val="27"/>
      <w:shd w:val="clear" w:color="auto" w:fill="FFFFFF"/>
    </w:rPr>
  </w:style>
  <w:style w:type="paragraph" w:customStyle="1" w:styleId="1141">
    <w:name w:val="Основной текст (114)1"/>
    <w:basedOn w:val="aff3"/>
    <w:link w:val="1140"/>
    <w:uiPriority w:val="99"/>
    <w:qFormat/>
    <w:rsid w:val="0005126A"/>
    <w:pPr>
      <w:shd w:val="clear" w:color="auto" w:fill="FFFFFF"/>
      <w:spacing w:line="240" w:lineRule="atLeast"/>
    </w:pPr>
    <w:rPr>
      <w:rFonts w:asciiTheme="minorHAnsi" w:eastAsiaTheme="minorHAnsi" w:hAnsiTheme="minorHAnsi" w:cstheme="minorBidi"/>
      <w:i/>
      <w:iCs/>
      <w:sz w:val="27"/>
      <w:szCs w:val="27"/>
      <w:lang w:eastAsia="en-US"/>
    </w:rPr>
  </w:style>
  <w:style w:type="character" w:customStyle="1" w:styleId="1190">
    <w:name w:val="Основной текст (119)_"/>
    <w:basedOn w:val="aff5"/>
    <w:link w:val="1191"/>
    <w:uiPriority w:val="99"/>
    <w:locked/>
    <w:rsid w:val="0005126A"/>
    <w:rPr>
      <w:rFonts w:ascii="Candara" w:hAnsi="Candara" w:cs="Candara"/>
      <w:noProof/>
      <w:sz w:val="8"/>
      <w:szCs w:val="8"/>
      <w:shd w:val="clear" w:color="auto" w:fill="FFFFFF"/>
    </w:rPr>
  </w:style>
  <w:style w:type="paragraph" w:customStyle="1" w:styleId="1191">
    <w:name w:val="Основной текст (119)"/>
    <w:basedOn w:val="aff3"/>
    <w:link w:val="1190"/>
    <w:uiPriority w:val="99"/>
    <w:qFormat/>
    <w:rsid w:val="0005126A"/>
    <w:pPr>
      <w:shd w:val="clear" w:color="auto" w:fill="FFFFFF"/>
      <w:spacing w:line="240" w:lineRule="atLeast"/>
    </w:pPr>
    <w:rPr>
      <w:rFonts w:ascii="Candara" w:eastAsiaTheme="minorHAnsi" w:hAnsi="Candara" w:cs="Candara"/>
      <w:noProof/>
      <w:sz w:val="8"/>
      <w:szCs w:val="8"/>
      <w:lang w:eastAsia="en-US"/>
    </w:rPr>
  </w:style>
  <w:style w:type="character" w:customStyle="1" w:styleId="1211">
    <w:name w:val="Основной текст (121)_"/>
    <w:basedOn w:val="aff5"/>
    <w:link w:val="1212"/>
    <w:uiPriority w:val="99"/>
    <w:locked/>
    <w:rsid w:val="0005126A"/>
    <w:rPr>
      <w:rFonts w:ascii="SimHei" w:eastAsia="SimHei" w:hAnsi="SimHei" w:cs="SimHei"/>
      <w:noProof/>
      <w:sz w:val="8"/>
      <w:szCs w:val="8"/>
      <w:shd w:val="clear" w:color="auto" w:fill="FFFFFF"/>
    </w:rPr>
  </w:style>
  <w:style w:type="paragraph" w:customStyle="1" w:styleId="1212">
    <w:name w:val="Основной текст (121)"/>
    <w:basedOn w:val="aff3"/>
    <w:link w:val="1211"/>
    <w:uiPriority w:val="99"/>
    <w:qFormat/>
    <w:rsid w:val="0005126A"/>
    <w:pPr>
      <w:shd w:val="clear" w:color="auto" w:fill="FFFFFF"/>
      <w:spacing w:line="240" w:lineRule="atLeast"/>
    </w:pPr>
    <w:rPr>
      <w:rFonts w:ascii="SimHei" w:eastAsia="SimHei" w:hAnsi="SimHei" w:cs="SimHei"/>
      <w:noProof/>
      <w:sz w:val="8"/>
      <w:szCs w:val="8"/>
      <w:lang w:eastAsia="en-US"/>
    </w:rPr>
  </w:style>
  <w:style w:type="character" w:customStyle="1" w:styleId="109">
    <w:name w:val="Основной текст (109)_"/>
    <w:basedOn w:val="aff5"/>
    <w:link w:val="1090"/>
    <w:uiPriority w:val="99"/>
    <w:locked/>
    <w:rsid w:val="0005126A"/>
    <w:rPr>
      <w:rFonts w:ascii="Candara" w:hAnsi="Candara" w:cs="Candara"/>
      <w:sz w:val="13"/>
      <w:szCs w:val="13"/>
      <w:shd w:val="clear" w:color="auto" w:fill="FFFFFF"/>
      <w:lang w:val="en-US"/>
    </w:rPr>
  </w:style>
  <w:style w:type="paragraph" w:customStyle="1" w:styleId="1090">
    <w:name w:val="Основной текст (109)"/>
    <w:basedOn w:val="aff3"/>
    <w:link w:val="109"/>
    <w:uiPriority w:val="99"/>
    <w:qFormat/>
    <w:rsid w:val="0005126A"/>
    <w:pPr>
      <w:shd w:val="clear" w:color="auto" w:fill="FFFFFF"/>
      <w:spacing w:line="240" w:lineRule="atLeast"/>
      <w:jc w:val="both"/>
    </w:pPr>
    <w:rPr>
      <w:rFonts w:ascii="Candara" w:eastAsiaTheme="minorHAnsi" w:hAnsi="Candara" w:cs="Candara"/>
      <w:sz w:val="13"/>
      <w:szCs w:val="13"/>
      <w:lang w:val="en-US" w:eastAsia="en-US"/>
    </w:rPr>
  </w:style>
  <w:style w:type="character" w:customStyle="1" w:styleId="1130">
    <w:name w:val="Основной текст (113)_"/>
    <w:basedOn w:val="aff5"/>
    <w:link w:val="1131"/>
    <w:uiPriority w:val="99"/>
    <w:locked/>
    <w:rsid w:val="0005126A"/>
    <w:rPr>
      <w:rFonts w:ascii="Candara" w:hAnsi="Candara" w:cs="Candara"/>
      <w:noProof/>
      <w:sz w:val="100"/>
      <w:szCs w:val="100"/>
      <w:shd w:val="clear" w:color="auto" w:fill="FFFFFF"/>
    </w:rPr>
  </w:style>
  <w:style w:type="paragraph" w:customStyle="1" w:styleId="1131">
    <w:name w:val="Основной текст (113)"/>
    <w:basedOn w:val="aff3"/>
    <w:link w:val="1130"/>
    <w:uiPriority w:val="99"/>
    <w:qFormat/>
    <w:rsid w:val="0005126A"/>
    <w:pPr>
      <w:shd w:val="clear" w:color="auto" w:fill="FFFFFF"/>
      <w:spacing w:line="240" w:lineRule="atLeast"/>
      <w:jc w:val="right"/>
    </w:pPr>
    <w:rPr>
      <w:rFonts w:ascii="Candara" w:eastAsiaTheme="minorHAnsi" w:hAnsi="Candara" w:cs="Candara"/>
      <w:noProof/>
      <w:sz w:val="100"/>
      <w:szCs w:val="100"/>
      <w:lang w:eastAsia="en-US"/>
    </w:rPr>
  </w:style>
  <w:style w:type="character" w:customStyle="1" w:styleId="1180">
    <w:name w:val="Основной текст (118)_"/>
    <w:basedOn w:val="aff5"/>
    <w:link w:val="1181"/>
    <w:uiPriority w:val="99"/>
    <w:locked/>
    <w:rsid w:val="0005126A"/>
    <w:rPr>
      <w:noProof/>
      <w:sz w:val="8"/>
      <w:szCs w:val="8"/>
      <w:shd w:val="clear" w:color="auto" w:fill="FFFFFF"/>
    </w:rPr>
  </w:style>
  <w:style w:type="paragraph" w:customStyle="1" w:styleId="1181">
    <w:name w:val="Основной текст (118)"/>
    <w:basedOn w:val="aff3"/>
    <w:link w:val="1180"/>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1240">
    <w:name w:val="Основной текст (124)_"/>
    <w:basedOn w:val="aff5"/>
    <w:link w:val="1241"/>
    <w:uiPriority w:val="99"/>
    <w:locked/>
    <w:rsid w:val="0005126A"/>
    <w:rPr>
      <w:rFonts w:ascii="Candara" w:hAnsi="Candara" w:cs="Candara"/>
      <w:noProof/>
      <w:shd w:val="clear" w:color="auto" w:fill="FFFFFF"/>
    </w:rPr>
  </w:style>
  <w:style w:type="paragraph" w:customStyle="1" w:styleId="1241">
    <w:name w:val="Основной текст (124)"/>
    <w:basedOn w:val="aff3"/>
    <w:link w:val="1240"/>
    <w:uiPriority w:val="99"/>
    <w:qFormat/>
    <w:rsid w:val="0005126A"/>
    <w:pPr>
      <w:shd w:val="clear" w:color="auto" w:fill="FFFFFF"/>
      <w:spacing w:line="240" w:lineRule="atLeast"/>
    </w:pPr>
    <w:rPr>
      <w:rFonts w:ascii="Candara" w:eastAsiaTheme="minorHAnsi" w:hAnsi="Candara" w:cs="Candara"/>
      <w:noProof/>
      <w:sz w:val="22"/>
      <w:szCs w:val="22"/>
      <w:lang w:eastAsia="en-US"/>
    </w:rPr>
  </w:style>
  <w:style w:type="character" w:customStyle="1" w:styleId="1300">
    <w:name w:val="Основной текст (130)_"/>
    <w:basedOn w:val="aff5"/>
    <w:link w:val="1301"/>
    <w:uiPriority w:val="99"/>
    <w:locked/>
    <w:rsid w:val="0005126A"/>
    <w:rPr>
      <w:rFonts w:ascii="Candara" w:hAnsi="Candara" w:cs="Candara"/>
      <w:noProof/>
      <w:shd w:val="clear" w:color="auto" w:fill="FFFFFF"/>
    </w:rPr>
  </w:style>
  <w:style w:type="paragraph" w:customStyle="1" w:styleId="1301">
    <w:name w:val="Основной текст (130)"/>
    <w:basedOn w:val="aff3"/>
    <w:link w:val="1300"/>
    <w:uiPriority w:val="99"/>
    <w:qFormat/>
    <w:rsid w:val="0005126A"/>
    <w:pPr>
      <w:shd w:val="clear" w:color="auto" w:fill="FFFFFF"/>
      <w:spacing w:line="240" w:lineRule="atLeast"/>
    </w:pPr>
    <w:rPr>
      <w:rFonts w:ascii="Candara" w:eastAsiaTheme="minorHAnsi" w:hAnsi="Candara" w:cs="Candara"/>
      <w:noProof/>
      <w:sz w:val="22"/>
      <w:szCs w:val="22"/>
      <w:lang w:eastAsia="en-US"/>
    </w:rPr>
  </w:style>
  <w:style w:type="character" w:customStyle="1" w:styleId="1250">
    <w:name w:val="Основной текст (125)_"/>
    <w:basedOn w:val="aff5"/>
    <w:link w:val="1251"/>
    <w:uiPriority w:val="99"/>
    <w:locked/>
    <w:rsid w:val="0005126A"/>
    <w:rPr>
      <w:rFonts w:ascii="Candara" w:hAnsi="Candara" w:cs="Candara"/>
      <w:noProof/>
      <w:sz w:val="19"/>
      <w:szCs w:val="19"/>
      <w:shd w:val="clear" w:color="auto" w:fill="FFFFFF"/>
    </w:rPr>
  </w:style>
  <w:style w:type="paragraph" w:customStyle="1" w:styleId="1251">
    <w:name w:val="Основной текст (125)"/>
    <w:basedOn w:val="aff3"/>
    <w:link w:val="1250"/>
    <w:uiPriority w:val="99"/>
    <w:qFormat/>
    <w:rsid w:val="0005126A"/>
    <w:pPr>
      <w:shd w:val="clear" w:color="auto" w:fill="FFFFFF"/>
      <w:spacing w:line="240" w:lineRule="atLeast"/>
    </w:pPr>
    <w:rPr>
      <w:rFonts w:ascii="Candara" w:eastAsiaTheme="minorHAnsi" w:hAnsi="Candara" w:cs="Candara"/>
      <w:noProof/>
      <w:sz w:val="19"/>
      <w:szCs w:val="19"/>
      <w:lang w:eastAsia="en-US"/>
    </w:rPr>
  </w:style>
  <w:style w:type="character" w:customStyle="1" w:styleId="1260">
    <w:name w:val="Основной текст (126)_"/>
    <w:basedOn w:val="aff5"/>
    <w:link w:val="1261"/>
    <w:uiPriority w:val="99"/>
    <w:locked/>
    <w:rsid w:val="0005126A"/>
    <w:rPr>
      <w:noProof/>
      <w:sz w:val="8"/>
      <w:szCs w:val="8"/>
      <w:shd w:val="clear" w:color="auto" w:fill="FFFFFF"/>
    </w:rPr>
  </w:style>
  <w:style w:type="paragraph" w:customStyle="1" w:styleId="1261">
    <w:name w:val="Основной текст (126)"/>
    <w:basedOn w:val="aff3"/>
    <w:link w:val="1260"/>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1271">
    <w:name w:val="Основной текст (127)_"/>
    <w:basedOn w:val="aff5"/>
    <w:link w:val="1272"/>
    <w:uiPriority w:val="99"/>
    <w:locked/>
    <w:rsid w:val="0005126A"/>
    <w:rPr>
      <w:noProof/>
      <w:sz w:val="8"/>
      <w:szCs w:val="8"/>
      <w:shd w:val="clear" w:color="auto" w:fill="FFFFFF"/>
    </w:rPr>
  </w:style>
  <w:style w:type="paragraph" w:customStyle="1" w:styleId="1272">
    <w:name w:val="Основной текст (127)"/>
    <w:basedOn w:val="aff3"/>
    <w:link w:val="1271"/>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1320">
    <w:name w:val="Основной текст (132)_"/>
    <w:basedOn w:val="aff5"/>
    <w:link w:val="1321"/>
    <w:uiPriority w:val="99"/>
    <w:locked/>
    <w:rsid w:val="0005126A"/>
    <w:rPr>
      <w:rFonts w:ascii="SimHei" w:eastAsia="SimHei" w:hAnsi="SimHei" w:cs="SimHei"/>
      <w:noProof/>
      <w:sz w:val="8"/>
      <w:szCs w:val="8"/>
      <w:shd w:val="clear" w:color="auto" w:fill="FFFFFF"/>
    </w:rPr>
  </w:style>
  <w:style w:type="paragraph" w:customStyle="1" w:styleId="1321">
    <w:name w:val="Основной текст (132)"/>
    <w:basedOn w:val="aff3"/>
    <w:link w:val="1320"/>
    <w:uiPriority w:val="99"/>
    <w:qFormat/>
    <w:rsid w:val="0005126A"/>
    <w:pPr>
      <w:shd w:val="clear" w:color="auto" w:fill="FFFFFF"/>
      <w:spacing w:line="240" w:lineRule="atLeast"/>
    </w:pPr>
    <w:rPr>
      <w:rFonts w:ascii="SimHei" w:eastAsia="SimHei" w:hAnsi="SimHei" w:cs="SimHei"/>
      <w:noProof/>
      <w:sz w:val="8"/>
      <w:szCs w:val="8"/>
      <w:lang w:eastAsia="en-US"/>
    </w:rPr>
  </w:style>
  <w:style w:type="character" w:customStyle="1" w:styleId="1332">
    <w:name w:val="Основной текст (133)_"/>
    <w:basedOn w:val="aff5"/>
    <w:link w:val="1333"/>
    <w:uiPriority w:val="99"/>
    <w:locked/>
    <w:rsid w:val="0005126A"/>
    <w:rPr>
      <w:noProof/>
      <w:sz w:val="8"/>
      <w:szCs w:val="8"/>
      <w:shd w:val="clear" w:color="auto" w:fill="FFFFFF"/>
    </w:rPr>
  </w:style>
  <w:style w:type="paragraph" w:customStyle="1" w:styleId="1333">
    <w:name w:val="Основной текст (133)"/>
    <w:basedOn w:val="aff3"/>
    <w:link w:val="1332"/>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1280">
    <w:name w:val="Основной текст (128)_"/>
    <w:basedOn w:val="aff5"/>
    <w:link w:val="1281"/>
    <w:uiPriority w:val="99"/>
    <w:locked/>
    <w:rsid w:val="0005126A"/>
    <w:rPr>
      <w:noProof/>
      <w:sz w:val="8"/>
      <w:szCs w:val="8"/>
      <w:shd w:val="clear" w:color="auto" w:fill="FFFFFF"/>
    </w:rPr>
  </w:style>
  <w:style w:type="paragraph" w:customStyle="1" w:styleId="1281">
    <w:name w:val="Основной текст (128)"/>
    <w:basedOn w:val="aff3"/>
    <w:link w:val="1280"/>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1310">
    <w:name w:val="Основной текст (131)_"/>
    <w:basedOn w:val="aff5"/>
    <w:link w:val="1311"/>
    <w:uiPriority w:val="99"/>
    <w:locked/>
    <w:rsid w:val="0005126A"/>
    <w:rPr>
      <w:noProof/>
      <w:sz w:val="8"/>
      <w:szCs w:val="8"/>
      <w:shd w:val="clear" w:color="auto" w:fill="FFFFFF"/>
    </w:rPr>
  </w:style>
  <w:style w:type="paragraph" w:customStyle="1" w:styleId="1311">
    <w:name w:val="Основной текст (131)"/>
    <w:basedOn w:val="aff3"/>
    <w:link w:val="1310"/>
    <w:uiPriority w:val="99"/>
    <w:qFormat/>
    <w:rsid w:val="0005126A"/>
    <w:pPr>
      <w:shd w:val="clear" w:color="auto" w:fill="FFFFFF"/>
      <w:spacing w:line="240" w:lineRule="atLeast"/>
    </w:pPr>
    <w:rPr>
      <w:rFonts w:asciiTheme="minorHAnsi" w:eastAsiaTheme="minorHAnsi" w:hAnsiTheme="minorHAnsi" w:cstheme="minorBidi"/>
      <w:noProof/>
      <w:sz w:val="8"/>
      <w:szCs w:val="8"/>
      <w:lang w:eastAsia="en-US"/>
    </w:rPr>
  </w:style>
  <w:style w:type="character" w:customStyle="1" w:styleId="129">
    <w:name w:val="Основной текст (129)_"/>
    <w:basedOn w:val="aff5"/>
    <w:link w:val="1290"/>
    <w:uiPriority w:val="99"/>
    <w:locked/>
    <w:rsid w:val="0005126A"/>
    <w:rPr>
      <w:rFonts w:ascii="Gungsuh" w:eastAsia="Gungsuh" w:hAnsi="Gungsuh" w:cs="Gungsuh"/>
      <w:noProof/>
      <w:sz w:val="8"/>
      <w:szCs w:val="8"/>
      <w:shd w:val="clear" w:color="auto" w:fill="FFFFFF"/>
    </w:rPr>
  </w:style>
  <w:style w:type="paragraph" w:customStyle="1" w:styleId="1290">
    <w:name w:val="Основной текст (129)"/>
    <w:basedOn w:val="aff3"/>
    <w:link w:val="129"/>
    <w:uiPriority w:val="99"/>
    <w:qFormat/>
    <w:rsid w:val="0005126A"/>
    <w:pPr>
      <w:shd w:val="clear" w:color="auto" w:fill="FFFFFF"/>
      <w:spacing w:line="240" w:lineRule="atLeast"/>
    </w:pPr>
    <w:rPr>
      <w:rFonts w:ascii="Gungsuh" w:eastAsia="Gungsuh" w:hAnsi="Gungsuh" w:cs="Gungsuh"/>
      <w:noProof/>
      <w:sz w:val="8"/>
      <w:szCs w:val="8"/>
      <w:lang w:eastAsia="en-US"/>
    </w:rPr>
  </w:style>
  <w:style w:type="paragraph" w:customStyle="1" w:styleId="252">
    <w:name w:val="Основной текст25"/>
    <w:basedOn w:val="aff3"/>
    <w:qFormat/>
    <w:rsid w:val="0005126A"/>
    <w:pPr>
      <w:shd w:val="clear" w:color="auto" w:fill="FFFFFF"/>
      <w:spacing w:line="0" w:lineRule="atLeast"/>
      <w:ind w:hanging="360"/>
    </w:pPr>
    <w:rPr>
      <w:sz w:val="23"/>
      <w:szCs w:val="23"/>
    </w:rPr>
  </w:style>
  <w:style w:type="character" w:customStyle="1" w:styleId="2ff5">
    <w:name w:val="Текст отчета 2 Знак"/>
    <w:link w:val="2ff6"/>
    <w:locked/>
    <w:rsid w:val="0005126A"/>
    <w:rPr>
      <w:rFonts w:ascii="Times New Roman" w:eastAsia="Times New Roman" w:hAnsi="Times New Roman" w:cs="Times New Roman"/>
      <w:sz w:val="24"/>
      <w:szCs w:val="28"/>
      <w:lang w:eastAsia="ru-RU"/>
    </w:rPr>
  </w:style>
  <w:style w:type="paragraph" w:customStyle="1" w:styleId="2ff6">
    <w:name w:val="Текст отчета 2"/>
    <w:basedOn w:val="aff3"/>
    <w:link w:val="2ff5"/>
    <w:qFormat/>
    <w:rsid w:val="0005126A"/>
    <w:pPr>
      <w:spacing w:line="276" w:lineRule="auto"/>
      <w:ind w:firstLine="709"/>
      <w:jc w:val="both"/>
    </w:pPr>
    <w:rPr>
      <w:szCs w:val="28"/>
    </w:rPr>
  </w:style>
  <w:style w:type="character" w:customStyle="1" w:styleId="new0">
    <w:name w:val="Список new Знак"/>
    <w:link w:val="new"/>
    <w:locked/>
    <w:rsid w:val="0005126A"/>
    <w:rPr>
      <w:rFonts w:ascii="Times New Roman" w:eastAsia="Times New Roman" w:hAnsi="Times New Roman" w:cs="Times New Roman"/>
      <w:color w:val="000000"/>
      <w:sz w:val="24"/>
      <w:szCs w:val="28"/>
      <w:lang w:eastAsia="ru-RU"/>
    </w:rPr>
  </w:style>
  <w:style w:type="paragraph" w:customStyle="1" w:styleId="new">
    <w:name w:val="Список new"/>
    <w:basedOn w:val="affff8"/>
    <w:link w:val="new0"/>
    <w:qFormat/>
    <w:rsid w:val="0005126A"/>
    <w:pPr>
      <w:numPr>
        <w:numId w:val="31"/>
      </w:numPr>
      <w:autoSpaceDE/>
      <w:autoSpaceDN/>
      <w:spacing w:after="0" w:line="276" w:lineRule="auto"/>
      <w:jc w:val="both"/>
    </w:pPr>
    <w:rPr>
      <w:color w:val="000000"/>
      <w:szCs w:val="28"/>
    </w:rPr>
  </w:style>
  <w:style w:type="character" w:customStyle="1" w:styleId="3fb">
    <w:name w:val="3 ур. Заголовок Знак"/>
    <w:basedOn w:val="aff5"/>
    <w:link w:val="3fc"/>
    <w:uiPriority w:val="79"/>
    <w:locked/>
    <w:rsid w:val="0005126A"/>
    <w:rPr>
      <w:rFonts w:ascii="Times New Roman" w:eastAsiaTheme="majorEastAsia" w:hAnsi="Times New Roman" w:cstheme="majorBidi"/>
      <w:b/>
      <w:bCs/>
      <w:spacing w:val="5"/>
      <w:sz w:val="24"/>
      <w:szCs w:val="26"/>
      <w:lang w:val="en-US"/>
    </w:rPr>
  </w:style>
  <w:style w:type="paragraph" w:customStyle="1" w:styleId="3fc">
    <w:name w:val="3 ур. Заголовок"/>
    <w:basedOn w:val="32"/>
    <w:next w:val="2ff6"/>
    <w:link w:val="3fb"/>
    <w:uiPriority w:val="79"/>
    <w:qFormat/>
    <w:rsid w:val="0005126A"/>
    <w:pPr>
      <w:keepNext/>
      <w:keepLines/>
      <w:numPr>
        <w:ilvl w:val="0"/>
        <w:numId w:val="0"/>
      </w:numPr>
      <w:spacing w:before="120" w:after="120" w:line="240" w:lineRule="auto"/>
      <w:ind w:firstLine="709"/>
      <w:contextualSpacing w:val="0"/>
      <w:jc w:val="both"/>
    </w:pPr>
    <w:rPr>
      <w:rFonts w:eastAsiaTheme="majorEastAsia" w:cstheme="majorBidi"/>
      <w:spacing w:val="5"/>
      <w:szCs w:val="26"/>
    </w:rPr>
  </w:style>
  <w:style w:type="paragraph" w:customStyle="1" w:styleId="2ff7">
    <w:name w:val="2 ур. Заголовок"/>
    <w:basedOn w:val="1c"/>
    <w:next w:val="2ff6"/>
    <w:uiPriority w:val="79"/>
    <w:qFormat/>
    <w:rsid w:val="0005126A"/>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2TimesNewRoman0">
    <w:name w:val="Заголовок 2 + Times New Roman"/>
    <w:aliases w:val="12 пт"/>
    <w:basedOn w:val="aff3"/>
    <w:qFormat/>
    <w:rsid w:val="0005126A"/>
    <w:pPr>
      <w:keepNext/>
      <w:spacing w:before="240" w:after="60"/>
      <w:outlineLvl w:val="1"/>
    </w:pPr>
    <w:rPr>
      <w:b/>
      <w:bCs/>
    </w:rPr>
  </w:style>
  <w:style w:type="paragraph" w:customStyle="1" w:styleId="4f6">
    <w:name w:val="Знак Знак4 Знак Знак Знак Знак"/>
    <w:basedOn w:val="aff3"/>
    <w:qFormat/>
    <w:rsid w:val="0005126A"/>
    <w:pPr>
      <w:spacing w:before="100" w:beforeAutospacing="1" w:after="100" w:afterAutospacing="1"/>
    </w:pPr>
    <w:rPr>
      <w:rFonts w:ascii="Tahoma" w:hAnsi="Tahoma"/>
      <w:sz w:val="20"/>
      <w:szCs w:val="20"/>
      <w:lang w:val="en-US" w:eastAsia="en-US"/>
    </w:rPr>
  </w:style>
  <w:style w:type="paragraph" w:customStyle="1" w:styleId="11c">
    <w:name w:val="Знак Знак Знак1 Знак Знак Знак Знак1"/>
    <w:basedOn w:val="aff3"/>
    <w:next w:val="aff3"/>
    <w:autoRedefine/>
    <w:qFormat/>
    <w:rsid w:val="0005126A"/>
    <w:pPr>
      <w:spacing w:after="160" w:line="240" w:lineRule="exact"/>
      <w:jc w:val="right"/>
    </w:pPr>
    <w:rPr>
      <w:noProof/>
      <w:lang w:val="en-US" w:eastAsia="en-US"/>
    </w:rPr>
  </w:style>
  <w:style w:type="paragraph" w:customStyle="1" w:styleId="21a">
    <w:name w:val="Знак21"/>
    <w:basedOn w:val="aff3"/>
    <w:next w:val="aff3"/>
    <w:autoRedefine/>
    <w:qFormat/>
    <w:rsid w:val="0005126A"/>
    <w:pPr>
      <w:spacing w:after="160" w:line="240" w:lineRule="exact"/>
      <w:jc w:val="right"/>
    </w:pPr>
    <w:rPr>
      <w:noProof/>
      <w:lang w:val="en-US" w:eastAsia="en-US"/>
    </w:rPr>
  </w:style>
  <w:style w:type="paragraph" w:customStyle="1" w:styleId="xl25">
    <w:name w:val="xl25"/>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7">
    <w:name w:val="xl27"/>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f3"/>
    <w:uiPriority w:val="99"/>
    <w:qFormat/>
    <w:rsid w:val="0005126A"/>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7">
    <w:name w:val="xl37"/>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8">
    <w:name w:val="xl38"/>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39">
    <w:name w:val="xl39"/>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f3"/>
    <w:uiPriority w:val="99"/>
    <w:qFormat/>
    <w:rsid w:val="0005126A"/>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f3"/>
    <w:uiPriority w:val="99"/>
    <w:qFormat/>
    <w:rsid w:val="0005126A"/>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50">
    <w:name w:val="xl50"/>
    <w:basedOn w:val="aff3"/>
    <w:uiPriority w:val="99"/>
    <w:qFormat/>
    <w:rsid w:val="0005126A"/>
    <w:pPr>
      <w:pBdr>
        <w:top w:val="single" w:sz="4" w:space="0" w:color="auto"/>
        <w:bottom w:val="single" w:sz="4" w:space="0" w:color="auto"/>
      </w:pBdr>
      <w:spacing w:before="100" w:beforeAutospacing="1" w:after="100" w:afterAutospacing="1"/>
      <w:jc w:val="center"/>
    </w:pPr>
    <w:rPr>
      <w:sz w:val="22"/>
      <w:szCs w:val="22"/>
    </w:rPr>
  </w:style>
  <w:style w:type="paragraph" w:customStyle="1" w:styleId="xl51">
    <w:name w:val="xl51"/>
    <w:basedOn w:val="aff3"/>
    <w:uiPriority w:val="99"/>
    <w:qFormat/>
    <w:rsid w:val="0005126A"/>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2">
    <w:name w:val="xl52"/>
    <w:basedOn w:val="aff3"/>
    <w:uiPriority w:val="99"/>
    <w:qFormat/>
    <w:rsid w:val="0005126A"/>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53">
    <w:name w:val="xl53"/>
    <w:basedOn w:val="aff3"/>
    <w:uiPriority w:val="99"/>
    <w:qFormat/>
    <w:rsid w:val="0005126A"/>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4">
    <w:name w:val="xl54"/>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5">
    <w:name w:val="xl55"/>
    <w:basedOn w:val="aff3"/>
    <w:uiPriority w:val="99"/>
    <w:qFormat/>
    <w:rsid w:val="0005126A"/>
    <w:pPr>
      <w:pBdr>
        <w:top w:val="single" w:sz="4" w:space="0" w:color="auto"/>
        <w:bottom w:val="single" w:sz="4" w:space="0" w:color="auto"/>
      </w:pBdr>
      <w:spacing w:before="100" w:beforeAutospacing="1" w:after="100" w:afterAutospacing="1"/>
      <w:jc w:val="center"/>
    </w:pPr>
    <w:rPr>
      <w:sz w:val="22"/>
      <w:szCs w:val="22"/>
    </w:rPr>
  </w:style>
  <w:style w:type="paragraph" w:customStyle="1" w:styleId="xl56">
    <w:name w:val="xl56"/>
    <w:basedOn w:val="aff3"/>
    <w:uiPriority w:val="99"/>
    <w:qFormat/>
    <w:rsid w:val="0005126A"/>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Char1">
    <w:name w:val="Char1"/>
    <w:basedOn w:val="aff3"/>
    <w:uiPriority w:val="79"/>
    <w:qFormat/>
    <w:rsid w:val="0005126A"/>
    <w:pPr>
      <w:spacing w:before="100" w:beforeAutospacing="1" w:after="100" w:afterAutospacing="1"/>
    </w:pPr>
    <w:rPr>
      <w:rFonts w:ascii="Tahoma" w:hAnsi="Tahoma"/>
      <w:sz w:val="20"/>
      <w:szCs w:val="20"/>
      <w:lang w:val="en-US" w:eastAsia="en-US"/>
    </w:rPr>
  </w:style>
  <w:style w:type="paragraph" w:customStyle="1" w:styleId="ae">
    <w:name w:val="Заголовок для СТП"/>
    <w:basedOn w:val="aff3"/>
    <w:qFormat/>
    <w:rsid w:val="0005126A"/>
    <w:pPr>
      <w:numPr>
        <w:numId w:val="32"/>
      </w:numPr>
    </w:pPr>
  </w:style>
  <w:style w:type="paragraph" w:customStyle="1" w:styleId="xl57">
    <w:name w:val="xl57"/>
    <w:basedOn w:val="aff3"/>
    <w:uiPriority w:val="99"/>
    <w:qFormat/>
    <w:rsid w:val="0005126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f3"/>
    <w:uiPriority w:val="99"/>
    <w:qFormat/>
    <w:rsid w:val="0005126A"/>
    <w:pPr>
      <w:pBdr>
        <w:top w:val="single" w:sz="4" w:space="0" w:color="auto"/>
        <w:left w:val="single" w:sz="4" w:space="0" w:color="auto"/>
        <w:right w:val="single" w:sz="4" w:space="0" w:color="auto"/>
      </w:pBdr>
      <w:spacing w:before="100" w:beforeAutospacing="1" w:after="100" w:afterAutospacing="1"/>
    </w:pPr>
    <w:rPr>
      <w:b/>
      <w:bCs/>
      <w:color w:val="FF0000"/>
    </w:rPr>
  </w:style>
  <w:style w:type="paragraph" w:customStyle="1" w:styleId="xl59">
    <w:name w:val="xl59"/>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1Arial">
    <w:name w:val="Заголовок 1+Arial"/>
    <w:aliases w:val="по центру"/>
    <w:basedOn w:val="affff8"/>
    <w:qFormat/>
    <w:rsid w:val="0005126A"/>
    <w:pPr>
      <w:overflowPunct w:val="0"/>
      <w:adjustRightInd w:val="0"/>
      <w:spacing w:after="0" w:line="288" w:lineRule="auto"/>
      <w:ind w:left="357" w:hanging="357"/>
      <w:jc w:val="center"/>
    </w:pPr>
    <w:rPr>
      <w:rFonts w:ascii="Arial" w:hAnsi="Arial" w:cs="Arial"/>
    </w:rPr>
  </w:style>
  <w:style w:type="paragraph" w:customStyle="1" w:styleId="11d">
    <w:name w:val="Знак Знак Знак1 Знак Знак Знак Знак Знак Знак Знак1"/>
    <w:basedOn w:val="aff3"/>
    <w:next w:val="aff3"/>
    <w:autoRedefine/>
    <w:qFormat/>
    <w:rsid w:val="0005126A"/>
    <w:pPr>
      <w:spacing w:after="160" w:line="240" w:lineRule="exact"/>
      <w:jc w:val="right"/>
    </w:pPr>
    <w:rPr>
      <w:noProof/>
      <w:lang w:val="en-US" w:eastAsia="en-US"/>
    </w:rPr>
  </w:style>
  <w:style w:type="paragraph" w:customStyle="1" w:styleId="21b">
    <w:name w:val="Знак Знак Знак2 Знак1"/>
    <w:basedOn w:val="aff3"/>
    <w:next w:val="aff3"/>
    <w:autoRedefine/>
    <w:qFormat/>
    <w:rsid w:val="0005126A"/>
    <w:pPr>
      <w:spacing w:after="160" w:line="240" w:lineRule="exact"/>
      <w:jc w:val="right"/>
    </w:pPr>
    <w:rPr>
      <w:noProof/>
      <w:lang w:val="en-US" w:eastAsia="en-US"/>
    </w:rPr>
  </w:style>
  <w:style w:type="paragraph" w:customStyle="1" w:styleId="Char11">
    <w:name w:val="Char11"/>
    <w:basedOn w:val="aff3"/>
    <w:uiPriority w:val="79"/>
    <w:qFormat/>
    <w:rsid w:val="0005126A"/>
    <w:pPr>
      <w:spacing w:before="100" w:beforeAutospacing="1" w:after="100" w:afterAutospacing="1"/>
    </w:pPr>
    <w:rPr>
      <w:rFonts w:ascii="Tahoma" w:hAnsi="Tahoma"/>
      <w:sz w:val="20"/>
      <w:szCs w:val="20"/>
      <w:lang w:val="en-US" w:eastAsia="en-US"/>
    </w:rPr>
  </w:style>
  <w:style w:type="paragraph" w:customStyle="1" w:styleId="11e">
    <w:name w:val="Текст11"/>
    <w:basedOn w:val="aff3"/>
    <w:qFormat/>
    <w:rsid w:val="0005126A"/>
    <w:pPr>
      <w:ind w:firstLine="709"/>
      <w:jc w:val="both"/>
    </w:pPr>
    <w:rPr>
      <w:szCs w:val="20"/>
    </w:rPr>
  </w:style>
  <w:style w:type="paragraph" w:customStyle="1" w:styleId="3110">
    <w:name w:val="Основной текст 311"/>
    <w:basedOn w:val="aff3"/>
    <w:uiPriority w:val="99"/>
    <w:qFormat/>
    <w:rsid w:val="0005126A"/>
    <w:pPr>
      <w:overflowPunct w:val="0"/>
      <w:autoSpaceDE w:val="0"/>
      <w:autoSpaceDN w:val="0"/>
      <w:adjustRightInd w:val="0"/>
      <w:jc w:val="center"/>
    </w:pPr>
    <w:rPr>
      <w:b/>
      <w:szCs w:val="20"/>
    </w:rPr>
  </w:style>
  <w:style w:type="paragraph" w:customStyle="1" w:styleId="-f">
    <w:name w:val="Таблица - Шапка"/>
    <w:basedOn w:val="aff3"/>
    <w:qFormat/>
    <w:rsid w:val="0005126A"/>
    <w:pPr>
      <w:jc w:val="center"/>
    </w:pPr>
    <w:rPr>
      <w:rFonts w:ascii="Arial" w:hAnsi="Arial" w:cs="Arial"/>
      <w:b/>
      <w:bCs/>
      <w:sz w:val="18"/>
      <w:szCs w:val="20"/>
    </w:rPr>
  </w:style>
  <w:style w:type="paragraph" w:customStyle="1" w:styleId="-f0">
    <w:name w:val="Таблица - Текст основной"/>
    <w:basedOn w:val="aff3"/>
    <w:qFormat/>
    <w:rsid w:val="0005126A"/>
    <w:pPr>
      <w:widowControl w:val="0"/>
    </w:pPr>
    <w:rPr>
      <w:rFonts w:ascii="Arial" w:hAnsi="Arial" w:cs="Arial"/>
      <w:sz w:val="18"/>
      <w:szCs w:val="20"/>
    </w:rPr>
  </w:style>
  <w:style w:type="paragraph" w:customStyle="1" w:styleId="-f1">
    <w:name w:val="Таблица - Числа справа"/>
    <w:basedOn w:val="-f0"/>
    <w:qFormat/>
    <w:rsid w:val="0005126A"/>
    <w:pPr>
      <w:jc w:val="right"/>
    </w:pPr>
  </w:style>
  <w:style w:type="paragraph" w:customStyle="1" w:styleId="-f2">
    <w:name w:val="Таблица - Текст центр"/>
    <w:basedOn w:val="-f0"/>
    <w:qFormat/>
    <w:rsid w:val="0005126A"/>
    <w:pPr>
      <w:jc w:val="center"/>
    </w:pPr>
  </w:style>
  <w:style w:type="paragraph" w:customStyle="1" w:styleId="4f7">
    <w:name w:val="Знак Знак4 Знак Знак"/>
    <w:basedOn w:val="aff3"/>
    <w:qFormat/>
    <w:rsid w:val="0005126A"/>
    <w:pPr>
      <w:spacing w:before="100" w:beforeAutospacing="1" w:after="100" w:afterAutospacing="1"/>
    </w:pPr>
    <w:rPr>
      <w:rFonts w:ascii="Tahoma" w:hAnsi="Tahoma"/>
      <w:sz w:val="20"/>
      <w:szCs w:val="20"/>
      <w:lang w:val="en-US" w:eastAsia="en-US"/>
    </w:rPr>
  </w:style>
  <w:style w:type="paragraph" w:customStyle="1" w:styleId="afffffffffffa">
    <w:name w:val="для таблицы шапка"/>
    <w:basedOn w:val="aff3"/>
    <w:uiPriority w:val="99"/>
    <w:qFormat/>
    <w:rsid w:val="0005126A"/>
    <w:pPr>
      <w:jc w:val="center"/>
    </w:pPr>
    <w:rPr>
      <w:rFonts w:eastAsia="Calibri"/>
      <w:b/>
      <w:sz w:val="20"/>
      <w:szCs w:val="22"/>
    </w:rPr>
  </w:style>
  <w:style w:type="paragraph" w:customStyle="1" w:styleId="afffffffffffb">
    <w:name w:val="Для таблицы"/>
    <w:basedOn w:val="aff3"/>
    <w:next w:val="aff3"/>
    <w:uiPriority w:val="99"/>
    <w:qFormat/>
    <w:rsid w:val="0005126A"/>
    <w:pPr>
      <w:jc w:val="center"/>
    </w:pPr>
    <w:rPr>
      <w:rFonts w:eastAsia="Calibri"/>
      <w:sz w:val="20"/>
      <w:szCs w:val="22"/>
      <w:lang w:eastAsia="en-US"/>
    </w:rPr>
  </w:style>
  <w:style w:type="paragraph" w:customStyle="1" w:styleId="C">
    <w:name w:val="Cписок осн.(многоуровн.)"/>
    <w:basedOn w:val="affff5"/>
    <w:uiPriority w:val="79"/>
    <w:qFormat/>
    <w:rsid w:val="0005126A"/>
    <w:pPr>
      <w:numPr>
        <w:numId w:val="33"/>
      </w:numPr>
      <w:spacing w:before="120" w:line="360" w:lineRule="auto"/>
      <w:ind w:left="567"/>
      <w:jc w:val="both"/>
    </w:pPr>
    <w:rPr>
      <w:rFonts w:ascii="Arial" w:hAnsi="Arial"/>
    </w:rPr>
  </w:style>
  <w:style w:type="paragraph" w:customStyle="1" w:styleId="2ff8">
    <w:name w:val="Список доп.2"/>
    <w:basedOn w:val="aff3"/>
    <w:qFormat/>
    <w:rsid w:val="0005126A"/>
    <w:pPr>
      <w:tabs>
        <w:tab w:val="num" w:pos="360"/>
        <w:tab w:val="num" w:pos="4253"/>
      </w:tabs>
      <w:spacing w:before="120" w:after="120" w:line="360" w:lineRule="auto"/>
      <w:ind w:left="3119" w:firstLine="850"/>
      <w:jc w:val="both"/>
    </w:pPr>
    <w:rPr>
      <w:rFonts w:ascii="Arial" w:hAnsi="Arial"/>
    </w:rPr>
  </w:style>
  <w:style w:type="character" w:customStyle="1" w:styleId="afffffffffffc">
    <w:name w:val="Название таблиц и рисунков Знак"/>
    <w:link w:val="afffffffffffd"/>
    <w:locked/>
    <w:rsid w:val="0005126A"/>
    <w:rPr>
      <w:rFonts w:ascii="Times New Roman" w:eastAsia="Calibri" w:hAnsi="Times New Roman" w:cs="Times New Roman"/>
      <w:b/>
      <w:i/>
      <w:color w:val="44546A" w:themeColor="text2"/>
      <w:sz w:val="20"/>
    </w:rPr>
  </w:style>
  <w:style w:type="paragraph" w:customStyle="1" w:styleId="afffffffffffd">
    <w:name w:val="Название таблиц и рисунков"/>
    <w:basedOn w:val="aff3"/>
    <w:next w:val="aff3"/>
    <w:link w:val="afffffffffffc"/>
    <w:qFormat/>
    <w:rsid w:val="0005126A"/>
    <w:pPr>
      <w:spacing w:after="120"/>
      <w:ind w:firstLine="709"/>
      <w:jc w:val="both"/>
    </w:pPr>
    <w:rPr>
      <w:rFonts w:eastAsia="Calibri"/>
      <w:b/>
      <w:i/>
      <w:color w:val="44546A" w:themeColor="text2"/>
      <w:sz w:val="20"/>
      <w:szCs w:val="22"/>
      <w:lang w:eastAsia="en-US"/>
    </w:rPr>
  </w:style>
  <w:style w:type="paragraph" w:customStyle="1" w:styleId="516">
    <w:name w:val="Основной текст (5)1"/>
    <w:basedOn w:val="aff3"/>
    <w:uiPriority w:val="99"/>
    <w:qFormat/>
    <w:rsid w:val="0005126A"/>
    <w:pPr>
      <w:shd w:val="clear" w:color="auto" w:fill="FFFFFF"/>
      <w:spacing w:before="240" w:after="240" w:line="240" w:lineRule="atLeast"/>
      <w:jc w:val="right"/>
    </w:pPr>
    <w:rPr>
      <w:rFonts w:eastAsiaTheme="minorHAnsi"/>
      <w:sz w:val="14"/>
      <w:szCs w:val="14"/>
      <w:lang w:eastAsia="en-US"/>
    </w:rPr>
  </w:style>
  <w:style w:type="paragraph" w:customStyle="1" w:styleId="1ffff5">
    <w:name w:val="1 Основной текст"/>
    <w:basedOn w:val="aff3"/>
    <w:uiPriority w:val="99"/>
    <w:qFormat/>
    <w:rsid w:val="0005126A"/>
    <w:pPr>
      <w:spacing w:before="200" w:line="276" w:lineRule="auto"/>
      <w:ind w:firstLine="709"/>
      <w:jc w:val="both"/>
    </w:pPr>
    <w:rPr>
      <w:rFonts w:eastAsia="Calibri"/>
    </w:rPr>
  </w:style>
  <w:style w:type="paragraph" w:customStyle="1" w:styleId="justifyleft">
    <w:name w:val="justifyleft"/>
    <w:basedOn w:val="aff3"/>
    <w:uiPriority w:val="79"/>
    <w:qFormat/>
    <w:rsid w:val="0005126A"/>
    <w:pPr>
      <w:spacing w:before="100" w:beforeAutospacing="1" w:after="100" w:afterAutospacing="1"/>
    </w:pPr>
  </w:style>
  <w:style w:type="paragraph" w:customStyle="1" w:styleId="Normal1">
    <w:name w:val="Normal1"/>
    <w:qFormat/>
    <w:rsid w:val="0005126A"/>
    <w:pPr>
      <w:spacing w:before="100" w:after="100" w:line="240" w:lineRule="auto"/>
    </w:pPr>
    <w:rPr>
      <w:rFonts w:ascii="Times New Roman" w:eastAsia="Times New Roman" w:hAnsi="Times New Roman" w:cs="Times New Roman"/>
      <w:sz w:val="24"/>
      <w:szCs w:val="24"/>
      <w:lang w:eastAsia="ru-RU"/>
    </w:rPr>
  </w:style>
  <w:style w:type="paragraph" w:customStyle="1" w:styleId="Maximyz4Pfujkjdjr">
    <w:name w:val="Maximyz 4 Pfujkjdjr"/>
    <w:basedOn w:val="32"/>
    <w:qFormat/>
    <w:rsid w:val="0005126A"/>
    <w:pPr>
      <w:numPr>
        <w:ilvl w:val="0"/>
        <w:numId w:val="0"/>
      </w:numPr>
      <w:ind w:left="1728" w:hanging="648"/>
    </w:pPr>
    <w:rPr>
      <w:lang w:val="ru-RU"/>
    </w:rPr>
  </w:style>
  <w:style w:type="paragraph" w:customStyle="1" w:styleId="Maximyz40">
    <w:name w:val="Maximyz 4"/>
    <w:basedOn w:val="Maximyz4Pfujkjdjr"/>
    <w:qFormat/>
    <w:rsid w:val="0005126A"/>
  </w:style>
  <w:style w:type="paragraph" w:customStyle="1" w:styleId="caption2">
    <w:name w:val="caption2"/>
    <w:basedOn w:val="aff3"/>
    <w:uiPriority w:val="79"/>
    <w:qFormat/>
    <w:rsid w:val="0005126A"/>
    <w:pPr>
      <w:ind w:firstLine="400"/>
    </w:pPr>
    <w:rPr>
      <w:rFonts w:ascii="Arial" w:hAnsi="Arial" w:cs="Arial"/>
      <w:b/>
      <w:bCs/>
      <w:i/>
      <w:iCs/>
      <w:sz w:val="27"/>
      <w:szCs w:val="27"/>
    </w:rPr>
  </w:style>
  <w:style w:type="paragraph" w:customStyle="1" w:styleId="main">
    <w:name w:val="main"/>
    <w:basedOn w:val="aff3"/>
    <w:uiPriority w:val="79"/>
    <w:qFormat/>
    <w:rsid w:val="0005126A"/>
    <w:pPr>
      <w:ind w:firstLine="400"/>
      <w:jc w:val="both"/>
    </w:pPr>
    <w:rPr>
      <w:sz w:val="27"/>
      <w:szCs w:val="27"/>
    </w:rPr>
  </w:style>
  <w:style w:type="paragraph" w:customStyle="1" w:styleId="list10">
    <w:name w:val="list1"/>
    <w:basedOn w:val="aff3"/>
    <w:uiPriority w:val="79"/>
    <w:qFormat/>
    <w:rsid w:val="0005126A"/>
    <w:pPr>
      <w:ind w:firstLine="400"/>
      <w:jc w:val="both"/>
    </w:pPr>
    <w:rPr>
      <w:sz w:val="27"/>
      <w:szCs w:val="27"/>
    </w:rPr>
  </w:style>
  <w:style w:type="paragraph" w:customStyle="1" w:styleId="image">
    <w:name w:val="image"/>
    <w:basedOn w:val="aff3"/>
    <w:uiPriority w:val="79"/>
    <w:qFormat/>
    <w:rsid w:val="0005126A"/>
    <w:pPr>
      <w:ind w:firstLine="400"/>
      <w:jc w:val="center"/>
    </w:pPr>
  </w:style>
  <w:style w:type="paragraph" w:customStyle="1" w:styleId="tabcaption">
    <w:name w:val="tab_caption"/>
    <w:basedOn w:val="aff3"/>
    <w:qFormat/>
    <w:rsid w:val="0005126A"/>
    <w:pPr>
      <w:ind w:firstLine="400"/>
      <w:jc w:val="right"/>
    </w:pPr>
  </w:style>
  <w:style w:type="paragraph" w:customStyle="1" w:styleId="consplusnonformat1">
    <w:name w:val="consplusnonformat"/>
    <w:basedOn w:val="aff3"/>
    <w:uiPriority w:val="79"/>
    <w:qFormat/>
    <w:rsid w:val="0005126A"/>
    <w:pPr>
      <w:spacing w:before="100" w:beforeAutospacing="1" w:after="100" w:afterAutospacing="1"/>
    </w:pPr>
  </w:style>
  <w:style w:type="paragraph" w:customStyle="1" w:styleId="ListParagraph1">
    <w:name w:val="List Paragraph1"/>
    <w:basedOn w:val="aff3"/>
    <w:uiPriority w:val="79"/>
    <w:qFormat/>
    <w:rsid w:val="0005126A"/>
    <w:pPr>
      <w:widowControl w:val="0"/>
      <w:suppressAutoHyphens/>
      <w:overflowPunct w:val="0"/>
      <w:autoSpaceDE w:val="0"/>
      <w:autoSpaceDN w:val="0"/>
      <w:adjustRightInd w:val="0"/>
      <w:ind w:left="720"/>
    </w:pPr>
    <w:rPr>
      <w:rFonts w:eastAsia="Calibri"/>
      <w:kern w:val="2"/>
    </w:rPr>
  </w:style>
  <w:style w:type="paragraph" w:customStyle="1" w:styleId="8a">
    <w:name w:val="Обычный8"/>
    <w:qFormat/>
    <w:rsid w:val="0005126A"/>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1ffff6">
    <w:name w:val="Знак Знак1 Знак"/>
    <w:basedOn w:val="aff3"/>
    <w:qFormat/>
    <w:rsid w:val="0005126A"/>
    <w:pPr>
      <w:spacing w:before="100" w:beforeAutospacing="1" w:after="100" w:afterAutospacing="1"/>
    </w:pPr>
    <w:rPr>
      <w:rFonts w:ascii="Tahoma" w:hAnsi="Tahoma"/>
      <w:sz w:val="20"/>
      <w:szCs w:val="20"/>
      <w:lang w:val="en-US" w:eastAsia="en-US"/>
    </w:rPr>
  </w:style>
  <w:style w:type="character" w:customStyle="1" w:styleId="afffffffffffe">
    <w:name w:val="Список отчета Знак"/>
    <w:basedOn w:val="affffffffffff"/>
    <w:link w:val="aa"/>
    <w:locked/>
    <w:rsid w:val="0005126A"/>
    <w:rPr>
      <w:rFonts w:ascii="Times New Roman" w:eastAsia="Times New Roman" w:hAnsi="Times New Roman" w:cs="Times New Roman"/>
      <w:spacing w:val="10"/>
      <w:sz w:val="24"/>
      <w:szCs w:val="28"/>
      <w:lang w:eastAsia="ru-RU"/>
    </w:rPr>
  </w:style>
  <w:style w:type="paragraph" w:customStyle="1" w:styleId="aa">
    <w:name w:val="Список отчета"/>
    <w:basedOn w:val="affff5"/>
    <w:link w:val="afffffffffffe"/>
    <w:qFormat/>
    <w:rsid w:val="0005126A"/>
    <w:pPr>
      <w:numPr>
        <w:numId w:val="34"/>
      </w:numPr>
      <w:spacing w:before="120" w:after="0" w:line="312" w:lineRule="auto"/>
      <w:ind w:left="993" w:right="170"/>
      <w:jc w:val="both"/>
    </w:pPr>
    <w:rPr>
      <w:spacing w:val="10"/>
      <w:szCs w:val="28"/>
    </w:rPr>
  </w:style>
  <w:style w:type="paragraph" w:customStyle="1" w:styleId="3fd">
    <w:name w:val="Знак Знак3 Знак Знак Знак Знак"/>
    <w:basedOn w:val="aff3"/>
    <w:next w:val="aff3"/>
    <w:autoRedefine/>
    <w:qFormat/>
    <w:rsid w:val="0005126A"/>
    <w:pPr>
      <w:spacing w:after="160" w:line="240" w:lineRule="exact"/>
      <w:jc w:val="right"/>
    </w:pPr>
    <w:rPr>
      <w:noProof/>
      <w:lang w:val="en-US" w:eastAsia="en-US"/>
    </w:rPr>
  </w:style>
  <w:style w:type="paragraph" w:customStyle="1" w:styleId="affffffffffff0">
    <w:name w:val="нумерация в ГЗ"/>
    <w:basedOn w:val="aff3"/>
    <w:qFormat/>
    <w:rsid w:val="0005126A"/>
    <w:pPr>
      <w:tabs>
        <w:tab w:val="left" w:pos="930"/>
      </w:tabs>
      <w:spacing w:before="120" w:line="312" w:lineRule="auto"/>
      <w:ind w:firstLine="737"/>
      <w:jc w:val="both"/>
    </w:pPr>
    <w:rPr>
      <w:rFonts w:eastAsia="Calibri"/>
      <w:b/>
    </w:rPr>
  </w:style>
  <w:style w:type="paragraph" w:customStyle="1" w:styleId="xl19">
    <w:name w:val="xl19"/>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f3"/>
    <w:qFormat/>
    <w:rsid w:val="0005126A"/>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f3"/>
    <w:qFormat/>
    <w:rsid w:val="0005126A"/>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f3"/>
    <w:uiPriority w:val="99"/>
    <w:qFormat/>
    <w:rsid w:val="0005126A"/>
    <w:pPr>
      <w:pBdr>
        <w:top w:val="single" w:sz="4" w:space="0" w:color="auto"/>
        <w:bottom w:val="single" w:sz="4" w:space="0" w:color="auto"/>
      </w:pBdr>
      <w:spacing w:before="100" w:beforeAutospacing="1" w:after="100" w:afterAutospacing="1"/>
      <w:jc w:val="center"/>
    </w:pPr>
    <w:rPr>
      <w:rFonts w:eastAsia="Calibri"/>
    </w:rPr>
  </w:style>
  <w:style w:type="paragraph" w:customStyle="1" w:styleId="xl23">
    <w:name w:val="xl23"/>
    <w:basedOn w:val="aff3"/>
    <w:uiPriority w:val="99"/>
    <w:qFormat/>
    <w:rsid w:val="0005126A"/>
    <w:pPr>
      <w:pBdr>
        <w:top w:val="single" w:sz="4" w:space="0" w:color="auto"/>
        <w:left w:val="single" w:sz="4" w:space="0" w:color="auto"/>
        <w:right w:val="single" w:sz="4" w:space="0" w:color="auto"/>
      </w:pBdr>
      <w:spacing w:before="100" w:beforeAutospacing="1" w:after="100" w:afterAutospacing="1"/>
      <w:jc w:val="center"/>
    </w:pPr>
    <w:rPr>
      <w:rFonts w:eastAsia="Calibri"/>
    </w:rPr>
  </w:style>
  <w:style w:type="character" w:customStyle="1" w:styleId="4f8">
    <w:name w:val="Стиль4 Знак"/>
    <w:link w:val="4f9"/>
    <w:locked/>
    <w:rsid w:val="0005126A"/>
    <w:rPr>
      <w:rFonts w:ascii="Times New Roman" w:eastAsia="Calibri" w:hAnsi="Times New Roman" w:cs="Times New Roman"/>
      <w:color w:val="FFC000"/>
      <w:sz w:val="24"/>
      <w:szCs w:val="16"/>
      <w:lang w:eastAsia="ru-RU"/>
    </w:rPr>
  </w:style>
  <w:style w:type="paragraph" w:customStyle="1" w:styleId="4f9">
    <w:name w:val="Стиль4"/>
    <w:basedOn w:val="afff8"/>
    <w:link w:val="4f8"/>
    <w:qFormat/>
    <w:rsid w:val="0005126A"/>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1ffff7">
    <w:name w:val="1 Знак Знак Знак Знак Знак Знак Знак Знак Знак Знак"/>
    <w:basedOn w:val="aff3"/>
    <w:qFormat/>
    <w:rsid w:val="0005126A"/>
    <w:pPr>
      <w:spacing w:before="100" w:beforeAutospacing="1" w:after="100" w:afterAutospacing="1"/>
    </w:pPr>
    <w:rPr>
      <w:rFonts w:ascii="Tahoma" w:eastAsia="Calibri" w:hAnsi="Tahoma"/>
      <w:sz w:val="20"/>
      <w:szCs w:val="20"/>
      <w:lang w:val="en-US" w:eastAsia="en-US"/>
    </w:rPr>
  </w:style>
  <w:style w:type="character" w:customStyle="1" w:styleId="1ffff8">
    <w:name w:val="Список маркированный 1 Знак"/>
    <w:link w:val="1ffff9"/>
    <w:locked/>
    <w:rsid w:val="0005126A"/>
    <w:rPr>
      <w:rFonts w:ascii="Times New Roman" w:eastAsia="Calibri" w:hAnsi="Times New Roman" w:cs="Times New Roman"/>
      <w:sz w:val="24"/>
      <w:szCs w:val="24"/>
      <w:lang w:eastAsia="ru-RU"/>
    </w:rPr>
  </w:style>
  <w:style w:type="paragraph" w:customStyle="1" w:styleId="1ffff9">
    <w:name w:val="Список маркированный 1"/>
    <w:basedOn w:val="aff3"/>
    <w:link w:val="1ffff8"/>
    <w:qFormat/>
    <w:rsid w:val="0005126A"/>
    <w:pPr>
      <w:spacing w:after="120" w:line="360" w:lineRule="auto"/>
      <w:ind w:left="709"/>
      <w:contextualSpacing/>
      <w:jc w:val="both"/>
    </w:pPr>
    <w:rPr>
      <w:rFonts w:eastAsia="Calibri"/>
    </w:rPr>
  </w:style>
  <w:style w:type="paragraph" w:customStyle="1" w:styleId="style11">
    <w:name w:val="style1"/>
    <w:basedOn w:val="aff3"/>
    <w:qFormat/>
    <w:rsid w:val="0005126A"/>
    <w:pPr>
      <w:spacing w:before="100" w:beforeAutospacing="1" w:after="100" w:afterAutospacing="1"/>
    </w:pPr>
    <w:rPr>
      <w:rFonts w:eastAsia="Calibri"/>
    </w:rPr>
  </w:style>
  <w:style w:type="paragraph" w:customStyle="1" w:styleId="aff1">
    <w:name w:val="маркированный"/>
    <w:aliases w:val="Symbol (Symbol),Слева:  0 см,Выступ:  0,63 см"/>
    <w:basedOn w:val="aff3"/>
    <w:qFormat/>
    <w:rsid w:val="0005126A"/>
    <w:pPr>
      <w:widowControl w:val="0"/>
      <w:numPr>
        <w:numId w:val="35"/>
      </w:numPr>
      <w:snapToGrid w:val="0"/>
      <w:spacing w:before="120"/>
      <w:jc w:val="both"/>
    </w:pPr>
    <w:rPr>
      <w:sz w:val="26"/>
      <w:szCs w:val="26"/>
    </w:rPr>
  </w:style>
  <w:style w:type="paragraph" w:customStyle="1" w:styleId="xl3346">
    <w:name w:val="xl3346"/>
    <w:basedOn w:val="aff3"/>
    <w:qFormat/>
    <w:rsid w:val="0005126A"/>
    <w:pPr>
      <w:spacing w:before="100" w:beforeAutospacing="1" w:after="100" w:afterAutospacing="1"/>
    </w:pPr>
    <w:rPr>
      <w:rFonts w:ascii="Arial" w:hAnsi="Arial" w:cs="Arial"/>
      <w:sz w:val="16"/>
      <w:szCs w:val="16"/>
    </w:rPr>
  </w:style>
  <w:style w:type="paragraph" w:customStyle="1" w:styleId="xl3347">
    <w:name w:val="xl3347"/>
    <w:basedOn w:val="aff3"/>
    <w:qFormat/>
    <w:rsid w:val="0005126A"/>
    <w:pPr>
      <w:spacing w:before="100" w:beforeAutospacing="1" w:after="100" w:afterAutospacing="1"/>
    </w:pPr>
    <w:rPr>
      <w:rFonts w:ascii="Arial" w:hAnsi="Arial" w:cs="Arial"/>
      <w:b/>
      <w:bCs/>
      <w:sz w:val="16"/>
      <w:szCs w:val="16"/>
    </w:rPr>
  </w:style>
  <w:style w:type="paragraph" w:customStyle="1" w:styleId="xl3348">
    <w:name w:val="xl3348"/>
    <w:basedOn w:val="aff3"/>
    <w:qFormat/>
    <w:rsid w:val="0005126A"/>
    <w:pPr>
      <w:spacing w:before="100" w:beforeAutospacing="1" w:after="100" w:afterAutospacing="1"/>
    </w:pPr>
    <w:rPr>
      <w:rFonts w:ascii="Arial" w:hAnsi="Arial" w:cs="Arial"/>
      <w:i/>
      <w:iCs/>
      <w:sz w:val="16"/>
      <w:szCs w:val="16"/>
    </w:rPr>
  </w:style>
  <w:style w:type="paragraph" w:customStyle="1" w:styleId="xl3349">
    <w:name w:val="xl3349"/>
    <w:basedOn w:val="aff3"/>
    <w:qFormat/>
    <w:rsid w:val="0005126A"/>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rFonts w:ascii="Arial" w:hAnsi="Arial" w:cs="Arial"/>
      <w:b/>
      <w:bCs/>
      <w:sz w:val="14"/>
      <w:szCs w:val="14"/>
    </w:rPr>
  </w:style>
  <w:style w:type="paragraph" w:customStyle="1" w:styleId="xl3350">
    <w:name w:val="xl3350"/>
    <w:basedOn w:val="aff3"/>
    <w:qFormat/>
    <w:rsid w:val="0005126A"/>
    <w:pPr>
      <w:shd w:val="clear" w:color="auto" w:fill="DAEEF3"/>
      <w:spacing w:before="100" w:beforeAutospacing="1" w:after="100" w:afterAutospacing="1"/>
      <w:jc w:val="center"/>
    </w:pPr>
    <w:rPr>
      <w:rFonts w:ascii="Arial" w:hAnsi="Arial" w:cs="Arial"/>
      <w:sz w:val="14"/>
      <w:szCs w:val="14"/>
    </w:rPr>
  </w:style>
  <w:style w:type="paragraph" w:customStyle="1" w:styleId="xl3351">
    <w:name w:val="xl3351"/>
    <w:basedOn w:val="aff3"/>
    <w:qFormat/>
    <w:rsid w:val="0005126A"/>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rFonts w:ascii="Arial" w:hAnsi="Arial" w:cs="Arial"/>
      <w:b/>
      <w:bCs/>
      <w:sz w:val="14"/>
      <w:szCs w:val="14"/>
    </w:rPr>
  </w:style>
  <w:style w:type="paragraph" w:customStyle="1" w:styleId="xl3352">
    <w:name w:val="xl3352"/>
    <w:basedOn w:val="aff3"/>
    <w:qFormat/>
    <w:rsid w:val="0005126A"/>
    <w:pPr>
      <w:pBdr>
        <w:top w:val="single" w:sz="4" w:space="0" w:color="auto"/>
        <w:left w:val="single" w:sz="4" w:space="0" w:color="auto"/>
        <w:bottom w:val="single" w:sz="4" w:space="0" w:color="auto"/>
        <w:right w:val="single" w:sz="4" w:space="0" w:color="auto"/>
      </w:pBdr>
      <w:shd w:val="clear" w:color="auto" w:fill="B7DEE8"/>
      <w:spacing w:before="100" w:beforeAutospacing="1" w:after="100" w:afterAutospacing="1"/>
      <w:jc w:val="center"/>
    </w:pPr>
    <w:rPr>
      <w:rFonts w:ascii="Arial" w:hAnsi="Arial" w:cs="Arial"/>
      <w:b/>
      <w:bCs/>
      <w:sz w:val="14"/>
      <w:szCs w:val="14"/>
    </w:rPr>
  </w:style>
  <w:style w:type="paragraph" w:customStyle="1" w:styleId="xl3353">
    <w:name w:val="xl3353"/>
    <w:basedOn w:val="aff3"/>
    <w:qFormat/>
    <w:rsid w:val="0005126A"/>
    <w:pPr>
      <w:shd w:val="clear" w:color="auto" w:fill="B7DEE8"/>
      <w:spacing w:before="100" w:beforeAutospacing="1" w:after="100" w:afterAutospacing="1"/>
      <w:jc w:val="center"/>
    </w:pPr>
    <w:rPr>
      <w:rFonts w:ascii="Arial" w:hAnsi="Arial" w:cs="Arial"/>
      <w:sz w:val="14"/>
      <w:szCs w:val="14"/>
    </w:rPr>
  </w:style>
  <w:style w:type="paragraph" w:customStyle="1" w:styleId="xl3354">
    <w:name w:val="xl3354"/>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355">
    <w:name w:val="xl3355"/>
    <w:basedOn w:val="aff3"/>
    <w:qFormat/>
    <w:rsid w:val="0005126A"/>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f3"/>
    <w:qFormat/>
    <w:rsid w:val="0005126A"/>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3358">
    <w:name w:val="xl3358"/>
    <w:basedOn w:val="aff3"/>
    <w:qFormat/>
    <w:rsid w:val="0005126A"/>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360">
    <w:name w:val="xl3360"/>
    <w:basedOn w:val="aff3"/>
    <w:qFormat/>
    <w:rsid w:val="0005126A"/>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61">
    <w:name w:val="xl3361"/>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362">
    <w:name w:val="xl3362"/>
    <w:basedOn w:val="aff3"/>
    <w:qFormat/>
    <w:rsid w:val="0005126A"/>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63">
    <w:name w:val="xl3363"/>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3364">
    <w:name w:val="xl3364"/>
    <w:basedOn w:val="aff3"/>
    <w:qFormat/>
    <w:rsid w:val="0005126A"/>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f3"/>
    <w:qFormat/>
    <w:rsid w:val="0005126A"/>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66">
    <w:name w:val="xl3366"/>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f3"/>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hAnsi="Arial" w:cs="Arial"/>
      <w:b/>
      <w:bCs/>
      <w:sz w:val="16"/>
      <w:szCs w:val="16"/>
    </w:rPr>
  </w:style>
  <w:style w:type="paragraph" w:customStyle="1" w:styleId="xl3368">
    <w:name w:val="xl3368"/>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f3"/>
    <w:qFormat/>
    <w:rsid w:val="0005126A"/>
    <w:pPr>
      <w:spacing w:before="100" w:beforeAutospacing="1" w:after="100" w:afterAutospacing="1"/>
    </w:pPr>
    <w:rPr>
      <w:rFonts w:ascii="Arial" w:hAnsi="Arial" w:cs="Arial"/>
      <w:b/>
      <w:bCs/>
      <w:i/>
      <w:iCs/>
      <w:sz w:val="16"/>
      <w:szCs w:val="16"/>
    </w:rPr>
  </w:style>
  <w:style w:type="paragraph" w:customStyle="1" w:styleId="xl3370">
    <w:name w:val="xl3370"/>
    <w:basedOn w:val="aff3"/>
    <w:qFormat/>
    <w:rsid w:val="0005126A"/>
    <w:pPr>
      <w:pBdr>
        <w:top w:val="single" w:sz="4" w:space="0" w:color="auto"/>
        <w:left w:val="single" w:sz="4" w:space="0" w:color="auto"/>
        <w:bottom w:val="single" w:sz="4" w:space="0" w:color="auto"/>
        <w:right w:val="single" w:sz="4" w:space="0" w:color="auto"/>
      </w:pBdr>
      <w:shd w:val="clear" w:color="auto" w:fill="F2F2F2"/>
      <w:spacing w:before="100" w:beforeAutospacing="1" w:after="100" w:afterAutospacing="1"/>
    </w:pPr>
    <w:rPr>
      <w:rFonts w:ascii="Arial" w:hAnsi="Arial" w:cs="Arial"/>
      <w:b/>
      <w:bCs/>
      <w:sz w:val="16"/>
      <w:szCs w:val="16"/>
    </w:rPr>
  </w:style>
  <w:style w:type="paragraph" w:customStyle="1" w:styleId="xl3371">
    <w:name w:val="xl3371"/>
    <w:basedOn w:val="aff3"/>
    <w:qFormat/>
    <w:rsid w:val="0005126A"/>
    <w:pPr>
      <w:pBdr>
        <w:top w:val="single" w:sz="4" w:space="0" w:color="auto"/>
        <w:left w:val="single" w:sz="4" w:space="0" w:color="auto"/>
        <w:bottom w:val="single" w:sz="4" w:space="0" w:color="auto"/>
        <w:right w:val="single" w:sz="4" w:space="0" w:color="auto"/>
      </w:pBdr>
      <w:shd w:val="clear" w:color="auto" w:fill="F2F2F2"/>
      <w:spacing w:before="100" w:beforeAutospacing="1" w:after="100" w:afterAutospacing="1"/>
      <w:jc w:val="center"/>
    </w:pPr>
    <w:rPr>
      <w:rFonts w:ascii="Arial" w:hAnsi="Arial" w:cs="Arial"/>
      <w:sz w:val="16"/>
      <w:szCs w:val="16"/>
    </w:rPr>
  </w:style>
  <w:style w:type="paragraph" w:customStyle="1" w:styleId="xl3372">
    <w:name w:val="xl3372"/>
    <w:basedOn w:val="aff3"/>
    <w:qFormat/>
    <w:rsid w:val="0005126A"/>
    <w:pPr>
      <w:pBdr>
        <w:top w:val="single" w:sz="4" w:space="0" w:color="auto"/>
        <w:left w:val="single" w:sz="4" w:space="0" w:color="auto"/>
        <w:bottom w:val="single" w:sz="4" w:space="0" w:color="auto"/>
        <w:right w:val="single" w:sz="4" w:space="0" w:color="auto"/>
      </w:pBdr>
      <w:shd w:val="clear" w:color="auto" w:fill="F2F2F2"/>
      <w:spacing w:before="100" w:beforeAutospacing="1" w:after="100" w:afterAutospacing="1"/>
      <w:jc w:val="right"/>
    </w:pPr>
    <w:rPr>
      <w:rFonts w:ascii="Arial" w:hAnsi="Arial" w:cs="Arial"/>
      <w:b/>
      <w:bCs/>
      <w:sz w:val="16"/>
      <w:szCs w:val="16"/>
    </w:rPr>
  </w:style>
  <w:style w:type="paragraph" w:customStyle="1" w:styleId="xl3373">
    <w:name w:val="xl3373"/>
    <w:basedOn w:val="aff3"/>
    <w:qFormat/>
    <w:rsid w:val="0005126A"/>
    <w:pPr>
      <w:shd w:val="clear" w:color="auto" w:fill="F2F2F2"/>
      <w:spacing w:before="100" w:beforeAutospacing="1" w:after="100" w:afterAutospacing="1"/>
    </w:pPr>
    <w:rPr>
      <w:rFonts w:ascii="Arial" w:hAnsi="Arial" w:cs="Arial"/>
      <w:b/>
      <w:bCs/>
      <w:sz w:val="16"/>
      <w:szCs w:val="16"/>
    </w:rPr>
  </w:style>
  <w:style w:type="paragraph" w:customStyle="1" w:styleId="xl3374">
    <w:name w:val="xl3374"/>
    <w:basedOn w:val="aff3"/>
    <w:qFormat/>
    <w:rsid w:val="0005126A"/>
    <w:pPr>
      <w:pBdr>
        <w:top w:val="single" w:sz="4" w:space="0" w:color="auto"/>
        <w:left w:val="single" w:sz="4" w:space="0" w:color="auto"/>
        <w:bottom w:val="single" w:sz="4" w:space="0" w:color="auto"/>
        <w:right w:val="single" w:sz="4" w:space="0" w:color="auto"/>
      </w:pBdr>
      <w:shd w:val="clear" w:color="auto" w:fill="F2F2F2"/>
      <w:spacing w:before="100" w:beforeAutospacing="1" w:after="100" w:afterAutospacing="1"/>
    </w:pPr>
    <w:rPr>
      <w:rFonts w:ascii="Arial" w:hAnsi="Arial" w:cs="Arial"/>
      <w:b/>
      <w:bCs/>
      <w:i/>
      <w:iCs/>
      <w:sz w:val="16"/>
      <w:szCs w:val="16"/>
    </w:rPr>
  </w:style>
  <w:style w:type="paragraph" w:customStyle="1" w:styleId="xl3375">
    <w:name w:val="xl3375"/>
    <w:basedOn w:val="aff3"/>
    <w:qFormat/>
    <w:rsid w:val="0005126A"/>
    <w:pPr>
      <w:pBdr>
        <w:top w:val="single" w:sz="4" w:space="0" w:color="auto"/>
        <w:left w:val="single" w:sz="4" w:space="0" w:color="auto"/>
        <w:bottom w:val="single" w:sz="4" w:space="0" w:color="auto"/>
        <w:right w:val="single" w:sz="4" w:space="0" w:color="auto"/>
      </w:pBdr>
      <w:shd w:val="clear" w:color="auto" w:fill="F2F2F2"/>
      <w:spacing w:before="100" w:beforeAutospacing="1" w:after="100" w:afterAutospacing="1"/>
      <w:jc w:val="center"/>
    </w:pPr>
    <w:rPr>
      <w:rFonts w:ascii="Arial" w:hAnsi="Arial" w:cs="Arial"/>
      <w:b/>
      <w:bCs/>
      <w:i/>
      <w:iCs/>
      <w:sz w:val="16"/>
      <w:szCs w:val="16"/>
    </w:rPr>
  </w:style>
  <w:style w:type="paragraph" w:customStyle="1" w:styleId="xl3376">
    <w:name w:val="xl3376"/>
    <w:basedOn w:val="aff3"/>
    <w:qFormat/>
    <w:rsid w:val="0005126A"/>
    <w:pPr>
      <w:shd w:val="clear" w:color="auto" w:fill="F2F2F2"/>
      <w:spacing w:before="100" w:beforeAutospacing="1" w:after="100" w:afterAutospacing="1"/>
    </w:pPr>
    <w:rPr>
      <w:rFonts w:ascii="Arial" w:hAnsi="Arial" w:cs="Arial"/>
      <w:sz w:val="16"/>
      <w:szCs w:val="16"/>
    </w:rPr>
  </w:style>
  <w:style w:type="paragraph" w:customStyle="1" w:styleId="xl3377">
    <w:name w:val="xl3377"/>
    <w:basedOn w:val="aff3"/>
    <w:qFormat/>
    <w:rsid w:val="0005126A"/>
    <w:pPr>
      <w:shd w:val="clear" w:color="auto" w:fill="F2F2F2"/>
      <w:spacing w:before="100" w:beforeAutospacing="1" w:after="100" w:afterAutospacing="1"/>
    </w:pPr>
    <w:rPr>
      <w:rFonts w:ascii="Arial" w:hAnsi="Arial" w:cs="Arial"/>
      <w:b/>
      <w:bCs/>
      <w:sz w:val="16"/>
      <w:szCs w:val="16"/>
    </w:rPr>
  </w:style>
  <w:style w:type="paragraph" w:customStyle="1" w:styleId="xl3378">
    <w:name w:val="xl3378"/>
    <w:basedOn w:val="aff3"/>
    <w:qFormat/>
    <w:rsid w:val="0005126A"/>
    <w:pPr>
      <w:pBdr>
        <w:top w:val="single" w:sz="4" w:space="0" w:color="auto"/>
        <w:left w:val="single" w:sz="4" w:space="0" w:color="auto"/>
        <w:bottom w:val="single" w:sz="4" w:space="0" w:color="auto"/>
        <w:right w:val="single" w:sz="4" w:space="0" w:color="auto"/>
      </w:pBdr>
      <w:shd w:val="clear" w:color="auto" w:fill="F2F2F2"/>
      <w:spacing w:before="100" w:beforeAutospacing="1" w:after="100" w:afterAutospacing="1"/>
    </w:pPr>
    <w:rPr>
      <w:rFonts w:ascii="Arial" w:hAnsi="Arial" w:cs="Arial"/>
      <w:b/>
      <w:bCs/>
      <w:sz w:val="16"/>
      <w:szCs w:val="16"/>
    </w:rPr>
  </w:style>
  <w:style w:type="paragraph" w:customStyle="1" w:styleId="xl3379">
    <w:name w:val="xl3379"/>
    <w:basedOn w:val="aff3"/>
    <w:qFormat/>
    <w:rsid w:val="0005126A"/>
    <w:pPr>
      <w:pBdr>
        <w:top w:val="single" w:sz="4" w:space="0" w:color="auto"/>
        <w:left w:val="single" w:sz="4" w:space="0" w:color="auto"/>
        <w:bottom w:val="single" w:sz="4" w:space="0" w:color="auto"/>
        <w:right w:val="single" w:sz="4" w:space="0" w:color="auto"/>
      </w:pBdr>
      <w:shd w:val="clear" w:color="auto" w:fill="F2F2F2"/>
      <w:spacing w:before="100" w:beforeAutospacing="1" w:after="100" w:afterAutospacing="1"/>
      <w:jc w:val="center"/>
    </w:pPr>
    <w:rPr>
      <w:rFonts w:ascii="Arial" w:hAnsi="Arial" w:cs="Arial"/>
      <w:sz w:val="16"/>
      <w:szCs w:val="16"/>
    </w:rPr>
  </w:style>
  <w:style w:type="paragraph" w:customStyle="1" w:styleId="xl3380">
    <w:name w:val="xl3380"/>
    <w:basedOn w:val="aff3"/>
    <w:qFormat/>
    <w:rsid w:val="0005126A"/>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rFonts w:ascii="Arial" w:hAnsi="Arial" w:cs="Arial"/>
      <w:b/>
      <w:bCs/>
      <w:color w:val="FFFFFF"/>
      <w:sz w:val="14"/>
      <w:szCs w:val="14"/>
    </w:rPr>
  </w:style>
  <w:style w:type="paragraph" w:customStyle="1" w:styleId="xl3381">
    <w:name w:val="xl3381"/>
    <w:basedOn w:val="aff3"/>
    <w:qFormat/>
    <w:rsid w:val="0005126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f3"/>
    <w:qFormat/>
    <w:rsid w:val="0005126A"/>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pPr>
    <w:rPr>
      <w:rFonts w:ascii="Arial" w:hAnsi="Arial" w:cs="Arial"/>
      <w:color w:val="000000"/>
      <w:sz w:val="16"/>
      <w:szCs w:val="16"/>
    </w:rPr>
  </w:style>
  <w:style w:type="paragraph" w:customStyle="1" w:styleId="xl3383">
    <w:name w:val="xl3383"/>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w:hAnsi="Arial" w:cs="Arial"/>
      <w:b/>
      <w:bCs/>
      <w:sz w:val="16"/>
      <w:szCs w:val="16"/>
    </w:rPr>
  </w:style>
  <w:style w:type="paragraph" w:customStyle="1" w:styleId="xl3384">
    <w:name w:val="xl3384"/>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w:hAnsi="Arial" w:cs="Arial"/>
      <w:sz w:val="16"/>
      <w:szCs w:val="16"/>
    </w:rPr>
  </w:style>
  <w:style w:type="paragraph" w:customStyle="1" w:styleId="xl3385">
    <w:name w:val="xl3385"/>
    <w:basedOn w:val="aff3"/>
    <w:qFormat/>
    <w:rsid w:val="0005126A"/>
    <w:pPr>
      <w:pBdr>
        <w:top w:val="single" w:sz="4" w:space="0" w:color="auto"/>
        <w:left w:val="single" w:sz="4" w:space="0" w:color="auto"/>
        <w:bottom w:val="single" w:sz="4" w:space="0" w:color="auto"/>
        <w:right w:val="single" w:sz="4" w:space="0" w:color="auto"/>
      </w:pBdr>
      <w:shd w:val="clear" w:color="auto" w:fill="F2F2F2"/>
      <w:spacing w:before="100" w:beforeAutospacing="1" w:after="100" w:afterAutospacing="1"/>
      <w:jc w:val="right"/>
    </w:pPr>
    <w:rPr>
      <w:rFonts w:ascii="Arial" w:hAnsi="Arial" w:cs="Arial"/>
      <w:sz w:val="16"/>
      <w:szCs w:val="16"/>
    </w:rPr>
  </w:style>
  <w:style w:type="paragraph" w:customStyle="1" w:styleId="xl3386">
    <w:name w:val="xl3386"/>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16"/>
      <w:szCs w:val="16"/>
    </w:rPr>
  </w:style>
  <w:style w:type="paragraph" w:customStyle="1" w:styleId="xl3387">
    <w:name w:val="xl3387"/>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3388">
    <w:name w:val="xl3388"/>
    <w:basedOn w:val="aff3"/>
    <w:qFormat/>
    <w:rsid w:val="0005126A"/>
    <w:pPr>
      <w:pBdr>
        <w:top w:val="single" w:sz="4" w:space="0" w:color="auto"/>
        <w:left w:val="single" w:sz="4" w:space="0" w:color="auto"/>
        <w:bottom w:val="single" w:sz="4" w:space="0" w:color="auto"/>
        <w:right w:val="single" w:sz="4" w:space="0" w:color="auto"/>
      </w:pBdr>
      <w:shd w:val="clear" w:color="auto" w:fill="F2F2F2"/>
      <w:spacing w:before="100" w:beforeAutospacing="1" w:after="100" w:afterAutospacing="1"/>
      <w:jc w:val="right"/>
    </w:pPr>
    <w:rPr>
      <w:rFonts w:ascii="Arial" w:hAnsi="Arial" w:cs="Arial"/>
      <w:b/>
      <w:bCs/>
      <w:i/>
      <w:iCs/>
      <w:sz w:val="16"/>
      <w:szCs w:val="16"/>
    </w:rPr>
  </w:style>
  <w:style w:type="paragraph" w:customStyle="1" w:styleId="xl3389">
    <w:name w:val="xl3389"/>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w:hAnsi="Arial" w:cs="Arial"/>
      <w:i/>
      <w:iCs/>
      <w:sz w:val="16"/>
      <w:szCs w:val="16"/>
    </w:rPr>
  </w:style>
  <w:style w:type="paragraph" w:customStyle="1" w:styleId="xl3390">
    <w:name w:val="xl3390"/>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16"/>
      <w:szCs w:val="16"/>
    </w:rPr>
  </w:style>
  <w:style w:type="paragraph" w:customStyle="1" w:styleId="xl3391">
    <w:name w:val="xl3391"/>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3392">
    <w:name w:val="xl3392"/>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3393">
    <w:name w:val="xl3393"/>
    <w:basedOn w:val="aff3"/>
    <w:qFormat/>
    <w:rsid w:val="0005126A"/>
    <w:pPr>
      <w:spacing w:before="100" w:beforeAutospacing="1" w:after="100" w:afterAutospacing="1"/>
      <w:jc w:val="right"/>
    </w:pPr>
    <w:rPr>
      <w:rFonts w:ascii="Arial" w:hAnsi="Arial" w:cs="Arial"/>
      <w:sz w:val="16"/>
      <w:szCs w:val="16"/>
    </w:rPr>
  </w:style>
  <w:style w:type="paragraph" w:customStyle="1" w:styleId="xl3394">
    <w:name w:val="xl3394"/>
    <w:basedOn w:val="aff3"/>
    <w:qFormat/>
    <w:rsid w:val="0005126A"/>
    <w:pPr>
      <w:spacing w:before="100" w:beforeAutospacing="1" w:after="100" w:afterAutospacing="1"/>
      <w:jc w:val="right"/>
    </w:pPr>
    <w:rPr>
      <w:rFonts w:ascii="Arial" w:hAnsi="Arial" w:cs="Arial"/>
      <w:color w:val="7030A0"/>
      <w:sz w:val="16"/>
      <w:szCs w:val="16"/>
    </w:rPr>
  </w:style>
  <w:style w:type="paragraph" w:customStyle="1" w:styleId="xl3395">
    <w:name w:val="xl3395"/>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w:hAnsi="Arial" w:cs="Arial"/>
      <w:color w:val="FF0000"/>
      <w:sz w:val="16"/>
      <w:szCs w:val="16"/>
    </w:rPr>
  </w:style>
  <w:style w:type="paragraph" w:customStyle="1" w:styleId="xl3396">
    <w:name w:val="xl3396"/>
    <w:basedOn w:val="aff3"/>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w:hAnsi="Arial" w:cs="Arial"/>
      <w:sz w:val="16"/>
      <w:szCs w:val="16"/>
    </w:rPr>
  </w:style>
  <w:style w:type="paragraph" w:customStyle="1" w:styleId="xl3397">
    <w:name w:val="xl3397"/>
    <w:basedOn w:val="aff3"/>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w:hAnsi="Arial" w:cs="Arial"/>
      <w:b/>
      <w:bCs/>
      <w:sz w:val="16"/>
      <w:szCs w:val="16"/>
    </w:rPr>
  </w:style>
  <w:style w:type="paragraph" w:customStyle="1" w:styleId="xl3398">
    <w:name w:val="xl3398"/>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i/>
      <w:iCs/>
      <w:sz w:val="16"/>
      <w:szCs w:val="16"/>
    </w:rPr>
  </w:style>
  <w:style w:type="paragraph" w:customStyle="1" w:styleId="xl3399">
    <w:name w:val="xl3399"/>
    <w:basedOn w:val="aff3"/>
    <w:qFormat/>
    <w:rsid w:val="0005126A"/>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pPr>
    <w:rPr>
      <w:rFonts w:ascii="Arial" w:hAnsi="Arial" w:cs="Arial"/>
      <w:sz w:val="16"/>
      <w:szCs w:val="16"/>
    </w:rPr>
  </w:style>
  <w:style w:type="paragraph" w:customStyle="1" w:styleId="xl3400">
    <w:name w:val="xl3400"/>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3401">
    <w:name w:val="xl3401"/>
    <w:basedOn w:val="aff3"/>
    <w:qFormat/>
    <w:rsid w:val="0005126A"/>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pPr>
    <w:rPr>
      <w:rFonts w:ascii="Arial" w:hAnsi="Arial" w:cs="Arial"/>
      <w:color w:val="000000"/>
      <w:sz w:val="16"/>
      <w:szCs w:val="16"/>
    </w:rPr>
  </w:style>
  <w:style w:type="paragraph" w:customStyle="1" w:styleId="xl3402">
    <w:name w:val="xl3402"/>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3403">
    <w:name w:val="xl3403"/>
    <w:basedOn w:val="aff3"/>
    <w:qFormat/>
    <w:rsid w:val="0005126A"/>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pPr>
    <w:rPr>
      <w:rFonts w:ascii="Arial" w:hAnsi="Arial" w:cs="Arial"/>
      <w:color w:val="000000"/>
      <w:sz w:val="16"/>
      <w:szCs w:val="16"/>
    </w:rPr>
  </w:style>
  <w:style w:type="paragraph" w:customStyle="1" w:styleId="xl3404">
    <w:name w:val="xl3404"/>
    <w:basedOn w:val="aff3"/>
    <w:qFormat/>
    <w:rsid w:val="0005126A"/>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FF0000"/>
      <w:sz w:val="16"/>
      <w:szCs w:val="16"/>
    </w:rPr>
  </w:style>
  <w:style w:type="paragraph" w:customStyle="1" w:styleId="xl3406">
    <w:name w:val="xl3406"/>
    <w:basedOn w:val="aff3"/>
    <w:qFormat/>
    <w:rsid w:val="0005126A"/>
    <w:pPr>
      <w:spacing w:before="100" w:beforeAutospacing="1" w:after="100" w:afterAutospacing="1"/>
    </w:pPr>
    <w:rPr>
      <w:rFonts w:ascii="Arial" w:hAnsi="Arial" w:cs="Arial"/>
      <w:i/>
      <w:iCs/>
      <w:color w:val="FF0000"/>
      <w:sz w:val="16"/>
      <w:szCs w:val="16"/>
    </w:rPr>
  </w:style>
  <w:style w:type="paragraph" w:customStyle="1" w:styleId="xl3407">
    <w:name w:val="xl3407"/>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3408">
    <w:name w:val="xl3408"/>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olor w:val="000000"/>
      <w:sz w:val="18"/>
      <w:szCs w:val="18"/>
    </w:rPr>
  </w:style>
  <w:style w:type="paragraph" w:customStyle="1" w:styleId="xl3409">
    <w:name w:val="xl3409"/>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w:hAnsi="Arial" w:cs="Arial"/>
      <w:b/>
      <w:bCs/>
      <w:sz w:val="16"/>
      <w:szCs w:val="16"/>
    </w:rPr>
  </w:style>
  <w:style w:type="paragraph" w:customStyle="1" w:styleId="xl3410">
    <w:name w:val="xl3410"/>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rFonts w:ascii="Arial" w:hAnsi="Arial" w:cs="Arial"/>
      <w:sz w:val="16"/>
      <w:szCs w:val="16"/>
    </w:rPr>
  </w:style>
  <w:style w:type="paragraph" w:customStyle="1" w:styleId="xl3411">
    <w:name w:val="xl3411"/>
    <w:basedOn w:val="aff3"/>
    <w:qFormat/>
    <w:rsid w:val="0005126A"/>
    <w:pPr>
      <w:shd w:val="clear" w:color="auto" w:fill="FFFF99"/>
      <w:spacing w:before="100" w:beforeAutospacing="1" w:after="100" w:afterAutospacing="1"/>
    </w:pPr>
    <w:rPr>
      <w:rFonts w:ascii="Arial" w:hAnsi="Arial" w:cs="Arial"/>
      <w:sz w:val="16"/>
      <w:szCs w:val="16"/>
    </w:rPr>
  </w:style>
  <w:style w:type="paragraph" w:customStyle="1" w:styleId="xl3412">
    <w:name w:val="xl3412"/>
    <w:basedOn w:val="aff3"/>
    <w:qFormat/>
    <w:rsid w:val="0005126A"/>
    <w:pPr>
      <w:pBdr>
        <w:top w:val="single" w:sz="4" w:space="0" w:color="auto"/>
        <w:left w:val="single" w:sz="4" w:space="14" w:color="auto"/>
        <w:bottom w:val="single" w:sz="4" w:space="0" w:color="auto"/>
        <w:right w:val="single" w:sz="4" w:space="0" w:color="auto"/>
      </w:pBdr>
      <w:shd w:val="clear" w:color="auto"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f3"/>
    <w:qFormat/>
    <w:rsid w:val="000512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hAnsi="Arial" w:cs="Arial"/>
      <w:sz w:val="16"/>
      <w:szCs w:val="16"/>
    </w:rPr>
  </w:style>
  <w:style w:type="paragraph" w:customStyle="1" w:styleId="xl3414">
    <w:name w:val="xl3414"/>
    <w:basedOn w:val="aff3"/>
    <w:qFormat/>
    <w:rsid w:val="0005126A"/>
    <w:pPr>
      <w:pBdr>
        <w:top w:val="single" w:sz="4" w:space="0" w:color="auto"/>
        <w:left w:val="single" w:sz="4" w:space="7" w:color="auto"/>
        <w:bottom w:val="single" w:sz="4" w:space="0" w:color="auto"/>
        <w:right w:val="single" w:sz="4" w:space="0" w:color="auto"/>
      </w:pBdr>
      <w:shd w:val="clear" w:color="auto"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f3"/>
    <w:qFormat/>
    <w:rsid w:val="0005126A"/>
    <w:pPr>
      <w:shd w:val="clear" w:color="auto" w:fill="FFFFFF"/>
      <w:spacing w:before="100" w:beforeAutospacing="1" w:after="100" w:afterAutospacing="1"/>
    </w:pPr>
    <w:rPr>
      <w:rFonts w:ascii="Arial" w:hAnsi="Arial" w:cs="Arial"/>
      <w:sz w:val="16"/>
      <w:szCs w:val="16"/>
    </w:rPr>
  </w:style>
  <w:style w:type="paragraph" w:customStyle="1" w:styleId="xl3416">
    <w:name w:val="xl3416"/>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w:hAnsi="Arial" w:cs="Arial"/>
      <w:b/>
      <w:bCs/>
      <w:i/>
      <w:iCs/>
      <w:color w:val="FF0000"/>
      <w:sz w:val="16"/>
      <w:szCs w:val="16"/>
    </w:rPr>
  </w:style>
  <w:style w:type="paragraph" w:customStyle="1" w:styleId="xl3417">
    <w:name w:val="xl3417"/>
    <w:basedOn w:val="aff3"/>
    <w:qFormat/>
    <w:rsid w:val="0005126A"/>
    <w:pPr>
      <w:pBdr>
        <w:top w:val="single" w:sz="4" w:space="0" w:color="auto"/>
        <w:left w:val="single" w:sz="4" w:space="0" w:color="auto"/>
        <w:bottom w:val="single" w:sz="4" w:space="0" w:color="auto"/>
        <w:right w:val="single" w:sz="4" w:space="0" w:color="auto"/>
      </w:pBdr>
      <w:shd w:val="clear" w:color="auto" w:fill="F2F2F2"/>
      <w:spacing w:before="100" w:beforeAutospacing="1" w:after="100" w:afterAutospacing="1"/>
      <w:jc w:val="right"/>
    </w:pPr>
    <w:rPr>
      <w:rFonts w:ascii="Arial" w:hAnsi="Arial" w:cs="Arial"/>
      <w:sz w:val="16"/>
      <w:szCs w:val="16"/>
    </w:rPr>
  </w:style>
  <w:style w:type="paragraph" w:customStyle="1" w:styleId="xl3418">
    <w:name w:val="xl3418"/>
    <w:basedOn w:val="aff3"/>
    <w:qFormat/>
    <w:rsid w:val="0005126A"/>
    <w:pPr>
      <w:shd w:val="clear" w:color="auto" w:fill="FF0000"/>
      <w:spacing w:before="100" w:beforeAutospacing="1" w:after="100" w:afterAutospacing="1"/>
    </w:pPr>
    <w:rPr>
      <w:rFonts w:ascii="Arial" w:hAnsi="Arial" w:cs="Arial"/>
      <w:sz w:val="16"/>
      <w:szCs w:val="16"/>
    </w:rPr>
  </w:style>
  <w:style w:type="paragraph" w:customStyle="1" w:styleId="xl3419">
    <w:name w:val="xl3419"/>
    <w:basedOn w:val="aff3"/>
    <w:qFormat/>
    <w:rsid w:val="0005126A"/>
    <w:pPr>
      <w:shd w:val="clear" w:color="auto" w:fill="FF0000"/>
      <w:spacing w:before="100" w:beforeAutospacing="1" w:after="100" w:afterAutospacing="1"/>
    </w:pPr>
    <w:rPr>
      <w:rFonts w:ascii="Arial" w:hAnsi="Arial" w:cs="Arial"/>
      <w:b/>
      <w:bCs/>
      <w:sz w:val="16"/>
      <w:szCs w:val="16"/>
    </w:rPr>
  </w:style>
  <w:style w:type="paragraph" w:customStyle="1" w:styleId="xl3420">
    <w:name w:val="xl3420"/>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3421">
    <w:name w:val="xl3421"/>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i/>
      <w:iCs/>
      <w:sz w:val="16"/>
      <w:szCs w:val="16"/>
    </w:rPr>
  </w:style>
  <w:style w:type="paragraph" w:customStyle="1" w:styleId="xl3422">
    <w:name w:val="xl3422"/>
    <w:basedOn w:val="aff3"/>
    <w:qFormat/>
    <w:rsid w:val="0005126A"/>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3424">
    <w:name w:val="xl3424"/>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i/>
      <w:iCs/>
      <w:color w:val="1F497D"/>
      <w:sz w:val="16"/>
      <w:szCs w:val="16"/>
    </w:rPr>
  </w:style>
  <w:style w:type="paragraph" w:customStyle="1" w:styleId="xl3425">
    <w:name w:val="xl3425"/>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color w:val="000000"/>
      <w:sz w:val="16"/>
      <w:szCs w:val="16"/>
    </w:rPr>
  </w:style>
  <w:style w:type="paragraph" w:customStyle="1" w:styleId="xl3426">
    <w:name w:val="xl3426"/>
    <w:basedOn w:val="aff3"/>
    <w:qFormat/>
    <w:rsid w:val="0005126A"/>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sz w:val="16"/>
      <w:szCs w:val="16"/>
    </w:rPr>
  </w:style>
  <w:style w:type="paragraph" w:customStyle="1" w:styleId="xl3428">
    <w:name w:val="xl3428"/>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w:hAnsi="Arial" w:cs="Arial"/>
      <w:i/>
      <w:iCs/>
      <w:color w:val="7030A0"/>
      <w:sz w:val="16"/>
      <w:szCs w:val="16"/>
    </w:rPr>
  </w:style>
  <w:style w:type="paragraph" w:customStyle="1" w:styleId="xl3429">
    <w:name w:val="xl3429"/>
    <w:basedOn w:val="aff3"/>
    <w:qFormat/>
    <w:rsid w:val="0005126A"/>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pPr>
    <w:rPr>
      <w:rFonts w:ascii="Arial" w:hAnsi="Arial" w:cs="Arial"/>
      <w:i/>
      <w:iCs/>
      <w:color w:val="000000"/>
      <w:sz w:val="16"/>
      <w:szCs w:val="16"/>
    </w:rPr>
  </w:style>
  <w:style w:type="paragraph" w:customStyle="1" w:styleId="xl3430">
    <w:name w:val="xl3430"/>
    <w:basedOn w:val="aff3"/>
    <w:qFormat/>
    <w:rsid w:val="0005126A"/>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color w:val="FF0000"/>
      <w:sz w:val="16"/>
      <w:szCs w:val="16"/>
    </w:rPr>
  </w:style>
  <w:style w:type="paragraph" w:customStyle="1" w:styleId="xl3431">
    <w:name w:val="xl3431"/>
    <w:basedOn w:val="aff3"/>
    <w:qFormat/>
    <w:rsid w:val="0005126A"/>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f3"/>
    <w:qFormat/>
    <w:rsid w:val="0005126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w:hAnsi="Arial" w:cs="Arial"/>
      <w:b/>
      <w:bCs/>
      <w:i/>
      <w:iCs/>
      <w:sz w:val="16"/>
      <w:szCs w:val="16"/>
    </w:rPr>
  </w:style>
  <w:style w:type="paragraph" w:customStyle="1" w:styleId="xl3433">
    <w:name w:val="xl3433"/>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16"/>
      <w:szCs w:val="16"/>
    </w:rPr>
  </w:style>
  <w:style w:type="paragraph" w:customStyle="1" w:styleId="xl3434">
    <w:name w:val="xl3434"/>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3435">
    <w:name w:val="xl3435"/>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3436">
    <w:name w:val="xl3436"/>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i/>
      <w:iCs/>
      <w:color w:val="1F497D"/>
      <w:sz w:val="16"/>
      <w:szCs w:val="16"/>
    </w:rPr>
  </w:style>
  <w:style w:type="paragraph" w:customStyle="1" w:styleId="xl3437">
    <w:name w:val="xl3437"/>
    <w:basedOn w:val="aff3"/>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i/>
      <w:iCs/>
      <w:color w:val="1F497D"/>
      <w:sz w:val="16"/>
      <w:szCs w:val="16"/>
    </w:rPr>
  </w:style>
  <w:style w:type="paragraph" w:customStyle="1" w:styleId="font0">
    <w:name w:val="font0"/>
    <w:basedOn w:val="aff3"/>
    <w:uiPriority w:val="79"/>
    <w:qFormat/>
    <w:rsid w:val="0005126A"/>
    <w:pPr>
      <w:spacing w:before="100" w:beforeAutospacing="1" w:after="100" w:afterAutospacing="1"/>
    </w:pPr>
    <w:rPr>
      <w:rFonts w:ascii="Calibri" w:hAnsi="Calibri" w:cs="Calibri"/>
      <w:color w:val="000000"/>
      <w:sz w:val="22"/>
      <w:szCs w:val="22"/>
    </w:rPr>
  </w:style>
  <w:style w:type="character" w:customStyle="1" w:styleId="affffffffffff1">
    <w:name w:val="Основной текст отчета Знак"/>
    <w:link w:val="affffffffffff2"/>
    <w:locked/>
    <w:rsid w:val="0005126A"/>
    <w:rPr>
      <w:rFonts w:ascii="Times New Roman" w:eastAsia="Times New Roman" w:hAnsi="Times New Roman" w:cs="Times New Roman"/>
      <w:sz w:val="24"/>
      <w:szCs w:val="24"/>
      <w:lang w:eastAsia="ru-RU"/>
    </w:rPr>
  </w:style>
  <w:style w:type="paragraph" w:customStyle="1" w:styleId="affffffffffff2">
    <w:name w:val="Основной текст отчета"/>
    <w:link w:val="affffffffffff1"/>
    <w:qFormat/>
    <w:rsid w:val="0005126A"/>
    <w:pPr>
      <w:spacing w:after="0" w:line="320" w:lineRule="atLeast"/>
      <w:ind w:firstLine="709"/>
      <w:jc w:val="both"/>
    </w:pPr>
    <w:rPr>
      <w:rFonts w:ascii="Times New Roman" w:eastAsia="Times New Roman" w:hAnsi="Times New Roman" w:cs="Times New Roman"/>
      <w:sz w:val="24"/>
      <w:szCs w:val="24"/>
      <w:lang w:eastAsia="ru-RU"/>
    </w:rPr>
  </w:style>
  <w:style w:type="paragraph" w:customStyle="1" w:styleId="affffffffffff3">
    <w:name w:val="Знак Знак Знак Знак Знак Знак"/>
    <w:basedOn w:val="aff3"/>
    <w:uiPriority w:val="99"/>
    <w:qFormat/>
    <w:rsid w:val="0005126A"/>
    <w:pPr>
      <w:spacing w:after="160" w:line="240" w:lineRule="exact"/>
    </w:pPr>
    <w:rPr>
      <w:rFonts w:ascii="Verdana" w:hAnsi="Verdana" w:cs="Verdana"/>
      <w:sz w:val="20"/>
      <w:szCs w:val="20"/>
      <w:lang w:val="en-US" w:eastAsia="en-US"/>
    </w:rPr>
  </w:style>
  <w:style w:type="paragraph" w:customStyle="1" w:styleId="3fe">
    <w:name w:val="Знак Знак Знак Знак Знак Знак3"/>
    <w:basedOn w:val="aff3"/>
    <w:qFormat/>
    <w:rsid w:val="0005126A"/>
    <w:pPr>
      <w:spacing w:after="160" w:line="240" w:lineRule="exact"/>
    </w:pPr>
    <w:rPr>
      <w:rFonts w:ascii="Verdana" w:hAnsi="Verdana" w:cs="Verdana"/>
      <w:sz w:val="20"/>
      <w:szCs w:val="20"/>
      <w:lang w:val="en-US" w:eastAsia="en-US"/>
    </w:rPr>
  </w:style>
  <w:style w:type="paragraph" w:customStyle="1" w:styleId="2ff9">
    <w:name w:val="Знак Знак Знак Знак Знак Знак2"/>
    <w:basedOn w:val="aff3"/>
    <w:qFormat/>
    <w:rsid w:val="0005126A"/>
    <w:pPr>
      <w:spacing w:after="160" w:line="240" w:lineRule="exact"/>
    </w:pPr>
    <w:rPr>
      <w:rFonts w:ascii="Verdana" w:hAnsi="Verdana" w:cs="Verdana"/>
      <w:sz w:val="20"/>
      <w:szCs w:val="20"/>
      <w:lang w:val="en-US" w:eastAsia="en-US"/>
    </w:rPr>
  </w:style>
  <w:style w:type="paragraph" w:customStyle="1" w:styleId="1ffffa">
    <w:name w:val="Знак Знак Знак Знак Знак Знак1"/>
    <w:basedOn w:val="aff3"/>
    <w:qFormat/>
    <w:rsid w:val="0005126A"/>
    <w:pPr>
      <w:spacing w:after="160" w:line="240" w:lineRule="exact"/>
    </w:pPr>
    <w:rPr>
      <w:rFonts w:ascii="Verdana" w:hAnsi="Verdana" w:cs="Verdana"/>
      <w:sz w:val="20"/>
      <w:szCs w:val="20"/>
      <w:lang w:val="en-US" w:eastAsia="en-US"/>
    </w:rPr>
  </w:style>
  <w:style w:type="paragraph" w:customStyle="1" w:styleId="4fa">
    <w:name w:val="Знак Знак Знак Знак Знак Знак4"/>
    <w:basedOn w:val="aff3"/>
    <w:qFormat/>
    <w:rsid w:val="0005126A"/>
    <w:pPr>
      <w:spacing w:after="160" w:line="240" w:lineRule="exact"/>
    </w:pPr>
    <w:rPr>
      <w:rFonts w:ascii="Verdana" w:hAnsi="Verdana" w:cs="Verdana"/>
      <w:sz w:val="20"/>
      <w:szCs w:val="20"/>
      <w:lang w:val="en-US" w:eastAsia="en-US"/>
    </w:rPr>
  </w:style>
  <w:style w:type="paragraph" w:customStyle="1" w:styleId="affffffffffff4">
    <w:name w:val="текст таблицы"/>
    <w:basedOn w:val="aff3"/>
    <w:qFormat/>
    <w:rsid w:val="0005126A"/>
    <w:pPr>
      <w:jc w:val="center"/>
    </w:pPr>
    <w:rPr>
      <w:sz w:val="22"/>
      <w:szCs w:val="20"/>
    </w:rPr>
  </w:style>
  <w:style w:type="paragraph" w:customStyle="1" w:styleId="affffffffffff5">
    <w:name w:val="Заголовок таблицы"/>
    <w:basedOn w:val="afffffff8"/>
    <w:uiPriority w:val="99"/>
    <w:qFormat/>
    <w:rsid w:val="0005126A"/>
    <w:pPr>
      <w:jc w:val="center"/>
    </w:pPr>
    <w:rPr>
      <w:rFonts w:cs="Times New Roman"/>
      <w:b/>
      <w:bCs/>
      <w:i/>
      <w:iCs/>
      <w:kern w:val="0"/>
      <w:szCs w:val="20"/>
      <w:lang w:eastAsia="ru-RU" w:bidi="ar-SA"/>
    </w:rPr>
  </w:style>
  <w:style w:type="paragraph" w:customStyle="1" w:styleId="1ffffb">
    <w:name w:val="Цитата1"/>
    <w:basedOn w:val="aff3"/>
    <w:qFormat/>
    <w:rsid w:val="0005126A"/>
    <w:pPr>
      <w:widowControl w:val="0"/>
      <w:suppressAutoHyphens/>
      <w:spacing w:after="283"/>
      <w:ind w:left="567" w:right="567"/>
    </w:pPr>
    <w:rPr>
      <w:rFonts w:eastAsia="Lucida Sans Unicode"/>
    </w:rPr>
  </w:style>
  <w:style w:type="paragraph" w:customStyle="1" w:styleId="120">
    <w:name w:val="Рабочий 12"/>
    <w:basedOn w:val="aff3"/>
    <w:autoRedefine/>
    <w:qFormat/>
    <w:rsid w:val="0005126A"/>
    <w:pPr>
      <w:numPr>
        <w:numId w:val="36"/>
      </w:numPr>
      <w:tabs>
        <w:tab w:val="left" w:pos="567"/>
      </w:tabs>
      <w:spacing w:line="276" w:lineRule="auto"/>
      <w:ind w:left="0" w:firstLine="284"/>
      <w:jc w:val="both"/>
    </w:pPr>
    <w:rPr>
      <w:sz w:val="28"/>
    </w:rPr>
  </w:style>
  <w:style w:type="paragraph" w:customStyle="1" w:styleId="affffffffffff6">
    <w:name w:val="Тело рисунка"/>
    <w:basedOn w:val="aff3"/>
    <w:qFormat/>
    <w:rsid w:val="0005126A"/>
    <w:pPr>
      <w:keepNext/>
      <w:spacing w:before="240" w:after="240"/>
      <w:contextualSpacing/>
      <w:jc w:val="center"/>
    </w:pPr>
    <w:rPr>
      <w:rFonts w:eastAsia="Calibri"/>
      <w:noProof/>
      <w:szCs w:val="28"/>
    </w:rPr>
  </w:style>
  <w:style w:type="paragraph" w:customStyle="1" w:styleId="GostB1">
    <w:name w:val="Обычный Gost_B№1"/>
    <w:qFormat/>
    <w:rsid w:val="0005126A"/>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f3">
    <w:name w:val="Таблица-по центру Знак"/>
    <w:link w:val="-f4"/>
    <w:locked/>
    <w:rsid w:val="0005126A"/>
    <w:rPr>
      <w:rFonts w:ascii="Times New Roman" w:eastAsia="Times New Roman" w:hAnsi="Times New Roman" w:cs="Times New Roman"/>
      <w:sz w:val="24"/>
      <w:szCs w:val="28"/>
      <w:lang w:val="x-none" w:eastAsia="x-none"/>
    </w:rPr>
  </w:style>
  <w:style w:type="paragraph" w:customStyle="1" w:styleId="-f4">
    <w:name w:val="Таблица-по центру"/>
    <w:basedOn w:val="aff3"/>
    <w:link w:val="-f3"/>
    <w:qFormat/>
    <w:rsid w:val="0005126A"/>
    <w:pPr>
      <w:contextualSpacing/>
      <w:jc w:val="center"/>
    </w:pPr>
    <w:rPr>
      <w:szCs w:val="28"/>
      <w:lang w:val="x-none" w:eastAsia="x-none"/>
    </w:rPr>
  </w:style>
  <w:style w:type="paragraph" w:customStyle="1" w:styleId="affffffffffff7">
    <w:name w:val="формулы"/>
    <w:basedOn w:val="aff3"/>
    <w:qFormat/>
    <w:rsid w:val="0005126A"/>
    <w:pPr>
      <w:tabs>
        <w:tab w:val="center" w:pos="4820"/>
        <w:tab w:val="right" w:pos="9214"/>
      </w:tabs>
      <w:spacing w:before="120" w:line="360" w:lineRule="auto"/>
      <w:contextualSpacing/>
      <w:jc w:val="both"/>
    </w:pPr>
    <w:rPr>
      <w:sz w:val="28"/>
      <w:szCs w:val="28"/>
    </w:rPr>
  </w:style>
  <w:style w:type="character" w:customStyle="1" w:styleId="12a">
    <w:name w:val="Основной 12 Знак"/>
    <w:link w:val="12b"/>
    <w:locked/>
    <w:rsid w:val="0005126A"/>
    <w:rPr>
      <w:rFonts w:ascii="Times New Roman" w:eastAsia="Times New Roman" w:hAnsi="Times New Roman" w:cs="Times New Roman"/>
      <w:sz w:val="24"/>
      <w:szCs w:val="24"/>
      <w:lang w:val="x-none" w:eastAsia="x-none"/>
    </w:rPr>
  </w:style>
  <w:style w:type="paragraph" w:customStyle="1" w:styleId="12b">
    <w:name w:val="Основной 12"/>
    <w:basedOn w:val="aff3"/>
    <w:link w:val="12a"/>
    <w:autoRedefine/>
    <w:qFormat/>
    <w:rsid w:val="0005126A"/>
    <w:pPr>
      <w:spacing w:line="276" w:lineRule="auto"/>
      <w:ind w:firstLine="567"/>
      <w:jc w:val="both"/>
    </w:pPr>
    <w:rPr>
      <w:lang w:val="x-none" w:eastAsia="x-none"/>
    </w:rPr>
  </w:style>
  <w:style w:type="character" w:customStyle="1" w:styleId="-140">
    <w:name w:val="Литература-14 Знак"/>
    <w:link w:val="-14"/>
    <w:locked/>
    <w:rsid w:val="0005126A"/>
    <w:rPr>
      <w:rFonts w:ascii="Times New Roman" w:eastAsia="Times New Roman" w:hAnsi="Times New Roman" w:cs="Times New Roman"/>
      <w:color w:val="000000"/>
      <w:sz w:val="28"/>
      <w:szCs w:val="28"/>
      <w:lang w:val="x-none" w:eastAsia="x-none"/>
    </w:rPr>
  </w:style>
  <w:style w:type="paragraph" w:customStyle="1" w:styleId="-14">
    <w:name w:val="Литература-14"/>
    <w:basedOn w:val="aff3"/>
    <w:link w:val="-140"/>
    <w:qFormat/>
    <w:rsid w:val="0005126A"/>
    <w:pPr>
      <w:keepLines/>
      <w:numPr>
        <w:numId w:val="37"/>
      </w:numPr>
      <w:tabs>
        <w:tab w:val="left" w:pos="993"/>
      </w:tabs>
      <w:spacing w:before="60" w:after="60"/>
      <w:jc w:val="both"/>
    </w:pPr>
    <w:rPr>
      <w:color w:val="000000"/>
      <w:sz w:val="28"/>
      <w:szCs w:val="28"/>
      <w:lang w:val="x-none" w:eastAsia="x-none"/>
    </w:rPr>
  </w:style>
  <w:style w:type="paragraph" w:customStyle="1" w:styleId="affffffffffff8">
    <w:name w:val="Назв.табл. и фото"/>
    <w:basedOn w:val="aff3"/>
    <w:next w:val="aff3"/>
    <w:qFormat/>
    <w:rsid w:val="0005126A"/>
    <w:pPr>
      <w:keepNext/>
      <w:keepLines/>
      <w:suppressAutoHyphens/>
      <w:spacing w:before="120" w:after="120"/>
      <w:ind w:left="142" w:right="565" w:firstLine="425"/>
      <w:contextualSpacing/>
      <w:jc w:val="center"/>
    </w:pPr>
    <w:rPr>
      <w:i/>
      <w:iCs/>
    </w:rPr>
  </w:style>
  <w:style w:type="character" w:customStyle="1" w:styleId="affffffffffff9">
    <w:name w:val="По центру Знак"/>
    <w:link w:val="affffffffffffa"/>
    <w:locked/>
    <w:rsid w:val="0005126A"/>
    <w:rPr>
      <w:rFonts w:ascii="Times New Roman" w:eastAsia="Times New Roman" w:hAnsi="Times New Roman" w:cs="Times New Roman"/>
      <w:sz w:val="24"/>
      <w:szCs w:val="20"/>
      <w:lang w:val="x-none" w:eastAsia="x-none"/>
    </w:rPr>
  </w:style>
  <w:style w:type="paragraph" w:customStyle="1" w:styleId="affffffffffffa">
    <w:name w:val="По центру"/>
    <w:basedOn w:val="aff3"/>
    <w:link w:val="affffffffffff9"/>
    <w:autoRedefine/>
    <w:qFormat/>
    <w:rsid w:val="0005126A"/>
    <w:pPr>
      <w:keepNext/>
      <w:spacing w:before="120" w:after="120" w:line="360" w:lineRule="auto"/>
      <w:contextualSpacing/>
      <w:jc w:val="both"/>
    </w:pPr>
    <w:rPr>
      <w:szCs w:val="20"/>
      <w:lang w:val="x-none" w:eastAsia="x-none"/>
    </w:rPr>
  </w:style>
  <w:style w:type="character" w:customStyle="1" w:styleId="affffffffffffb">
    <w:name w:val="подпункты Знак"/>
    <w:link w:val="affffffffffffc"/>
    <w:locked/>
    <w:rsid w:val="0005126A"/>
    <w:rPr>
      <w:rFonts w:ascii="Times New Roman" w:eastAsia="Times New Roman" w:hAnsi="Times New Roman" w:cs="Times New Roman"/>
      <w:sz w:val="28"/>
      <w:szCs w:val="24"/>
      <w:lang w:val="x-none" w:eastAsia="x-none"/>
    </w:rPr>
  </w:style>
  <w:style w:type="paragraph" w:customStyle="1" w:styleId="affffffffffffc">
    <w:name w:val="подпункты"/>
    <w:basedOn w:val="aff3"/>
    <w:link w:val="affffffffffffb"/>
    <w:qFormat/>
    <w:rsid w:val="0005126A"/>
    <w:pPr>
      <w:tabs>
        <w:tab w:val="num" w:pos="1080"/>
      </w:tabs>
      <w:spacing w:before="120" w:line="360" w:lineRule="auto"/>
      <w:ind w:left="907" w:hanging="340"/>
      <w:contextualSpacing/>
    </w:pPr>
    <w:rPr>
      <w:sz w:val="28"/>
      <w:lang w:val="x-none" w:eastAsia="x-none"/>
    </w:rPr>
  </w:style>
  <w:style w:type="character" w:customStyle="1" w:styleId="affffffffffffd">
    <w:name w:val="Рабочий Знак Знак"/>
    <w:link w:val="affffffffffffe"/>
    <w:locked/>
    <w:rsid w:val="0005126A"/>
    <w:rPr>
      <w:rFonts w:ascii="Times New Roman" w:eastAsia="Times New Roman" w:hAnsi="Times New Roman" w:cs="Times New Roman"/>
      <w:sz w:val="24"/>
      <w:szCs w:val="28"/>
      <w:lang w:val="x-none" w:eastAsia="x-none"/>
    </w:rPr>
  </w:style>
  <w:style w:type="paragraph" w:customStyle="1" w:styleId="affffffffffffe">
    <w:name w:val="Рабочий"/>
    <w:basedOn w:val="aff3"/>
    <w:link w:val="affffffffffffd"/>
    <w:qFormat/>
    <w:rsid w:val="0005126A"/>
    <w:pPr>
      <w:ind w:firstLine="709"/>
      <w:jc w:val="both"/>
    </w:pPr>
    <w:rPr>
      <w:szCs w:val="28"/>
      <w:lang w:val="x-none" w:eastAsia="x-none"/>
    </w:rPr>
  </w:style>
  <w:style w:type="paragraph" w:customStyle="1" w:styleId="afffffffffffff">
    <w:name w:val="Рабочий (по ширине"/>
    <w:aliases w:val="12pt,шаг1)"/>
    <w:basedOn w:val="aff3"/>
    <w:qFormat/>
    <w:rsid w:val="0005126A"/>
    <w:pPr>
      <w:spacing w:before="120" w:line="360" w:lineRule="auto"/>
      <w:ind w:firstLine="709"/>
      <w:contextualSpacing/>
      <w:jc w:val="both"/>
    </w:pPr>
  </w:style>
  <w:style w:type="character" w:customStyle="1" w:styleId="-14-1">
    <w:name w:val="Рабочий(ширина-14-1) Знак"/>
    <w:link w:val="-14-10"/>
    <w:locked/>
    <w:rsid w:val="0005126A"/>
    <w:rPr>
      <w:rFonts w:ascii="Times New Roman" w:eastAsia="Times New Roman" w:hAnsi="Times New Roman" w:cs="Times New Roman"/>
      <w:sz w:val="28"/>
      <w:szCs w:val="28"/>
      <w:lang w:val="x-none" w:eastAsia="x-none"/>
    </w:rPr>
  </w:style>
  <w:style w:type="paragraph" w:customStyle="1" w:styleId="-14-10">
    <w:name w:val="Рабочий(ширина-14-1)"/>
    <w:basedOn w:val="aff3"/>
    <w:link w:val="-14-1"/>
    <w:autoRedefine/>
    <w:qFormat/>
    <w:rsid w:val="0005126A"/>
    <w:pPr>
      <w:spacing w:before="120" w:line="360" w:lineRule="auto"/>
      <w:ind w:firstLine="720"/>
      <w:contextualSpacing/>
      <w:jc w:val="both"/>
    </w:pPr>
    <w:rPr>
      <w:sz w:val="28"/>
      <w:szCs w:val="28"/>
      <w:lang w:val="x-none" w:eastAsia="x-none"/>
    </w:rPr>
  </w:style>
  <w:style w:type="character" w:customStyle="1" w:styleId="-12">
    <w:name w:val="Рисунок-12 Знак"/>
    <w:link w:val="-120"/>
    <w:locked/>
    <w:rsid w:val="0005126A"/>
    <w:rPr>
      <w:rFonts w:ascii="Times New Roman" w:eastAsia="Times New Roman" w:hAnsi="Times New Roman" w:cs="Times New Roman"/>
      <w:sz w:val="24"/>
      <w:szCs w:val="28"/>
      <w:lang w:val="x-none" w:eastAsia="x-none"/>
    </w:rPr>
  </w:style>
  <w:style w:type="paragraph" w:customStyle="1" w:styleId="-120">
    <w:name w:val="Рисунок-12"/>
    <w:basedOn w:val="aff3"/>
    <w:link w:val="-12"/>
    <w:autoRedefine/>
    <w:qFormat/>
    <w:rsid w:val="0005126A"/>
    <w:pPr>
      <w:keepLines/>
      <w:suppressAutoHyphens/>
      <w:spacing w:before="120" w:after="240" w:line="360" w:lineRule="auto"/>
      <w:ind w:left="1276" w:right="566" w:hanging="709"/>
      <w:contextualSpacing/>
      <w:jc w:val="center"/>
    </w:pPr>
    <w:rPr>
      <w:szCs w:val="28"/>
      <w:lang w:val="x-none" w:eastAsia="x-none"/>
    </w:rPr>
  </w:style>
  <w:style w:type="character" w:customStyle="1" w:styleId="-141">
    <w:name w:val="Рисунок-14 Знак"/>
    <w:link w:val="-142"/>
    <w:locked/>
    <w:rsid w:val="0005126A"/>
    <w:rPr>
      <w:rFonts w:ascii="Times New Roman" w:eastAsia="Times New Roman" w:hAnsi="Times New Roman" w:cs="Times New Roman"/>
      <w:sz w:val="28"/>
      <w:szCs w:val="20"/>
      <w:lang w:val="x-none" w:eastAsia="x-none"/>
    </w:rPr>
  </w:style>
  <w:style w:type="paragraph" w:customStyle="1" w:styleId="-142">
    <w:name w:val="Рисунок-14"/>
    <w:basedOn w:val="aff3"/>
    <w:link w:val="-141"/>
    <w:qFormat/>
    <w:rsid w:val="0005126A"/>
    <w:pPr>
      <w:keepLines/>
      <w:spacing w:before="120" w:after="240"/>
      <w:ind w:left="2410" w:right="1274" w:hanging="709"/>
      <w:jc w:val="center"/>
    </w:pPr>
    <w:rPr>
      <w:sz w:val="28"/>
      <w:szCs w:val="20"/>
      <w:lang w:val="x-none" w:eastAsia="x-none"/>
    </w:rPr>
  </w:style>
  <w:style w:type="paragraph" w:customStyle="1" w:styleId="-121">
    <w:name w:val="Табл.слева-12"/>
    <w:basedOn w:val="aff3"/>
    <w:qFormat/>
    <w:rsid w:val="0005126A"/>
    <w:pPr>
      <w:keepLines/>
      <w:spacing w:before="40" w:after="40" w:line="216" w:lineRule="auto"/>
      <w:ind w:left="57" w:right="57"/>
      <w:contextualSpacing/>
    </w:pPr>
    <w:rPr>
      <w:szCs w:val="20"/>
    </w:rPr>
  </w:style>
  <w:style w:type="character" w:customStyle="1" w:styleId="-f5">
    <w:name w:val="Таблица-слева Знак"/>
    <w:link w:val="-f6"/>
    <w:locked/>
    <w:rsid w:val="0005126A"/>
    <w:rPr>
      <w:rFonts w:ascii="Times New Roman" w:eastAsia="Times New Roman" w:hAnsi="Times New Roman" w:cs="Times New Roman"/>
      <w:sz w:val="24"/>
      <w:szCs w:val="28"/>
      <w:lang w:val="x-none" w:eastAsia="x-none"/>
    </w:rPr>
  </w:style>
  <w:style w:type="paragraph" w:customStyle="1" w:styleId="-f6">
    <w:name w:val="Таблица-слева"/>
    <w:basedOn w:val="-f4"/>
    <w:link w:val="-f5"/>
    <w:qFormat/>
    <w:rsid w:val="0005126A"/>
    <w:pPr>
      <w:jc w:val="left"/>
    </w:pPr>
  </w:style>
  <w:style w:type="character" w:customStyle="1" w:styleId="afffffffffffff0">
    <w:name w:val="Черновой Знак"/>
    <w:link w:val="afffffffffffff1"/>
    <w:locked/>
    <w:rsid w:val="0005126A"/>
    <w:rPr>
      <w:rFonts w:ascii="Times New Roman" w:eastAsia="Times New Roman" w:hAnsi="Times New Roman" w:cs="Times New Roman"/>
      <w:sz w:val="24"/>
      <w:szCs w:val="28"/>
      <w:lang w:val="x-none" w:eastAsia="x-none"/>
    </w:rPr>
  </w:style>
  <w:style w:type="paragraph" w:customStyle="1" w:styleId="afffffffffffff1">
    <w:name w:val="Черновой"/>
    <w:basedOn w:val="aff3"/>
    <w:link w:val="afffffffffffff0"/>
    <w:qFormat/>
    <w:rsid w:val="0005126A"/>
    <w:pPr>
      <w:spacing w:before="120"/>
      <w:ind w:firstLine="709"/>
      <w:contextualSpacing/>
      <w:jc w:val="both"/>
    </w:pPr>
    <w:rPr>
      <w:szCs w:val="28"/>
      <w:lang w:val="x-none" w:eastAsia="x-none"/>
    </w:rPr>
  </w:style>
  <w:style w:type="paragraph" w:customStyle="1" w:styleId="Pa5">
    <w:name w:val="Pa5"/>
    <w:basedOn w:val="aff3"/>
    <w:next w:val="aff3"/>
    <w:uiPriority w:val="99"/>
    <w:qFormat/>
    <w:rsid w:val="0005126A"/>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2">
    <w:name w:val="В таблице"/>
    <w:basedOn w:val="-142"/>
    <w:qFormat/>
    <w:rsid w:val="0005126A"/>
    <w:pPr>
      <w:ind w:left="-108"/>
    </w:pPr>
  </w:style>
  <w:style w:type="paragraph" w:customStyle="1" w:styleId="afffffffffffff3">
    <w:name w:val="Заголов."/>
    <w:basedOn w:val="aff3"/>
    <w:qFormat/>
    <w:rsid w:val="0005126A"/>
    <w:pPr>
      <w:overflowPunct w:val="0"/>
      <w:autoSpaceDE w:val="0"/>
      <w:autoSpaceDN w:val="0"/>
      <w:adjustRightInd w:val="0"/>
      <w:spacing w:before="120" w:line="360" w:lineRule="auto"/>
      <w:ind w:firstLine="709"/>
      <w:contextualSpacing/>
      <w:jc w:val="center"/>
    </w:pPr>
    <w:rPr>
      <w:sz w:val="28"/>
      <w:szCs w:val="28"/>
    </w:rPr>
  </w:style>
  <w:style w:type="paragraph" w:customStyle="1" w:styleId="8b">
    <w:name w:val="заголовок 8"/>
    <w:basedOn w:val="aff3"/>
    <w:next w:val="aff3"/>
    <w:qFormat/>
    <w:rsid w:val="0005126A"/>
    <w:pPr>
      <w:keepNext/>
      <w:autoSpaceDE w:val="0"/>
      <w:autoSpaceDN w:val="0"/>
      <w:spacing w:before="120" w:line="360" w:lineRule="auto"/>
      <w:ind w:right="-1333" w:firstLine="709"/>
      <w:contextualSpacing/>
      <w:jc w:val="both"/>
      <w:outlineLvl w:val="7"/>
    </w:pPr>
    <w:rPr>
      <w:lang w:val="en-US"/>
    </w:rPr>
  </w:style>
  <w:style w:type="character" w:customStyle="1" w:styleId="147">
    <w:name w:val="Заголовок №1 (4)_"/>
    <w:link w:val="148"/>
    <w:uiPriority w:val="99"/>
    <w:locked/>
    <w:rsid w:val="0005126A"/>
    <w:rPr>
      <w:rFonts w:ascii="Times New Roman" w:eastAsia="Times New Roman" w:hAnsi="Times New Roman" w:cs="Times New Roman"/>
      <w:b/>
      <w:bCs/>
      <w:sz w:val="31"/>
      <w:szCs w:val="31"/>
      <w:shd w:val="clear" w:color="auto" w:fill="FFFFFF"/>
      <w:lang w:val="x-none" w:eastAsia="x-none"/>
    </w:rPr>
  </w:style>
  <w:style w:type="paragraph" w:customStyle="1" w:styleId="148">
    <w:name w:val="Заголовок №1 (4)"/>
    <w:basedOn w:val="aff3"/>
    <w:link w:val="147"/>
    <w:uiPriority w:val="99"/>
    <w:qFormat/>
    <w:rsid w:val="0005126A"/>
    <w:pPr>
      <w:shd w:val="clear" w:color="auto" w:fill="FFFFFF"/>
      <w:spacing w:before="120" w:after="360" w:line="384" w:lineRule="exact"/>
      <w:ind w:firstLine="709"/>
      <w:contextualSpacing/>
      <w:jc w:val="both"/>
      <w:outlineLvl w:val="0"/>
    </w:pPr>
    <w:rPr>
      <w:b/>
      <w:bCs/>
      <w:sz w:val="31"/>
      <w:szCs w:val="31"/>
      <w:lang w:val="x-none" w:eastAsia="x-none"/>
    </w:rPr>
  </w:style>
  <w:style w:type="paragraph" w:customStyle="1" w:styleId="42">
    <w:name w:val="Заголовок.4"/>
    <w:basedOn w:val="32"/>
    <w:qFormat/>
    <w:rsid w:val="0005126A"/>
    <w:pPr>
      <w:keepNext/>
      <w:numPr>
        <w:numId w:val="38"/>
      </w:numPr>
      <w:spacing w:before="240" w:after="240"/>
      <w:ind w:left="1134" w:hanging="709"/>
    </w:pPr>
    <w:rPr>
      <w:rFonts w:eastAsia="Times New Roman" w:cs="Arial"/>
      <w:bCs w:val="0"/>
      <w:szCs w:val="28"/>
      <w:lang w:val="ru-RU" w:eastAsia="ru-RU"/>
    </w:rPr>
  </w:style>
  <w:style w:type="paragraph" w:customStyle="1" w:styleId="5c">
    <w:name w:val="Заголовок5"/>
    <w:basedOn w:val="51"/>
    <w:qFormat/>
    <w:rsid w:val="0005126A"/>
    <w:pPr>
      <w:keepNext w:val="0"/>
      <w:keepLines w:val="0"/>
      <w:spacing w:before="0"/>
      <w:ind w:left="1701"/>
      <w:contextualSpacing/>
      <w:jc w:val="both"/>
    </w:pPr>
    <w:rPr>
      <w:rFonts w:ascii="Times New Roman" w:hAnsi="Times New Roman"/>
      <w:iCs/>
      <w:color w:val="auto"/>
      <w:szCs w:val="26"/>
      <w:lang w:val="x-none" w:eastAsia="x-none"/>
    </w:rPr>
  </w:style>
  <w:style w:type="character" w:customStyle="1" w:styleId="afffffffffffff4">
    <w:name w:val="мой стиль Знак"/>
    <w:link w:val="afffffffffffff5"/>
    <w:locked/>
    <w:rsid w:val="0005126A"/>
    <w:rPr>
      <w:rFonts w:ascii="Times New Roman" w:eastAsia="Times New Roman" w:hAnsi="Times New Roman" w:cs="Times New Roman"/>
      <w:sz w:val="28"/>
      <w:szCs w:val="28"/>
      <w:lang w:val="x-none" w:eastAsia="x-none"/>
    </w:rPr>
  </w:style>
  <w:style w:type="paragraph" w:customStyle="1" w:styleId="afffffffffffff5">
    <w:name w:val="мой стиль"/>
    <w:basedOn w:val="aff3"/>
    <w:link w:val="afffffffffffff4"/>
    <w:qFormat/>
    <w:rsid w:val="0005126A"/>
    <w:pPr>
      <w:spacing w:before="120" w:line="360" w:lineRule="auto"/>
      <w:ind w:firstLine="709"/>
      <w:contextualSpacing/>
      <w:jc w:val="both"/>
    </w:pPr>
    <w:rPr>
      <w:sz w:val="28"/>
      <w:szCs w:val="28"/>
      <w:lang w:val="x-none" w:eastAsia="x-none"/>
    </w:rPr>
  </w:style>
  <w:style w:type="paragraph" w:customStyle="1" w:styleId="149">
    <w:name w:val="Основной 14"/>
    <w:basedOn w:val="aff3"/>
    <w:qFormat/>
    <w:rsid w:val="0005126A"/>
    <w:pPr>
      <w:overflowPunct w:val="0"/>
      <w:autoSpaceDE w:val="0"/>
      <w:autoSpaceDN w:val="0"/>
      <w:adjustRightInd w:val="0"/>
      <w:spacing w:before="120" w:line="360" w:lineRule="auto"/>
      <w:ind w:firstLine="425"/>
      <w:contextualSpacing/>
      <w:jc w:val="both"/>
    </w:pPr>
    <w:rPr>
      <w:sz w:val="28"/>
      <w:szCs w:val="28"/>
    </w:rPr>
  </w:style>
  <w:style w:type="paragraph" w:customStyle="1" w:styleId="afffffffffffff6">
    <w:name w:val="Основной с красной строки"/>
    <w:basedOn w:val="aff3"/>
    <w:qFormat/>
    <w:rsid w:val="0005126A"/>
    <w:pPr>
      <w:spacing w:before="120" w:line="360" w:lineRule="auto"/>
      <w:ind w:firstLine="709"/>
      <w:contextualSpacing/>
      <w:jc w:val="both"/>
    </w:pPr>
    <w:rPr>
      <w:sz w:val="28"/>
      <w:szCs w:val="20"/>
    </w:rPr>
  </w:style>
  <w:style w:type="paragraph" w:customStyle="1" w:styleId="1ffffc">
    <w:name w:val="Основной текст №1"/>
    <w:basedOn w:val="aff3"/>
    <w:qFormat/>
    <w:rsid w:val="0005126A"/>
    <w:pPr>
      <w:spacing w:before="120" w:line="360" w:lineRule="auto"/>
      <w:contextualSpacing/>
      <w:jc w:val="center"/>
    </w:pPr>
    <w:rPr>
      <w:sz w:val="28"/>
      <w:szCs w:val="20"/>
    </w:rPr>
  </w:style>
  <w:style w:type="paragraph" w:customStyle="1" w:styleId="afffffffffffff7">
    <w:name w:val="Рефераты"/>
    <w:aliases w:val="текст"/>
    <w:basedOn w:val="aff3"/>
    <w:autoRedefine/>
    <w:qFormat/>
    <w:rsid w:val="0005126A"/>
    <w:pPr>
      <w:spacing w:line="360" w:lineRule="auto"/>
      <w:ind w:firstLine="851"/>
      <w:jc w:val="both"/>
    </w:pPr>
    <w:rPr>
      <w:sz w:val="28"/>
      <w:szCs w:val="28"/>
    </w:rPr>
  </w:style>
  <w:style w:type="character" w:customStyle="1" w:styleId="3ff">
    <w:name w:val="Сноска (3)_"/>
    <w:link w:val="31c"/>
    <w:uiPriority w:val="99"/>
    <w:locked/>
    <w:rsid w:val="0005126A"/>
    <w:rPr>
      <w:rFonts w:ascii="Times New Roman" w:eastAsia="Times New Roman" w:hAnsi="Times New Roman" w:cs="Times New Roman"/>
      <w:i/>
      <w:iCs/>
      <w:sz w:val="23"/>
      <w:szCs w:val="23"/>
      <w:shd w:val="clear" w:color="auto" w:fill="FFFFFF"/>
      <w:lang w:val="x-none" w:eastAsia="x-none"/>
    </w:rPr>
  </w:style>
  <w:style w:type="paragraph" w:customStyle="1" w:styleId="31c">
    <w:name w:val="Сноска (3)1"/>
    <w:basedOn w:val="aff3"/>
    <w:link w:val="3ff"/>
    <w:uiPriority w:val="99"/>
    <w:qFormat/>
    <w:rsid w:val="0005126A"/>
    <w:pPr>
      <w:shd w:val="clear" w:color="auto" w:fill="FFFFFF"/>
      <w:spacing w:before="120" w:line="240" w:lineRule="exact"/>
      <w:ind w:firstLine="320"/>
      <w:contextualSpacing/>
      <w:jc w:val="both"/>
    </w:pPr>
    <w:rPr>
      <w:i/>
      <w:iCs/>
      <w:sz w:val="23"/>
      <w:szCs w:val="23"/>
      <w:lang w:val="x-none" w:eastAsia="x-none"/>
    </w:rPr>
  </w:style>
  <w:style w:type="paragraph" w:customStyle="1" w:styleId="a3">
    <w:name w:val="Список(по ширине)"/>
    <w:basedOn w:val="aff3"/>
    <w:autoRedefine/>
    <w:qFormat/>
    <w:rsid w:val="0005126A"/>
    <w:pPr>
      <w:numPr>
        <w:numId w:val="39"/>
      </w:numPr>
      <w:tabs>
        <w:tab w:val="left" w:pos="993"/>
      </w:tabs>
      <w:spacing w:before="60" w:after="60" w:line="360" w:lineRule="auto"/>
      <w:ind w:left="1429"/>
      <w:contextualSpacing/>
      <w:jc w:val="both"/>
    </w:pPr>
    <w:rPr>
      <w:color w:val="000000"/>
      <w:sz w:val="28"/>
      <w:szCs w:val="28"/>
    </w:rPr>
  </w:style>
  <w:style w:type="paragraph" w:customStyle="1" w:styleId="-122">
    <w:name w:val="Цветной список - Акцент 12"/>
    <w:basedOn w:val="aff3"/>
    <w:uiPriority w:val="34"/>
    <w:qFormat/>
    <w:rsid w:val="0005126A"/>
    <w:pPr>
      <w:spacing w:before="120" w:after="200" w:line="276" w:lineRule="auto"/>
      <w:ind w:left="720" w:firstLine="709"/>
      <w:contextualSpacing/>
      <w:jc w:val="both"/>
    </w:pPr>
    <w:rPr>
      <w:rFonts w:ascii="Calibri" w:hAnsi="Calibri"/>
      <w:sz w:val="22"/>
      <w:szCs w:val="22"/>
    </w:rPr>
  </w:style>
  <w:style w:type="character" w:customStyle="1" w:styleId="-123">
    <w:name w:val="Литература-12 Знак"/>
    <w:link w:val="-124"/>
    <w:locked/>
    <w:rsid w:val="0005126A"/>
    <w:rPr>
      <w:rFonts w:ascii="Times New Roman" w:eastAsia="Times New Roman" w:hAnsi="Times New Roman" w:cs="Times New Roman"/>
      <w:color w:val="000000"/>
      <w:sz w:val="24"/>
      <w:szCs w:val="24"/>
      <w:lang w:val="x-none" w:eastAsia="x-none"/>
    </w:rPr>
  </w:style>
  <w:style w:type="paragraph" w:customStyle="1" w:styleId="-124">
    <w:name w:val="Литература-12"/>
    <w:basedOn w:val="-14"/>
    <w:link w:val="-123"/>
    <w:autoRedefine/>
    <w:qFormat/>
    <w:rsid w:val="0005126A"/>
    <w:rPr>
      <w:sz w:val="24"/>
      <w:szCs w:val="24"/>
    </w:rPr>
  </w:style>
  <w:style w:type="paragraph" w:customStyle="1" w:styleId="afffffffffffff8">
    <w:name w:val="Литература"/>
    <w:basedOn w:val="aff3"/>
    <w:qFormat/>
    <w:rsid w:val="0005126A"/>
    <w:pPr>
      <w:keepLines/>
      <w:tabs>
        <w:tab w:val="left" w:pos="993"/>
      </w:tabs>
      <w:spacing w:before="60" w:after="60"/>
      <w:jc w:val="both"/>
    </w:pPr>
    <w:rPr>
      <w:color w:val="000000"/>
      <w:sz w:val="28"/>
      <w:szCs w:val="28"/>
    </w:rPr>
  </w:style>
  <w:style w:type="paragraph" w:customStyle="1" w:styleId="normaltext">
    <w:name w:val="normaltext"/>
    <w:basedOn w:val="aff3"/>
    <w:qFormat/>
    <w:rsid w:val="0005126A"/>
    <w:pPr>
      <w:spacing w:before="100" w:beforeAutospacing="1" w:after="100" w:afterAutospacing="1"/>
    </w:pPr>
  </w:style>
  <w:style w:type="character" w:customStyle="1" w:styleId="afffffffffffff9">
    <w:name w:val="Мой стиль Знак"/>
    <w:basedOn w:val="aff5"/>
    <w:link w:val="afffffffffffffa"/>
    <w:locked/>
    <w:rsid w:val="0005126A"/>
    <w:rPr>
      <w:rFonts w:ascii="Times New Roman" w:eastAsia="Times New Roman" w:hAnsi="Times New Roman" w:cs="Times New Roman"/>
      <w:sz w:val="24"/>
      <w:szCs w:val="20"/>
      <w:lang w:val="en-US" w:eastAsia="ru-RU"/>
    </w:rPr>
  </w:style>
  <w:style w:type="paragraph" w:customStyle="1" w:styleId="afffffffffffffa">
    <w:name w:val="Мой стиль"/>
    <w:basedOn w:val="aff3"/>
    <w:link w:val="afffffffffffff9"/>
    <w:qFormat/>
    <w:rsid w:val="0005126A"/>
    <w:pPr>
      <w:spacing w:line="360" w:lineRule="auto"/>
      <w:ind w:firstLine="426"/>
      <w:jc w:val="both"/>
    </w:pPr>
    <w:rPr>
      <w:szCs w:val="20"/>
      <w:lang w:val="en-US"/>
    </w:rPr>
  </w:style>
  <w:style w:type="paragraph" w:customStyle="1" w:styleId="2ffa">
    <w:name w:val="Заголовок оглавления2"/>
    <w:basedOn w:val="1c"/>
    <w:next w:val="aff3"/>
    <w:uiPriority w:val="99"/>
    <w:qFormat/>
    <w:rsid w:val="0005126A"/>
    <w:pPr>
      <w:keepNext/>
      <w:keepLines/>
      <w:tabs>
        <w:tab w:val="num" w:pos="720"/>
      </w:tabs>
      <w:spacing w:before="480" w:after="0"/>
      <w:ind w:left="720" w:hanging="720"/>
      <w:jc w:val="both"/>
      <w:outlineLvl w:val="9"/>
    </w:pPr>
    <w:rPr>
      <w:rFonts w:ascii="Cambria" w:eastAsia="Times New Roman" w:hAnsi="Cambria"/>
      <w:color w:val="365F91"/>
      <w:sz w:val="28"/>
      <w:szCs w:val="28"/>
      <w:lang w:val="ru-RU" w:eastAsia="ru-RU"/>
    </w:rPr>
  </w:style>
  <w:style w:type="paragraph" w:customStyle="1" w:styleId="af8">
    <w:name w:val="Маркированный кат"/>
    <w:basedOn w:val="affffffff1"/>
    <w:next w:val="aff3"/>
    <w:qFormat/>
    <w:rsid w:val="0005126A"/>
    <w:pPr>
      <w:numPr>
        <w:numId w:val="40"/>
      </w:numPr>
      <w:spacing w:after="60" w:line="240" w:lineRule="auto"/>
      <w:jc w:val="both"/>
    </w:pPr>
    <w:rPr>
      <w:rFonts w:ascii="Times New Roman" w:hAnsi="Times New Roman"/>
      <w:szCs w:val="22"/>
      <w:lang w:eastAsia="en-US"/>
    </w:rPr>
  </w:style>
  <w:style w:type="paragraph" w:customStyle="1" w:styleId="afffffffffffffb">
    <w:name w:val="для Табл_Кат"/>
    <w:basedOn w:val="aff3"/>
    <w:next w:val="aff3"/>
    <w:uiPriority w:val="99"/>
    <w:qFormat/>
    <w:rsid w:val="0005126A"/>
    <w:pPr>
      <w:jc w:val="center"/>
    </w:pPr>
    <w:rPr>
      <w:color w:val="000000"/>
      <w:sz w:val="20"/>
      <w:szCs w:val="20"/>
    </w:rPr>
  </w:style>
  <w:style w:type="paragraph" w:customStyle="1" w:styleId="xl11417">
    <w:name w:val="xl11417"/>
    <w:basedOn w:val="aff3"/>
    <w:uiPriority w:val="99"/>
    <w:qFormat/>
    <w:rsid w:val="0005126A"/>
    <w:pPr>
      <w:spacing w:before="100" w:beforeAutospacing="1" w:after="100" w:afterAutospacing="1"/>
    </w:pPr>
    <w:rPr>
      <w:sz w:val="20"/>
      <w:szCs w:val="20"/>
    </w:rPr>
  </w:style>
  <w:style w:type="paragraph" w:customStyle="1" w:styleId="xl11418">
    <w:name w:val="xl11418"/>
    <w:basedOn w:val="aff3"/>
    <w:uiPriority w:val="99"/>
    <w:qFormat/>
    <w:rsid w:val="0005126A"/>
    <w:pPr>
      <w:spacing w:before="100" w:beforeAutospacing="1" w:after="100" w:afterAutospacing="1"/>
      <w:jc w:val="center"/>
    </w:pPr>
    <w:rPr>
      <w:b/>
      <w:bCs/>
      <w:sz w:val="20"/>
      <w:szCs w:val="20"/>
    </w:rPr>
  </w:style>
  <w:style w:type="paragraph" w:customStyle="1" w:styleId="xl11419">
    <w:name w:val="xl11419"/>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1420">
    <w:name w:val="xl11420"/>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1421">
    <w:name w:val="xl11421"/>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S1">
    <w:name w:val="S_Заголовок 1"/>
    <w:basedOn w:val="aff3"/>
    <w:uiPriority w:val="99"/>
    <w:qFormat/>
    <w:rsid w:val="0005126A"/>
    <w:pPr>
      <w:numPr>
        <w:numId w:val="41"/>
      </w:numPr>
      <w:spacing w:line="360" w:lineRule="auto"/>
      <w:jc w:val="center"/>
    </w:pPr>
    <w:rPr>
      <w:b/>
      <w:caps/>
    </w:rPr>
  </w:style>
  <w:style w:type="paragraph" w:customStyle="1" w:styleId="xl11422">
    <w:name w:val="xl11422"/>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0"/>
      <w:szCs w:val="20"/>
    </w:rPr>
  </w:style>
  <w:style w:type="paragraph" w:customStyle="1" w:styleId="xl11423">
    <w:name w:val="xl11423"/>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2413pt">
    <w:name w:val="Основной текст (24) + 13 pt"/>
    <w:basedOn w:val="af4"/>
    <w:uiPriority w:val="99"/>
    <w:qFormat/>
    <w:rsid w:val="0005126A"/>
    <w:pPr>
      <w:numPr>
        <w:numId w:val="0"/>
      </w:numPr>
      <w:spacing w:line="276" w:lineRule="auto"/>
      <w:ind w:firstLine="709"/>
      <w:jc w:val="both"/>
    </w:pPr>
    <w:rPr>
      <w:rFonts w:eastAsia="Times New Roman"/>
    </w:rPr>
  </w:style>
  <w:style w:type="paragraph" w:customStyle="1" w:styleId="S3">
    <w:name w:val="S_Заголовок 3"/>
    <w:basedOn w:val="32"/>
    <w:uiPriority w:val="99"/>
    <w:qFormat/>
    <w:rsid w:val="0005126A"/>
    <w:pPr>
      <w:numPr>
        <w:numId w:val="41"/>
      </w:numPr>
      <w:spacing w:after="0" w:line="360" w:lineRule="auto"/>
      <w:ind w:hanging="709"/>
      <w:contextualSpacing w:val="0"/>
    </w:pPr>
    <w:rPr>
      <w:rFonts w:eastAsia="Times New Roman"/>
      <w:b w:val="0"/>
      <w:bCs w:val="0"/>
      <w:u w:val="single"/>
      <w:lang w:val="ru-RU" w:eastAsia="ru-RU"/>
    </w:rPr>
  </w:style>
  <w:style w:type="paragraph" w:customStyle="1" w:styleId="S4">
    <w:name w:val="S_Заголовок 4"/>
    <w:basedOn w:val="45"/>
    <w:autoRedefine/>
    <w:uiPriority w:val="99"/>
    <w:qFormat/>
    <w:rsid w:val="0005126A"/>
    <w:pPr>
      <w:keepNext w:val="0"/>
      <w:numPr>
        <w:ilvl w:val="3"/>
        <w:numId w:val="41"/>
      </w:numPr>
      <w:spacing w:before="0" w:after="0" w:line="360" w:lineRule="auto"/>
    </w:pPr>
    <w:rPr>
      <w:rFonts w:ascii="Times New Roman" w:hAnsi="Times New Roman"/>
      <w:b w:val="0"/>
      <w:bCs w:val="0"/>
      <w:i/>
      <w:sz w:val="24"/>
      <w:szCs w:val="24"/>
      <w:lang w:eastAsia="ru-RU"/>
    </w:rPr>
  </w:style>
  <w:style w:type="character" w:customStyle="1" w:styleId="6a">
    <w:name w:val="Заголовок №6_"/>
    <w:link w:val="6b"/>
    <w:uiPriority w:val="99"/>
    <w:locked/>
    <w:rsid w:val="0005126A"/>
    <w:rPr>
      <w:b/>
      <w:sz w:val="28"/>
      <w:shd w:val="clear" w:color="auto" w:fill="FFFFFF"/>
    </w:rPr>
  </w:style>
  <w:style w:type="paragraph" w:customStyle="1" w:styleId="6b">
    <w:name w:val="Заголовок №6"/>
    <w:basedOn w:val="aff3"/>
    <w:link w:val="6a"/>
    <w:uiPriority w:val="99"/>
    <w:qFormat/>
    <w:rsid w:val="0005126A"/>
    <w:pPr>
      <w:widowControl w:val="0"/>
      <w:shd w:val="clear" w:color="auto" w:fill="FFFFFF"/>
      <w:spacing w:after="240" w:line="240" w:lineRule="atLeast"/>
      <w:outlineLvl w:val="5"/>
    </w:pPr>
    <w:rPr>
      <w:rFonts w:asciiTheme="minorHAnsi" w:eastAsiaTheme="minorHAnsi" w:hAnsiTheme="minorHAnsi" w:cstheme="minorBidi"/>
      <w:b/>
      <w:sz w:val="28"/>
      <w:szCs w:val="22"/>
      <w:lang w:eastAsia="en-US"/>
    </w:rPr>
  </w:style>
  <w:style w:type="character" w:customStyle="1" w:styleId="afffffffffffffc">
    <w:name w:val="Текст отчета Знак"/>
    <w:link w:val="afffffffffffffd"/>
    <w:locked/>
    <w:rsid w:val="0005126A"/>
    <w:rPr>
      <w:rFonts w:ascii="Times New Roman" w:eastAsia="Calibri" w:hAnsi="Times New Roman" w:cs="Times New Roman"/>
      <w:sz w:val="24"/>
      <w:szCs w:val="20"/>
      <w:lang w:eastAsia="ru-RU"/>
    </w:rPr>
  </w:style>
  <w:style w:type="paragraph" w:customStyle="1" w:styleId="afffffffffffffd">
    <w:name w:val="Текст отчета"/>
    <w:basedOn w:val="aff3"/>
    <w:link w:val="afffffffffffffc"/>
    <w:qFormat/>
    <w:rsid w:val="0005126A"/>
    <w:pPr>
      <w:spacing w:before="120" w:after="120" w:line="276" w:lineRule="auto"/>
      <w:ind w:firstLine="720"/>
      <w:jc w:val="both"/>
    </w:pPr>
    <w:rPr>
      <w:rFonts w:eastAsia="Calibri"/>
      <w:szCs w:val="20"/>
    </w:rPr>
  </w:style>
  <w:style w:type="paragraph" w:customStyle="1" w:styleId="default1">
    <w:name w:val="default"/>
    <w:basedOn w:val="aff3"/>
    <w:qFormat/>
    <w:rsid w:val="0005126A"/>
    <w:pPr>
      <w:spacing w:before="100" w:beforeAutospacing="1" w:after="100" w:afterAutospacing="1"/>
    </w:pPr>
  </w:style>
  <w:style w:type="paragraph" w:customStyle="1" w:styleId="9a">
    <w:name w:val="Обычный9"/>
    <w:qFormat/>
    <w:rsid w:val="0005126A"/>
    <w:pPr>
      <w:snapToGrid w:val="0"/>
      <w:spacing w:before="100" w:after="100" w:line="240" w:lineRule="auto"/>
    </w:pPr>
    <w:rPr>
      <w:rFonts w:ascii="Times New Roman" w:eastAsia="Times New Roman" w:hAnsi="Times New Roman" w:cs="Times New Roman"/>
      <w:sz w:val="24"/>
      <w:szCs w:val="20"/>
      <w:lang w:eastAsia="ru-RU"/>
    </w:rPr>
  </w:style>
  <w:style w:type="character" w:customStyle="1" w:styleId="afffffffffffffe">
    <w:name w:val="Название рисунка Знак"/>
    <w:link w:val="ad"/>
    <w:uiPriority w:val="99"/>
    <w:locked/>
    <w:rsid w:val="0005126A"/>
    <w:rPr>
      <w:rFonts w:ascii="Times New Roman" w:eastAsia="Calibri" w:hAnsi="Times New Roman" w:cs="Times New Roman"/>
      <w:sz w:val="24"/>
      <w:szCs w:val="24"/>
      <w:lang w:val="x-none" w:eastAsia="x-none"/>
    </w:rPr>
  </w:style>
  <w:style w:type="paragraph" w:customStyle="1" w:styleId="ad">
    <w:name w:val="Название рисунка"/>
    <w:basedOn w:val="aff3"/>
    <w:next w:val="aff3"/>
    <w:link w:val="afffffffffffffe"/>
    <w:uiPriority w:val="99"/>
    <w:qFormat/>
    <w:rsid w:val="0005126A"/>
    <w:pPr>
      <w:numPr>
        <w:numId w:val="42"/>
      </w:numPr>
      <w:spacing w:before="120" w:after="360"/>
      <w:ind w:left="1559" w:hanging="1559"/>
      <w:contextualSpacing/>
      <w:jc w:val="both"/>
    </w:pPr>
    <w:rPr>
      <w:rFonts w:eastAsia="Calibri"/>
      <w:lang w:val="x-none" w:eastAsia="x-none"/>
    </w:rPr>
  </w:style>
  <w:style w:type="paragraph" w:customStyle="1" w:styleId="affffffffffffff">
    <w:name w:val="Заголовок Прил"/>
    <w:basedOn w:val="aff3"/>
    <w:next w:val="aff3"/>
    <w:qFormat/>
    <w:rsid w:val="0005126A"/>
    <w:pPr>
      <w:pageBreakBefore/>
      <w:spacing w:before="4000" w:line="360" w:lineRule="auto"/>
      <w:ind w:left="2268" w:hanging="1701"/>
      <w:outlineLvl w:val="0"/>
    </w:pPr>
    <w:rPr>
      <w:rFonts w:eastAsia="Calibri"/>
      <w:b/>
      <w:kern w:val="24"/>
      <w:sz w:val="36"/>
      <w:szCs w:val="20"/>
    </w:rPr>
  </w:style>
  <w:style w:type="paragraph" w:customStyle="1" w:styleId="affffffffffffff0">
    <w:name w:val="ВЭС"/>
    <w:basedOn w:val="aff3"/>
    <w:next w:val="affff5"/>
    <w:qFormat/>
    <w:rsid w:val="0005126A"/>
    <w:pPr>
      <w:keepNext/>
      <w:spacing w:before="120" w:after="120"/>
    </w:pPr>
    <w:rPr>
      <w:rFonts w:eastAsia="Calibri"/>
      <w:b/>
      <w:szCs w:val="20"/>
    </w:rPr>
  </w:style>
  <w:style w:type="paragraph" w:customStyle="1" w:styleId="affffffffffffff1">
    <w:name w:val="ВЭС Название"/>
    <w:basedOn w:val="aff3"/>
    <w:next w:val="affffffffffffff0"/>
    <w:qFormat/>
    <w:rsid w:val="0005126A"/>
    <w:pPr>
      <w:pageBreakBefore/>
      <w:spacing w:line="300" w:lineRule="exact"/>
      <w:ind w:left="1418" w:hanging="1418"/>
    </w:pPr>
    <w:rPr>
      <w:rFonts w:eastAsia="Calibri"/>
      <w:b/>
      <w:caps/>
      <w:szCs w:val="20"/>
    </w:rPr>
  </w:style>
  <w:style w:type="paragraph" w:customStyle="1" w:styleId="1ffffd">
    <w:name w:val="Заголовок Прил1"/>
    <w:basedOn w:val="aff3"/>
    <w:next w:val="aff3"/>
    <w:qFormat/>
    <w:rsid w:val="0005126A"/>
    <w:pPr>
      <w:pageBreakBefore/>
      <w:spacing w:after="120"/>
      <w:ind w:firstLine="7088"/>
      <w:jc w:val="center"/>
      <w:outlineLvl w:val="0"/>
    </w:pPr>
    <w:rPr>
      <w:rFonts w:eastAsia="Calibri"/>
      <w:b/>
      <w:kern w:val="24"/>
      <w:szCs w:val="20"/>
    </w:rPr>
  </w:style>
  <w:style w:type="paragraph" w:customStyle="1" w:styleId="affffffffffffff2">
    <w:name w:val="Рисунок"/>
    <w:basedOn w:val="affff5"/>
    <w:qFormat/>
    <w:rsid w:val="0005126A"/>
    <w:pPr>
      <w:jc w:val="center"/>
    </w:pPr>
    <w:rPr>
      <w:rFonts w:eastAsia="Calibri"/>
      <w:b/>
      <w:bCs/>
      <w:i/>
      <w:szCs w:val="20"/>
    </w:rPr>
  </w:style>
  <w:style w:type="paragraph" w:customStyle="1" w:styleId="1d">
    <w:name w:val="Заголовок 1д"/>
    <w:basedOn w:val="aff3"/>
    <w:next w:val="affff5"/>
    <w:qFormat/>
    <w:rsid w:val="0005126A"/>
    <w:pPr>
      <w:keepNext/>
      <w:numPr>
        <w:numId w:val="43"/>
      </w:numPr>
      <w:spacing w:before="120" w:after="60"/>
      <w:jc w:val="center"/>
      <w:outlineLvl w:val="0"/>
    </w:pPr>
    <w:rPr>
      <w:rFonts w:eastAsia="Calibri"/>
      <w:b/>
      <w:sz w:val="22"/>
      <w:szCs w:val="20"/>
    </w:rPr>
  </w:style>
  <w:style w:type="paragraph" w:customStyle="1" w:styleId="21">
    <w:name w:val="Заголовок 2д"/>
    <w:basedOn w:val="aff3"/>
    <w:qFormat/>
    <w:rsid w:val="0005126A"/>
    <w:pPr>
      <w:numPr>
        <w:ilvl w:val="1"/>
        <w:numId w:val="44"/>
      </w:numPr>
      <w:tabs>
        <w:tab w:val="left" w:pos="397"/>
      </w:tabs>
      <w:jc w:val="both"/>
      <w:outlineLvl w:val="1"/>
    </w:pPr>
    <w:rPr>
      <w:rFonts w:eastAsia="Calibri"/>
      <w:sz w:val="22"/>
      <w:szCs w:val="20"/>
    </w:rPr>
  </w:style>
  <w:style w:type="paragraph" w:customStyle="1" w:styleId="affffffffffffff3">
    <w:name w:val="Название д"/>
    <w:basedOn w:val="aff3"/>
    <w:next w:val="affff5"/>
    <w:qFormat/>
    <w:rsid w:val="0005126A"/>
    <w:pPr>
      <w:spacing w:after="120"/>
      <w:jc w:val="center"/>
    </w:pPr>
    <w:rPr>
      <w:rFonts w:eastAsia="Calibri"/>
      <w:b/>
      <w:bCs/>
      <w:caps/>
      <w:sz w:val="28"/>
      <w:szCs w:val="20"/>
    </w:rPr>
  </w:style>
  <w:style w:type="paragraph" w:customStyle="1" w:styleId="31">
    <w:name w:val="Заголовок 3д"/>
    <w:basedOn w:val="21"/>
    <w:qFormat/>
    <w:rsid w:val="0005126A"/>
    <w:pPr>
      <w:numPr>
        <w:ilvl w:val="2"/>
      </w:numPr>
      <w:tabs>
        <w:tab w:val="clear" w:pos="397"/>
        <w:tab w:val="left" w:pos="964"/>
      </w:tabs>
    </w:pPr>
  </w:style>
  <w:style w:type="paragraph" w:customStyle="1" w:styleId="affffffffffffff4">
    <w:name w:val="обычный отступ"/>
    <w:basedOn w:val="aff3"/>
    <w:qFormat/>
    <w:rsid w:val="0005126A"/>
    <w:pPr>
      <w:ind w:firstLine="709"/>
    </w:pPr>
    <w:rPr>
      <w:rFonts w:ascii="Courier New" w:eastAsia="Calibri" w:hAnsi="Courier New"/>
      <w:sz w:val="22"/>
      <w:szCs w:val="20"/>
    </w:rPr>
  </w:style>
  <w:style w:type="paragraph" w:customStyle="1" w:styleId="affffffffffffff5">
    <w:name w:val="Таблица заголовок"/>
    <w:basedOn w:val="aff3"/>
    <w:qFormat/>
    <w:rsid w:val="0005126A"/>
    <w:pPr>
      <w:jc w:val="center"/>
    </w:pPr>
    <w:rPr>
      <w:rFonts w:ascii="Courier New" w:eastAsia="Calibri" w:hAnsi="Courier New"/>
      <w:b/>
      <w:bCs/>
      <w:i/>
      <w:iCs/>
      <w:sz w:val="22"/>
    </w:rPr>
  </w:style>
  <w:style w:type="character" w:customStyle="1" w:styleId="137">
    <w:name w:val="Обычный 13 Знак Знак Знак"/>
    <w:link w:val="138"/>
    <w:locked/>
    <w:rsid w:val="0005126A"/>
    <w:rPr>
      <w:rFonts w:ascii="Times New Roman" w:eastAsia="Calibri" w:hAnsi="Times New Roman" w:cs="Times New Roman"/>
      <w:sz w:val="26"/>
      <w:szCs w:val="20"/>
      <w:lang w:eastAsia="ru-RU"/>
    </w:rPr>
  </w:style>
  <w:style w:type="paragraph" w:customStyle="1" w:styleId="138">
    <w:name w:val="Обычный 13 Знак Знак"/>
    <w:basedOn w:val="aff3"/>
    <w:link w:val="137"/>
    <w:qFormat/>
    <w:rsid w:val="0005126A"/>
    <w:pPr>
      <w:keepNext/>
      <w:suppressLineNumbers/>
      <w:tabs>
        <w:tab w:val="left" w:leader="dot" w:pos="9356"/>
      </w:tabs>
      <w:suppressAutoHyphens/>
      <w:jc w:val="both"/>
    </w:pPr>
    <w:rPr>
      <w:rFonts w:eastAsia="Calibri"/>
      <w:sz w:val="26"/>
      <w:szCs w:val="20"/>
    </w:rPr>
  </w:style>
  <w:style w:type="character" w:customStyle="1" w:styleId="affffffffffffff6">
    <w:name w:val="Рисунок Знак Знак"/>
    <w:link w:val="affffffffffffff7"/>
    <w:locked/>
    <w:rsid w:val="0005126A"/>
    <w:rPr>
      <w:rFonts w:ascii="Times New Roman" w:eastAsia="Calibri" w:hAnsi="Times New Roman" w:cs="Times New Roman"/>
      <w:b/>
      <w:bCs/>
      <w:i/>
      <w:sz w:val="24"/>
      <w:szCs w:val="20"/>
      <w:lang w:eastAsia="ru-RU"/>
    </w:rPr>
  </w:style>
  <w:style w:type="paragraph" w:customStyle="1" w:styleId="affffffffffffff7">
    <w:name w:val="Рисунок Знак"/>
    <w:basedOn w:val="affff5"/>
    <w:link w:val="affffffffffffff6"/>
    <w:qFormat/>
    <w:rsid w:val="0005126A"/>
    <w:pPr>
      <w:jc w:val="center"/>
    </w:pPr>
    <w:rPr>
      <w:rFonts w:eastAsia="Calibri"/>
      <w:b/>
      <w:bCs/>
      <w:i/>
      <w:szCs w:val="20"/>
    </w:rPr>
  </w:style>
  <w:style w:type="character" w:customStyle="1" w:styleId="affffffffffffff8">
    <w:name w:val="Рисунок Знак Знак Знак Знак"/>
    <w:link w:val="affffffffffffff9"/>
    <w:locked/>
    <w:rsid w:val="0005126A"/>
    <w:rPr>
      <w:rFonts w:ascii="Times New Roman" w:eastAsia="Calibri" w:hAnsi="Times New Roman" w:cs="Times New Roman"/>
      <w:b/>
      <w:bCs/>
      <w:i/>
      <w:sz w:val="24"/>
      <w:szCs w:val="20"/>
      <w:lang w:eastAsia="ru-RU"/>
    </w:rPr>
  </w:style>
  <w:style w:type="paragraph" w:customStyle="1" w:styleId="affffffffffffff9">
    <w:name w:val="Рисунок Знак Знак Знак"/>
    <w:basedOn w:val="affff5"/>
    <w:link w:val="affffffffffffff8"/>
    <w:qFormat/>
    <w:rsid w:val="0005126A"/>
    <w:pPr>
      <w:jc w:val="center"/>
    </w:pPr>
    <w:rPr>
      <w:rFonts w:eastAsia="Calibri"/>
      <w:b/>
      <w:bCs/>
      <w:i/>
      <w:szCs w:val="20"/>
    </w:rPr>
  </w:style>
  <w:style w:type="paragraph" w:customStyle="1" w:styleId="1ffffe">
    <w:name w:val="Знак Знак Знак Знак Знак Знак Знак Знак1"/>
    <w:basedOn w:val="aff3"/>
    <w:uiPriority w:val="99"/>
    <w:qFormat/>
    <w:rsid w:val="0005126A"/>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f3"/>
    <w:qFormat/>
    <w:rsid w:val="0005126A"/>
    <w:pPr>
      <w:spacing w:after="160" w:line="240" w:lineRule="exact"/>
    </w:pPr>
    <w:rPr>
      <w:rFonts w:ascii="Verdana" w:eastAsia="Calibri" w:hAnsi="Verdana"/>
      <w:sz w:val="20"/>
      <w:szCs w:val="20"/>
      <w:lang w:val="en-US" w:eastAsia="en-US"/>
    </w:rPr>
  </w:style>
  <w:style w:type="character" w:customStyle="1" w:styleId="affffffffffffffa">
    <w:name w:val="Заголовок ЭА Знак"/>
    <w:link w:val="affffffffffffffb"/>
    <w:locked/>
    <w:rsid w:val="0005126A"/>
    <w:rPr>
      <w:rFonts w:ascii="Times New Roman" w:eastAsia="Calibri" w:hAnsi="Times New Roman" w:cs="Times New Roman"/>
      <w:b/>
      <w:sz w:val="28"/>
      <w:szCs w:val="28"/>
      <w:lang w:eastAsia="ru-RU"/>
    </w:rPr>
  </w:style>
  <w:style w:type="paragraph" w:customStyle="1" w:styleId="affffffffffffffb">
    <w:name w:val="Заголовок ЭА"/>
    <w:basedOn w:val="aff3"/>
    <w:link w:val="affffffffffffffa"/>
    <w:qFormat/>
    <w:rsid w:val="0005126A"/>
    <w:rPr>
      <w:rFonts w:eastAsia="Calibri"/>
      <w:b/>
      <w:sz w:val="28"/>
      <w:szCs w:val="28"/>
    </w:rPr>
  </w:style>
  <w:style w:type="paragraph" w:customStyle="1" w:styleId="affffffffffffffc">
    <w:name w:val="Знак Знак Знак Знак Знак Знак Знак Знак Знак Знак"/>
    <w:basedOn w:val="aff3"/>
    <w:qFormat/>
    <w:rsid w:val="0005126A"/>
    <w:pPr>
      <w:spacing w:after="160" w:line="240" w:lineRule="exact"/>
    </w:pPr>
    <w:rPr>
      <w:rFonts w:ascii="Verdana" w:eastAsia="Calibri" w:hAnsi="Verdana"/>
      <w:sz w:val="20"/>
      <w:szCs w:val="20"/>
      <w:lang w:val="en-US" w:eastAsia="en-US"/>
    </w:rPr>
  </w:style>
  <w:style w:type="paragraph" w:customStyle="1" w:styleId="11f">
    <w:name w:val="1.1 Заголовок"/>
    <w:basedOn w:val="1c"/>
    <w:qFormat/>
    <w:rsid w:val="0005126A"/>
    <w:pPr>
      <w:numPr>
        <w:numId w:val="0"/>
      </w:numPr>
      <w:tabs>
        <w:tab w:val="num" w:pos="357"/>
      </w:tabs>
      <w:spacing w:before="120" w:after="120" w:line="240" w:lineRule="auto"/>
      <w:ind w:left="357" w:hanging="360"/>
      <w:jc w:val="both"/>
    </w:pPr>
    <w:rPr>
      <w:bCs w:val="0"/>
      <w:caps/>
      <w:noProof/>
      <w:kern w:val="28"/>
      <w:szCs w:val="20"/>
      <w:lang w:val="ru-RU" w:eastAsia="ru-RU"/>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f3"/>
    <w:qFormat/>
    <w:rsid w:val="0005126A"/>
    <w:pPr>
      <w:spacing w:after="160" w:line="240" w:lineRule="exact"/>
    </w:pPr>
    <w:rPr>
      <w:rFonts w:ascii="Verdana" w:eastAsia="Calibri" w:hAnsi="Verdana"/>
      <w:sz w:val="20"/>
      <w:szCs w:val="20"/>
      <w:lang w:val="en-US" w:eastAsia="en-US"/>
    </w:rPr>
  </w:style>
  <w:style w:type="paragraph" w:customStyle="1" w:styleId="11f0">
    <w:name w:val="Знак Знак Знак Знак Знак Знак Знак Знак11"/>
    <w:basedOn w:val="aff3"/>
    <w:qFormat/>
    <w:rsid w:val="0005126A"/>
    <w:pPr>
      <w:spacing w:after="160" w:line="240" w:lineRule="exact"/>
    </w:pPr>
    <w:rPr>
      <w:rFonts w:ascii="Verdana" w:eastAsia="Calibri" w:hAnsi="Verdana"/>
      <w:sz w:val="20"/>
      <w:szCs w:val="20"/>
      <w:lang w:val="en-US" w:eastAsia="en-US"/>
    </w:rPr>
  </w:style>
  <w:style w:type="character" w:customStyle="1" w:styleId="affffffffffffffd">
    <w:name w:val="Рисунок Знак Знак Знак Знак Знак Знак Знак Знак Знак Знак Знак Знак Знак Знак Знак"/>
    <w:link w:val="affffffffffffffe"/>
    <w:locked/>
    <w:rsid w:val="0005126A"/>
    <w:rPr>
      <w:rFonts w:ascii="Times New Roman" w:eastAsia="Calibri" w:hAnsi="Times New Roman" w:cs="Times New Roman"/>
      <w:b/>
      <w:bCs/>
      <w:i/>
      <w:sz w:val="24"/>
      <w:szCs w:val="20"/>
      <w:lang w:eastAsia="ru-RU"/>
    </w:rPr>
  </w:style>
  <w:style w:type="paragraph" w:customStyle="1" w:styleId="affffffffffffffe">
    <w:name w:val="Рисунок Знак Знак Знак Знак Знак Знак Знак Знак Знак Знак Знак Знак Знак Знак"/>
    <w:basedOn w:val="affff5"/>
    <w:link w:val="affffffffffffffd"/>
    <w:qFormat/>
    <w:rsid w:val="0005126A"/>
    <w:pPr>
      <w:jc w:val="center"/>
    </w:pPr>
    <w:rPr>
      <w:rFonts w:eastAsia="Calibri"/>
      <w:b/>
      <w:bCs/>
      <w:i/>
      <w:szCs w:val="20"/>
    </w:rPr>
  </w:style>
  <w:style w:type="paragraph" w:customStyle="1" w:styleId="16">
    <w:name w:val="Дог 1"/>
    <w:basedOn w:val="aff3"/>
    <w:next w:val="affff5"/>
    <w:qFormat/>
    <w:rsid w:val="0005126A"/>
    <w:pPr>
      <w:numPr>
        <w:numId w:val="45"/>
      </w:numPr>
      <w:spacing w:before="120" w:after="60"/>
      <w:jc w:val="center"/>
    </w:pPr>
    <w:rPr>
      <w:rFonts w:eastAsia="Calibri"/>
      <w:b/>
      <w:sz w:val="22"/>
      <w:szCs w:val="20"/>
    </w:rPr>
  </w:style>
  <w:style w:type="paragraph" w:customStyle="1" w:styleId="afffffffffffffff">
    <w:name w:val="Тело таблицы"/>
    <w:qFormat/>
    <w:rsid w:val="0005126A"/>
    <w:pPr>
      <w:spacing w:after="0" w:line="240" w:lineRule="auto"/>
    </w:pPr>
    <w:rPr>
      <w:rFonts w:ascii="Arial" w:eastAsia="Calibri" w:hAnsi="Arial" w:cs="Times New Roman"/>
      <w:sz w:val="20"/>
      <w:szCs w:val="20"/>
      <w:lang w:eastAsia="ru-RU"/>
    </w:rPr>
  </w:style>
  <w:style w:type="character" w:customStyle="1" w:styleId="afffffffffffffff0">
    <w:name w:val="Рисунок Знак Знак Знак Знак Знак Знак Знак Знак Знак Знак Знак Знак Знак Знак Знак Знак Знак Знак Знак"/>
    <w:link w:val="afffffffffffffff1"/>
    <w:locked/>
    <w:rsid w:val="0005126A"/>
    <w:rPr>
      <w:rFonts w:ascii="Times New Roman" w:eastAsia="Calibri" w:hAnsi="Times New Roman" w:cs="Times New Roman"/>
      <w:b/>
      <w:bCs/>
      <w:i/>
      <w:sz w:val="24"/>
      <w:szCs w:val="20"/>
      <w:lang w:eastAsia="ru-RU"/>
    </w:rPr>
  </w:style>
  <w:style w:type="paragraph" w:customStyle="1" w:styleId="afffffffffffffff1">
    <w:name w:val="Рисунок Знак Знак Знак Знак Знак Знак Знак Знак Знак Знак Знак Знак Знак Знак Знак Знак Знак Знак"/>
    <w:basedOn w:val="affff5"/>
    <w:link w:val="afffffffffffffff0"/>
    <w:qFormat/>
    <w:rsid w:val="0005126A"/>
    <w:pPr>
      <w:jc w:val="center"/>
    </w:pPr>
    <w:rPr>
      <w:rFonts w:eastAsia="Calibri"/>
      <w:b/>
      <w:bCs/>
      <w:i/>
      <w:szCs w:val="20"/>
    </w:rPr>
  </w:style>
  <w:style w:type="paragraph" w:customStyle="1" w:styleId="8c">
    <w:name w:val="Знак8"/>
    <w:basedOn w:val="aff3"/>
    <w:qFormat/>
    <w:rsid w:val="0005126A"/>
    <w:pPr>
      <w:spacing w:after="160" w:line="240" w:lineRule="exact"/>
    </w:pPr>
    <w:rPr>
      <w:rFonts w:ascii="Verdana" w:eastAsia="Calibri" w:hAnsi="Verdana"/>
      <w:sz w:val="20"/>
      <w:szCs w:val="20"/>
      <w:lang w:val="en-US" w:eastAsia="en-US"/>
    </w:rPr>
  </w:style>
  <w:style w:type="paragraph" w:customStyle="1" w:styleId="BodyTextKeep">
    <w:name w:val="Body Text Keep"/>
    <w:basedOn w:val="aff3"/>
    <w:qFormat/>
    <w:rsid w:val="0005126A"/>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1fffff">
    <w:name w:val="Таблица1"/>
    <w:basedOn w:val="aff3"/>
    <w:next w:val="aff3"/>
    <w:qFormat/>
    <w:rsid w:val="0005126A"/>
    <w:pPr>
      <w:keepNext/>
      <w:tabs>
        <w:tab w:val="left" w:pos="1247"/>
        <w:tab w:val="left" w:pos="1361"/>
      </w:tabs>
      <w:spacing w:before="360" w:after="120" w:line="360" w:lineRule="auto"/>
    </w:pPr>
    <w:rPr>
      <w:rFonts w:ascii="Arial" w:eastAsia="Calibri" w:hAnsi="Arial"/>
      <w:b/>
      <w:sz w:val="20"/>
      <w:szCs w:val="20"/>
    </w:rPr>
  </w:style>
  <w:style w:type="paragraph" w:customStyle="1" w:styleId="-f7">
    <w:name w:val="Список [-] (ПЗ)"/>
    <w:basedOn w:val="aff3"/>
    <w:qFormat/>
    <w:rsid w:val="0005126A"/>
    <w:pPr>
      <w:tabs>
        <w:tab w:val="num" w:pos="964"/>
      </w:tabs>
      <w:suppressAutoHyphens/>
      <w:ind w:firstLine="737"/>
      <w:jc w:val="both"/>
    </w:pPr>
    <w:rPr>
      <w:rFonts w:ascii="Arial" w:eastAsia="Calibri" w:hAnsi="Arial"/>
      <w:szCs w:val="20"/>
    </w:rPr>
  </w:style>
  <w:style w:type="paragraph" w:customStyle="1" w:styleId="af9">
    <w:name w:val="Нумерованный многоуровневый список"/>
    <w:basedOn w:val="aff3"/>
    <w:qFormat/>
    <w:rsid w:val="0005126A"/>
    <w:pPr>
      <w:numPr>
        <w:numId w:val="46"/>
      </w:numPr>
    </w:pPr>
    <w:rPr>
      <w:rFonts w:eastAsia="Calibri"/>
    </w:rPr>
  </w:style>
  <w:style w:type="paragraph" w:customStyle="1" w:styleId="afffffffffffffff2">
    <w:name w:val="формула"/>
    <w:basedOn w:val="aff3"/>
    <w:qFormat/>
    <w:rsid w:val="0005126A"/>
    <w:pPr>
      <w:jc w:val="center"/>
    </w:pPr>
    <w:rPr>
      <w:rFonts w:eastAsia="Calibri"/>
    </w:rPr>
  </w:style>
  <w:style w:type="paragraph" w:customStyle="1" w:styleId="141251">
    <w:name w:val="Стиль 14 пт Первая строка:  1.25 см1"/>
    <w:basedOn w:val="aff3"/>
    <w:qFormat/>
    <w:rsid w:val="0005126A"/>
    <w:pPr>
      <w:spacing w:before="120" w:line="360" w:lineRule="auto"/>
      <w:ind w:firstLine="709"/>
      <w:jc w:val="both"/>
    </w:pPr>
    <w:rPr>
      <w:rFonts w:eastAsia="Calibri"/>
      <w:sz w:val="28"/>
      <w:szCs w:val="20"/>
    </w:rPr>
  </w:style>
  <w:style w:type="character" w:customStyle="1" w:styleId="afffffffffffffff3">
    <w:name w:val="Таблица ОРГРЭС Знак"/>
    <w:link w:val="afffffffffffffff4"/>
    <w:locked/>
    <w:rsid w:val="0005126A"/>
    <w:rPr>
      <w:rFonts w:ascii="Arial" w:eastAsia="Calibri" w:hAnsi="Arial" w:cs="Arial"/>
      <w:b/>
      <w:bCs/>
      <w:color w:val="000000"/>
      <w:sz w:val="20"/>
      <w:szCs w:val="20"/>
      <w:lang w:eastAsia="ru-RU"/>
    </w:rPr>
  </w:style>
  <w:style w:type="paragraph" w:customStyle="1" w:styleId="afffffffffffffff4">
    <w:name w:val="Таблица ОРГРЭС"/>
    <w:basedOn w:val="aff3"/>
    <w:link w:val="afffffffffffffff3"/>
    <w:qFormat/>
    <w:rsid w:val="0005126A"/>
    <w:pPr>
      <w:jc w:val="center"/>
    </w:pPr>
    <w:rPr>
      <w:rFonts w:ascii="Arial" w:eastAsia="Calibri" w:hAnsi="Arial" w:cs="Arial"/>
      <w:b/>
      <w:bCs/>
      <w:color w:val="000000"/>
      <w:sz w:val="20"/>
      <w:szCs w:val="20"/>
    </w:rPr>
  </w:style>
  <w:style w:type="character" w:customStyle="1" w:styleId="afffffffffffffff5">
    <w:name w:val="Название отчета Знак"/>
    <w:link w:val="afffffffffffffff6"/>
    <w:locked/>
    <w:rsid w:val="0005126A"/>
    <w:rPr>
      <w:rFonts w:ascii="Arial" w:eastAsia="Calibri" w:hAnsi="Arial" w:cs="Arial"/>
      <w:b/>
      <w:sz w:val="48"/>
      <w:szCs w:val="48"/>
      <w:lang w:eastAsia="ru-RU"/>
    </w:rPr>
  </w:style>
  <w:style w:type="paragraph" w:customStyle="1" w:styleId="afffffffffffffff6">
    <w:name w:val="Название отчета"/>
    <w:basedOn w:val="aff3"/>
    <w:link w:val="afffffffffffffff5"/>
    <w:qFormat/>
    <w:rsid w:val="0005126A"/>
    <w:pPr>
      <w:spacing w:before="120" w:after="120"/>
      <w:jc w:val="center"/>
    </w:pPr>
    <w:rPr>
      <w:rFonts w:ascii="Arial" w:eastAsia="Calibri" w:hAnsi="Arial" w:cs="Arial"/>
      <w:b/>
      <w:sz w:val="48"/>
      <w:szCs w:val="48"/>
    </w:rPr>
  </w:style>
  <w:style w:type="character" w:customStyle="1" w:styleId="5d">
    <w:name w:val="Стиль5 Знак"/>
    <w:link w:val="5e"/>
    <w:locked/>
    <w:rsid w:val="0005126A"/>
    <w:rPr>
      <w:rFonts w:ascii="Arial" w:eastAsia="Calibri" w:hAnsi="Arial" w:cs="Arial"/>
      <w:b/>
      <w:sz w:val="48"/>
      <w:szCs w:val="48"/>
      <w:lang w:eastAsia="ru-RU"/>
    </w:rPr>
  </w:style>
  <w:style w:type="paragraph" w:customStyle="1" w:styleId="5e">
    <w:name w:val="Стиль5"/>
    <w:basedOn w:val="aff3"/>
    <w:link w:val="5d"/>
    <w:qFormat/>
    <w:rsid w:val="0005126A"/>
    <w:pPr>
      <w:spacing w:before="120" w:after="120"/>
      <w:jc w:val="center"/>
    </w:pPr>
    <w:rPr>
      <w:rFonts w:ascii="Arial" w:eastAsia="Calibri" w:hAnsi="Arial" w:cs="Arial"/>
      <w:b/>
      <w:sz w:val="48"/>
      <w:szCs w:val="48"/>
    </w:rPr>
  </w:style>
  <w:style w:type="character" w:customStyle="1" w:styleId="6c">
    <w:name w:val="Стиль6 Знак"/>
    <w:link w:val="6d"/>
    <w:locked/>
    <w:rsid w:val="0005126A"/>
    <w:rPr>
      <w:rFonts w:ascii="Arial" w:eastAsia="Calibri" w:hAnsi="Arial" w:cs="Arial"/>
      <w:sz w:val="28"/>
      <w:szCs w:val="28"/>
      <w:lang w:eastAsia="ru-RU"/>
    </w:rPr>
  </w:style>
  <w:style w:type="paragraph" w:customStyle="1" w:styleId="6d">
    <w:name w:val="Стиль6"/>
    <w:basedOn w:val="aff3"/>
    <w:link w:val="6c"/>
    <w:qFormat/>
    <w:rsid w:val="0005126A"/>
    <w:pPr>
      <w:framePr w:hSpace="180" w:wrap="around" w:vAnchor="text" w:hAnchor="margin" w:y="66"/>
      <w:spacing w:before="120"/>
      <w:jc w:val="both"/>
    </w:pPr>
    <w:rPr>
      <w:rFonts w:ascii="Arial" w:eastAsia="Calibri" w:hAnsi="Arial" w:cs="Arial"/>
      <w:sz w:val="28"/>
      <w:szCs w:val="28"/>
    </w:rPr>
  </w:style>
  <w:style w:type="character" w:customStyle="1" w:styleId="afffffffffffffff7">
    <w:name w:val="сам Рисунок Знак"/>
    <w:link w:val="afffffffffffffff8"/>
    <w:locked/>
    <w:rsid w:val="0005126A"/>
    <w:rPr>
      <w:rFonts w:ascii="Times New Roman" w:eastAsia="Calibri" w:hAnsi="Times New Roman" w:cs="Times New Roman"/>
      <w:sz w:val="24"/>
      <w:szCs w:val="20"/>
      <w:lang w:eastAsia="ru-RU"/>
    </w:rPr>
  </w:style>
  <w:style w:type="paragraph" w:customStyle="1" w:styleId="afffffffffffffff8">
    <w:name w:val="сам Рисунок"/>
    <w:basedOn w:val="aff3"/>
    <w:link w:val="afffffffffffffff7"/>
    <w:qFormat/>
    <w:rsid w:val="0005126A"/>
    <w:pPr>
      <w:keepNext/>
      <w:keepLines/>
    </w:pPr>
    <w:rPr>
      <w:rFonts w:eastAsia="Calibri"/>
      <w:szCs w:val="20"/>
    </w:rPr>
  </w:style>
  <w:style w:type="paragraph" w:customStyle="1" w:styleId="font1">
    <w:name w:val="font1"/>
    <w:basedOn w:val="aff3"/>
    <w:uiPriority w:val="99"/>
    <w:qFormat/>
    <w:rsid w:val="0005126A"/>
    <w:pPr>
      <w:spacing w:before="100" w:beforeAutospacing="1" w:after="100" w:afterAutospacing="1"/>
    </w:pPr>
    <w:rPr>
      <w:rFonts w:ascii="Calibri" w:eastAsia="Calibri" w:hAnsi="Calibri"/>
      <w:color w:val="000000"/>
      <w:sz w:val="22"/>
      <w:szCs w:val="22"/>
    </w:rPr>
  </w:style>
  <w:style w:type="paragraph" w:customStyle="1" w:styleId="afa">
    <w:name w:val="таблица тепловиз"/>
    <w:basedOn w:val="aff3"/>
    <w:qFormat/>
    <w:rsid w:val="0005126A"/>
    <w:pPr>
      <w:keepNext/>
      <w:keepLines/>
      <w:numPr>
        <w:numId w:val="47"/>
      </w:numPr>
      <w:spacing w:before="120" w:after="120"/>
      <w:contextualSpacing/>
      <w:jc w:val="both"/>
    </w:pPr>
    <w:rPr>
      <w:rFonts w:eastAsia="Calibri"/>
      <w:szCs w:val="20"/>
    </w:rPr>
  </w:style>
  <w:style w:type="paragraph" w:customStyle="1" w:styleId="DefaultParagraphFontParaCharChar">
    <w:name w:val="Default Paragraph Font Para Char Char Знак"/>
    <w:basedOn w:val="aff3"/>
    <w:qFormat/>
    <w:rsid w:val="0005126A"/>
    <w:pPr>
      <w:spacing w:after="160" w:line="240" w:lineRule="exact"/>
    </w:pPr>
    <w:rPr>
      <w:rFonts w:ascii="Verdana" w:eastAsia="Calibri" w:hAnsi="Verdana" w:cs="Verdana"/>
      <w:sz w:val="20"/>
      <w:szCs w:val="20"/>
      <w:lang w:val="en-US" w:eastAsia="en-US"/>
    </w:rPr>
  </w:style>
  <w:style w:type="paragraph" w:customStyle="1" w:styleId="afffffffffffffff9">
    <w:name w:val="Название диаграммы"/>
    <w:next w:val="aff3"/>
    <w:qFormat/>
    <w:rsid w:val="0005126A"/>
    <w:pPr>
      <w:tabs>
        <w:tab w:val="num" w:pos="1080"/>
      </w:tabs>
      <w:spacing w:before="120" w:after="120" w:line="240" w:lineRule="auto"/>
    </w:pPr>
    <w:rPr>
      <w:rFonts w:ascii="Arial" w:eastAsia="Calibri" w:hAnsi="Arial" w:cs="Arial"/>
      <w:bCs/>
      <w:sz w:val="16"/>
      <w:szCs w:val="24"/>
      <w:lang w:val="en-US" w:eastAsia="ru-RU"/>
    </w:rPr>
  </w:style>
  <w:style w:type="character" w:customStyle="1" w:styleId="afffffffffffffffa">
    <w:name w:val="Нумерованный многоуровневый список Знак Знак"/>
    <w:link w:val="afffffffffffffffb"/>
    <w:locked/>
    <w:rsid w:val="0005126A"/>
    <w:rPr>
      <w:rFonts w:ascii="Arial" w:eastAsia="Calibri" w:hAnsi="Arial" w:cs="Times New Roman"/>
      <w:sz w:val="20"/>
      <w:szCs w:val="20"/>
      <w:lang w:eastAsia="ru-RU"/>
    </w:rPr>
  </w:style>
  <w:style w:type="paragraph" w:customStyle="1" w:styleId="afffffffffffffffb">
    <w:name w:val="Нумерованный многоуровневый список Знак"/>
    <w:link w:val="afffffffffffffffa"/>
    <w:qFormat/>
    <w:rsid w:val="0005126A"/>
    <w:pPr>
      <w:tabs>
        <w:tab w:val="num" w:pos="567"/>
        <w:tab w:val="left" w:pos="1134"/>
        <w:tab w:val="left" w:pos="1701"/>
      </w:tabs>
      <w:spacing w:before="120" w:after="120" w:line="240" w:lineRule="auto"/>
      <w:ind w:left="567" w:hanging="567"/>
    </w:pPr>
    <w:rPr>
      <w:rFonts w:ascii="Arial" w:eastAsia="Calibri" w:hAnsi="Arial" w:cs="Times New Roman"/>
      <w:sz w:val="20"/>
      <w:szCs w:val="20"/>
      <w:lang w:eastAsia="ru-RU"/>
    </w:rPr>
  </w:style>
  <w:style w:type="paragraph" w:customStyle="1" w:styleId="a8">
    <w:name w:val="Теплови_снимки"/>
    <w:basedOn w:val="aff3"/>
    <w:qFormat/>
    <w:rsid w:val="0005126A"/>
    <w:pPr>
      <w:numPr>
        <w:numId w:val="48"/>
      </w:numPr>
      <w:spacing w:before="120" w:after="120"/>
      <w:jc w:val="both"/>
    </w:pPr>
    <w:rPr>
      <w:rFonts w:eastAsia="Calibri"/>
      <w:szCs w:val="20"/>
      <w:lang w:val="en-US"/>
    </w:rPr>
  </w:style>
  <w:style w:type="paragraph" w:customStyle="1" w:styleId="a6">
    <w:name w:val="Номер формулы"/>
    <w:basedOn w:val="affd"/>
    <w:qFormat/>
    <w:rsid w:val="0005126A"/>
    <w:pPr>
      <w:keepLines w:val="0"/>
      <w:numPr>
        <w:numId w:val="49"/>
      </w:numPr>
      <w:spacing w:before="100" w:beforeAutospacing="1" w:after="119" w:line="240" w:lineRule="auto"/>
      <w:jc w:val="center"/>
    </w:pPr>
    <w:rPr>
      <w:b w:val="0"/>
      <w:bCs w:val="0"/>
      <w:color w:val="auto"/>
      <w:lang w:val="x-none" w:eastAsia="x-none"/>
    </w:rPr>
  </w:style>
  <w:style w:type="character" w:customStyle="1" w:styleId="1fffff0">
    <w:name w:val="1 заголовок Знак"/>
    <w:link w:val="1fffff1"/>
    <w:locked/>
    <w:rsid w:val="0005126A"/>
    <w:rPr>
      <w:rFonts w:ascii="Cambria" w:eastAsia="Calibri" w:hAnsi="Cambria" w:cs="Times New Roman"/>
      <w:b/>
      <w:bCs/>
      <w:caps/>
      <w:color w:val="365F91"/>
      <w:kern w:val="28"/>
      <w:sz w:val="24"/>
      <w:szCs w:val="28"/>
      <w:lang w:eastAsia="ru-RU"/>
    </w:rPr>
  </w:style>
  <w:style w:type="paragraph" w:customStyle="1" w:styleId="1fffff1">
    <w:name w:val="1 заголовок"/>
    <w:basedOn w:val="1c"/>
    <w:link w:val="1fffff0"/>
    <w:qFormat/>
    <w:rsid w:val="0005126A"/>
    <w:pPr>
      <w:keepNext/>
      <w:pageBreakBefore/>
      <w:numPr>
        <w:numId w:val="0"/>
      </w:numPr>
      <w:spacing w:before="240" w:after="120" w:line="240" w:lineRule="auto"/>
      <w:ind w:left="284" w:hanging="284"/>
      <w:jc w:val="both"/>
    </w:pPr>
    <w:rPr>
      <w:rFonts w:ascii="Cambria" w:hAnsi="Cambria"/>
      <w:caps/>
      <w:color w:val="365F91"/>
      <w:kern w:val="28"/>
      <w:szCs w:val="28"/>
      <w:lang w:val="ru-RU" w:eastAsia="ru-RU"/>
    </w:rPr>
  </w:style>
  <w:style w:type="character" w:customStyle="1" w:styleId="3ff0">
    <w:name w:val="3 заголовок Знак"/>
    <w:link w:val="3ff1"/>
    <w:locked/>
    <w:rsid w:val="0005126A"/>
    <w:rPr>
      <w:rFonts w:ascii="Arial" w:eastAsia="Calibri" w:hAnsi="Arial" w:cs="Arial"/>
      <w:b/>
      <w:bCs/>
      <w:noProof/>
      <w:sz w:val="24"/>
      <w:szCs w:val="26"/>
      <w:lang w:eastAsia="ru-RU"/>
    </w:rPr>
  </w:style>
  <w:style w:type="paragraph" w:customStyle="1" w:styleId="3ff1">
    <w:name w:val="3 заголовок"/>
    <w:basedOn w:val="32"/>
    <w:link w:val="3ff0"/>
    <w:qFormat/>
    <w:rsid w:val="0005126A"/>
    <w:pPr>
      <w:keepNext/>
      <w:keepLines/>
      <w:numPr>
        <w:ilvl w:val="0"/>
        <w:numId w:val="0"/>
      </w:numPr>
      <w:tabs>
        <w:tab w:val="num" w:pos="360"/>
        <w:tab w:val="num" w:pos="1440"/>
      </w:tabs>
      <w:overflowPunct w:val="0"/>
      <w:autoSpaceDE w:val="0"/>
      <w:autoSpaceDN w:val="0"/>
      <w:adjustRightInd w:val="0"/>
      <w:spacing w:before="240" w:after="120" w:line="240" w:lineRule="auto"/>
      <w:ind w:left="1661" w:hanging="737"/>
      <w:contextualSpacing w:val="0"/>
    </w:pPr>
    <w:rPr>
      <w:rFonts w:ascii="Arial" w:hAnsi="Arial" w:cs="Arial"/>
      <w:noProof/>
      <w:szCs w:val="26"/>
      <w:lang w:val="ru-RU" w:eastAsia="ru-RU"/>
    </w:rPr>
  </w:style>
  <w:style w:type="paragraph" w:customStyle="1" w:styleId="af1">
    <w:name w:val="Маркированный список вложенный"/>
    <w:basedOn w:val="aff3"/>
    <w:qFormat/>
    <w:rsid w:val="0005126A"/>
    <w:pPr>
      <w:numPr>
        <w:numId w:val="50"/>
      </w:numPr>
      <w:spacing w:after="120"/>
    </w:pPr>
    <w:rPr>
      <w:rFonts w:ascii="Arial" w:eastAsia="Calibri" w:hAnsi="Arial"/>
      <w:bCs/>
      <w:iCs/>
      <w:sz w:val="20"/>
      <w:szCs w:val="20"/>
    </w:rPr>
  </w:style>
  <w:style w:type="character" w:customStyle="1" w:styleId="-f8">
    <w:name w:val="- Список Знак"/>
    <w:link w:val="-"/>
    <w:locked/>
    <w:rsid w:val="0005126A"/>
    <w:rPr>
      <w:rFonts w:ascii="Times New Roman" w:eastAsia="Times New Roman" w:hAnsi="Times New Roman" w:cs="Times New Roman"/>
      <w:sz w:val="24"/>
      <w:szCs w:val="24"/>
      <w:lang w:val="x-none"/>
    </w:rPr>
  </w:style>
  <w:style w:type="paragraph" w:customStyle="1" w:styleId="-">
    <w:name w:val="- Список"/>
    <w:basedOn w:val="aff3"/>
    <w:link w:val="-f8"/>
    <w:qFormat/>
    <w:rsid w:val="0005126A"/>
    <w:pPr>
      <w:numPr>
        <w:numId w:val="51"/>
      </w:numPr>
      <w:tabs>
        <w:tab w:val="left" w:pos="1134"/>
      </w:tabs>
      <w:spacing w:line="360" w:lineRule="auto"/>
      <w:ind w:left="0" w:firstLine="567"/>
      <w:jc w:val="both"/>
    </w:pPr>
    <w:rPr>
      <w:lang w:val="x-none" w:eastAsia="en-US"/>
    </w:rPr>
  </w:style>
  <w:style w:type="character" w:customStyle="1" w:styleId="afffffffffffffffc">
    <w:name w:val="Название Таблицы Знак"/>
    <w:link w:val="afffffffffffffffd"/>
    <w:locked/>
    <w:rsid w:val="0005126A"/>
    <w:rPr>
      <w:rFonts w:ascii="Times New Roman" w:eastAsia="Times New Roman" w:hAnsi="Times New Roman" w:cs="Times New Roman"/>
      <w:bCs/>
      <w:sz w:val="24"/>
      <w:szCs w:val="24"/>
    </w:rPr>
  </w:style>
  <w:style w:type="paragraph" w:customStyle="1" w:styleId="afffffffffffffffd">
    <w:name w:val="Название Таблицы"/>
    <w:basedOn w:val="afffa"/>
    <w:link w:val="afffffffffffffffc"/>
    <w:qFormat/>
    <w:rsid w:val="0005126A"/>
    <w:pPr>
      <w:spacing w:before="240" w:after="60"/>
      <w:ind w:firstLine="567"/>
      <w:jc w:val="both"/>
    </w:pPr>
    <w:rPr>
      <w:sz w:val="24"/>
      <w:szCs w:val="24"/>
      <w:lang w:eastAsia="en-US"/>
    </w:rPr>
  </w:style>
  <w:style w:type="character" w:customStyle="1" w:styleId="afffffffffffffffe">
    <w:name w:val="Название Рисунка Знак"/>
    <w:link w:val="affffffffffffffff"/>
    <w:locked/>
    <w:rsid w:val="0005126A"/>
    <w:rPr>
      <w:rFonts w:ascii="Times New Roman" w:eastAsia="Times New Roman" w:hAnsi="Times New Roman" w:cs="Times New Roman"/>
      <w:bCs/>
      <w:sz w:val="24"/>
      <w:szCs w:val="24"/>
    </w:rPr>
  </w:style>
  <w:style w:type="paragraph" w:customStyle="1" w:styleId="affffffffffffffff">
    <w:name w:val="Название Рисунка"/>
    <w:basedOn w:val="afffa"/>
    <w:link w:val="afffffffffffffffe"/>
    <w:qFormat/>
    <w:rsid w:val="0005126A"/>
    <w:pPr>
      <w:spacing w:before="60" w:after="240" w:line="360" w:lineRule="auto"/>
      <w:jc w:val="center"/>
    </w:pPr>
    <w:rPr>
      <w:sz w:val="24"/>
      <w:szCs w:val="24"/>
      <w:lang w:eastAsia="en-US"/>
    </w:rPr>
  </w:style>
  <w:style w:type="character" w:customStyle="1" w:styleId="affffffffffff">
    <w:name w:val="Текст отчета МОЭК Знак"/>
    <w:link w:val="affffffffffffffff0"/>
    <w:locked/>
    <w:rsid w:val="0005126A"/>
    <w:rPr>
      <w:rFonts w:ascii="Times New Roman" w:eastAsia="Calibri" w:hAnsi="Times New Roman" w:cs="Times New Roman"/>
      <w:sz w:val="28"/>
      <w:szCs w:val="28"/>
      <w:lang w:eastAsia="ru-RU"/>
    </w:rPr>
  </w:style>
  <w:style w:type="paragraph" w:customStyle="1" w:styleId="affffffffffffffff0">
    <w:name w:val="Текст отчета МОЭК"/>
    <w:basedOn w:val="aff3"/>
    <w:link w:val="affffffffffff"/>
    <w:qFormat/>
    <w:rsid w:val="0005126A"/>
    <w:pPr>
      <w:spacing w:line="276" w:lineRule="auto"/>
      <w:ind w:firstLine="709"/>
      <w:jc w:val="both"/>
    </w:pPr>
    <w:rPr>
      <w:rFonts w:eastAsia="Calibri"/>
      <w:sz w:val="28"/>
      <w:szCs w:val="28"/>
    </w:rPr>
  </w:style>
  <w:style w:type="character" w:customStyle="1" w:styleId="affffffffffffffff1">
    <w:name w:val="Формула Знак"/>
    <w:link w:val="affffffffffffffff2"/>
    <w:locked/>
    <w:rsid w:val="0005126A"/>
    <w:rPr>
      <w:rFonts w:ascii="Cambria Math" w:eastAsia="Calibri" w:hAnsi="Times New Roman" w:cs="Times New Roman"/>
      <w:sz w:val="28"/>
      <w:szCs w:val="28"/>
      <w:lang w:val="en-US" w:eastAsia="ru-RU"/>
    </w:rPr>
  </w:style>
  <w:style w:type="paragraph" w:customStyle="1" w:styleId="affffffffffffffff2">
    <w:name w:val="Формула"/>
    <w:basedOn w:val="affffffffffffffff0"/>
    <w:link w:val="affffffffffffffff1"/>
    <w:qFormat/>
    <w:rsid w:val="0005126A"/>
    <w:pPr>
      <w:tabs>
        <w:tab w:val="left" w:pos="9072"/>
      </w:tabs>
      <w:ind w:left="2880" w:firstLine="0"/>
      <w:jc w:val="right"/>
    </w:pPr>
    <w:rPr>
      <w:rFonts w:ascii="Cambria Math"/>
      <w:lang w:val="en-US"/>
    </w:rPr>
  </w:style>
  <w:style w:type="character" w:customStyle="1" w:styleId="affffffffffffffff3">
    <w:name w:val="Раздел приложения Знак"/>
    <w:link w:val="a2"/>
    <w:locked/>
    <w:rsid w:val="0005126A"/>
    <w:rPr>
      <w:rFonts w:ascii="Times New Roman" w:eastAsia="Calibri" w:hAnsi="Times New Roman" w:cs="Times New Roman"/>
      <w:b/>
      <w:sz w:val="24"/>
      <w:lang w:val="x-none" w:eastAsia="x-none"/>
    </w:rPr>
  </w:style>
  <w:style w:type="paragraph" w:customStyle="1" w:styleId="a2">
    <w:name w:val="Раздел приложения"/>
    <w:basedOn w:val="aff3"/>
    <w:link w:val="affffffffffffffff3"/>
    <w:qFormat/>
    <w:rsid w:val="0005126A"/>
    <w:pPr>
      <w:keepNext/>
      <w:keepLines/>
      <w:numPr>
        <w:numId w:val="52"/>
      </w:numPr>
      <w:spacing w:before="240" w:after="120"/>
      <w:ind w:left="714" w:hanging="357"/>
      <w:contextualSpacing/>
    </w:pPr>
    <w:rPr>
      <w:rFonts w:eastAsia="Calibri"/>
      <w:b/>
      <w:szCs w:val="22"/>
      <w:lang w:val="x-none" w:eastAsia="x-none"/>
    </w:rPr>
  </w:style>
  <w:style w:type="character" w:customStyle="1" w:styleId="affffffffffffffff4">
    <w:name w:val="Таблица приложения Знак"/>
    <w:basedOn w:val="afffffffffffffc"/>
    <w:link w:val="af5"/>
    <w:locked/>
    <w:rsid w:val="0005126A"/>
    <w:rPr>
      <w:rFonts w:ascii="Times New Roman" w:eastAsia="Calibri" w:hAnsi="Times New Roman" w:cs="Times New Roman"/>
      <w:sz w:val="24"/>
      <w:szCs w:val="20"/>
      <w:lang w:eastAsia="ru-RU"/>
    </w:rPr>
  </w:style>
  <w:style w:type="paragraph" w:customStyle="1" w:styleId="af5">
    <w:name w:val="Таблица приложения"/>
    <w:basedOn w:val="afffffffffffffd"/>
    <w:link w:val="affffffffffffffff4"/>
    <w:qFormat/>
    <w:rsid w:val="0005126A"/>
    <w:pPr>
      <w:keepNext/>
      <w:keepLines/>
      <w:numPr>
        <w:numId w:val="53"/>
      </w:numPr>
    </w:pPr>
  </w:style>
  <w:style w:type="character" w:customStyle="1" w:styleId="affffffffffffffff5">
    <w:name w:val="Рисунок приложения Знак"/>
    <w:basedOn w:val="affffffffffffffff4"/>
    <w:link w:val="a1"/>
    <w:locked/>
    <w:rsid w:val="0005126A"/>
    <w:rPr>
      <w:rFonts w:ascii="Times New Roman" w:eastAsia="Calibri" w:hAnsi="Times New Roman" w:cs="Times New Roman"/>
      <w:sz w:val="24"/>
      <w:szCs w:val="20"/>
      <w:lang w:eastAsia="ru-RU"/>
    </w:rPr>
  </w:style>
  <w:style w:type="paragraph" w:customStyle="1" w:styleId="a1">
    <w:name w:val="Рисунок приложения"/>
    <w:basedOn w:val="af5"/>
    <w:link w:val="affffffffffffffff5"/>
    <w:qFormat/>
    <w:rsid w:val="0005126A"/>
    <w:pPr>
      <w:numPr>
        <w:numId w:val="54"/>
      </w:numPr>
      <w:tabs>
        <w:tab w:val="num" w:pos="360"/>
      </w:tabs>
      <w:ind w:left="1440"/>
    </w:pPr>
  </w:style>
  <w:style w:type="paragraph" w:customStyle="1" w:styleId="tekstob">
    <w:name w:val="tekstob"/>
    <w:basedOn w:val="aff3"/>
    <w:qFormat/>
    <w:rsid w:val="0005126A"/>
    <w:pPr>
      <w:spacing w:before="100" w:beforeAutospacing="1" w:after="100" w:afterAutospacing="1"/>
    </w:pPr>
  </w:style>
  <w:style w:type="paragraph" w:customStyle="1" w:styleId="zago">
    <w:name w:val="zago"/>
    <w:basedOn w:val="aff3"/>
    <w:qFormat/>
    <w:rsid w:val="0005126A"/>
    <w:pPr>
      <w:spacing w:before="100" w:beforeAutospacing="1" w:after="100" w:afterAutospacing="1"/>
    </w:pPr>
    <w:rPr>
      <w:rFonts w:ascii="Arial" w:hAnsi="Arial" w:cs="Arial"/>
      <w:sz w:val="30"/>
      <w:szCs w:val="30"/>
    </w:rPr>
  </w:style>
  <w:style w:type="paragraph" w:customStyle="1" w:styleId="textop">
    <w:name w:val="tex_top"/>
    <w:basedOn w:val="aff3"/>
    <w:qFormat/>
    <w:rsid w:val="0005126A"/>
    <w:pPr>
      <w:spacing w:before="100" w:beforeAutospacing="1" w:after="100" w:afterAutospacing="1"/>
    </w:pPr>
    <w:rPr>
      <w:b/>
      <w:bCs/>
      <w:sz w:val="46"/>
      <w:szCs w:val="46"/>
    </w:rPr>
  </w:style>
  <w:style w:type="paragraph" w:customStyle="1" w:styleId="textop1">
    <w:name w:val="tex_top1"/>
    <w:basedOn w:val="aff3"/>
    <w:qFormat/>
    <w:rsid w:val="0005126A"/>
    <w:pPr>
      <w:spacing w:before="100" w:beforeAutospacing="1" w:after="100" w:afterAutospacing="1"/>
    </w:pPr>
    <w:rPr>
      <w:sz w:val="20"/>
      <w:szCs w:val="20"/>
    </w:rPr>
  </w:style>
  <w:style w:type="paragraph" w:customStyle="1" w:styleId="textop2">
    <w:name w:val="tex_top2"/>
    <w:basedOn w:val="aff3"/>
    <w:qFormat/>
    <w:rsid w:val="0005126A"/>
    <w:pPr>
      <w:spacing w:before="100" w:beforeAutospacing="1" w:after="100" w:afterAutospacing="1"/>
    </w:pPr>
    <w:rPr>
      <w:rFonts w:ascii="Arial" w:hAnsi="Arial" w:cs="Arial"/>
      <w:sz w:val="18"/>
      <w:szCs w:val="18"/>
    </w:rPr>
  </w:style>
  <w:style w:type="paragraph" w:customStyle="1" w:styleId="texniz">
    <w:name w:val="tex_niz"/>
    <w:basedOn w:val="aff3"/>
    <w:qFormat/>
    <w:rsid w:val="0005126A"/>
    <w:pPr>
      <w:spacing w:before="100" w:beforeAutospacing="1" w:after="100" w:afterAutospacing="1"/>
    </w:pPr>
    <w:rPr>
      <w:b/>
      <w:bCs/>
      <w:sz w:val="20"/>
      <w:szCs w:val="20"/>
    </w:rPr>
  </w:style>
  <w:style w:type="paragraph" w:customStyle="1" w:styleId="zagokr">
    <w:name w:val="zago_kr"/>
    <w:basedOn w:val="aff3"/>
    <w:qFormat/>
    <w:rsid w:val="0005126A"/>
    <w:pPr>
      <w:spacing w:before="100" w:beforeAutospacing="1" w:after="100" w:afterAutospacing="1"/>
    </w:pPr>
    <w:rPr>
      <w:rFonts w:ascii="Arial" w:hAnsi="Arial" w:cs="Arial"/>
      <w:b/>
      <w:bCs/>
      <w:sz w:val="20"/>
      <w:szCs w:val="20"/>
    </w:rPr>
  </w:style>
  <w:style w:type="paragraph" w:customStyle="1" w:styleId="zagokr2">
    <w:name w:val="zago_kr2"/>
    <w:basedOn w:val="aff3"/>
    <w:qFormat/>
    <w:rsid w:val="0005126A"/>
    <w:pPr>
      <w:spacing w:before="100" w:beforeAutospacing="1" w:after="100" w:afterAutospacing="1"/>
    </w:pPr>
    <w:rPr>
      <w:rFonts w:ascii="Arial" w:hAnsi="Arial" w:cs="Arial"/>
      <w:sz w:val="20"/>
      <w:szCs w:val="20"/>
    </w:rPr>
  </w:style>
  <w:style w:type="paragraph" w:customStyle="1" w:styleId="begunadvspan">
    <w:name w:val="begun_adv_span"/>
    <w:basedOn w:val="aff3"/>
    <w:qFormat/>
    <w:rsid w:val="0005126A"/>
    <w:pPr>
      <w:spacing w:before="100" w:beforeAutospacing="1" w:after="100" w:afterAutospacing="1"/>
    </w:pPr>
  </w:style>
  <w:style w:type="paragraph" w:customStyle="1" w:styleId="begunadvblock">
    <w:name w:val="begun_adv_block"/>
    <w:basedOn w:val="aff3"/>
    <w:qFormat/>
    <w:rsid w:val="0005126A"/>
    <w:pPr>
      <w:spacing w:before="100" w:beforeAutospacing="1" w:after="100" w:afterAutospacing="1"/>
    </w:pPr>
  </w:style>
  <w:style w:type="paragraph" w:customStyle="1" w:styleId="begunadvphone">
    <w:name w:val="begun_adv_phone"/>
    <w:basedOn w:val="aff3"/>
    <w:qFormat/>
    <w:rsid w:val="0005126A"/>
    <w:pPr>
      <w:spacing w:before="100" w:beforeAutospacing="1" w:after="100" w:afterAutospacing="1"/>
    </w:pPr>
  </w:style>
  <w:style w:type="paragraph" w:customStyle="1" w:styleId="begunmobileicon">
    <w:name w:val="begun_mobile_icon"/>
    <w:basedOn w:val="aff3"/>
    <w:qFormat/>
    <w:rsid w:val="0005126A"/>
    <w:pPr>
      <w:spacing w:before="100" w:beforeAutospacing="1" w:after="100" w:afterAutospacing="1"/>
    </w:pPr>
  </w:style>
  <w:style w:type="paragraph" w:customStyle="1" w:styleId="begunadv">
    <w:name w:val="begun_adv"/>
    <w:basedOn w:val="aff3"/>
    <w:qFormat/>
    <w:rsid w:val="0005126A"/>
    <w:pPr>
      <w:spacing w:before="100" w:beforeAutospacing="1" w:after="100" w:afterAutospacing="1"/>
    </w:pPr>
  </w:style>
  <w:style w:type="paragraph" w:customStyle="1" w:styleId="begunhover">
    <w:name w:val="begun_hover"/>
    <w:basedOn w:val="aff3"/>
    <w:qFormat/>
    <w:rsid w:val="0005126A"/>
    <w:pPr>
      <w:spacing w:before="100" w:beforeAutospacing="1" w:after="100" w:afterAutospacing="1"/>
    </w:pPr>
  </w:style>
  <w:style w:type="paragraph" w:customStyle="1" w:styleId="p1">
    <w:name w:val="p1"/>
    <w:basedOn w:val="aff3"/>
    <w:qFormat/>
    <w:rsid w:val="0005126A"/>
    <w:pPr>
      <w:spacing w:before="100" w:beforeAutospacing="1" w:after="100" w:afterAutospacing="1"/>
    </w:pPr>
  </w:style>
  <w:style w:type="paragraph" w:customStyle="1" w:styleId="p7">
    <w:name w:val="p7"/>
    <w:basedOn w:val="aff3"/>
    <w:uiPriority w:val="99"/>
    <w:qFormat/>
    <w:rsid w:val="0005126A"/>
    <w:pPr>
      <w:spacing w:before="100" w:beforeAutospacing="1" w:after="100" w:afterAutospacing="1"/>
    </w:pPr>
  </w:style>
  <w:style w:type="paragraph" w:customStyle="1" w:styleId="p8">
    <w:name w:val="p8"/>
    <w:basedOn w:val="aff3"/>
    <w:qFormat/>
    <w:rsid w:val="0005126A"/>
    <w:pPr>
      <w:spacing w:before="100" w:beforeAutospacing="1" w:after="100" w:afterAutospacing="1"/>
    </w:pPr>
  </w:style>
  <w:style w:type="paragraph" w:customStyle="1" w:styleId="p3">
    <w:name w:val="p3"/>
    <w:basedOn w:val="aff3"/>
    <w:qFormat/>
    <w:rsid w:val="0005126A"/>
    <w:pPr>
      <w:spacing w:before="100" w:beforeAutospacing="1" w:after="100" w:afterAutospacing="1"/>
    </w:pPr>
  </w:style>
  <w:style w:type="paragraph" w:customStyle="1" w:styleId="p6">
    <w:name w:val="p6"/>
    <w:basedOn w:val="aff3"/>
    <w:uiPriority w:val="99"/>
    <w:qFormat/>
    <w:rsid w:val="0005126A"/>
    <w:pPr>
      <w:spacing w:before="100" w:beforeAutospacing="1" w:after="100" w:afterAutospacing="1"/>
    </w:pPr>
  </w:style>
  <w:style w:type="paragraph" w:customStyle="1" w:styleId="p0">
    <w:name w:val="p0"/>
    <w:basedOn w:val="aff3"/>
    <w:qFormat/>
    <w:rsid w:val="0005126A"/>
    <w:pPr>
      <w:spacing w:before="100" w:beforeAutospacing="1" w:after="100" w:afterAutospacing="1"/>
    </w:pPr>
  </w:style>
  <w:style w:type="paragraph" w:customStyle="1" w:styleId="p5">
    <w:name w:val="p5"/>
    <w:basedOn w:val="aff3"/>
    <w:uiPriority w:val="99"/>
    <w:qFormat/>
    <w:rsid w:val="0005126A"/>
    <w:pPr>
      <w:spacing w:before="100" w:beforeAutospacing="1" w:after="100" w:afterAutospacing="1"/>
    </w:pPr>
  </w:style>
  <w:style w:type="paragraph" w:customStyle="1" w:styleId="begunthumb">
    <w:name w:val="begun_thumb"/>
    <w:basedOn w:val="aff3"/>
    <w:qFormat/>
    <w:rsid w:val="0005126A"/>
    <w:pPr>
      <w:spacing w:before="100" w:beforeAutospacing="1" w:after="100" w:afterAutospacing="1"/>
    </w:pPr>
  </w:style>
  <w:style w:type="paragraph" w:customStyle="1" w:styleId="begunadvimage">
    <w:name w:val="begun_adv_image"/>
    <w:basedOn w:val="aff3"/>
    <w:qFormat/>
    <w:rsid w:val="0005126A"/>
    <w:pPr>
      <w:spacing w:before="100" w:beforeAutospacing="1" w:after="100" w:afterAutospacing="1"/>
    </w:pPr>
  </w:style>
  <w:style w:type="paragraph" w:customStyle="1" w:styleId="begunadvcommon">
    <w:name w:val="begun_adv_common"/>
    <w:basedOn w:val="aff3"/>
    <w:qFormat/>
    <w:rsid w:val="0005126A"/>
    <w:pPr>
      <w:spacing w:before="100" w:beforeAutospacing="1" w:after="100" w:afterAutospacing="1"/>
    </w:pPr>
  </w:style>
  <w:style w:type="paragraph" w:customStyle="1" w:styleId="begunadvcell">
    <w:name w:val="begun_adv_cell"/>
    <w:basedOn w:val="aff3"/>
    <w:qFormat/>
    <w:rsid w:val="0005126A"/>
    <w:pPr>
      <w:spacing w:before="100" w:beforeAutospacing="1" w:after="100" w:afterAutospacing="1"/>
    </w:pPr>
  </w:style>
  <w:style w:type="paragraph" w:customStyle="1" w:styleId="begunadvbullit">
    <w:name w:val="begun_adv_bullit"/>
    <w:basedOn w:val="aff3"/>
    <w:qFormat/>
    <w:rsid w:val="0005126A"/>
    <w:pPr>
      <w:spacing w:before="100" w:beforeAutospacing="1" w:after="100" w:afterAutospacing="1"/>
    </w:pPr>
  </w:style>
  <w:style w:type="paragraph" w:customStyle="1" w:styleId="begunadvtitle">
    <w:name w:val="begun_adv_title"/>
    <w:basedOn w:val="aff3"/>
    <w:qFormat/>
    <w:rsid w:val="0005126A"/>
    <w:pPr>
      <w:spacing w:before="100" w:beforeAutospacing="1" w:after="100" w:afterAutospacing="1"/>
    </w:pPr>
  </w:style>
  <w:style w:type="paragraph" w:customStyle="1" w:styleId="begunadvtext">
    <w:name w:val="begun_adv_text"/>
    <w:basedOn w:val="aff3"/>
    <w:qFormat/>
    <w:rsid w:val="0005126A"/>
    <w:pPr>
      <w:spacing w:before="100" w:beforeAutospacing="1" w:after="100" w:afterAutospacing="1"/>
    </w:pPr>
  </w:style>
  <w:style w:type="paragraph" w:customStyle="1" w:styleId="begunadvsyslogo">
    <w:name w:val="begun_adv_sys_logo"/>
    <w:basedOn w:val="aff3"/>
    <w:qFormat/>
    <w:rsid w:val="0005126A"/>
    <w:pPr>
      <w:spacing w:before="100" w:beforeAutospacing="1" w:after="100" w:afterAutospacing="1"/>
    </w:pPr>
  </w:style>
  <w:style w:type="paragraph" w:customStyle="1" w:styleId="begunadvphonewrapper">
    <w:name w:val="begun_adv_phone_wrapper"/>
    <w:basedOn w:val="aff3"/>
    <w:qFormat/>
    <w:rsid w:val="0005126A"/>
    <w:pPr>
      <w:spacing w:before="100" w:beforeAutospacing="1" w:after="100" w:afterAutospacing="1"/>
    </w:pPr>
  </w:style>
  <w:style w:type="paragraph" w:customStyle="1" w:styleId="begunadvphonenoicon">
    <w:name w:val="begun_adv_phone_no_icon"/>
    <w:basedOn w:val="aff3"/>
    <w:qFormat/>
    <w:rsid w:val="0005126A"/>
    <w:pPr>
      <w:spacing w:before="100" w:beforeAutospacing="1" w:after="100" w:afterAutospacing="1"/>
    </w:pPr>
  </w:style>
  <w:style w:type="paragraph" w:customStyle="1" w:styleId="begunadvgeo">
    <w:name w:val="begun_adv_geo"/>
    <w:basedOn w:val="aff3"/>
    <w:qFormat/>
    <w:rsid w:val="0005126A"/>
    <w:pPr>
      <w:spacing w:before="100" w:beforeAutospacing="1" w:after="100" w:afterAutospacing="1"/>
    </w:pPr>
  </w:style>
  <w:style w:type="paragraph" w:customStyle="1" w:styleId="begunadvcontact">
    <w:name w:val="begun_adv_contact"/>
    <w:basedOn w:val="aff3"/>
    <w:qFormat/>
    <w:rsid w:val="0005126A"/>
    <w:pPr>
      <w:spacing w:before="100" w:beforeAutospacing="1" w:after="100" w:afterAutospacing="1"/>
    </w:pPr>
  </w:style>
  <w:style w:type="paragraph" w:customStyle="1" w:styleId="gift">
    <w:name w:val="gift"/>
    <w:basedOn w:val="aff3"/>
    <w:qFormat/>
    <w:rsid w:val="0005126A"/>
    <w:pPr>
      <w:spacing w:before="100" w:beforeAutospacing="1" w:after="100" w:afterAutospacing="1"/>
    </w:pPr>
  </w:style>
  <w:style w:type="paragraph" w:customStyle="1" w:styleId="begunwarnmessage">
    <w:name w:val="begun_warn_message"/>
    <w:basedOn w:val="aff3"/>
    <w:qFormat/>
    <w:rsid w:val="0005126A"/>
    <w:pPr>
      <w:spacing w:before="100" w:beforeAutospacing="1" w:after="100" w:afterAutospacing="1"/>
    </w:pPr>
  </w:style>
  <w:style w:type="paragraph" w:customStyle="1" w:styleId="begunwarnasterisk">
    <w:name w:val="begun_warn_asterisk"/>
    <w:basedOn w:val="aff3"/>
    <w:qFormat/>
    <w:rsid w:val="0005126A"/>
    <w:pPr>
      <w:spacing w:before="100" w:beforeAutospacing="1" w:after="100" w:afterAutospacing="1"/>
    </w:pPr>
  </w:style>
  <w:style w:type="paragraph" w:customStyle="1" w:styleId="beguncollapsed">
    <w:name w:val="begun_collapsed"/>
    <w:basedOn w:val="aff3"/>
    <w:qFormat/>
    <w:rsid w:val="0005126A"/>
    <w:pPr>
      <w:spacing w:before="100" w:beforeAutospacing="1" w:after="100" w:afterAutospacing="1"/>
    </w:pPr>
  </w:style>
  <w:style w:type="paragraph" w:customStyle="1" w:styleId="begunfavicon">
    <w:name w:val="begun_favicon"/>
    <w:basedOn w:val="aff3"/>
    <w:qFormat/>
    <w:rsid w:val="0005126A"/>
    <w:pPr>
      <w:spacing w:before="100" w:beforeAutospacing="1" w:after="100" w:afterAutospacing="1"/>
    </w:pPr>
  </w:style>
  <w:style w:type="paragraph" w:customStyle="1" w:styleId="p2">
    <w:name w:val="p2"/>
    <w:basedOn w:val="aff3"/>
    <w:qFormat/>
    <w:rsid w:val="0005126A"/>
    <w:pPr>
      <w:spacing w:before="100" w:beforeAutospacing="1" w:after="100" w:afterAutospacing="1"/>
    </w:pPr>
  </w:style>
  <w:style w:type="paragraph" w:customStyle="1" w:styleId="p4">
    <w:name w:val="p4"/>
    <w:basedOn w:val="aff3"/>
    <w:uiPriority w:val="99"/>
    <w:qFormat/>
    <w:rsid w:val="0005126A"/>
    <w:pPr>
      <w:spacing w:before="100" w:beforeAutospacing="1" w:after="100" w:afterAutospacing="1"/>
    </w:pPr>
  </w:style>
  <w:style w:type="paragraph" w:customStyle="1" w:styleId="begunadvtable">
    <w:name w:val="begun_adv_table"/>
    <w:basedOn w:val="aff3"/>
    <w:qFormat/>
    <w:rsid w:val="0005126A"/>
    <w:pPr>
      <w:spacing w:before="100" w:beforeAutospacing="1" w:after="100" w:afterAutospacing="1"/>
    </w:pPr>
  </w:style>
  <w:style w:type="paragraph" w:customStyle="1" w:styleId="begunadvspan1">
    <w:name w:val="begun_adv_span1"/>
    <w:basedOn w:val="aff3"/>
    <w:qFormat/>
    <w:rsid w:val="0005126A"/>
  </w:style>
  <w:style w:type="paragraph" w:customStyle="1" w:styleId="begunadv1">
    <w:name w:val="begun_adv1"/>
    <w:basedOn w:val="aff3"/>
    <w:qFormat/>
    <w:rsid w:val="0005126A"/>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f3"/>
    <w:qFormat/>
    <w:rsid w:val="0005126A"/>
    <w:pPr>
      <w:spacing w:before="100" w:beforeAutospacing="1" w:after="100" w:afterAutospacing="1"/>
    </w:pPr>
  </w:style>
  <w:style w:type="paragraph" w:customStyle="1" w:styleId="begunadvbullit1">
    <w:name w:val="begun_adv_bullit1"/>
    <w:basedOn w:val="aff3"/>
    <w:qFormat/>
    <w:rsid w:val="0005126A"/>
    <w:pPr>
      <w:spacing w:before="100" w:beforeAutospacing="1" w:after="100" w:afterAutospacing="1"/>
    </w:pPr>
    <w:rPr>
      <w:color w:val="AAAAAA"/>
    </w:rPr>
  </w:style>
  <w:style w:type="paragraph" w:customStyle="1" w:styleId="begunadvtitle1">
    <w:name w:val="begun_adv_title1"/>
    <w:basedOn w:val="aff3"/>
    <w:qFormat/>
    <w:rsid w:val="0005126A"/>
    <w:pPr>
      <w:spacing w:before="100" w:beforeAutospacing="1" w:after="100" w:afterAutospacing="1"/>
    </w:pPr>
  </w:style>
  <w:style w:type="paragraph" w:customStyle="1" w:styleId="begunadvtext1">
    <w:name w:val="begun_adv_text1"/>
    <w:basedOn w:val="aff3"/>
    <w:qFormat/>
    <w:rsid w:val="0005126A"/>
    <w:pPr>
      <w:spacing w:before="100" w:beforeAutospacing="1" w:after="100" w:afterAutospacing="1"/>
    </w:pPr>
  </w:style>
  <w:style w:type="paragraph" w:customStyle="1" w:styleId="begunfavicon1">
    <w:name w:val="begun_favicon1"/>
    <w:basedOn w:val="aff3"/>
    <w:qFormat/>
    <w:rsid w:val="0005126A"/>
    <w:pPr>
      <w:spacing w:before="100" w:beforeAutospacing="1" w:after="100" w:afterAutospacing="1"/>
      <w:ind w:right="90"/>
    </w:pPr>
  </w:style>
  <w:style w:type="paragraph" w:customStyle="1" w:styleId="begunadvsyslogo1">
    <w:name w:val="begun_adv_sys_logo1"/>
    <w:basedOn w:val="aff3"/>
    <w:qFormat/>
    <w:rsid w:val="0005126A"/>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f3"/>
    <w:qFormat/>
    <w:rsid w:val="0005126A"/>
    <w:pPr>
      <w:spacing w:before="100" w:beforeAutospacing="1" w:after="100" w:afterAutospacing="1"/>
    </w:pPr>
  </w:style>
  <w:style w:type="paragraph" w:customStyle="1" w:styleId="begunadvtitle2">
    <w:name w:val="begun_adv_title2"/>
    <w:basedOn w:val="aff3"/>
    <w:qFormat/>
    <w:rsid w:val="0005126A"/>
    <w:pPr>
      <w:spacing w:before="100" w:beforeAutospacing="1" w:after="30"/>
    </w:pPr>
  </w:style>
  <w:style w:type="paragraph" w:customStyle="1" w:styleId="begunadvcommon1">
    <w:name w:val="begun_adv_common1"/>
    <w:basedOn w:val="aff3"/>
    <w:qFormat/>
    <w:rsid w:val="0005126A"/>
    <w:pPr>
      <w:spacing w:before="100" w:beforeAutospacing="1" w:after="100" w:afterAutospacing="1"/>
    </w:pPr>
  </w:style>
  <w:style w:type="paragraph" w:customStyle="1" w:styleId="begunadvblock1">
    <w:name w:val="begun_adv_block1"/>
    <w:basedOn w:val="aff3"/>
    <w:qFormat/>
    <w:rsid w:val="0005126A"/>
    <w:pPr>
      <w:spacing w:before="100" w:beforeAutospacing="1" w:after="100" w:afterAutospacing="1"/>
    </w:pPr>
  </w:style>
  <w:style w:type="paragraph" w:customStyle="1" w:styleId="begunadvphone2">
    <w:name w:val="begun_adv_phone2"/>
    <w:basedOn w:val="aff3"/>
    <w:qFormat/>
    <w:rsid w:val="0005126A"/>
    <w:pPr>
      <w:spacing w:before="15" w:line="165" w:lineRule="atLeast"/>
      <w:ind w:right="45"/>
    </w:pPr>
    <w:rPr>
      <w:sz w:val="17"/>
      <w:szCs w:val="17"/>
    </w:rPr>
  </w:style>
  <w:style w:type="paragraph" w:customStyle="1" w:styleId="begunadvphonewrapper1">
    <w:name w:val="begun_adv_phone_wrapper1"/>
    <w:basedOn w:val="aff3"/>
    <w:qFormat/>
    <w:rsid w:val="0005126A"/>
    <w:pPr>
      <w:spacing w:before="100" w:beforeAutospacing="1" w:after="100" w:afterAutospacing="1"/>
    </w:pPr>
  </w:style>
  <w:style w:type="paragraph" w:customStyle="1" w:styleId="begunadvphonenoicon1">
    <w:name w:val="begun_adv_phone_no_icon1"/>
    <w:basedOn w:val="aff3"/>
    <w:qFormat/>
    <w:rsid w:val="0005126A"/>
    <w:pPr>
      <w:spacing w:before="100" w:beforeAutospacing="1" w:after="100" w:afterAutospacing="1"/>
    </w:pPr>
  </w:style>
  <w:style w:type="paragraph" w:customStyle="1" w:styleId="p01">
    <w:name w:val="p01"/>
    <w:basedOn w:val="aff3"/>
    <w:qFormat/>
    <w:rsid w:val="0005126A"/>
    <w:pPr>
      <w:shd w:val="clear" w:color="auto" w:fill="118F00"/>
      <w:ind w:left="45" w:right="45"/>
    </w:pPr>
  </w:style>
  <w:style w:type="paragraph" w:customStyle="1" w:styleId="p11">
    <w:name w:val="p11"/>
    <w:basedOn w:val="aff3"/>
    <w:qFormat/>
    <w:rsid w:val="0005126A"/>
    <w:pPr>
      <w:shd w:val="clear" w:color="auto" w:fill="118F00"/>
      <w:ind w:left="15" w:right="15"/>
    </w:pPr>
  </w:style>
  <w:style w:type="paragraph" w:customStyle="1" w:styleId="p31">
    <w:name w:val="p31"/>
    <w:basedOn w:val="aff3"/>
    <w:qFormat/>
    <w:rsid w:val="0005126A"/>
    <w:pPr>
      <w:shd w:val="clear" w:color="auto" w:fill="118F00"/>
      <w:ind w:left="30" w:right="30"/>
    </w:pPr>
  </w:style>
  <w:style w:type="paragraph" w:customStyle="1" w:styleId="p51">
    <w:name w:val="p51"/>
    <w:basedOn w:val="aff3"/>
    <w:qFormat/>
    <w:rsid w:val="0005126A"/>
    <w:pPr>
      <w:shd w:val="clear" w:color="auto" w:fill="118F00"/>
      <w:ind w:left="60" w:right="60"/>
    </w:pPr>
  </w:style>
  <w:style w:type="paragraph" w:customStyle="1" w:styleId="p81">
    <w:name w:val="p81"/>
    <w:basedOn w:val="aff3"/>
    <w:qFormat/>
    <w:rsid w:val="0005126A"/>
    <w:pPr>
      <w:shd w:val="clear" w:color="auto" w:fill="118F00"/>
      <w:ind w:left="15" w:right="15"/>
    </w:pPr>
  </w:style>
  <w:style w:type="paragraph" w:customStyle="1" w:styleId="p71">
    <w:name w:val="p71"/>
    <w:basedOn w:val="aff3"/>
    <w:qFormat/>
    <w:rsid w:val="0005126A"/>
    <w:pPr>
      <w:ind w:left="15" w:right="15"/>
    </w:pPr>
  </w:style>
  <w:style w:type="paragraph" w:customStyle="1" w:styleId="p21">
    <w:name w:val="p21"/>
    <w:basedOn w:val="aff3"/>
    <w:qFormat/>
    <w:rsid w:val="0005126A"/>
    <w:pPr>
      <w:spacing w:before="100" w:beforeAutospacing="1" w:after="100" w:afterAutospacing="1"/>
    </w:pPr>
  </w:style>
  <w:style w:type="paragraph" w:customStyle="1" w:styleId="p61">
    <w:name w:val="p61"/>
    <w:basedOn w:val="aff3"/>
    <w:qFormat/>
    <w:rsid w:val="0005126A"/>
    <w:pPr>
      <w:ind w:left="30" w:right="30"/>
    </w:pPr>
  </w:style>
  <w:style w:type="paragraph" w:customStyle="1" w:styleId="p41">
    <w:name w:val="p41"/>
    <w:basedOn w:val="aff3"/>
    <w:qFormat/>
    <w:rsid w:val="0005126A"/>
    <w:pPr>
      <w:spacing w:before="100" w:beforeAutospacing="1" w:after="100" w:afterAutospacing="1"/>
    </w:pPr>
  </w:style>
  <w:style w:type="paragraph" w:customStyle="1" w:styleId="begunadvgeo1">
    <w:name w:val="begun_adv_geo1"/>
    <w:basedOn w:val="aff3"/>
    <w:qFormat/>
    <w:rsid w:val="0005126A"/>
    <w:pPr>
      <w:spacing w:before="100" w:beforeAutospacing="1" w:after="100" w:afterAutospacing="1"/>
    </w:pPr>
    <w:rPr>
      <w:b/>
      <w:bCs/>
      <w:color w:val="000000"/>
    </w:rPr>
  </w:style>
  <w:style w:type="paragraph" w:customStyle="1" w:styleId="begunadvcontact1">
    <w:name w:val="begun_adv_contact1"/>
    <w:basedOn w:val="aff3"/>
    <w:qFormat/>
    <w:rsid w:val="0005126A"/>
    <w:pPr>
      <w:spacing w:before="100" w:beforeAutospacing="1" w:after="100" w:afterAutospacing="1"/>
    </w:pPr>
    <w:rPr>
      <w:color w:val="118F00"/>
    </w:rPr>
  </w:style>
  <w:style w:type="paragraph" w:customStyle="1" w:styleId="begunthumb1">
    <w:name w:val="begun_thumb1"/>
    <w:basedOn w:val="aff3"/>
    <w:qFormat/>
    <w:rsid w:val="0005126A"/>
    <w:pPr>
      <w:spacing w:after="75"/>
      <w:ind w:left="105"/>
    </w:pPr>
  </w:style>
  <w:style w:type="paragraph" w:customStyle="1" w:styleId="begunadvimage1">
    <w:name w:val="begun_adv_image1"/>
    <w:basedOn w:val="aff3"/>
    <w:qFormat/>
    <w:rsid w:val="0005126A"/>
    <w:pPr>
      <w:spacing w:before="100" w:beforeAutospacing="1" w:after="100" w:afterAutospacing="1"/>
      <w:ind w:right="105"/>
    </w:pPr>
  </w:style>
  <w:style w:type="paragraph" w:customStyle="1" w:styleId="begunadvblock2">
    <w:name w:val="begun_adv_block2"/>
    <w:basedOn w:val="aff3"/>
    <w:qFormat/>
    <w:rsid w:val="0005126A"/>
    <w:pPr>
      <w:spacing w:before="100" w:beforeAutospacing="1" w:after="100" w:afterAutospacing="1"/>
      <w:ind w:left="900"/>
    </w:pPr>
  </w:style>
  <w:style w:type="paragraph" w:customStyle="1" w:styleId="begunadvblock3">
    <w:name w:val="begun_adv_block3"/>
    <w:basedOn w:val="aff3"/>
    <w:qFormat/>
    <w:rsid w:val="0005126A"/>
    <w:pPr>
      <w:spacing w:before="100" w:beforeAutospacing="1" w:after="100" w:afterAutospacing="1"/>
      <w:ind w:left="1185"/>
    </w:pPr>
  </w:style>
  <w:style w:type="paragraph" w:customStyle="1" w:styleId="begunadvphone3">
    <w:name w:val="begun_adv_phone3"/>
    <w:basedOn w:val="aff3"/>
    <w:qFormat/>
    <w:rsid w:val="0005126A"/>
    <w:pPr>
      <w:spacing w:before="45" w:line="165" w:lineRule="atLeast"/>
      <w:ind w:right="45"/>
    </w:pPr>
    <w:rPr>
      <w:sz w:val="17"/>
      <w:szCs w:val="17"/>
    </w:rPr>
  </w:style>
  <w:style w:type="paragraph" w:customStyle="1" w:styleId="begunmobileicon1">
    <w:name w:val="begun_mobile_icon1"/>
    <w:basedOn w:val="aff3"/>
    <w:qFormat/>
    <w:rsid w:val="0005126A"/>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f3"/>
    <w:qFormat/>
    <w:rsid w:val="0005126A"/>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f3"/>
    <w:qFormat/>
    <w:rsid w:val="0005126A"/>
    <w:pPr>
      <w:spacing w:before="100" w:beforeAutospacing="1" w:after="100" w:afterAutospacing="1"/>
    </w:pPr>
    <w:rPr>
      <w:vanish/>
    </w:rPr>
  </w:style>
  <w:style w:type="paragraph" w:customStyle="1" w:styleId="begunwarnmessage1">
    <w:name w:val="begun_warn_message1"/>
    <w:basedOn w:val="aff3"/>
    <w:qFormat/>
    <w:rsid w:val="0005126A"/>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f3"/>
    <w:qFormat/>
    <w:rsid w:val="0005126A"/>
    <w:pPr>
      <w:spacing w:before="100" w:beforeAutospacing="1" w:after="100" w:afterAutospacing="1"/>
    </w:pPr>
    <w:rPr>
      <w:color w:val="FF0000"/>
    </w:rPr>
  </w:style>
  <w:style w:type="paragraph" w:customStyle="1" w:styleId="begunwarnasterisk2">
    <w:name w:val="begun_warn_asterisk2"/>
    <w:basedOn w:val="aff3"/>
    <w:qFormat/>
    <w:rsid w:val="0005126A"/>
    <w:pPr>
      <w:spacing w:before="100" w:beforeAutospacing="1" w:after="100" w:afterAutospacing="1"/>
      <w:ind w:left="15"/>
    </w:pPr>
    <w:rPr>
      <w:color w:val="FF0000"/>
      <w:sz w:val="21"/>
      <w:szCs w:val="21"/>
    </w:rPr>
  </w:style>
  <w:style w:type="paragraph" w:customStyle="1" w:styleId="begunwarnmessage2">
    <w:name w:val="begun_warn_message2"/>
    <w:basedOn w:val="aff3"/>
    <w:qFormat/>
    <w:rsid w:val="0005126A"/>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f3"/>
    <w:qFormat/>
    <w:rsid w:val="0005126A"/>
    <w:pPr>
      <w:spacing w:before="100" w:beforeAutospacing="1" w:after="100" w:afterAutospacing="1"/>
      <w:ind w:right="75"/>
    </w:pPr>
    <w:rPr>
      <w:color w:val="FF0000"/>
    </w:rPr>
  </w:style>
  <w:style w:type="paragraph" w:customStyle="1" w:styleId="begunhover1">
    <w:name w:val="begun_hover1"/>
    <w:basedOn w:val="aff3"/>
    <w:qFormat/>
    <w:rsid w:val="0005126A"/>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f3"/>
    <w:qFormat/>
    <w:rsid w:val="0005126A"/>
    <w:pPr>
      <w:spacing w:before="100" w:beforeAutospacing="1" w:after="100" w:afterAutospacing="1"/>
    </w:pPr>
  </w:style>
  <w:style w:type="paragraph" w:customStyle="1" w:styleId="begunadvtitle3">
    <w:name w:val="begun_adv_title3"/>
    <w:basedOn w:val="aff3"/>
    <w:qFormat/>
    <w:rsid w:val="0005126A"/>
    <w:pPr>
      <w:spacing w:before="100" w:beforeAutospacing="1" w:after="450"/>
    </w:pPr>
  </w:style>
  <w:style w:type="paragraph" w:customStyle="1" w:styleId="begunadvcell3">
    <w:name w:val="begun_adv_cell3"/>
    <w:basedOn w:val="aff3"/>
    <w:qFormat/>
    <w:rsid w:val="0005126A"/>
    <w:pPr>
      <w:spacing w:before="100" w:beforeAutospacing="1" w:after="100" w:afterAutospacing="1"/>
    </w:pPr>
  </w:style>
  <w:style w:type="paragraph" w:customStyle="1" w:styleId="begunadvcommon2">
    <w:name w:val="begun_adv_common2"/>
    <w:basedOn w:val="aff3"/>
    <w:qFormat/>
    <w:rsid w:val="0005126A"/>
    <w:pPr>
      <w:spacing w:before="100" w:beforeAutospacing="1" w:after="100" w:afterAutospacing="1"/>
    </w:pPr>
  </w:style>
  <w:style w:type="paragraph" w:customStyle="1" w:styleId="begunadvtable1">
    <w:name w:val="begun_adv_table1"/>
    <w:basedOn w:val="aff3"/>
    <w:qFormat/>
    <w:rsid w:val="0005126A"/>
    <w:pPr>
      <w:spacing w:before="100" w:beforeAutospacing="1" w:after="100" w:afterAutospacing="1"/>
    </w:pPr>
  </w:style>
  <w:style w:type="paragraph" w:customStyle="1" w:styleId="begunadvcell4">
    <w:name w:val="begun_adv_cell4"/>
    <w:basedOn w:val="aff3"/>
    <w:qFormat/>
    <w:rsid w:val="0005126A"/>
    <w:pPr>
      <w:spacing w:before="100" w:beforeAutospacing="1" w:after="100" w:afterAutospacing="1"/>
    </w:pPr>
  </w:style>
  <w:style w:type="paragraph" w:customStyle="1" w:styleId="begunadvblock4">
    <w:name w:val="begun_adv_block4"/>
    <w:basedOn w:val="aff3"/>
    <w:qFormat/>
    <w:rsid w:val="0005126A"/>
  </w:style>
  <w:style w:type="paragraph" w:customStyle="1" w:styleId="begunadvtitle4">
    <w:name w:val="begun_adv_title4"/>
    <w:basedOn w:val="aff3"/>
    <w:qFormat/>
    <w:rsid w:val="0005126A"/>
    <w:pPr>
      <w:spacing w:before="100" w:beforeAutospacing="1" w:after="100" w:afterAutospacing="1"/>
      <w:jc w:val="center"/>
    </w:pPr>
  </w:style>
  <w:style w:type="paragraph" w:customStyle="1" w:styleId="begunadvimage2">
    <w:name w:val="begun_adv_image2"/>
    <w:basedOn w:val="aff3"/>
    <w:qFormat/>
    <w:rsid w:val="0005126A"/>
    <w:pPr>
      <w:spacing w:before="150" w:after="150"/>
      <w:jc w:val="center"/>
    </w:pPr>
  </w:style>
  <w:style w:type="paragraph" w:customStyle="1" w:styleId="begunadvtext2">
    <w:name w:val="begun_adv_text2"/>
    <w:basedOn w:val="aff3"/>
    <w:qFormat/>
    <w:rsid w:val="0005126A"/>
    <w:pPr>
      <w:spacing w:before="100" w:beforeAutospacing="1" w:after="100" w:afterAutospacing="1"/>
      <w:jc w:val="center"/>
    </w:pPr>
  </w:style>
  <w:style w:type="paragraph" w:customStyle="1" w:styleId="Preformat">
    <w:name w:val="Preformat"/>
    <w:qFormat/>
    <w:rsid w:val="0005126A"/>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character" w:customStyle="1" w:styleId="affffffffffffffff6">
    <w:name w:val="Текст таблицы Знак"/>
    <w:link w:val="affffffffffffffff7"/>
    <w:locked/>
    <w:rsid w:val="0005126A"/>
    <w:rPr>
      <w:rFonts w:ascii="Times New Roman" w:eastAsia="Calibri" w:hAnsi="Times New Roman" w:cs="Times New Roman"/>
      <w:bCs/>
      <w:color w:val="000000"/>
      <w:lang w:val="en-US"/>
    </w:rPr>
  </w:style>
  <w:style w:type="paragraph" w:customStyle="1" w:styleId="affffffffffffffff7">
    <w:name w:val="Текст таблицы"/>
    <w:basedOn w:val="aff3"/>
    <w:link w:val="affffffffffffffff6"/>
    <w:qFormat/>
    <w:rsid w:val="0005126A"/>
    <w:pPr>
      <w:jc w:val="center"/>
    </w:pPr>
    <w:rPr>
      <w:rFonts w:eastAsia="Calibri"/>
      <w:bCs/>
      <w:color w:val="000000"/>
      <w:sz w:val="22"/>
      <w:szCs w:val="22"/>
      <w:lang w:val="en-US" w:eastAsia="en-US"/>
    </w:rPr>
  </w:style>
  <w:style w:type="paragraph" w:customStyle="1" w:styleId="formattexttopleveltext">
    <w:name w:val="formattext topleveltext"/>
    <w:basedOn w:val="aff3"/>
    <w:qFormat/>
    <w:rsid w:val="0005126A"/>
    <w:pPr>
      <w:spacing w:before="100" w:beforeAutospacing="1" w:after="100" w:afterAutospacing="1"/>
    </w:pPr>
  </w:style>
  <w:style w:type="paragraph" w:customStyle="1" w:styleId="affffffffffffffff8">
    <w:name w:val="Знак Знак Знак Знак Знак Знак Знак Знак Знак Знак Знак Знак"/>
    <w:basedOn w:val="aff3"/>
    <w:qFormat/>
    <w:rsid w:val="0005126A"/>
    <w:pPr>
      <w:spacing w:before="100" w:beforeAutospacing="1" w:after="100" w:afterAutospacing="1"/>
    </w:pPr>
    <w:rPr>
      <w:rFonts w:ascii="Tahoma" w:hAnsi="Tahoma"/>
      <w:sz w:val="20"/>
      <w:szCs w:val="20"/>
      <w:lang w:val="en-US" w:eastAsia="en-US"/>
    </w:rPr>
  </w:style>
  <w:style w:type="paragraph" w:customStyle="1" w:styleId="navigator">
    <w:name w:val="navigator"/>
    <w:basedOn w:val="aff3"/>
    <w:qFormat/>
    <w:rsid w:val="0005126A"/>
    <w:pPr>
      <w:spacing w:after="225"/>
    </w:pPr>
    <w:rPr>
      <w:rFonts w:ascii="Tahoma" w:hAnsi="Tahoma" w:cs="Tahoma"/>
      <w:color w:val="034E86"/>
      <w:sz w:val="21"/>
      <w:szCs w:val="21"/>
    </w:rPr>
  </w:style>
  <w:style w:type="paragraph" w:customStyle="1" w:styleId="bodytextindent">
    <w:name w:val="bodytextindent"/>
    <w:basedOn w:val="aff3"/>
    <w:qFormat/>
    <w:rsid w:val="0005126A"/>
    <w:pPr>
      <w:spacing w:before="100" w:beforeAutospacing="1" w:after="100" w:afterAutospacing="1"/>
    </w:pPr>
  </w:style>
  <w:style w:type="paragraph" w:customStyle="1" w:styleId="1-">
    <w:name w:val="1-й уровень"/>
    <w:basedOn w:val="1c"/>
    <w:qFormat/>
    <w:rsid w:val="0005126A"/>
    <w:pPr>
      <w:keepNext/>
      <w:pageBreakBefore/>
      <w:numPr>
        <w:numId w:val="0"/>
      </w:numPr>
      <w:autoSpaceDE w:val="0"/>
      <w:autoSpaceDN w:val="0"/>
      <w:spacing w:after="0" w:line="360" w:lineRule="auto"/>
      <w:jc w:val="center"/>
      <w:outlineLvl w:val="9"/>
    </w:pPr>
    <w:rPr>
      <w:rFonts w:ascii="Arial" w:hAnsi="Arial" w:cs="Arial"/>
      <w:caps/>
      <w:sz w:val="32"/>
      <w:szCs w:val="32"/>
      <w:lang w:val="ru-RU" w:eastAsia="ru-RU"/>
    </w:rPr>
  </w:style>
  <w:style w:type="character" w:customStyle="1" w:styleId="11f1">
    <w:name w:val="Табличный_таблица_11 Знак"/>
    <w:link w:val="11f2"/>
    <w:locked/>
    <w:rsid w:val="0005126A"/>
    <w:rPr>
      <w:rFonts w:ascii="Times New Roman" w:eastAsia="Times New Roman" w:hAnsi="Times New Roman" w:cs="Times New Roman"/>
      <w:lang w:eastAsia="ru-RU"/>
    </w:rPr>
  </w:style>
  <w:style w:type="paragraph" w:customStyle="1" w:styleId="11f2">
    <w:name w:val="Табличный_таблица_11"/>
    <w:link w:val="11f1"/>
    <w:qFormat/>
    <w:rsid w:val="0005126A"/>
    <w:pPr>
      <w:spacing w:after="0" w:line="240" w:lineRule="auto"/>
      <w:jc w:val="center"/>
    </w:pPr>
    <w:rPr>
      <w:rFonts w:ascii="Times New Roman" w:eastAsia="Times New Roman" w:hAnsi="Times New Roman" w:cs="Times New Roman"/>
      <w:lang w:eastAsia="ru-RU"/>
    </w:rPr>
  </w:style>
  <w:style w:type="paragraph" w:customStyle="1" w:styleId="TableParagraph">
    <w:name w:val="Table Paragraph"/>
    <w:basedOn w:val="aff3"/>
    <w:uiPriority w:val="1"/>
    <w:qFormat/>
    <w:rsid w:val="0005126A"/>
    <w:pPr>
      <w:widowControl w:val="0"/>
      <w:autoSpaceDE w:val="0"/>
      <w:autoSpaceDN w:val="0"/>
    </w:pPr>
    <w:rPr>
      <w:sz w:val="22"/>
      <w:szCs w:val="22"/>
      <w:lang w:val="en-US" w:eastAsia="en-US"/>
    </w:rPr>
  </w:style>
  <w:style w:type="paragraph" w:customStyle="1" w:styleId="10a">
    <w:name w:val="Обычный10"/>
    <w:qFormat/>
    <w:rsid w:val="0005126A"/>
    <w:pPr>
      <w:snapToGrid w:val="0"/>
      <w:spacing w:before="100" w:after="100" w:line="240" w:lineRule="auto"/>
    </w:pPr>
    <w:rPr>
      <w:rFonts w:ascii="Times New Roman" w:eastAsia="Times New Roman" w:hAnsi="Times New Roman" w:cs="Times New Roman"/>
      <w:sz w:val="24"/>
      <w:szCs w:val="20"/>
      <w:lang w:eastAsia="ru-RU"/>
    </w:rPr>
  </w:style>
  <w:style w:type="paragraph" w:customStyle="1" w:styleId="3ff2">
    <w:name w:val="Заголовок оглавления3"/>
    <w:basedOn w:val="1c"/>
    <w:next w:val="aff3"/>
    <w:qFormat/>
    <w:rsid w:val="0005126A"/>
    <w:pPr>
      <w:keepNext/>
      <w:keepLines/>
      <w:numPr>
        <w:numId w:val="0"/>
      </w:numPr>
      <w:spacing w:before="480" w:after="120"/>
      <w:jc w:val="both"/>
      <w:outlineLvl w:val="9"/>
    </w:pPr>
    <w:rPr>
      <w:rFonts w:ascii="Cambria" w:hAnsi="Cambria"/>
      <w:color w:val="365F91"/>
      <w:kern w:val="28"/>
      <w:sz w:val="28"/>
      <w:szCs w:val="28"/>
      <w:lang w:val="ru-RU"/>
    </w:rPr>
  </w:style>
  <w:style w:type="paragraph" w:customStyle="1" w:styleId="11f3">
    <w:name w:val="Обычный11"/>
    <w:qFormat/>
    <w:rsid w:val="0005126A"/>
    <w:pPr>
      <w:snapToGrid w:val="0"/>
      <w:spacing w:before="100" w:after="100" w:line="240" w:lineRule="auto"/>
    </w:pPr>
    <w:rPr>
      <w:rFonts w:ascii="Times New Roman" w:eastAsia="Times New Roman" w:hAnsi="Times New Roman" w:cs="Times New Roman"/>
      <w:sz w:val="24"/>
      <w:szCs w:val="20"/>
      <w:lang w:eastAsia="ru-RU"/>
    </w:rPr>
  </w:style>
  <w:style w:type="paragraph" w:customStyle="1" w:styleId="4fb">
    <w:name w:val="Заголовок оглавления4"/>
    <w:basedOn w:val="1c"/>
    <w:next w:val="aff3"/>
    <w:qFormat/>
    <w:rsid w:val="0005126A"/>
    <w:pPr>
      <w:keepNext/>
      <w:keepLines/>
      <w:numPr>
        <w:numId w:val="0"/>
      </w:numPr>
      <w:spacing w:before="480" w:after="120"/>
      <w:jc w:val="both"/>
      <w:outlineLvl w:val="9"/>
    </w:pPr>
    <w:rPr>
      <w:rFonts w:ascii="Cambria" w:hAnsi="Cambria"/>
      <w:color w:val="365F91"/>
      <w:kern w:val="28"/>
      <w:sz w:val="28"/>
      <w:szCs w:val="28"/>
      <w:lang w:val="ru-RU"/>
    </w:rPr>
  </w:style>
  <w:style w:type="paragraph" w:customStyle="1" w:styleId="textn">
    <w:name w:val="textn"/>
    <w:basedOn w:val="aff3"/>
    <w:uiPriority w:val="99"/>
    <w:qFormat/>
    <w:rsid w:val="0005126A"/>
    <w:pPr>
      <w:spacing w:before="100" w:beforeAutospacing="1" w:after="100" w:afterAutospacing="1"/>
    </w:pPr>
  </w:style>
  <w:style w:type="character" w:customStyle="1" w:styleId="affffffffffffffff9">
    <w:name w:val="Другое_"/>
    <w:basedOn w:val="aff5"/>
    <w:link w:val="affffffffffffffffa"/>
    <w:locked/>
    <w:rsid w:val="0005126A"/>
    <w:rPr>
      <w:noProof/>
      <w:shd w:val="clear" w:color="auto" w:fill="FFFFFF"/>
    </w:rPr>
  </w:style>
  <w:style w:type="paragraph" w:customStyle="1" w:styleId="affffffffffffffffa">
    <w:name w:val="Другое"/>
    <w:basedOn w:val="aff3"/>
    <w:link w:val="affffffffffffffff9"/>
    <w:qFormat/>
    <w:rsid w:val="0005126A"/>
    <w:pPr>
      <w:shd w:val="clear" w:color="auto" w:fill="FFFFFF"/>
    </w:pPr>
    <w:rPr>
      <w:rFonts w:asciiTheme="minorHAnsi" w:eastAsiaTheme="minorHAnsi" w:hAnsiTheme="minorHAnsi" w:cstheme="minorBidi"/>
      <w:noProof/>
      <w:sz w:val="22"/>
      <w:szCs w:val="22"/>
      <w:lang w:eastAsia="en-US"/>
    </w:rPr>
  </w:style>
  <w:style w:type="paragraph" w:customStyle="1" w:styleId="11f4">
    <w:name w:val="Заголовок №11"/>
    <w:basedOn w:val="aff3"/>
    <w:uiPriority w:val="99"/>
    <w:qFormat/>
    <w:rsid w:val="0005126A"/>
    <w:pPr>
      <w:shd w:val="clear" w:color="auto" w:fill="FFFFFF"/>
      <w:spacing w:line="240" w:lineRule="atLeast"/>
      <w:outlineLvl w:val="0"/>
    </w:pPr>
    <w:rPr>
      <w:rFonts w:ascii="Arial" w:eastAsia="Arial Unicode MS" w:hAnsi="Arial" w:cs="Arial"/>
      <w:i/>
      <w:iCs/>
      <w:spacing w:val="8"/>
      <w:sz w:val="15"/>
      <w:szCs w:val="15"/>
    </w:rPr>
  </w:style>
  <w:style w:type="character" w:customStyle="1" w:styleId="affffffffffffffffb">
    <w:name w:val="_Таблица Знак"/>
    <w:link w:val="affffffffffffffffc"/>
    <w:uiPriority w:val="79"/>
    <w:locked/>
    <w:rsid w:val="0005126A"/>
    <w:rPr>
      <w:rFonts w:ascii="Times New Roman" w:eastAsia="Calibri" w:hAnsi="Times New Roman" w:cs="Times New Roman"/>
      <w:b/>
      <w:sz w:val="28"/>
      <w:szCs w:val="26"/>
      <w:lang w:eastAsia="ru-RU"/>
    </w:rPr>
  </w:style>
  <w:style w:type="paragraph" w:customStyle="1" w:styleId="affffffffffffffffc">
    <w:name w:val="_Таблица"/>
    <w:basedOn w:val="aff3"/>
    <w:link w:val="affffffffffffffffb"/>
    <w:autoRedefine/>
    <w:uiPriority w:val="79"/>
    <w:qFormat/>
    <w:rsid w:val="0005126A"/>
    <w:pPr>
      <w:keepNext/>
      <w:tabs>
        <w:tab w:val="left" w:pos="1985"/>
      </w:tabs>
      <w:spacing w:line="276" w:lineRule="auto"/>
      <w:ind w:right="-1" w:firstLine="709"/>
      <w:jc w:val="both"/>
    </w:pPr>
    <w:rPr>
      <w:rFonts w:eastAsia="Calibri"/>
      <w:b/>
      <w:sz w:val="28"/>
      <w:szCs w:val="26"/>
    </w:rPr>
  </w:style>
  <w:style w:type="paragraph" w:customStyle="1" w:styleId="SubtitleCover">
    <w:name w:val="Subtitle Cover"/>
    <w:basedOn w:val="TitleCover"/>
    <w:next w:val="affff5"/>
    <w:rsid w:val="0005126A"/>
    <w:pPr>
      <w:pBdr>
        <w:top w:val="single" w:sz="6" w:space="12" w:color="808080"/>
      </w:pBdr>
      <w:spacing w:after="0" w:line="440" w:lineRule="atLeast"/>
    </w:pPr>
    <w:rPr>
      <w:spacing w:val="30"/>
      <w:sz w:val="36"/>
      <w:szCs w:val="36"/>
    </w:rPr>
  </w:style>
  <w:style w:type="paragraph" w:customStyle="1" w:styleId="TitleCover">
    <w:name w:val="Title Cover"/>
    <w:basedOn w:val="aff3"/>
    <w:next w:val="SubtitleCover"/>
    <w:qFormat/>
    <w:rsid w:val="0005126A"/>
    <w:pPr>
      <w:keepNext/>
      <w:keepLines/>
      <w:spacing w:after="240" w:line="720" w:lineRule="atLeast"/>
      <w:jc w:val="center"/>
    </w:pPr>
    <w:rPr>
      <w:rFonts w:ascii="Garamond" w:hAnsi="Garamond" w:cs="Garamond"/>
      <w:caps/>
      <w:spacing w:val="65"/>
      <w:kern w:val="20"/>
      <w:sz w:val="64"/>
      <w:szCs w:val="64"/>
      <w:lang w:bidi="ru-RU"/>
    </w:rPr>
  </w:style>
  <w:style w:type="character" w:customStyle="1" w:styleId="BlockQuotationChar">
    <w:name w:val="Block Quotation Char"/>
    <w:basedOn w:val="aff5"/>
    <w:link w:val="BlockQuotation"/>
    <w:uiPriority w:val="79"/>
    <w:locked/>
    <w:rsid w:val="0005126A"/>
    <w:rPr>
      <w:rFonts w:ascii="Garamond" w:hAnsi="Garamond"/>
      <w:i/>
      <w:lang w:bidi="ru-RU"/>
    </w:rPr>
  </w:style>
  <w:style w:type="paragraph" w:customStyle="1" w:styleId="BlockQuotation">
    <w:name w:val="Block Quotation"/>
    <w:basedOn w:val="affff5"/>
    <w:link w:val="BlockQuotationChar"/>
    <w:uiPriority w:val="79"/>
    <w:qFormat/>
    <w:rsid w:val="0005126A"/>
    <w:pPr>
      <w:keepLines/>
      <w:pBdr>
        <w:top w:val="single" w:sz="6" w:space="14" w:color="808080"/>
        <w:left w:val="single" w:sz="6" w:space="14" w:color="808080"/>
        <w:bottom w:val="single" w:sz="6" w:space="14" w:color="808080"/>
        <w:right w:val="single" w:sz="6" w:space="14" w:color="808080"/>
      </w:pBdr>
      <w:spacing w:after="240" w:line="240" w:lineRule="atLeast"/>
      <w:ind w:left="720" w:right="720"/>
      <w:jc w:val="both"/>
    </w:pPr>
    <w:rPr>
      <w:rFonts w:ascii="Garamond" w:eastAsiaTheme="minorHAnsi" w:hAnsi="Garamond" w:cstheme="minorBidi"/>
      <w:i/>
      <w:sz w:val="22"/>
      <w:szCs w:val="22"/>
      <w:lang w:eastAsia="en-US" w:bidi="ru-RU"/>
    </w:rPr>
  </w:style>
  <w:style w:type="paragraph" w:customStyle="1" w:styleId="Columnheadings">
    <w:name w:val="Column headings"/>
    <w:basedOn w:val="aff3"/>
    <w:uiPriority w:val="79"/>
    <w:qFormat/>
    <w:rsid w:val="0005126A"/>
    <w:pPr>
      <w:keepNext/>
      <w:spacing w:before="80" w:after="160" w:line="256" w:lineRule="auto"/>
      <w:jc w:val="center"/>
    </w:pPr>
    <w:rPr>
      <w:rFonts w:ascii="Garamond" w:hAnsi="Garamond" w:cs="Garamond"/>
      <w:caps/>
      <w:sz w:val="14"/>
      <w:szCs w:val="14"/>
      <w:lang w:bidi="ru-RU"/>
    </w:rPr>
  </w:style>
  <w:style w:type="paragraph" w:customStyle="1" w:styleId="CompanyName">
    <w:name w:val="Company Name"/>
    <w:basedOn w:val="affff5"/>
    <w:uiPriority w:val="79"/>
    <w:qFormat/>
    <w:rsid w:val="0005126A"/>
    <w:pPr>
      <w:keepLines/>
      <w:framePr w:w="8640" w:h="1440" w:wrap="notBeside" w:vAnchor="page" w:hAnchor="margin" w:xAlign="center" w:y="889"/>
      <w:spacing w:after="40" w:line="240" w:lineRule="atLeast"/>
      <w:jc w:val="center"/>
    </w:pPr>
    <w:rPr>
      <w:rFonts w:ascii="Garamond" w:hAnsi="Garamond" w:cs="Garamond"/>
      <w:caps/>
      <w:spacing w:val="75"/>
      <w:kern w:val="18"/>
      <w:sz w:val="22"/>
      <w:szCs w:val="22"/>
      <w:lang w:bidi="ru-RU"/>
    </w:rPr>
  </w:style>
  <w:style w:type="paragraph" w:customStyle="1" w:styleId="Rowlabels">
    <w:name w:val="Row labels"/>
    <w:basedOn w:val="aff3"/>
    <w:qFormat/>
    <w:rsid w:val="0005126A"/>
    <w:pPr>
      <w:keepNext/>
      <w:spacing w:before="40" w:after="160" w:line="256" w:lineRule="auto"/>
    </w:pPr>
    <w:rPr>
      <w:rFonts w:ascii="Garamond" w:hAnsi="Garamond" w:cs="Garamond"/>
      <w:sz w:val="18"/>
      <w:szCs w:val="18"/>
      <w:lang w:bidi="ru-RU"/>
    </w:rPr>
  </w:style>
  <w:style w:type="paragraph" w:customStyle="1" w:styleId="Percentage">
    <w:name w:val="Percentage"/>
    <w:basedOn w:val="aff3"/>
    <w:qFormat/>
    <w:rsid w:val="0005126A"/>
    <w:pPr>
      <w:spacing w:before="40" w:after="160" w:line="256" w:lineRule="auto"/>
      <w:jc w:val="center"/>
    </w:pPr>
    <w:rPr>
      <w:rFonts w:ascii="Garamond" w:hAnsi="Garamond" w:cs="Garamond"/>
      <w:sz w:val="18"/>
      <w:szCs w:val="18"/>
      <w:lang w:bidi="ru-RU"/>
    </w:rPr>
  </w:style>
  <w:style w:type="character" w:customStyle="1" w:styleId="NumberedListChar">
    <w:name w:val="Numbered List Char"/>
    <w:basedOn w:val="aff5"/>
    <w:link w:val="NumberedList"/>
    <w:locked/>
    <w:rsid w:val="0005126A"/>
    <w:rPr>
      <w:rFonts w:ascii="Garamond" w:hAnsi="Garamond" w:cs="Garamond"/>
      <w:lang w:bidi="ru-RU"/>
    </w:rPr>
  </w:style>
  <w:style w:type="paragraph" w:customStyle="1" w:styleId="NumberedList">
    <w:name w:val="Numbered List"/>
    <w:basedOn w:val="aff3"/>
    <w:link w:val="NumberedListChar"/>
    <w:qFormat/>
    <w:rsid w:val="0005126A"/>
    <w:pPr>
      <w:numPr>
        <w:numId w:val="55"/>
      </w:numPr>
      <w:spacing w:after="240" w:line="312" w:lineRule="auto"/>
      <w:contextualSpacing/>
    </w:pPr>
    <w:rPr>
      <w:rFonts w:ascii="Garamond" w:eastAsiaTheme="minorHAnsi" w:hAnsi="Garamond" w:cs="Garamond"/>
      <w:sz w:val="22"/>
      <w:szCs w:val="22"/>
      <w:lang w:eastAsia="en-US" w:bidi="ru-RU"/>
    </w:rPr>
  </w:style>
  <w:style w:type="character" w:customStyle="1" w:styleId="NumberedListBoldChar">
    <w:name w:val="Numbered List Bold Char"/>
    <w:basedOn w:val="NumberedListChar"/>
    <w:link w:val="NumberedListBold"/>
    <w:locked/>
    <w:rsid w:val="0005126A"/>
    <w:rPr>
      <w:rFonts w:ascii="Garamond" w:hAnsi="Garamond" w:cs="Garamond"/>
      <w:b/>
      <w:bCs/>
      <w:lang w:bidi="ru-RU"/>
    </w:rPr>
  </w:style>
  <w:style w:type="paragraph" w:customStyle="1" w:styleId="NumberedListBold">
    <w:name w:val="Numbered List Bold"/>
    <w:basedOn w:val="NumberedList"/>
    <w:link w:val="NumberedListBoldChar"/>
    <w:qFormat/>
    <w:rsid w:val="0005126A"/>
    <w:rPr>
      <w:b/>
      <w:bCs/>
    </w:rPr>
  </w:style>
  <w:style w:type="paragraph" w:customStyle="1" w:styleId="LineSpace">
    <w:name w:val="Line Space"/>
    <w:basedOn w:val="aff3"/>
    <w:uiPriority w:val="79"/>
    <w:qFormat/>
    <w:rsid w:val="0005126A"/>
    <w:pPr>
      <w:spacing w:after="160" w:line="256" w:lineRule="auto"/>
    </w:pPr>
    <w:rPr>
      <w:rFonts w:ascii="Verdana" w:hAnsi="Verdana" w:cs="Verdana"/>
      <w:sz w:val="12"/>
      <w:szCs w:val="12"/>
      <w:lang w:bidi="ru-RU"/>
    </w:rPr>
  </w:style>
  <w:style w:type="paragraph" w:customStyle="1" w:styleId="602">
    <w:name w:val="Основной текст60"/>
    <w:basedOn w:val="aff3"/>
    <w:qFormat/>
    <w:rsid w:val="0005126A"/>
    <w:pPr>
      <w:shd w:val="clear" w:color="auto" w:fill="FFFFFF"/>
      <w:spacing w:after="720" w:line="0" w:lineRule="atLeast"/>
      <w:ind w:hanging="340"/>
    </w:pPr>
    <w:rPr>
      <w:color w:val="000000"/>
      <w:sz w:val="25"/>
      <w:szCs w:val="25"/>
    </w:rPr>
  </w:style>
  <w:style w:type="paragraph" w:customStyle="1" w:styleId="affffffffffffffffd">
    <w:name w:val="Обычный кат"/>
    <w:basedOn w:val="aff3"/>
    <w:qFormat/>
    <w:rsid w:val="0005126A"/>
    <w:pPr>
      <w:spacing w:line="276" w:lineRule="auto"/>
      <w:ind w:firstLine="709"/>
      <w:jc w:val="both"/>
    </w:pPr>
    <w:rPr>
      <w:rFonts w:eastAsia="Calibri"/>
      <w:szCs w:val="22"/>
      <w:lang w:eastAsia="en-US"/>
    </w:rPr>
  </w:style>
  <w:style w:type="paragraph" w:customStyle="1" w:styleId="affffffffffffffffe">
    <w:name w:val="для названия табл"/>
    <w:basedOn w:val="afffa"/>
    <w:uiPriority w:val="99"/>
    <w:qFormat/>
    <w:rsid w:val="0005126A"/>
    <w:pPr>
      <w:spacing w:after="120"/>
    </w:pPr>
    <w:rPr>
      <w:rFonts w:eastAsia="Calibri"/>
      <w:b/>
      <w:sz w:val="22"/>
      <w:szCs w:val="18"/>
      <w:lang w:eastAsia="en-US"/>
    </w:rPr>
  </w:style>
  <w:style w:type="paragraph" w:customStyle="1" w:styleId="139">
    <w:name w:val="Основной текст13"/>
    <w:basedOn w:val="aff3"/>
    <w:qFormat/>
    <w:rsid w:val="0005126A"/>
    <w:pPr>
      <w:widowControl w:val="0"/>
      <w:shd w:val="clear" w:color="auto" w:fill="FFFFFF"/>
      <w:spacing w:line="0" w:lineRule="atLeast"/>
      <w:ind w:hanging="340"/>
    </w:pPr>
    <w:rPr>
      <w:sz w:val="23"/>
      <w:szCs w:val="23"/>
    </w:rPr>
  </w:style>
  <w:style w:type="paragraph" w:customStyle="1" w:styleId="afffffffffffffffff">
    <w:name w:val="Документация с отступом"/>
    <w:basedOn w:val="aff3"/>
    <w:uiPriority w:val="99"/>
    <w:qFormat/>
    <w:rsid w:val="0005126A"/>
    <w:pPr>
      <w:spacing w:line="360" w:lineRule="auto"/>
      <w:ind w:firstLine="851"/>
      <w:jc w:val="both"/>
    </w:pPr>
    <w:rPr>
      <w:szCs w:val="20"/>
    </w:rPr>
  </w:style>
  <w:style w:type="paragraph" w:customStyle="1" w:styleId="western">
    <w:name w:val="western"/>
    <w:basedOn w:val="aff3"/>
    <w:uiPriority w:val="99"/>
    <w:qFormat/>
    <w:rsid w:val="0005126A"/>
    <w:pPr>
      <w:spacing w:before="100" w:beforeAutospacing="1" w:after="115"/>
      <w:jc w:val="both"/>
    </w:pPr>
    <w:rPr>
      <w:color w:val="000000"/>
    </w:rPr>
  </w:style>
  <w:style w:type="paragraph" w:customStyle="1" w:styleId="14a">
    <w:name w:val="Стиль Заголовок 1 + По ширине Справа:  4 см"/>
    <w:basedOn w:val="1c"/>
    <w:uiPriority w:val="99"/>
    <w:qFormat/>
    <w:rsid w:val="0005126A"/>
    <w:pPr>
      <w:keepNext/>
      <w:numPr>
        <w:numId w:val="0"/>
      </w:numPr>
      <w:tabs>
        <w:tab w:val="num" w:pos="0"/>
      </w:tabs>
      <w:spacing w:after="0" w:line="240" w:lineRule="auto"/>
    </w:pPr>
    <w:rPr>
      <w:rFonts w:eastAsia="Times New Roman"/>
      <w:kern w:val="28"/>
      <w:sz w:val="28"/>
      <w:szCs w:val="20"/>
      <w:u w:val="single"/>
      <w:lang w:val="ru-RU" w:eastAsia="ru-RU"/>
    </w:rPr>
  </w:style>
  <w:style w:type="paragraph" w:customStyle="1" w:styleId="Standard">
    <w:name w:val="Standard"/>
    <w:qFormat/>
    <w:rsid w:val="0005126A"/>
    <w:pPr>
      <w:widowControl w:val="0"/>
      <w:suppressAutoHyphens/>
      <w:autoSpaceDE w:val="0"/>
      <w:spacing w:after="0" w:line="240" w:lineRule="auto"/>
    </w:pPr>
    <w:rPr>
      <w:rFonts w:ascii="Times New Roman" w:eastAsia="Arial Unicode MS" w:hAnsi="Times New Roman" w:cs="Times New Roman"/>
      <w:kern w:val="2"/>
      <w:sz w:val="24"/>
      <w:szCs w:val="24"/>
      <w:lang w:eastAsia="hi-IN" w:bidi="hi-IN"/>
    </w:rPr>
  </w:style>
  <w:style w:type="paragraph" w:customStyle="1" w:styleId="Style81">
    <w:name w:val="Style81"/>
    <w:basedOn w:val="aff3"/>
    <w:uiPriority w:val="99"/>
    <w:qFormat/>
    <w:rsid w:val="0005126A"/>
    <w:pPr>
      <w:widowControl w:val="0"/>
      <w:suppressAutoHyphens/>
      <w:autoSpaceDE w:val="0"/>
    </w:pPr>
    <w:rPr>
      <w:rFonts w:eastAsia="Arial Unicode MS"/>
      <w:kern w:val="2"/>
      <w:lang w:eastAsia="hi-IN" w:bidi="hi-IN"/>
    </w:rPr>
  </w:style>
  <w:style w:type="paragraph" w:customStyle="1" w:styleId="p32">
    <w:name w:val="p32"/>
    <w:basedOn w:val="aff3"/>
    <w:uiPriority w:val="99"/>
    <w:qFormat/>
    <w:rsid w:val="0005126A"/>
    <w:pPr>
      <w:spacing w:before="100" w:beforeAutospacing="1" w:after="100" w:afterAutospacing="1"/>
    </w:pPr>
  </w:style>
  <w:style w:type="paragraph" w:customStyle="1" w:styleId="p39">
    <w:name w:val="p39"/>
    <w:basedOn w:val="aff3"/>
    <w:uiPriority w:val="99"/>
    <w:qFormat/>
    <w:rsid w:val="0005126A"/>
    <w:pPr>
      <w:spacing w:before="100" w:beforeAutospacing="1" w:after="100" w:afterAutospacing="1"/>
    </w:pPr>
  </w:style>
  <w:style w:type="paragraph" w:customStyle="1" w:styleId="af">
    <w:name w:val="Нумерованный КАТ"/>
    <w:basedOn w:val="affffffff2"/>
    <w:next w:val="affffffffffffffffd"/>
    <w:uiPriority w:val="99"/>
    <w:qFormat/>
    <w:rsid w:val="0005126A"/>
    <w:pPr>
      <w:numPr>
        <w:numId w:val="56"/>
      </w:numPr>
      <w:spacing w:after="60" w:line="276" w:lineRule="auto"/>
      <w:ind w:left="1066" w:hanging="357"/>
      <w:jc w:val="both"/>
    </w:pPr>
    <w:rPr>
      <w:rFonts w:ascii="Times New Roman" w:hAnsi="Times New Roman"/>
      <w:szCs w:val="24"/>
    </w:rPr>
  </w:style>
  <w:style w:type="paragraph" w:customStyle="1" w:styleId="afffffffffffffffff0">
    <w:name w:val="для табл_КАТ"/>
    <w:basedOn w:val="affffffffffffffffd"/>
    <w:next w:val="affffffffffffffffd"/>
    <w:uiPriority w:val="99"/>
    <w:qFormat/>
    <w:rsid w:val="0005126A"/>
    <w:pPr>
      <w:spacing w:line="240" w:lineRule="auto"/>
      <w:ind w:firstLine="0"/>
      <w:jc w:val="center"/>
    </w:pPr>
    <w:rPr>
      <w:bCs/>
      <w:color w:val="000000"/>
      <w:sz w:val="20"/>
    </w:rPr>
  </w:style>
  <w:style w:type="paragraph" w:customStyle="1" w:styleId="aff2">
    <w:name w:val="Нумерован_КАТ"/>
    <w:basedOn w:val="affffffff2"/>
    <w:uiPriority w:val="99"/>
    <w:qFormat/>
    <w:rsid w:val="0005126A"/>
    <w:pPr>
      <w:numPr>
        <w:numId w:val="57"/>
      </w:numPr>
      <w:spacing w:line="276" w:lineRule="auto"/>
      <w:ind w:left="0" w:firstLine="709"/>
      <w:jc w:val="both"/>
    </w:pPr>
    <w:rPr>
      <w:rFonts w:ascii="Times New Roman" w:hAnsi="Times New Roman"/>
    </w:rPr>
  </w:style>
  <w:style w:type="paragraph" w:customStyle="1" w:styleId="afffffffffffffffff1">
    <w:name w:val="Стиль Название объекта + не полужирный"/>
    <w:basedOn w:val="afffa"/>
    <w:uiPriority w:val="99"/>
    <w:qFormat/>
    <w:rsid w:val="0005126A"/>
    <w:pPr>
      <w:jc w:val="both"/>
    </w:pPr>
    <w:rPr>
      <w:bCs w:val="0"/>
      <w:sz w:val="24"/>
    </w:rPr>
  </w:style>
  <w:style w:type="paragraph" w:customStyle="1" w:styleId="1fffff2">
    <w:name w:val="Стиль Название объекта + не полужирный1"/>
    <w:basedOn w:val="afffa"/>
    <w:uiPriority w:val="99"/>
    <w:qFormat/>
    <w:rsid w:val="0005126A"/>
    <w:pPr>
      <w:jc w:val="both"/>
    </w:pPr>
    <w:rPr>
      <w:bCs w:val="0"/>
      <w:sz w:val="24"/>
    </w:rPr>
  </w:style>
  <w:style w:type="paragraph" w:customStyle="1" w:styleId="afffffffffffffffff2">
    <w:name w:val="Стиль Название объекта + По центру"/>
    <w:basedOn w:val="afffa"/>
    <w:uiPriority w:val="99"/>
    <w:qFormat/>
    <w:rsid w:val="0005126A"/>
    <w:pPr>
      <w:spacing w:after="60"/>
      <w:jc w:val="center"/>
    </w:pPr>
    <w:rPr>
      <w:b/>
      <w:sz w:val="24"/>
    </w:rPr>
  </w:style>
  <w:style w:type="paragraph" w:customStyle="1" w:styleId="112601">
    <w:name w:val="Стиль Заголовок 1 + 12 пт Перед:  6 пт После:  0 пт кернинг от 1..."/>
    <w:basedOn w:val="1c"/>
    <w:uiPriority w:val="99"/>
    <w:qFormat/>
    <w:rsid w:val="0005126A"/>
    <w:pPr>
      <w:keepNext/>
      <w:numPr>
        <w:numId w:val="0"/>
      </w:numPr>
      <w:spacing w:before="120" w:after="0"/>
    </w:pPr>
    <w:rPr>
      <w:rFonts w:eastAsia="Times New Roman"/>
      <w:kern w:val="32"/>
      <w:szCs w:val="20"/>
      <w:lang w:val="ru-RU" w:eastAsia="ru-RU"/>
    </w:rPr>
  </w:style>
  <w:style w:type="paragraph" w:customStyle="1" w:styleId="afffffffffffffffff3">
    <w:name w:val="для_табл_КАТ"/>
    <w:basedOn w:val="affffffffffffffffd"/>
    <w:uiPriority w:val="99"/>
    <w:qFormat/>
    <w:rsid w:val="0005126A"/>
    <w:pPr>
      <w:spacing w:line="240" w:lineRule="auto"/>
      <w:ind w:firstLine="0"/>
      <w:jc w:val="center"/>
    </w:pPr>
    <w:rPr>
      <w:color w:val="000000"/>
      <w:sz w:val="20"/>
    </w:rPr>
  </w:style>
  <w:style w:type="character" w:customStyle="1" w:styleId="3Exact">
    <w:name w:val="Подпись к картинке (3) Exact"/>
    <w:link w:val="3ff3"/>
    <w:locked/>
    <w:rsid w:val="0005126A"/>
    <w:rPr>
      <w:b/>
      <w:bCs/>
      <w:shd w:val="clear" w:color="auto" w:fill="FFFFFF"/>
    </w:rPr>
  </w:style>
  <w:style w:type="paragraph" w:customStyle="1" w:styleId="3ff3">
    <w:name w:val="Подпись к картинке (3)"/>
    <w:basedOn w:val="aff3"/>
    <w:link w:val="3Exact"/>
    <w:qFormat/>
    <w:rsid w:val="0005126A"/>
    <w:pPr>
      <w:widowControl w:val="0"/>
      <w:shd w:val="clear" w:color="auto" w:fill="FFFFFF"/>
      <w:spacing w:line="0" w:lineRule="atLeast"/>
    </w:pPr>
    <w:rPr>
      <w:rFonts w:asciiTheme="minorHAnsi" w:eastAsiaTheme="minorHAnsi" w:hAnsiTheme="minorHAnsi" w:cstheme="minorBidi"/>
      <w:b/>
      <w:bCs/>
      <w:sz w:val="22"/>
      <w:szCs w:val="22"/>
      <w:lang w:eastAsia="en-US"/>
    </w:rPr>
  </w:style>
  <w:style w:type="character" w:customStyle="1" w:styleId="3ff4">
    <w:name w:val="Оглавление (3)_"/>
    <w:link w:val="3ff5"/>
    <w:locked/>
    <w:rsid w:val="0005126A"/>
    <w:rPr>
      <w:rFonts w:ascii="Calibri" w:eastAsia="Calibri" w:hAnsi="Calibri" w:cs="Calibri"/>
      <w:sz w:val="16"/>
      <w:szCs w:val="16"/>
      <w:shd w:val="clear" w:color="auto" w:fill="FFFFFF"/>
    </w:rPr>
  </w:style>
  <w:style w:type="paragraph" w:customStyle="1" w:styleId="3ff5">
    <w:name w:val="Оглавление (3)"/>
    <w:basedOn w:val="aff3"/>
    <w:link w:val="3ff4"/>
    <w:qFormat/>
    <w:rsid w:val="0005126A"/>
    <w:pPr>
      <w:widowControl w:val="0"/>
      <w:shd w:val="clear" w:color="auto" w:fill="FFFFFF"/>
      <w:spacing w:line="365" w:lineRule="exact"/>
      <w:jc w:val="both"/>
    </w:pPr>
    <w:rPr>
      <w:rFonts w:ascii="Calibri" w:eastAsia="Calibri" w:hAnsi="Calibri" w:cs="Calibri"/>
      <w:sz w:val="16"/>
      <w:szCs w:val="16"/>
      <w:lang w:eastAsia="en-US"/>
    </w:rPr>
  </w:style>
  <w:style w:type="character" w:customStyle="1" w:styleId="4fc">
    <w:name w:val="Оглавление (4)_"/>
    <w:link w:val="4fd"/>
    <w:locked/>
    <w:rsid w:val="0005126A"/>
    <w:rPr>
      <w:rFonts w:ascii="Calibri" w:eastAsia="Calibri" w:hAnsi="Calibri" w:cs="Calibri"/>
      <w:i/>
      <w:iCs/>
      <w:shd w:val="clear" w:color="auto" w:fill="FFFFFF"/>
    </w:rPr>
  </w:style>
  <w:style w:type="paragraph" w:customStyle="1" w:styleId="4fd">
    <w:name w:val="Оглавление (4)"/>
    <w:basedOn w:val="aff3"/>
    <w:link w:val="4fc"/>
    <w:qFormat/>
    <w:rsid w:val="0005126A"/>
    <w:pPr>
      <w:widowControl w:val="0"/>
      <w:shd w:val="clear" w:color="auto" w:fill="FFFFFF"/>
      <w:spacing w:line="365" w:lineRule="exact"/>
      <w:jc w:val="both"/>
    </w:pPr>
    <w:rPr>
      <w:rFonts w:ascii="Calibri" w:eastAsia="Calibri" w:hAnsi="Calibri" w:cs="Calibri"/>
      <w:i/>
      <w:iCs/>
      <w:sz w:val="22"/>
      <w:szCs w:val="22"/>
      <w:lang w:eastAsia="en-US"/>
    </w:rPr>
  </w:style>
  <w:style w:type="character" w:customStyle="1" w:styleId="6e">
    <w:name w:val="Подпись к картинке (6)_"/>
    <w:link w:val="6f"/>
    <w:locked/>
    <w:rsid w:val="0005126A"/>
    <w:rPr>
      <w:rFonts w:ascii="Calibri" w:eastAsia="Calibri" w:hAnsi="Calibri" w:cs="Calibri"/>
      <w:b/>
      <w:bCs/>
      <w:shd w:val="clear" w:color="auto" w:fill="FFFFFF"/>
    </w:rPr>
  </w:style>
  <w:style w:type="paragraph" w:customStyle="1" w:styleId="6f">
    <w:name w:val="Подпись к картинке (6)"/>
    <w:basedOn w:val="aff3"/>
    <w:link w:val="6e"/>
    <w:qFormat/>
    <w:rsid w:val="0005126A"/>
    <w:pPr>
      <w:widowControl w:val="0"/>
      <w:shd w:val="clear" w:color="auto" w:fill="FFFFFF"/>
      <w:spacing w:line="0" w:lineRule="atLeast"/>
    </w:pPr>
    <w:rPr>
      <w:rFonts w:ascii="Calibri" w:eastAsia="Calibri" w:hAnsi="Calibri" w:cs="Calibri"/>
      <w:b/>
      <w:bCs/>
      <w:sz w:val="22"/>
      <w:szCs w:val="22"/>
      <w:lang w:eastAsia="en-US"/>
    </w:rPr>
  </w:style>
  <w:style w:type="character" w:customStyle="1" w:styleId="5f">
    <w:name w:val="Подпись к картинке (5)_"/>
    <w:link w:val="5f0"/>
    <w:locked/>
    <w:rsid w:val="0005126A"/>
    <w:rPr>
      <w:shd w:val="clear" w:color="auto" w:fill="FFFFFF"/>
    </w:rPr>
  </w:style>
  <w:style w:type="paragraph" w:customStyle="1" w:styleId="5f0">
    <w:name w:val="Подпись к картинке (5)"/>
    <w:basedOn w:val="aff3"/>
    <w:link w:val="5f"/>
    <w:qFormat/>
    <w:rsid w:val="0005126A"/>
    <w:pPr>
      <w:widowControl w:val="0"/>
      <w:shd w:val="clear" w:color="auto" w:fill="FFFFFF"/>
      <w:spacing w:before="60" w:line="0" w:lineRule="atLeast"/>
    </w:pPr>
    <w:rPr>
      <w:rFonts w:asciiTheme="minorHAnsi" w:eastAsiaTheme="minorHAnsi" w:hAnsiTheme="minorHAnsi" w:cstheme="minorBidi"/>
      <w:sz w:val="22"/>
      <w:szCs w:val="22"/>
      <w:lang w:eastAsia="en-US"/>
    </w:rPr>
  </w:style>
  <w:style w:type="character" w:customStyle="1" w:styleId="7Exact">
    <w:name w:val="Подпись к картинке (7) Exact"/>
    <w:link w:val="7a"/>
    <w:locked/>
    <w:rsid w:val="0005126A"/>
    <w:rPr>
      <w:rFonts w:ascii="Calibri" w:eastAsia="Calibri" w:hAnsi="Calibri" w:cs="Calibri"/>
      <w:sz w:val="19"/>
      <w:szCs w:val="19"/>
      <w:shd w:val="clear" w:color="auto" w:fill="FFFFFF"/>
    </w:rPr>
  </w:style>
  <w:style w:type="paragraph" w:customStyle="1" w:styleId="7a">
    <w:name w:val="Подпись к картинке (7)"/>
    <w:basedOn w:val="aff3"/>
    <w:link w:val="7Exact"/>
    <w:qFormat/>
    <w:rsid w:val="0005126A"/>
    <w:pPr>
      <w:widowControl w:val="0"/>
      <w:shd w:val="clear" w:color="auto" w:fill="FFFFFF"/>
      <w:spacing w:line="0" w:lineRule="atLeast"/>
    </w:pPr>
    <w:rPr>
      <w:rFonts w:ascii="Calibri" w:eastAsia="Calibri" w:hAnsi="Calibri" w:cs="Calibri"/>
      <w:sz w:val="19"/>
      <w:szCs w:val="19"/>
      <w:lang w:eastAsia="en-US"/>
    </w:rPr>
  </w:style>
  <w:style w:type="character" w:customStyle="1" w:styleId="8Exact">
    <w:name w:val="Подпись к картинке (8) Exact"/>
    <w:link w:val="8d"/>
    <w:locked/>
    <w:rsid w:val="0005126A"/>
    <w:rPr>
      <w:rFonts w:ascii="Calibri" w:eastAsia="Calibri" w:hAnsi="Calibri" w:cs="Calibri"/>
      <w:shd w:val="clear" w:color="auto" w:fill="FFFFFF"/>
    </w:rPr>
  </w:style>
  <w:style w:type="paragraph" w:customStyle="1" w:styleId="8d">
    <w:name w:val="Подпись к картинке (8)"/>
    <w:basedOn w:val="aff3"/>
    <w:link w:val="8Exact"/>
    <w:qFormat/>
    <w:rsid w:val="0005126A"/>
    <w:pPr>
      <w:widowControl w:val="0"/>
      <w:shd w:val="clear" w:color="auto" w:fill="FFFFFF"/>
      <w:spacing w:line="0" w:lineRule="atLeast"/>
    </w:pPr>
    <w:rPr>
      <w:rFonts w:ascii="Calibri" w:eastAsia="Calibri" w:hAnsi="Calibri" w:cs="Calibri"/>
      <w:sz w:val="22"/>
      <w:szCs w:val="22"/>
      <w:lang w:eastAsia="en-US"/>
    </w:rPr>
  </w:style>
  <w:style w:type="character" w:customStyle="1" w:styleId="10Exact">
    <w:name w:val="Подпись к картинке (10) Exact"/>
    <w:link w:val="10b"/>
    <w:locked/>
    <w:rsid w:val="0005126A"/>
    <w:rPr>
      <w:rFonts w:ascii="Calibri" w:eastAsia="Calibri" w:hAnsi="Calibri" w:cs="Calibri"/>
      <w:sz w:val="19"/>
      <w:szCs w:val="19"/>
      <w:shd w:val="clear" w:color="auto" w:fill="FFFFFF"/>
    </w:rPr>
  </w:style>
  <w:style w:type="paragraph" w:customStyle="1" w:styleId="10b">
    <w:name w:val="Подпись к картинке (10)"/>
    <w:basedOn w:val="aff3"/>
    <w:link w:val="10Exact"/>
    <w:qFormat/>
    <w:rsid w:val="0005126A"/>
    <w:pPr>
      <w:widowControl w:val="0"/>
      <w:shd w:val="clear" w:color="auto" w:fill="FFFFFF"/>
      <w:spacing w:line="0" w:lineRule="atLeast"/>
    </w:pPr>
    <w:rPr>
      <w:rFonts w:ascii="Calibri" w:eastAsia="Calibri" w:hAnsi="Calibri" w:cs="Calibri"/>
      <w:sz w:val="19"/>
      <w:szCs w:val="19"/>
      <w:lang w:eastAsia="en-US"/>
    </w:rPr>
  </w:style>
  <w:style w:type="character" w:customStyle="1" w:styleId="11Exact">
    <w:name w:val="Подпись к картинке (11) Exact"/>
    <w:link w:val="11f5"/>
    <w:locked/>
    <w:rsid w:val="0005126A"/>
    <w:rPr>
      <w:rFonts w:ascii="Calibri" w:eastAsia="Calibri" w:hAnsi="Calibri" w:cs="Calibri"/>
      <w:shd w:val="clear" w:color="auto" w:fill="FFFFFF"/>
    </w:rPr>
  </w:style>
  <w:style w:type="paragraph" w:customStyle="1" w:styleId="11f5">
    <w:name w:val="Подпись к картинке (11)"/>
    <w:basedOn w:val="aff3"/>
    <w:link w:val="11Exact"/>
    <w:qFormat/>
    <w:rsid w:val="0005126A"/>
    <w:pPr>
      <w:widowControl w:val="0"/>
      <w:shd w:val="clear" w:color="auto" w:fill="FFFFFF"/>
      <w:spacing w:line="360" w:lineRule="exact"/>
    </w:pPr>
    <w:rPr>
      <w:rFonts w:ascii="Calibri" w:eastAsia="Calibri" w:hAnsi="Calibri" w:cs="Calibri"/>
      <w:sz w:val="22"/>
      <w:szCs w:val="22"/>
      <w:lang w:eastAsia="en-US"/>
    </w:rPr>
  </w:style>
  <w:style w:type="character" w:customStyle="1" w:styleId="12Exact">
    <w:name w:val="Подпись к картинке (12) Exact"/>
    <w:link w:val="12c"/>
    <w:locked/>
    <w:rsid w:val="0005126A"/>
    <w:rPr>
      <w:rFonts w:ascii="Calibri" w:eastAsia="Calibri" w:hAnsi="Calibri" w:cs="Calibri"/>
      <w:b/>
      <w:bCs/>
      <w:sz w:val="30"/>
      <w:szCs w:val="30"/>
      <w:shd w:val="clear" w:color="auto" w:fill="FFFFFF"/>
    </w:rPr>
  </w:style>
  <w:style w:type="paragraph" w:customStyle="1" w:styleId="12c">
    <w:name w:val="Подпись к картинке (12)"/>
    <w:basedOn w:val="aff3"/>
    <w:link w:val="12Exact"/>
    <w:qFormat/>
    <w:rsid w:val="0005126A"/>
    <w:pPr>
      <w:widowControl w:val="0"/>
      <w:shd w:val="clear" w:color="auto" w:fill="FFFFFF"/>
      <w:spacing w:line="0" w:lineRule="atLeast"/>
    </w:pPr>
    <w:rPr>
      <w:rFonts w:ascii="Calibri" w:eastAsia="Calibri" w:hAnsi="Calibri" w:cs="Calibri"/>
      <w:b/>
      <w:bCs/>
      <w:sz w:val="30"/>
      <w:szCs w:val="30"/>
      <w:lang w:eastAsia="en-US"/>
    </w:rPr>
  </w:style>
  <w:style w:type="paragraph" w:customStyle="1" w:styleId="Style9">
    <w:name w:val="Style9"/>
    <w:basedOn w:val="aff3"/>
    <w:uiPriority w:val="99"/>
    <w:qFormat/>
    <w:rsid w:val="0005126A"/>
    <w:pPr>
      <w:widowControl w:val="0"/>
      <w:autoSpaceDE w:val="0"/>
      <w:autoSpaceDN w:val="0"/>
      <w:adjustRightInd w:val="0"/>
    </w:pPr>
  </w:style>
  <w:style w:type="paragraph" w:customStyle="1" w:styleId="Style110">
    <w:name w:val="Style11"/>
    <w:basedOn w:val="aff3"/>
    <w:uiPriority w:val="99"/>
    <w:qFormat/>
    <w:rsid w:val="0005126A"/>
    <w:pPr>
      <w:widowControl w:val="0"/>
      <w:autoSpaceDE w:val="0"/>
      <w:autoSpaceDN w:val="0"/>
      <w:adjustRightInd w:val="0"/>
      <w:spacing w:line="403" w:lineRule="exact"/>
      <w:jc w:val="center"/>
    </w:pPr>
  </w:style>
  <w:style w:type="paragraph" w:customStyle="1" w:styleId="Style12">
    <w:name w:val="Style12"/>
    <w:basedOn w:val="aff3"/>
    <w:uiPriority w:val="99"/>
    <w:qFormat/>
    <w:rsid w:val="0005126A"/>
    <w:pPr>
      <w:widowControl w:val="0"/>
      <w:autoSpaceDE w:val="0"/>
      <w:autoSpaceDN w:val="0"/>
      <w:adjustRightInd w:val="0"/>
      <w:spacing w:line="408" w:lineRule="exact"/>
    </w:pPr>
  </w:style>
  <w:style w:type="paragraph" w:customStyle="1" w:styleId="Style13">
    <w:name w:val="Style13"/>
    <w:basedOn w:val="aff3"/>
    <w:uiPriority w:val="99"/>
    <w:qFormat/>
    <w:rsid w:val="0005126A"/>
    <w:pPr>
      <w:widowControl w:val="0"/>
      <w:autoSpaceDE w:val="0"/>
      <w:autoSpaceDN w:val="0"/>
      <w:adjustRightInd w:val="0"/>
    </w:pPr>
  </w:style>
  <w:style w:type="character" w:customStyle="1" w:styleId="NewRoman12">
    <w:name w:val="New Roman 12 Знак"/>
    <w:link w:val="NewRoman120"/>
    <w:locked/>
    <w:rsid w:val="0005126A"/>
    <w:rPr>
      <w:rFonts w:ascii="NTTimes/Cyrillic" w:eastAsia="Times New Roman" w:hAnsi="NTTimes/Cyrillic" w:cs="Times New Roman"/>
      <w:sz w:val="24"/>
      <w:szCs w:val="20"/>
    </w:rPr>
  </w:style>
  <w:style w:type="paragraph" w:customStyle="1" w:styleId="NewRoman120">
    <w:name w:val="New Roman 12"/>
    <w:basedOn w:val="affff5"/>
    <w:link w:val="NewRoman12"/>
    <w:qFormat/>
    <w:rsid w:val="0005126A"/>
    <w:pPr>
      <w:spacing w:after="0"/>
      <w:ind w:firstLine="426"/>
    </w:pPr>
    <w:rPr>
      <w:rFonts w:ascii="NTTimes/Cyrillic" w:hAnsi="NTTimes/Cyrillic"/>
      <w:szCs w:val="20"/>
      <w:lang w:eastAsia="en-US"/>
    </w:rPr>
  </w:style>
  <w:style w:type="character" w:customStyle="1" w:styleId="020">
    <w:name w:val="0.2 Слева + 0 Знак"/>
    <w:link w:val="0200"/>
    <w:locked/>
    <w:rsid w:val="0005126A"/>
    <w:rPr>
      <w:rFonts w:ascii="Times New Roman" w:eastAsia="Times New Roman" w:hAnsi="Times New Roman" w:cs="Times New Roman"/>
      <w:sz w:val="28"/>
    </w:rPr>
  </w:style>
  <w:style w:type="paragraph" w:customStyle="1" w:styleId="0200">
    <w:name w:val="0.2 Слева + 0"/>
    <w:basedOn w:val="aff3"/>
    <w:link w:val="020"/>
    <w:qFormat/>
    <w:rsid w:val="0005126A"/>
    <w:pPr>
      <w:snapToGrid w:val="0"/>
      <w:spacing w:before="40" w:after="400" w:line="300" w:lineRule="auto"/>
      <w:contextualSpacing/>
      <w:jc w:val="both"/>
    </w:pPr>
    <w:rPr>
      <w:sz w:val="28"/>
      <w:szCs w:val="22"/>
      <w:lang w:eastAsia="en-US"/>
    </w:rPr>
  </w:style>
  <w:style w:type="character" w:customStyle="1" w:styleId="1fffff3">
    <w:name w:val="Заг1 Знак"/>
    <w:link w:val="1fffff4"/>
    <w:locked/>
    <w:rsid w:val="0005126A"/>
    <w:rPr>
      <w:rFonts w:ascii="Times New Roman" w:eastAsia="PMingLiU" w:hAnsi="Times New Roman" w:cs="Times New Roman"/>
      <w:b/>
      <w:bCs/>
      <w:sz w:val="28"/>
      <w:szCs w:val="28"/>
    </w:rPr>
  </w:style>
  <w:style w:type="paragraph" w:customStyle="1" w:styleId="1fffff4">
    <w:name w:val="Заг1"/>
    <w:basedOn w:val="1c"/>
    <w:link w:val="1fffff3"/>
    <w:qFormat/>
    <w:rsid w:val="0005126A"/>
    <w:pPr>
      <w:keepNext/>
      <w:keepLines/>
      <w:numPr>
        <w:numId w:val="0"/>
      </w:numPr>
      <w:spacing w:before="240" w:after="120"/>
      <w:ind w:left="357" w:hanging="357"/>
    </w:pPr>
    <w:rPr>
      <w:rFonts w:eastAsia="PMingLiU"/>
      <w:sz w:val="28"/>
      <w:szCs w:val="28"/>
      <w:lang w:val="ru-RU"/>
    </w:rPr>
  </w:style>
  <w:style w:type="character" w:customStyle="1" w:styleId="2ffb">
    <w:name w:val="Заг2 Знак"/>
    <w:link w:val="2ffc"/>
    <w:locked/>
    <w:rsid w:val="0005126A"/>
    <w:rPr>
      <w:rFonts w:ascii="Times New Roman" w:eastAsia="PMingLiU" w:hAnsi="Times New Roman" w:cs="Times New Roman"/>
      <w:b/>
      <w:bCs/>
      <w:sz w:val="28"/>
      <w:szCs w:val="28"/>
    </w:rPr>
  </w:style>
  <w:style w:type="paragraph" w:customStyle="1" w:styleId="2ffc">
    <w:name w:val="Заг2"/>
    <w:basedOn w:val="1c"/>
    <w:link w:val="2ffb"/>
    <w:qFormat/>
    <w:rsid w:val="0005126A"/>
    <w:pPr>
      <w:keepNext/>
      <w:keepLines/>
      <w:numPr>
        <w:numId w:val="0"/>
      </w:numPr>
      <w:spacing w:before="120" w:after="120"/>
      <w:ind w:left="850" w:hanging="493"/>
      <w:outlineLvl w:val="1"/>
    </w:pPr>
    <w:rPr>
      <w:rFonts w:eastAsia="PMingLiU"/>
      <w:sz w:val="28"/>
      <w:szCs w:val="28"/>
      <w:lang w:val="ru-RU"/>
    </w:rPr>
  </w:style>
  <w:style w:type="character" w:customStyle="1" w:styleId="3ff6">
    <w:name w:val="Заг3 Знак"/>
    <w:link w:val="3ff7"/>
    <w:locked/>
    <w:rsid w:val="0005126A"/>
    <w:rPr>
      <w:rFonts w:ascii="Times New Roman" w:eastAsia="PMingLiU" w:hAnsi="Times New Roman" w:cs="Times New Roman"/>
      <w:b/>
      <w:bCs/>
      <w:sz w:val="28"/>
      <w:szCs w:val="28"/>
    </w:rPr>
  </w:style>
  <w:style w:type="paragraph" w:customStyle="1" w:styleId="3ff7">
    <w:name w:val="Заг3"/>
    <w:basedOn w:val="1c"/>
    <w:link w:val="3ff6"/>
    <w:qFormat/>
    <w:rsid w:val="0005126A"/>
    <w:pPr>
      <w:keepNext/>
      <w:keepLines/>
      <w:numPr>
        <w:numId w:val="0"/>
      </w:numPr>
      <w:spacing w:before="120" w:after="120"/>
      <w:ind w:left="1418" w:hanging="698"/>
      <w:outlineLvl w:val="2"/>
    </w:pPr>
    <w:rPr>
      <w:rFonts w:eastAsia="PMingLiU"/>
      <w:sz w:val="28"/>
      <w:szCs w:val="28"/>
      <w:lang w:val="ru-RU"/>
    </w:rPr>
  </w:style>
  <w:style w:type="paragraph" w:customStyle="1" w:styleId="5f1">
    <w:name w:val="Заг5"/>
    <w:basedOn w:val="51"/>
    <w:uiPriority w:val="99"/>
    <w:qFormat/>
    <w:rsid w:val="0005126A"/>
    <w:pPr>
      <w:spacing w:before="120" w:after="120" w:line="276" w:lineRule="auto"/>
      <w:ind w:left="2694" w:hanging="1254"/>
    </w:pPr>
    <w:rPr>
      <w:rFonts w:ascii="Times New Roman" w:eastAsia="PMingLiU" w:hAnsi="Times New Roman"/>
      <w:b/>
      <w:color w:val="auto"/>
      <w:sz w:val="28"/>
      <w:szCs w:val="28"/>
    </w:rPr>
  </w:style>
  <w:style w:type="paragraph" w:customStyle="1" w:styleId="4fe">
    <w:name w:val="Заголовок 4а"/>
    <w:basedOn w:val="aff3"/>
    <w:uiPriority w:val="99"/>
    <w:qFormat/>
    <w:rsid w:val="0005126A"/>
    <w:pPr>
      <w:snapToGrid w:val="0"/>
      <w:spacing w:line="276" w:lineRule="auto"/>
      <w:ind w:left="1362" w:firstLine="907"/>
      <w:outlineLvl w:val="2"/>
    </w:pPr>
    <w:rPr>
      <w:b/>
      <w:sz w:val="28"/>
      <w:szCs w:val="28"/>
    </w:rPr>
  </w:style>
  <w:style w:type="paragraph" w:customStyle="1" w:styleId="5f2">
    <w:name w:val="Заголовок 5а"/>
    <w:basedOn w:val="32"/>
    <w:uiPriority w:val="99"/>
    <w:qFormat/>
    <w:rsid w:val="0005126A"/>
    <w:pPr>
      <w:numPr>
        <w:ilvl w:val="0"/>
        <w:numId w:val="0"/>
      </w:numPr>
      <w:spacing w:after="0"/>
      <w:ind w:left="567" w:firstLine="1077"/>
      <w:contextualSpacing w:val="0"/>
    </w:pPr>
    <w:rPr>
      <w:rFonts w:eastAsia="Times New Roman"/>
      <w:bCs w:val="0"/>
      <w:sz w:val="28"/>
      <w:szCs w:val="28"/>
      <w:lang w:val="ru-RU" w:eastAsia="ru-RU"/>
    </w:rPr>
  </w:style>
  <w:style w:type="character" w:customStyle="1" w:styleId="00">
    <w:name w:val="0.0 Текст Знак"/>
    <w:link w:val="000"/>
    <w:locked/>
    <w:rsid w:val="0005126A"/>
    <w:rPr>
      <w:rFonts w:ascii="Times New Roman" w:eastAsia="Times New Roman" w:hAnsi="Times New Roman" w:cs="Times New Roman"/>
      <w:sz w:val="28"/>
    </w:rPr>
  </w:style>
  <w:style w:type="paragraph" w:customStyle="1" w:styleId="000">
    <w:name w:val="0.0 Текст"/>
    <w:basedOn w:val="aff3"/>
    <w:link w:val="00"/>
    <w:qFormat/>
    <w:rsid w:val="0005126A"/>
    <w:pPr>
      <w:snapToGrid w:val="0"/>
      <w:spacing w:before="40" w:after="400" w:line="300" w:lineRule="auto"/>
      <w:ind w:firstLine="709"/>
      <w:contextualSpacing/>
      <w:jc w:val="both"/>
    </w:pPr>
    <w:rPr>
      <w:sz w:val="28"/>
      <w:szCs w:val="22"/>
      <w:lang w:eastAsia="en-US"/>
    </w:rPr>
  </w:style>
  <w:style w:type="character" w:customStyle="1" w:styleId="04-0">
    <w:name w:val="0.4 Список - Знак"/>
    <w:aliases w:val="- Знак"/>
    <w:link w:val="04-"/>
    <w:locked/>
    <w:rsid w:val="0005126A"/>
    <w:rPr>
      <w:rFonts w:ascii="Times New Roman" w:eastAsia="Times New Roman" w:hAnsi="Times New Roman" w:cs="Times New Roman"/>
      <w:sz w:val="28"/>
    </w:rPr>
  </w:style>
  <w:style w:type="paragraph" w:customStyle="1" w:styleId="04-">
    <w:name w:val="0.4 Список -"/>
    <w:aliases w:val="-"/>
    <w:basedOn w:val="aff3"/>
    <w:link w:val="04-0"/>
    <w:qFormat/>
    <w:rsid w:val="0005126A"/>
    <w:pPr>
      <w:numPr>
        <w:numId w:val="58"/>
      </w:numPr>
      <w:snapToGrid w:val="0"/>
      <w:spacing w:after="40" w:line="300" w:lineRule="auto"/>
      <w:ind w:left="1135" w:hanging="284"/>
      <w:contextualSpacing/>
      <w:jc w:val="both"/>
    </w:pPr>
    <w:rPr>
      <w:sz w:val="28"/>
      <w:szCs w:val="22"/>
      <w:lang w:eastAsia="en-US"/>
    </w:rPr>
  </w:style>
  <w:style w:type="paragraph" w:customStyle="1" w:styleId="12">
    <w:name w:val="1.2 Заг. Глав"/>
    <w:next w:val="13"/>
    <w:uiPriority w:val="99"/>
    <w:qFormat/>
    <w:rsid w:val="0005126A"/>
    <w:pPr>
      <w:keepNext/>
      <w:keepLines/>
      <w:pageBreakBefore/>
      <w:numPr>
        <w:ilvl w:val="1"/>
        <w:numId w:val="59"/>
      </w:numPr>
      <w:spacing w:after="120" w:line="300" w:lineRule="auto"/>
      <w:jc w:val="both"/>
      <w:outlineLvl w:val="1"/>
    </w:pPr>
    <w:rPr>
      <w:rFonts w:ascii="Times New Roman" w:eastAsia="Times New Roman" w:hAnsi="Times New Roman" w:cs="Times New Roman"/>
      <w:b/>
      <w:caps/>
      <w:spacing w:val="20"/>
      <w:sz w:val="28"/>
      <w:szCs w:val="26"/>
    </w:rPr>
  </w:style>
  <w:style w:type="paragraph" w:customStyle="1" w:styleId="11">
    <w:name w:val="1.1 Заг. Частей"/>
    <w:basedOn w:val="aff3"/>
    <w:next w:val="12"/>
    <w:uiPriority w:val="99"/>
    <w:qFormat/>
    <w:rsid w:val="0005126A"/>
    <w:pPr>
      <w:widowControl w:val="0"/>
      <w:numPr>
        <w:numId w:val="59"/>
      </w:numPr>
      <w:snapToGrid w:val="0"/>
      <w:spacing w:before="6600" w:after="120" w:line="300" w:lineRule="auto"/>
      <w:ind w:right="709"/>
      <w:jc w:val="center"/>
      <w:outlineLvl w:val="0"/>
    </w:pPr>
    <w:rPr>
      <w:b/>
      <w:iCs/>
      <w:caps/>
      <w:spacing w:val="20"/>
      <w:sz w:val="28"/>
      <w:szCs w:val="22"/>
      <w:lang w:eastAsia="ja-JP"/>
    </w:rPr>
  </w:style>
  <w:style w:type="paragraph" w:customStyle="1" w:styleId="13">
    <w:name w:val="1.3 Заг. Частей Глав"/>
    <w:next w:val="000"/>
    <w:link w:val="13a"/>
    <w:uiPriority w:val="99"/>
    <w:qFormat/>
    <w:rsid w:val="0005126A"/>
    <w:pPr>
      <w:keepNext/>
      <w:keepLines/>
      <w:numPr>
        <w:ilvl w:val="2"/>
        <w:numId w:val="59"/>
      </w:numPr>
      <w:spacing w:after="120" w:line="300" w:lineRule="auto"/>
      <w:jc w:val="both"/>
      <w:outlineLvl w:val="2"/>
    </w:pPr>
    <w:rPr>
      <w:rFonts w:ascii="Times New Roman" w:eastAsia="Times New Roman" w:hAnsi="Times New Roman" w:cs="Times New Roman"/>
      <w:b/>
      <w:smallCaps/>
      <w:spacing w:val="20"/>
      <w:sz w:val="28"/>
      <w:szCs w:val="24"/>
    </w:rPr>
  </w:style>
  <w:style w:type="character" w:customStyle="1" w:styleId="13a">
    <w:name w:val="1.3 Заг. Частей Глав Знак"/>
    <w:link w:val="13"/>
    <w:uiPriority w:val="99"/>
    <w:locked/>
    <w:rsid w:val="0005126A"/>
    <w:rPr>
      <w:rFonts w:ascii="Times New Roman" w:eastAsia="Times New Roman" w:hAnsi="Times New Roman" w:cs="Times New Roman"/>
      <w:b/>
      <w:smallCaps/>
      <w:spacing w:val="20"/>
      <w:sz w:val="28"/>
      <w:szCs w:val="24"/>
    </w:rPr>
  </w:style>
  <w:style w:type="character" w:customStyle="1" w:styleId="202">
    <w:name w:val="2.0 Наз. Рис. Знак"/>
    <w:link w:val="20"/>
    <w:locked/>
    <w:rsid w:val="0005126A"/>
    <w:rPr>
      <w:i/>
      <w:iCs/>
      <w:spacing w:val="10"/>
      <w:sz w:val="28"/>
    </w:rPr>
  </w:style>
  <w:style w:type="paragraph" w:customStyle="1" w:styleId="20">
    <w:name w:val="2.0 Наз. Рис."/>
    <w:link w:val="202"/>
    <w:qFormat/>
    <w:rsid w:val="0005126A"/>
    <w:pPr>
      <w:keepLines/>
      <w:numPr>
        <w:ilvl w:val="6"/>
        <w:numId w:val="59"/>
      </w:numPr>
      <w:snapToGrid w:val="0"/>
      <w:spacing w:before="160" w:after="320" w:line="252" w:lineRule="auto"/>
      <w:jc w:val="center"/>
    </w:pPr>
    <w:rPr>
      <w:i/>
      <w:iCs/>
      <w:spacing w:val="10"/>
      <w:sz w:val="28"/>
    </w:rPr>
  </w:style>
  <w:style w:type="character" w:customStyle="1" w:styleId="14b">
    <w:name w:val="1.4 Заг. Подглав Знак"/>
    <w:link w:val="14"/>
    <w:locked/>
    <w:rsid w:val="0005126A"/>
    <w:rPr>
      <w:rFonts w:ascii="Times New Roman" w:eastAsia="Times New Roman" w:hAnsi="Times New Roman" w:cs="Times New Roman"/>
      <w:b/>
      <w:iCs/>
      <w:spacing w:val="20"/>
      <w:sz w:val="28"/>
    </w:rPr>
  </w:style>
  <w:style w:type="paragraph" w:customStyle="1" w:styleId="14">
    <w:name w:val="1.4 Заг. Подглав"/>
    <w:next w:val="000"/>
    <w:link w:val="14b"/>
    <w:qFormat/>
    <w:rsid w:val="0005126A"/>
    <w:pPr>
      <w:keepNext/>
      <w:keepLines/>
      <w:numPr>
        <w:ilvl w:val="5"/>
        <w:numId w:val="59"/>
      </w:numPr>
      <w:spacing w:after="120" w:line="300" w:lineRule="auto"/>
      <w:jc w:val="both"/>
      <w:outlineLvl w:val="3"/>
    </w:pPr>
    <w:rPr>
      <w:rFonts w:ascii="Times New Roman" w:eastAsia="Times New Roman" w:hAnsi="Times New Roman" w:cs="Times New Roman"/>
      <w:b/>
      <w:iCs/>
      <w:spacing w:val="20"/>
      <w:sz w:val="28"/>
    </w:rPr>
  </w:style>
  <w:style w:type="paragraph" w:customStyle="1" w:styleId="153">
    <w:name w:val="1.5 Заг. Параграфов"/>
    <w:next w:val="000"/>
    <w:uiPriority w:val="99"/>
    <w:qFormat/>
    <w:rsid w:val="0005126A"/>
    <w:pPr>
      <w:keepNext/>
      <w:keepLines/>
      <w:snapToGrid w:val="0"/>
      <w:spacing w:after="120" w:line="300" w:lineRule="auto"/>
      <w:ind w:firstLine="709"/>
      <w:jc w:val="both"/>
    </w:pPr>
    <w:rPr>
      <w:rFonts w:ascii="Times New Roman" w:eastAsia="Times New Roman" w:hAnsi="Times New Roman" w:cs="Times New Roman"/>
      <w:b/>
      <w:i/>
      <w:iCs/>
      <w:spacing w:val="20"/>
      <w:sz w:val="28"/>
    </w:rPr>
  </w:style>
  <w:style w:type="paragraph" w:customStyle="1" w:styleId="162">
    <w:name w:val="1.6 Заг. Подпараграфов"/>
    <w:next w:val="000"/>
    <w:uiPriority w:val="99"/>
    <w:qFormat/>
    <w:rsid w:val="0005126A"/>
    <w:pPr>
      <w:keepNext/>
      <w:keepLines/>
      <w:snapToGrid w:val="0"/>
      <w:spacing w:line="256" w:lineRule="auto"/>
      <w:ind w:firstLine="709"/>
      <w:jc w:val="both"/>
    </w:pPr>
    <w:rPr>
      <w:rFonts w:ascii="Times New Roman" w:eastAsia="Times New Roman" w:hAnsi="Times New Roman" w:cs="Times New Roman"/>
      <w:i/>
      <w:iCs/>
      <w:spacing w:val="20"/>
      <w:sz w:val="28"/>
    </w:rPr>
  </w:style>
  <w:style w:type="paragraph" w:customStyle="1" w:styleId="302">
    <w:name w:val="3.0 Т. Наз."/>
    <w:uiPriority w:val="99"/>
    <w:qFormat/>
    <w:rsid w:val="0005126A"/>
    <w:pPr>
      <w:keepNext/>
      <w:keepLines/>
      <w:snapToGrid w:val="0"/>
      <w:spacing w:before="120" w:after="240" w:line="252" w:lineRule="auto"/>
      <w:jc w:val="center"/>
    </w:pPr>
    <w:rPr>
      <w:rFonts w:ascii="Times New Roman" w:eastAsia="Times New Roman" w:hAnsi="Times New Roman" w:cs="Times New Roman"/>
      <w:i/>
      <w:iCs/>
      <w:spacing w:val="10"/>
      <w:sz w:val="28"/>
    </w:rPr>
  </w:style>
  <w:style w:type="character" w:customStyle="1" w:styleId="03">
    <w:name w:val="0.3 Центр Знак"/>
    <w:link w:val="030"/>
    <w:locked/>
    <w:rsid w:val="0005126A"/>
    <w:rPr>
      <w:rFonts w:ascii="Times New Roman" w:eastAsia="Times New Roman" w:hAnsi="Times New Roman" w:cs="Times New Roman"/>
      <w:sz w:val="28"/>
      <w:szCs w:val="20"/>
    </w:rPr>
  </w:style>
  <w:style w:type="paragraph" w:customStyle="1" w:styleId="030">
    <w:name w:val="0.3 Центр"/>
    <w:basedOn w:val="aff3"/>
    <w:link w:val="03"/>
    <w:qFormat/>
    <w:rsid w:val="0005126A"/>
    <w:pPr>
      <w:keepNext/>
      <w:snapToGrid w:val="0"/>
      <w:spacing w:line="300" w:lineRule="auto"/>
      <w:contextualSpacing/>
      <w:jc w:val="center"/>
    </w:pPr>
    <w:rPr>
      <w:sz w:val="28"/>
      <w:szCs w:val="20"/>
      <w:lang w:eastAsia="en-US"/>
    </w:rPr>
  </w:style>
  <w:style w:type="character" w:customStyle="1" w:styleId="051">
    <w:name w:val="0.5 Список 1 Знак"/>
    <w:link w:val="0510"/>
    <w:locked/>
    <w:rsid w:val="0005126A"/>
    <w:rPr>
      <w:rFonts w:ascii="Times New Roman" w:eastAsia="Times New Roman" w:hAnsi="Times New Roman" w:cs="Times New Roman"/>
      <w:sz w:val="28"/>
      <w:szCs w:val="20"/>
    </w:rPr>
  </w:style>
  <w:style w:type="paragraph" w:customStyle="1" w:styleId="0510">
    <w:name w:val="0.5 Список 1"/>
    <w:basedOn w:val="000"/>
    <w:link w:val="051"/>
    <w:qFormat/>
    <w:rsid w:val="0005126A"/>
    <w:pPr>
      <w:spacing w:after="40"/>
      <w:ind w:left="1276" w:hanging="425"/>
      <w:contextualSpacing w:val="0"/>
    </w:pPr>
    <w:rPr>
      <w:szCs w:val="20"/>
    </w:rPr>
  </w:style>
  <w:style w:type="character" w:customStyle="1" w:styleId="01">
    <w:name w:val="0.1 Пробел Знак"/>
    <w:link w:val="010"/>
    <w:locked/>
    <w:rsid w:val="0005126A"/>
    <w:rPr>
      <w:rFonts w:ascii="Times New Roman" w:eastAsia="Times New Roman" w:hAnsi="Times New Roman" w:cs="Times New Roman"/>
      <w:sz w:val="28"/>
      <w:szCs w:val="20"/>
    </w:rPr>
  </w:style>
  <w:style w:type="paragraph" w:customStyle="1" w:styleId="010">
    <w:name w:val="0.1 Пробел"/>
    <w:basedOn w:val="000"/>
    <w:link w:val="01"/>
    <w:qFormat/>
    <w:rsid w:val="0005126A"/>
    <w:pPr>
      <w:spacing w:after="40"/>
    </w:pPr>
    <w:rPr>
      <w:szCs w:val="20"/>
    </w:rPr>
  </w:style>
  <w:style w:type="character" w:customStyle="1" w:styleId="1fffff5">
    <w:name w:val="Обычный 1 Знак"/>
    <w:link w:val="1fffff6"/>
    <w:locked/>
    <w:rsid w:val="0005126A"/>
    <w:rPr>
      <w:rFonts w:ascii="Arial" w:eastAsia="Times New Roman" w:hAnsi="Arial" w:cs="Times New Roman"/>
      <w:sz w:val="24"/>
      <w:szCs w:val="24"/>
      <w:lang w:eastAsia="ru-RU"/>
    </w:rPr>
  </w:style>
  <w:style w:type="paragraph" w:customStyle="1" w:styleId="1fffff6">
    <w:name w:val="Обычный 1"/>
    <w:basedOn w:val="aff3"/>
    <w:link w:val="1fffff5"/>
    <w:qFormat/>
    <w:rsid w:val="0005126A"/>
    <w:pPr>
      <w:spacing w:before="120" w:after="120"/>
    </w:pPr>
    <w:rPr>
      <w:rFonts w:ascii="Arial" w:hAnsi="Arial"/>
    </w:rPr>
  </w:style>
  <w:style w:type="paragraph" w:customStyle="1" w:styleId="afffffffffffffffff4">
    <w:name w:val="Для таблиц"/>
    <w:basedOn w:val="aff3"/>
    <w:next w:val="aff3"/>
    <w:uiPriority w:val="99"/>
    <w:qFormat/>
    <w:rsid w:val="0005126A"/>
    <w:pPr>
      <w:jc w:val="center"/>
    </w:pPr>
    <w:rPr>
      <w:sz w:val="20"/>
    </w:rPr>
  </w:style>
  <w:style w:type="paragraph" w:customStyle="1" w:styleId="xl2446">
    <w:name w:val="xl2446"/>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7">
    <w:name w:val="xl2447"/>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48">
    <w:name w:val="xl2448"/>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9">
    <w:name w:val="xl2449"/>
    <w:basedOn w:val="aff3"/>
    <w:uiPriority w:val="99"/>
    <w:qFormat/>
    <w:rsid w:val="0005126A"/>
    <w:pPr>
      <w:spacing w:before="100" w:beforeAutospacing="1" w:after="100" w:afterAutospacing="1"/>
      <w:jc w:val="center"/>
    </w:pPr>
    <w:rPr>
      <w:sz w:val="20"/>
    </w:rPr>
  </w:style>
  <w:style w:type="paragraph" w:customStyle="1" w:styleId="xl2450">
    <w:name w:val="xl2450"/>
    <w:basedOn w:val="aff3"/>
    <w:uiPriority w:val="99"/>
    <w:qFormat/>
    <w:rsid w:val="0005126A"/>
    <w:pPr>
      <w:spacing w:before="100" w:beforeAutospacing="1" w:after="100" w:afterAutospacing="1"/>
    </w:pPr>
    <w:rPr>
      <w:sz w:val="20"/>
    </w:rPr>
  </w:style>
  <w:style w:type="paragraph" w:customStyle="1" w:styleId="xl2451">
    <w:name w:val="xl2451"/>
    <w:basedOn w:val="aff3"/>
    <w:uiPriority w:val="99"/>
    <w:qFormat/>
    <w:rsid w:val="0005126A"/>
    <w:pPr>
      <w:spacing w:before="100" w:beforeAutospacing="1" w:after="100" w:afterAutospacing="1"/>
    </w:pPr>
    <w:rPr>
      <w:b/>
      <w:bCs/>
      <w:sz w:val="20"/>
    </w:rPr>
  </w:style>
  <w:style w:type="paragraph" w:customStyle="1" w:styleId="xl2452">
    <w:name w:val="xl2452"/>
    <w:basedOn w:val="aff3"/>
    <w:uiPriority w:val="99"/>
    <w:qFormat/>
    <w:rsid w:val="0005126A"/>
    <w:pPr>
      <w:spacing w:before="100" w:beforeAutospacing="1" w:after="100" w:afterAutospacing="1"/>
      <w:jc w:val="center"/>
    </w:pPr>
    <w:rPr>
      <w:sz w:val="20"/>
    </w:rPr>
  </w:style>
  <w:style w:type="paragraph" w:customStyle="1" w:styleId="xl2453">
    <w:name w:val="xl2453"/>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4">
    <w:name w:val="xl2454"/>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5">
    <w:name w:val="xl2455"/>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6">
    <w:name w:val="xl2456"/>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7">
    <w:name w:val="xl2457"/>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8">
    <w:name w:val="xl2458"/>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9">
    <w:name w:val="xl2459"/>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60">
    <w:name w:val="xl2460"/>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1">
    <w:name w:val="xl2461"/>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2">
    <w:name w:val="xl2462"/>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3">
    <w:name w:val="xl2463"/>
    <w:basedOn w:val="aff3"/>
    <w:uiPriority w:val="99"/>
    <w:qFormat/>
    <w:rsid w:val="000512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1">
    <w:name w:val="#ПЕРЕЧЕНЬ ур 1"/>
    <w:basedOn w:val="aff3"/>
    <w:uiPriority w:val="99"/>
    <w:qFormat/>
    <w:rsid w:val="0005126A"/>
    <w:pPr>
      <w:numPr>
        <w:numId w:val="60"/>
      </w:numPr>
      <w:tabs>
        <w:tab w:val="left" w:pos="709"/>
      </w:tabs>
      <w:spacing w:line="288" w:lineRule="auto"/>
    </w:pPr>
    <w:rPr>
      <w:rFonts w:ascii="Arial" w:hAnsi="Arial" w:cs="Arial"/>
      <w:sz w:val="28"/>
      <w:lang w:eastAsia="zh-CN"/>
    </w:rPr>
  </w:style>
  <w:style w:type="paragraph" w:customStyle="1" w:styleId="afffffffffffffffff5">
    <w:name w:val="# ОСНОВНОЙ ТЕКСТ ТАБЛИЦЫ"/>
    <w:basedOn w:val="aff3"/>
    <w:uiPriority w:val="99"/>
    <w:qFormat/>
    <w:rsid w:val="0005126A"/>
    <w:pPr>
      <w:widowControl w:val="0"/>
      <w:jc w:val="center"/>
    </w:pPr>
    <w:rPr>
      <w:rFonts w:ascii="Arial" w:hAnsi="Arial" w:cs="Arial"/>
      <w:sz w:val="20"/>
      <w:lang w:eastAsia="zh-CN"/>
    </w:rPr>
  </w:style>
  <w:style w:type="paragraph" w:customStyle="1" w:styleId="xl1104">
    <w:name w:val="xl1104"/>
    <w:basedOn w:val="aff3"/>
    <w:uiPriority w:val="99"/>
    <w:qFormat/>
    <w:rsid w:val="0005126A"/>
    <w:pPr>
      <w:pBdr>
        <w:top w:val="single" w:sz="4" w:space="0" w:color="auto"/>
        <w:left w:val="single" w:sz="8" w:space="0" w:color="auto"/>
      </w:pBdr>
      <w:spacing w:before="100" w:beforeAutospacing="1" w:after="100" w:afterAutospacing="1"/>
      <w:jc w:val="center"/>
    </w:pPr>
  </w:style>
  <w:style w:type="paragraph" w:customStyle="1" w:styleId="xl1105">
    <w:name w:val="xl1105"/>
    <w:basedOn w:val="aff3"/>
    <w:uiPriority w:val="99"/>
    <w:qFormat/>
    <w:rsid w:val="0005126A"/>
    <w:pPr>
      <w:pBdr>
        <w:top w:val="single" w:sz="8" w:space="0" w:color="auto"/>
        <w:left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6">
    <w:name w:val="xl1106"/>
    <w:basedOn w:val="aff3"/>
    <w:uiPriority w:val="99"/>
    <w:qFormat/>
    <w:rsid w:val="0005126A"/>
    <w:pPr>
      <w:pBdr>
        <w:top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7">
    <w:name w:val="xl1107"/>
    <w:basedOn w:val="aff3"/>
    <w:uiPriority w:val="99"/>
    <w:qFormat/>
    <w:rsid w:val="0005126A"/>
    <w:pPr>
      <w:pBdr>
        <w:top w:val="single" w:sz="8" w:space="0" w:color="auto"/>
        <w:bottom w:val="single" w:sz="8" w:space="0" w:color="auto"/>
        <w:right w:val="single" w:sz="8" w:space="0" w:color="auto"/>
      </w:pBdr>
      <w:shd w:val="clear" w:color="auto" w:fill="CCFFCC"/>
      <w:spacing w:before="100" w:beforeAutospacing="1" w:after="100" w:afterAutospacing="1"/>
      <w:jc w:val="center"/>
    </w:pPr>
    <w:rPr>
      <w:b/>
      <w:bCs/>
    </w:rPr>
  </w:style>
  <w:style w:type="paragraph" w:customStyle="1" w:styleId="xl1108">
    <w:name w:val="xl1108"/>
    <w:basedOn w:val="aff3"/>
    <w:uiPriority w:val="99"/>
    <w:qFormat/>
    <w:rsid w:val="0005126A"/>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09">
    <w:name w:val="xl1109"/>
    <w:basedOn w:val="aff3"/>
    <w:uiPriority w:val="99"/>
    <w:qFormat/>
    <w:rsid w:val="0005126A"/>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0">
    <w:name w:val="xl1110"/>
    <w:basedOn w:val="aff3"/>
    <w:uiPriority w:val="99"/>
    <w:qFormat/>
    <w:rsid w:val="0005126A"/>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1">
    <w:name w:val="xl1111"/>
    <w:basedOn w:val="aff3"/>
    <w:uiPriority w:val="99"/>
    <w:qFormat/>
    <w:rsid w:val="0005126A"/>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2">
    <w:name w:val="xl1112"/>
    <w:basedOn w:val="aff3"/>
    <w:uiPriority w:val="99"/>
    <w:qFormat/>
    <w:rsid w:val="0005126A"/>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3">
    <w:name w:val="xl1113"/>
    <w:basedOn w:val="aff3"/>
    <w:uiPriority w:val="99"/>
    <w:qFormat/>
    <w:rsid w:val="0005126A"/>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114">
    <w:name w:val="xl1114"/>
    <w:basedOn w:val="aff3"/>
    <w:uiPriority w:val="99"/>
    <w:qFormat/>
    <w:rsid w:val="0005126A"/>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5">
    <w:name w:val="xl1115"/>
    <w:basedOn w:val="aff3"/>
    <w:uiPriority w:val="99"/>
    <w:qFormat/>
    <w:rsid w:val="0005126A"/>
    <w:pPr>
      <w:pBdr>
        <w:top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6">
    <w:name w:val="xl1116"/>
    <w:basedOn w:val="aff3"/>
    <w:uiPriority w:val="99"/>
    <w:qFormat/>
    <w:rsid w:val="0005126A"/>
    <w:pPr>
      <w:pBdr>
        <w:top w:val="single" w:sz="8" w:space="0" w:color="auto"/>
        <w:bottom w:val="single" w:sz="8" w:space="0" w:color="auto"/>
        <w:right w:val="single" w:sz="8" w:space="0" w:color="auto"/>
      </w:pBdr>
      <w:shd w:val="clear" w:color="auto" w:fill="CCFFCC"/>
      <w:spacing w:before="100" w:beforeAutospacing="1" w:after="100" w:afterAutospacing="1"/>
    </w:pPr>
    <w:rPr>
      <w:b/>
      <w:bCs/>
      <w:sz w:val="28"/>
      <w:szCs w:val="28"/>
    </w:rPr>
  </w:style>
  <w:style w:type="paragraph" w:customStyle="1" w:styleId="xl1117">
    <w:name w:val="xl1117"/>
    <w:basedOn w:val="aff3"/>
    <w:uiPriority w:val="99"/>
    <w:qFormat/>
    <w:rsid w:val="0005126A"/>
    <w:pPr>
      <w:pBdr>
        <w:top w:val="single" w:sz="4"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18">
    <w:name w:val="xl1118"/>
    <w:basedOn w:val="aff3"/>
    <w:uiPriority w:val="99"/>
    <w:qFormat/>
    <w:rsid w:val="0005126A"/>
    <w:pPr>
      <w:pBdr>
        <w:top w:val="single" w:sz="4" w:space="0" w:color="auto"/>
        <w:bottom w:val="single" w:sz="4" w:space="0" w:color="auto"/>
      </w:pBdr>
      <w:shd w:val="clear" w:color="auto" w:fill="CCFFFF"/>
      <w:spacing w:before="100" w:beforeAutospacing="1" w:after="100" w:afterAutospacing="1"/>
    </w:pPr>
    <w:rPr>
      <w:b/>
      <w:bCs/>
    </w:rPr>
  </w:style>
  <w:style w:type="paragraph" w:customStyle="1" w:styleId="xl1119">
    <w:name w:val="xl1119"/>
    <w:basedOn w:val="aff3"/>
    <w:uiPriority w:val="99"/>
    <w:qFormat/>
    <w:rsid w:val="0005126A"/>
    <w:pPr>
      <w:pBdr>
        <w:top w:val="single" w:sz="4"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0">
    <w:name w:val="xl1120"/>
    <w:basedOn w:val="aff3"/>
    <w:uiPriority w:val="99"/>
    <w:qFormat/>
    <w:rsid w:val="0005126A"/>
    <w:pPr>
      <w:pBdr>
        <w:top w:val="single" w:sz="8" w:space="0" w:color="auto"/>
        <w:left w:val="single" w:sz="8" w:space="0" w:color="auto"/>
        <w:bottom w:val="single" w:sz="4" w:space="0" w:color="auto"/>
      </w:pBdr>
      <w:shd w:val="clear" w:color="auto" w:fill="CCFFFF"/>
      <w:spacing w:before="100" w:beforeAutospacing="1" w:after="100" w:afterAutospacing="1"/>
    </w:pPr>
  </w:style>
  <w:style w:type="paragraph" w:customStyle="1" w:styleId="xl1121">
    <w:name w:val="xl1121"/>
    <w:basedOn w:val="aff3"/>
    <w:uiPriority w:val="99"/>
    <w:qFormat/>
    <w:rsid w:val="0005126A"/>
    <w:pPr>
      <w:pBdr>
        <w:top w:val="single" w:sz="8" w:space="0" w:color="auto"/>
        <w:bottom w:val="single" w:sz="4" w:space="0" w:color="auto"/>
      </w:pBdr>
      <w:shd w:val="clear" w:color="auto" w:fill="CCFFFF"/>
      <w:spacing w:before="100" w:beforeAutospacing="1" w:after="100" w:afterAutospacing="1"/>
    </w:pPr>
  </w:style>
  <w:style w:type="paragraph" w:customStyle="1" w:styleId="xl1122">
    <w:name w:val="xl1122"/>
    <w:basedOn w:val="aff3"/>
    <w:uiPriority w:val="99"/>
    <w:qFormat/>
    <w:rsid w:val="0005126A"/>
    <w:pPr>
      <w:pBdr>
        <w:top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1123">
    <w:name w:val="xl1123"/>
    <w:basedOn w:val="aff3"/>
    <w:uiPriority w:val="99"/>
    <w:qFormat/>
    <w:rsid w:val="0005126A"/>
    <w:pPr>
      <w:pBdr>
        <w:top w:val="single" w:sz="8"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24">
    <w:name w:val="xl1124"/>
    <w:basedOn w:val="aff3"/>
    <w:uiPriority w:val="99"/>
    <w:qFormat/>
    <w:rsid w:val="0005126A"/>
    <w:pPr>
      <w:pBdr>
        <w:top w:val="single" w:sz="8" w:space="0" w:color="auto"/>
        <w:bottom w:val="single" w:sz="4" w:space="0" w:color="auto"/>
      </w:pBdr>
      <w:shd w:val="clear" w:color="auto" w:fill="CCFFFF"/>
      <w:spacing w:before="100" w:beforeAutospacing="1" w:after="100" w:afterAutospacing="1"/>
    </w:pPr>
    <w:rPr>
      <w:b/>
      <w:bCs/>
    </w:rPr>
  </w:style>
  <w:style w:type="paragraph" w:customStyle="1" w:styleId="xl1125">
    <w:name w:val="xl1125"/>
    <w:basedOn w:val="aff3"/>
    <w:uiPriority w:val="99"/>
    <w:qFormat/>
    <w:rsid w:val="0005126A"/>
    <w:pPr>
      <w:pBdr>
        <w:top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6">
    <w:name w:val="xl1126"/>
    <w:basedOn w:val="aff3"/>
    <w:uiPriority w:val="99"/>
    <w:qFormat/>
    <w:rsid w:val="0005126A"/>
    <w:pPr>
      <w:pBdr>
        <w:top w:val="single" w:sz="8" w:space="0" w:color="auto"/>
        <w:left w:val="single" w:sz="8" w:space="0" w:color="auto"/>
        <w:bottom w:val="single" w:sz="8" w:space="0" w:color="auto"/>
      </w:pBdr>
      <w:shd w:val="clear" w:color="auto" w:fill="CCFFCC"/>
      <w:spacing w:before="100" w:beforeAutospacing="1" w:after="100" w:afterAutospacing="1"/>
    </w:pPr>
    <w:rPr>
      <w:b/>
      <w:bCs/>
    </w:rPr>
  </w:style>
  <w:style w:type="paragraph" w:customStyle="1" w:styleId="xl1127">
    <w:name w:val="xl1127"/>
    <w:basedOn w:val="aff3"/>
    <w:uiPriority w:val="99"/>
    <w:qFormat/>
    <w:rsid w:val="0005126A"/>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1fffff7">
    <w:name w:val="Перечень рисунков1"/>
    <w:basedOn w:val="aff3"/>
    <w:next w:val="aff3"/>
    <w:uiPriority w:val="99"/>
    <w:qFormat/>
    <w:rsid w:val="0005126A"/>
    <w:pPr>
      <w:spacing w:after="100" w:afterAutospacing="1" w:line="276" w:lineRule="auto"/>
      <w:ind w:firstLine="709"/>
      <w:jc w:val="both"/>
    </w:pPr>
    <w:rPr>
      <w:szCs w:val="20"/>
      <w:lang w:eastAsia="zh-CN"/>
    </w:rPr>
  </w:style>
  <w:style w:type="paragraph" w:customStyle="1" w:styleId="1fffff8">
    <w:name w:val="Маркированный список1"/>
    <w:basedOn w:val="aff3"/>
    <w:uiPriority w:val="99"/>
    <w:qFormat/>
    <w:rsid w:val="0005126A"/>
    <w:pPr>
      <w:tabs>
        <w:tab w:val="num" w:pos="360"/>
      </w:tabs>
      <w:spacing w:after="100" w:afterAutospacing="1" w:line="276" w:lineRule="auto"/>
      <w:ind w:left="1429"/>
      <w:contextualSpacing/>
      <w:jc w:val="both"/>
    </w:pPr>
    <w:rPr>
      <w:rFonts w:eastAsia="Calibri"/>
      <w:szCs w:val="22"/>
      <w:lang w:eastAsia="zh-CN"/>
    </w:rPr>
  </w:style>
  <w:style w:type="paragraph" w:customStyle="1" w:styleId="afffffffffffffffff6">
    <w:name w:val="Содержимое врезки"/>
    <w:basedOn w:val="affff5"/>
    <w:uiPriority w:val="99"/>
    <w:qFormat/>
    <w:rsid w:val="0005126A"/>
    <w:pPr>
      <w:spacing w:after="100" w:afterAutospacing="1" w:line="276" w:lineRule="auto"/>
      <w:ind w:firstLine="709"/>
      <w:jc w:val="both"/>
    </w:pPr>
    <w:rPr>
      <w:rFonts w:cs="Arial"/>
      <w:szCs w:val="20"/>
      <w:lang w:eastAsia="zh-CN"/>
    </w:rPr>
  </w:style>
  <w:style w:type="paragraph" w:customStyle="1" w:styleId="10c">
    <w:name w:val="Оглавление 10"/>
    <w:basedOn w:val="1ff6"/>
    <w:uiPriority w:val="99"/>
    <w:qFormat/>
    <w:rsid w:val="0005126A"/>
    <w:pPr>
      <w:widowControl/>
      <w:tabs>
        <w:tab w:val="right" w:leader="dot" w:pos="7091"/>
      </w:tabs>
      <w:suppressAutoHyphens w:val="0"/>
      <w:spacing w:after="100" w:afterAutospacing="1" w:line="276" w:lineRule="auto"/>
      <w:ind w:left="2547"/>
      <w:jc w:val="both"/>
    </w:pPr>
    <w:rPr>
      <w:rFonts w:eastAsia="Times New Roman" w:cs="Lohit Hindi"/>
      <w:kern w:val="0"/>
      <w:szCs w:val="20"/>
      <w:lang w:eastAsia="zh-CN"/>
    </w:rPr>
  </w:style>
  <w:style w:type="paragraph" w:customStyle="1" w:styleId="afffffffffffffffff7">
    <w:name w:val="Горизонтальная линия"/>
    <w:basedOn w:val="aff3"/>
    <w:next w:val="affff5"/>
    <w:uiPriority w:val="99"/>
    <w:qFormat/>
    <w:rsid w:val="0005126A"/>
    <w:pPr>
      <w:suppressLineNumbers/>
      <w:pBdr>
        <w:bottom w:val="double" w:sz="2" w:space="0" w:color="808080"/>
      </w:pBdr>
      <w:spacing w:after="100" w:afterAutospacing="1" w:line="276" w:lineRule="auto"/>
      <w:ind w:firstLine="709"/>
      <w:jc w:val="both"/>
    </w:pPr>
    <w:rPr>
      <w:rFonts w:cs="Arial"/>
      <w:sz w:val="12"/>
      <w:szCs w:val="12"/>
      <w:lang w:eastAsia="zh-CN"/>
    </w:rPr>
  </w:style>
  <w:style w:type="paragraph" w:customStyle="1" w:styleId="afffffffffffffffff8">
    <w:name w:val="Текст в заданном формате"/>
    <w:basedOn w:val="aff3"/>
    <w:uiPriority w:val="99"/>
    <w:qFormat/>
    <w:rsid w:val="0005126A"/>
    <w:pPr>
      <w:spacing w:after="100" w:afterAutospacing="1" w:line="276" w:lineRule="auto"/>
      <w:ind w:firstLine="709"/>
      <w:jc w:val="both"/>
    </w:pPr>
    <w:rPr>
      <w:rFonts w:ascii="DejaVu Sans Mono" w:eastAsia="DejaVu Sans Mono" w:hAnsi="DejaVu Sans Mono" w:cs="Lohit Hindi"/>
      <w:sz w:val="20"/>
      <w:szCs w:val="20"/>
      <w:lang w:eastAsia="zh-CN"/>
    </w:rPr>
  </w:style>
  <w:style w:type="paragraph" w:customStyle="1" w:styleId="2ffd">
    <w:name w:val="# Заголовок ур 2"/>
    <w:basedOn w:val="aff3"/>
    <w:uiPriority w:val="99"/>
    <w:qFormat/>
    <w:rsid w:val="0005126A"/>
    <w:pPr>
      <w:keepNext/>
      <w:keepLines/>
      <w:widowControl w:val="0"/>
      <w:spacing w:before="120" w:after="100" w:afterAutospacing="1" w:line="276" w:lineRule="auto"/>
      <w:ind w:firstLine="709"/>
      <w:jc w:val="both"/>
    </w:pPr>
    <w:rPr>
      <w:rFonts w:eastAsia="Calibri" w:cs="Arial"/>
      <w:b/>
      <w:sz w:val="28"/>
      <w:szCs w:val="20"/>
      <w:lang w:eastAsia="zh-CN"/>
    </w:rPr>
  </w:style>
  <w:style w:type="paragraph" w:customStyle="1" w:styleId="3ff8">
    <w:name w:val="# Заголовок ур 3"/>
    <w:basedOn w:val="2ffd"/>
    <w:uiPriority w:val="99"/>
    <w:qFormat/>
    <w:rsid w:val="0005126A"/>
    <w:rPr>
      <w:sz w:val="24"/>
    </w:rPr>
  </w:style>
  <w:style w:type="paragraph" w:customStyle="1" w:styleId="4ff">
    <w:name w:val="# Заголовок ур 4"/>
    <w:basedOn w:val="3ff8"/>
    <w:uiPriority w:val="99"/>
    <w:qFormat/>
    <w:rsid w:val="0005126A"/>
    <w:rPr>
      <w:b w:val="0"/>
      <w:i/>
    </w:rPr>
  </w:style>
  <w:style w:type="paragraph" w:customStyle="1" w:styleId="2ffe">
    <w:name w:val="#ПЕРЕЧЕНЬ УР 2"/>
    <w:basedOn w:val="1"/>
    <w:uiPriority w:val="99"/>
    <w:qFormat/>
    <w:rsid w:val="0005126A"/>
    <w:pPr>
      <w:numPr>
        <w:numId w:val="0"/>
      </w:numPr>
      <w:tabs>
        <w:tab w:val="num" w:pos="0"/>
      </w:tabs>
      <w:spacing w:after="100" w:afterAutospacing="1"/>
      <w:ind w:left="1066" w:hanging="357"/>
      <w:jc w:val="both"/>
    </w:pPr>
    <w:rPr>
      <w:rFonts w:ascii="Times New Roman" w:hAnsi="Times New Roman"/>
      <w:sz w:val="24"/>
      <w:szCs w:val="20"/>
    </w:rPr>
  </w:style>
  <w:style w:type="paragraph" w:customStyle="1" w:styleId="s34">
    <w:name w:val="s_34"/>
    <w:basedOn w:val="aff3"/>
    <w:uiPriority w:val="99"/>
    <w:qFormat/>
    <w:rsid w:val="0005126A"/>
    <w:pPr>
      <w:jc w:val="center"/>
    </w:pPr>
    <w:rPr>
      <w:b/>
      <w:bCs/>
      <w:color w:val="000080"/>
      <w:sz w:val="21"/>
      <w:szCs w:val="21"/>
    </w:rPr>
  </w:style>
  <w:style w:type="paragraph" w:customStyle="1" w:styleId="rvps5">
    <w:name w:val="rvps5"/>
    <w:basedOn w:val="aff3"/>
    <w:uiPriority w:val="99"/>
    <w:qFormat/>
    <w:rsid w:val="0005126A"/>
    <w:pPr>
      <w:spacing w:before="100" w:beforeAutospacing="1" w:after="100" w:afterAutospacing="1"/>
    </w:pPr>
  </w:style>
  <w:style w:type="paragraph" w:customStyle="1" w:styleId="rvps6">
    <w:name w:val="rvps6"/>
    <w:basedOn w:val="aff3"/>
    <w:uiPriority w:val="99"/>
    <w:qFormat/>
    <w:rsid w:val="0005126A"/>
    <w:pPr>
      <w:spacing w:before="100" w:beforeAutospacing="1" w:after="100" w:afterAutospacing="1"/>
    </w:pPr>
  </w:style>
  <w:style w:type="paragraph" w:customStyle="1" w:styleId="afffffffffffffffff9">
    <w:name w:val="ОБЫЧНЫЙ КАТ"/>
    <w:basedOn w:val="aff3"/>
    <w:uiPriority w:val="99"/>
    <w:qFormat/>
    <w:rsid w:val="0005126A"/>
    <w:pPr>
      <w:spacing w:line="276" w:lineRule="auto"/>
      <w:ind w:firstLine="567"/>
      <w:jc w:val="both"/>
    </w:pPr>
    <w:rPr>
      <w:rFonts w:eastAsia="Calibri"/>
      <w:szCs w:val="22"/>
      <w:lang w:eastAsia="en-US"/>
    </w:rPr>
  </w:style>
  <w:style w:type="paragraph" w:customStyle="1" w:styleId="af3">
    <w:name w:val="МАРКИРОВАННЫЙ КАТ"/>
    <w:basedOn w:val="affffffff1"/>
    <w:next w:val="afffffffffffffffff9"/>
    <w:uiPriority w:val="99"/>
    <w:qFormat/>
    <w:rsid w:val="0005126A"/>
    <w:pPr>
      <w:numPr>
        <w:numId w:val="61"/>
      </w:numPr>
      <w:spacing w:line="276" w:lineRule="auto"/>
      <w:ind w:left="0" w:firstLine="578"/>
      <w:jc w:val="both"/>
    </w:pPr>
    <w:rPr>
      <w:rFonts w:ascii="Times New Roman" w:eastAsia="Calibri" w:hAnsi="Times New Roman"/>
      <w:szCs w:val="22"/>
      <w:lang w:eastAsia="en-US"/>
    </w:rPr>
  </w:style>
  <w:style w:type="paragraph" w:customStyle="1" w:styleId="CharCharCharChar1">
    <w:name w:val="Знак Char Char Char Char1"/>
    <w:basedOn w:val="aff3"/>
    <w:next w:val="aff3"/>
    <w:uiPriority w:val="99"/>
    <w:qFormat/>
    <w:rsid w:val="0005126A"/>
    <w:pPr>
      <w:keepNext/>
      <w:keepLines/>
      <w:spacing w:before="120" w:after="120"/>
      <w:ind w:firstLine="709"/>
      <w:jc w:val="both"/>
      <w:outlineLvl w:val="0"/>
    </w:pPr>
    <w:rPr>
      <w:b/>
      <w:bCs/>
      <w:sz w:val="26"/>
      <w:szCs w:val="28"/>
    </w:rPr>
  </w:style>
  <w:style w:type="paragraph" w:customStyle="1" w:styleId="913">
    <w:name w:val="Заголовок 91"/>
    <w:basedOn w:val="aff3"/>
    <w:next w:val="aff3"/>
    <w:uiPriority w:val="9"/>
    <w:semiHidden/>
    <w:qFormat/>
    <w:rsid w:val="0005126A"/>
    <w:pPr>
      <w:keepNext/>
      <w:keepLines/>
      <w:spacing w:before="40" w:line="276" w:lineRule="auto"/>
      <w:ind w:firstLine="709"/>
      <w:jc w:val="both"/>
      <w:outlineLvl w:val="8"/>
    </w:pPr>
    <w:rPr>
      <w:rFonts w:ascii="Cambria" w:hAnsi="Cambria"/>
      <w:i/>
      <w:iCs/>
      <w:color w:val="272727"/>
      <w:sz w:val="21"/>
      <w:szCs w:val="21"/>
    </w:rPr>
  </w:style>
  <w:style w:type="character" w:customStyle="1" w:styleId="Bodytext3">
    <w:name w:val="Body text (3)_"/>
    <w:link w:val="Bodytext30"/>
    <w:locked/>
    <w:rsid w:val="0005126A"/>
    <w:rPr>
      <w:sz w:val="27"/>
      <w:szCs w:val="27"/>
      <w:shd w:val="clear" w:color="auto" w:fill="FFFFFF"/>
    </w:rPr>
  </w:style>
  <w:style w:type="paragraph" w:customStyle="1" w:styleId="Bodytext30">
    <w:name w:val="Body text (3)"/>
    <w:basedOn w:val="aff3"/>
    <w:link w:val="Bodytext3"/>
    <w:qFormat/>
    <w:rsid w:val="0005126A"/>
    <w:pPr>
      <w:shd w:val="clear" w:color="auto" w:fill="FFFFFF"/>
      <w:spacing w:after="2160" w:line="0" w:lineRule="atLeast"/>
      <w:ind w:hanging="2100"/>
      <w:jc w:val="center"/>
    </w:pPr>
    <w:rPr>
      <w:rFonts w:asciiTheme="minorHAnsi" w:eastAsiaTheme="minorHAnsi" w:hAnsiTheme="minorHAnsi" w:cstheme="minorBidi"/>
      <w:sz w:val="27"/>
      <w:szCs w:val="27"/>
      <w:lang w:eastAsia="en-US"/>
    </w:rPr>
  </w:style>
  <w:style w:type="paragraph" w:customStyle="1" w:styleId="21c">
    <w:name w:val="Оглавление 21"/>
    <w:basedOn w:val="aff3"/>
    <w:next w:val="aff3"/>
    <w:autoRedefine/>
    <w:uiPriority w:val="39"/>
    <w:qFormat/>
    <w:rsid w:val="0005126A"/>
    <w:pPr>
      <w:spacing w:after="100" w:line="276" w:lineRule="auto"/>
      <w:ind w:left="220"/>
    </w:pPr>
    <w:rPr>
      <w:rFonts w:asciiTheme="minorHAnsi" w:hAnsiTheme="minorHAnsi" w:cstheme="minorBidi"/>
      <w:sz w:val="22"/>
      <w:szCs w:val="22"/>
    </w:rPr>
  </w:style>
  <w:style w:type="paragraph" w:customStyle="1" w:styleId="31d">
    <w:name w:val="Оглавление 31"/>
    <w:basedOn w:val="aff3"/>
    <w:next w:val="aff3"/>
    <w:autoRedefine/>
    <w:uiPriority w:val="39"/>
    <w:qFormat/>
    <w:rsid w:val="0005126A"/>
    <w:pPr>
      <w:spacing w:after="100" w:line="276" w:lineRule="auto"/>
      <w:ind w:left="440"/>
    </w:pPr>
    <w:rPr>
      <w:rFonts w:asciiTheme="minorHAnsi" w:hAnsiTheme="minorHAnsi" w:cstheme="minorBidi"/>
      <w:sz w:val="22"/>
      <w:szCs w:val="22"/>
    </w:rPr>
  </w:style>
  <w:style w:type="paragraph" w:customStyle="1" w:styleId="1312">
    <w:name w:val="Знак131"/>
    <w:basedOn w:val="aff3"/>
    <w:next w:val="aff3"/>
    <w:uiPriority w:val="99"/>
    <w:qFormat/>
    <w:rsid w:val="0005126A"/>
    <w:pPr>
      <w:spacing w:before="120" w:after="120" w:line="360" w:lineRule="auto"/>
      <w:ind w:firstLine="720"/>
      <w:jc w:val="both"/>
    </w:pPr>
    <w:rPr>
      <w:rFonts w:asciiTheme="minorHAnsi" w:hAnsiTheme="minorHAnsi" w:cstheme="minorBidi"/>
      <w:b/>
      <w:bCs/>
      <w:sz w:val="22"/>
      <w:szCs w:val="22"/>
    </w:rPr>
  </w:style>
  <w:style w:type="paragraph" w:customStyle="1" w:styleId="afffffffffffffffffa">
    <w:name w:val="Обычный текст"/>
    <w:basedOn w:val="aff3"/>
    <w:uiPriority w:val="99"/>
    <w:qFormat/>
    <w:rsid w:val="0005126A"/>
    <w:pPr>
      <w:ind w:left="397" w:hanging="397"/>
      <w:jc w:val="both"/>
    </w:pPr>
    <w:rPr>
      <w:rFonts w:cs="Arial"/>
      <w:szCs w:val="20"/>
      <w:lang w:eastAsia="en-US"/>
    </w:rPr>
  </w:style>
  <w:style w:type="character" w:customStyle="1" w:styleId="afffffffffffffffffb">
    <w:name w:val="Обычный ТКП Знак"/>
    <w:link w:val="afffffffffffffffffc"/>
    <w:locked/>
    <w:rsid w:val="0005126A"/>
    <w:rPr>
      <w:sz w:val="24"/>
    </w:rPr>
  </w:style>
  <w:style w:type="paragraph" w:customStyle="1" w:styleId="afffffffffffffffffc">
    <w:name w:val="Обычный ТКП"/>
    <w:basedOn w:val="aff3"/>
    <w:link w:val="afffffffffffffffffb"/>
    <w:qFormat/>
    <w:rsid w:val="0005126A"/>
    <w:pPr>
      <w:suppressAutoHyphens/>
      <w:spacing w:line="360" w:lineRule="auto"/>
      <w:ind w:left="57" w:right="-2" w:firstLine="709"/>
      <w:jc w:val="both"/>
    </w:pPr>
    <w:rPr>
      <w:rFonts w:asciiTheme="minorHAnsi" w:eastAsiaTheme="minorHAnsi" w:hAnsiTheme="minorHAnsi" w:cstheme="minorBidi"/>
      <w:szCs w:val="22"/>
      <w:lang w:eastAsia="en-US"/>
    </w:rPr>
  </w:style>
  <w:style w:type="paragraph" w:customStyle="1" w:styleId="afffffffffffffffffd">
    <w:name w:val="Табл крупная по центру"/>
    <w:basedOn w:val="afffffffffffffffffc"/>
    <w:uiPriority w:val="99"/>
    <w:qFormat/>
    <w:rsid w:val="0005126A"/>
    <w:pPr>
      <w:snapToGrid w:val="0"/>
      <w:spacing w:line="240" w:lineRule="exact"/>
      <w:ind w:left="0" w:right="0" w:firstLine="0"/>
      <w:jc w:val="center"/>
    </w:pPr>
    <w:rPr>
      <w:color w:val="000000"/>
      <w:sz w:val="22"/>
    </w:rPr>
  </w:style>
  <w:style w:type="character" w:customStyle="1" w:styleId="afffffffffffffffffe">
    <w:name w:val="Просто текст Знак"/>
    <w:link w:val="affffffffffffffffff"/>
    <w:locked/>
    <w:rsid w:val="0005126A"/>
    <w:rPr>
      <w:rFonts w:ascii="Arial" w:hAnsi="Arial" w:cs="Arial"/>
      <w:szCs w:val="24"/>
    </w:rPr>
  </w:style>
  <w:style w:type="paragraph" w:customStyle="1" w:styleId="affffffffffffffffff">
    <w:name w:val="Просто текст"/>
    <w:basedOn w:val="affff5"/>
    <w:link w:val="afffffffffffffffffe"/>
    <w:qFormat/>
    <w:rsid w:val="0005126A"/>
    <w:pPr>
      <w:spacing w:before="60" w:after="60" w:line="260" w:lineRule="atLeast"/>
      <w:jc w:val="both"/>
    </w:pPr>
    <w:rPr>
      <w:rFonts w:ascii="Arial" w:eastAsiaTheme="minorHAnsi" w:hAnsi="Arial" w:cs="Arial"/>
      <w:sz w:val="22"/>
      <w:lang w:eastAsia="en-US"/>
    </w:rPr>
  </w:style>
  <w:style w:type="paragraph" w:customStyle="1" w:styleId="CharChar">
    <w:name w:val="Char Char Знак Знак Знак Знак Знак Знак"/>
    <w:basedOn w:val="aff3"/>
    <w:uiPriority w:val="99"/>
    <w:qFormat/>
    <w:rsid w:val="0005126A"/>
    <w:pPr>
      <w:spacing w:after="160" w:line="240" w:lineRule="exact"/>
    </w:pPr>
    <w:rPr>
      <w:rFonts w:ascii="Verdana" w:hAnsi="Verdana" w:cs="Verdana"/>
      <w:sz w:val="20"/>
      <w:szCs w:val="20"/>
      <w:lang w:val="en-US" w:eastAsia="en-US"/>
    </w:rPr>
  </w:style>
  <w:style w:type="paragraph" w:customStyle="1" w:styleId="1fffff9">
    <w:name w:val="1 подзаголовки таблиц"/>
    <w:basedOn w:val="aff3"/>
    <w:uiPriority w:val="99"/>
    <w:qFormat/>
    <w:rsid w:val="0005126A"/>
    <w:pPr>
      <w:jc w:val="center"/>
    </w:pPr>
    <w:rPr>
      <w:rFonts w:ascii="Calibri" w:hAnsi="Calibri" w:cs="Calibri"/>
      <w:b/>
      <w:bCs/>
      <w:lang w:eastAsia="ar-SA"/>
    </w:rPr>
  </w:style>
  <w:style w:type="paragraph" w:customStyle="1" w:styleId="1fffffa">
    <w:name w:val="1 стиль таблицы"/>
    <w:basedOn w:val="aff3"/>
    <w:uiPriority w:val="99"/>
    <w:qFormat/>
    <w:rsid w:val="0005126A"/>
    <w:pPr>
      <w:jc w:val="center"/>
    </w:pPr>
    <w:rPr>
      <w:rFonts w:ascii="Calibri" w:hAnsi="Calibri" w:cs="Calibri"/>
      <w:lang w:eastAsia="ar-SA"/>
    </w:rPr>
  </w:style>
  <w:style w:type="paragraph" w:customStyle="1" w:styleId="1fffffb">
    <w:name w:val="1 стиль таблицы по левому краю"/>
    <w:basedOn w:val="1fffffa"/>
    <w:uiPriority w:val="99"/>
    <w:qFormat/>
    <w:rsid w:val="0005126A"/>
    <w:pPr>
      <w:jc w:val="left"/>
    </w:pPr>
  </w:style>
  <w:style w:type="paragraph" w:customStyle="1" w:styleId="1fffffc">
    <w:name w:val="1 жирный текст"/>
    <w:basedOn w:val="aff3"/>
    <w:uiPriority w:val="99"/>
    <w:qFormat/>
    <w:rsid w:val="0005126A"/>
    <w:pPr>
      <w:spacing w:line="312" w:lineRule="auto"/>
      <w:ind w:firstLine="709"/>
    </w:pPr>
    <w:rPr>
      <w:rFonts w:ascii="Calibri" w:hAnsi="Calibri" w:cs="Calibri"/>
      <w:b/>
      <w:bCs/>
    </w:rPr>
  </w:style>
  <w:style w:type="paragraph" w:customStyle="1" w:styleId="3ff9">
    <w:name w:val="Пункт 3"/>
    <w:basedOn w:val="32"/>
    <w:uiPriority w:val="99"/>
    <w:qFormat/>
    <w:locked/>
    <w:rsid w:val="0005126A"/>
    <w:pPr>
      <w:keepNext/>
      <w:keepLines/>
      <w:numPr>
        <w:ilvl w:val="0"/>
        <w:numId w:val="0"/>
      </w:numPr>
      <w:spacing w:before="40" w:after="0" w:line="256" w:lineRule="auto"/>
      <w:contextualSpacing w:val="0"/>
    </w:pPr>
    <w:rPr>
      <w:rFonts w:ascii="Cambria" w:eastAsia="Times New Roman" w:hAnsi="Cambria"/>
      <w:b w:val="0"/>
      <w:bCs w:val="0"/>
      <w:color w:val="243F60"/>
      <w:lang w:val="ru-RU"/>
    </w:rPr>
  </w:style>
  <w:style w:type="character" w:customStyle="1" w:styleId="2fff">
    <w:name w:val="Заголовок_подзаголовок_2 Знак"/>
    <w:basedOn w:val="aff5"/>
    <w:link w:val="2fff0"/>
    <w:locked/>
    <w:rsid w:val="0005126A"/>
    <w:rPr>
      <w:rFonts w:ascii="Times New Roman" w:eastAsia="Times New Roman" w:hAnsi="Times New Roman" w:cs="Times New Roman"/>
      <w:b/>
      <w:bCs/>
      <w:sz w:val="24"/>
      <w:szCs w:val="24"/>
      <w:lang w:eastAsia="ru-RU"/>
    </w:rPr>
  </w:style>
  <w:style w:type="paragraph" w:customStyle="1" w:styleId="2fff0">
    <w:name w:val="Заголовок_подзаголовок_2"/>
    <w:next w:val="afffffff7"/>
    <w:link w:val="2fff"/>
    <w:qFormat/>
    <w:rsid w:val="0005126A"/>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1fffffd">
    <w:name w:val="Список_маркерный_1_уровень Знак"/>
    <w:basedOn w:val="aff5"/>
    <w:link w:val="1e"/>
    <w:locked/>
    <w:rsid w:val="0005126A"/>
    <w:rPr>
      <w:rFonts w:ascii="Times New Roman" w:eastAsia="Times New Roman" w:hAnsi="Times New Roman" w:cs="Times New Roman"/>
      <w:sz w:val="24"/>
      <w:szCs w:val="24"/>
      <w:lang w:eastAsia="ru-RU"/>
    </w:rPr>
  </w:style>
  <w:style w:type="paragraph" w:customStyle="1" w:styleId="1e">
    <w:name w:val="Список_маркерный_1_уровень"/>
    <w:link w:val="1fffffd"/>
    <w:qFormat/>
    <w:rsid w:val="0005126A"/>
    <w:pPr>
      <w:numPr>
        <w:numId w:val="62"/>
      </w:numPr>
      <w:snapToGrid w:val="0"/>
      <w:spacing w:before="60" w:after="100" w:line="240" w:lineRule="auto"/>
      <w:jc w:val="both"/>
    </w:pPr>
    <w:rPr>
      <w:rFonts w:ascii="Times New Roman" w:eastAsia="Times New Roman" w:hAnsi="Times New Roman" w:cs="Times New Roman"/>
      <w:sz w:val="24"/>
      <w:szCs w:val="24"/>
      <w:lang w:eastAsia="ru-RU"/>
    </w:rPr>
  </w:style>
  <w:style w:type="character" w:customStyle="1" w:styleId="1fffffe">
    <w:name w:val="Заголовок_подзаголовок_1 Знак"/>
    <w:basedOn w:val="aff5"/>
    <w:link w:val="1ffffff"/>
    <w:locked/>
    <w:rsid w:val="0005126A"/>
    <w:rPr>
      <w:rFonts w:ascii="Times New Roman" w:eastAsia="Times New Roman" w:hAnsi="Times New Roman" w:cs="Times New Roman"/>
      <w:b/>
      <w:bCs/>
      <w:sz w:val="24"/>
      <w:szCs w:val="24"/>
      <w:u w:val="single"/>
      <w:lang w:eastAsia="ru-RU"/>
    </w:rPr>
  </w:style>
  <w:style w:type="paragraph" w:customStyle="1" w:styleId="1ffffff">
    <w:name w:val="Заголовок_подзаголовок_1"/>
    <w:next w:val="afffffff7"/>
    <w:link w:val="1fffffe"/>
    <w:qFormat/>
    <w:rsid w:val="0005126A"/>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affffffffffffffffff0">
    <w:name w:val="Таблица_номер_таблицы Знак"/>
    <w:basedOn w:val="aff5"/>
    <w:link w:val="affffffffffffffffff1"/>
    <w:locked/>
    <w:rsid w:val="0005126A"/>
    <w:rPr>
      <w:rFonts w:ascii="Times New Roman" w:eastAsia="Times New Roman" w:hAnsi="Times New Roman" w:cs="Times New Roman"/>
      <w:bCs/>
      <w:sz w:val="24"/>
      <w:lang w:eastAsia="ru-RU"/>
    </w:rPr>
  </w:style>
  <w:style w:type="paragraph" w:customStyle="1" w:styleId="affffffffffffffffff1">
    <w:name w:val="Таблица_номер_таблицы"/>
    <w:link w:val="affffffffffffffffff0"/>
    <w:qFormat/>
    <w:rsid w:val="0005126A"/>
    <w:pPr>
      <w:keepNext/>
      <w:spacing w:after="0" w:line="240" w:lineRule="auto"/>
      <w:jc w:val="right"/>
    </w:pPr>
    <w:rPr>
      <w:rFonts w:ascii="Times New Roman" w:eastAsia="Times New Roman" w:hAnsi="Times New Roman" w:cs="Times New Roman"/>
      <w:bCs/>
      <w:sz w:val="24"/>
      <w:lang w:eastAsia="ru-RU"/>
    </w:rPr>
  </w:style>
  <w:style w:type="character" w:customStyle="1" w:styleId="affffffffffffffffff2">
    <w:name w:val="Таблица_название_таблицы Знак"/>
    <w:basedOn w:val="aff5"/>
    <w:link w:val="affffffffffffffffff3"/>
    <w:locked/>
    <w:rsid w:val="0005126A"/>
    <w:rPr>
      <w:rFonts w:ascii="Times New Roman" w:eastAsia="Times New Roman" w:hAnsi="Times New Roman" w:cs="Times New Roman"/>
      <w:bCs/>
      <w:sz w:val="24"/>
      <w:lang w:eastAsia="ru-RU"/>
    </w:rPr>
  </w:style>
  <w:style w:type="paragraph" w:customStyle="1" w:styleId="affffffffffffffffff3">
    <w:name w:val="Таблица_название_таблицы"/>
    <w:next w:val="afffffff7"/>
    <w:link w:val="affffffffffffffffff2"/>
    <w:qFormat/>
    <w:rsid w:val="0005126A"/>
    <w:pPr>
      <w:keepNext/>
      <w:spacing w:after="120" w:line="240" w:lineRule="auto"/>
      <w:jc w:val="center"/>
    </w:pPr>
    <w:rPr>
      <w:rFonts w:ascii="Times New Roman" w:eastAsia="Times New Roman" w:hAnsi="Times New Roman" w:cs="Times New Roman"/>
      <w:bCs/>
      <w:sz w:val="24"/>
      <w:lang w:eastAsia="ru-RU"/>
    </w:rPr>
  </w:style>
  <w:style w:type="character" w:customStyle="1" w:styleId="11f6">
    <w:name w:val="Табличный_боковик_11 Знак"/>
    <w:basedOn w:val="aff5"/>
    <w:link w:val="11f7"/>
    <w:locked/>
    <w:rsid w:val="0005126A"/>
    <w:rPr>
      <w:rFonts w:ascii="Times New Roman" w:eastAsia="Times New Roman" w:hAnsi="Times New Roman" w:cs="Times New Roman"/>
      <w:szCs w:val="24"/>
      <w:lang w:eastAsia="ru-RU"/>
    </w:rPr>
  </w:style>
  <w:style w:type="paragraph" w:customStyle="1" w:styleId="11f7">
    <w:name w:val="Табличный_боковик_11"/>
    <w:link w:val="11f6"/>
    <w:qFormat/>
    <w:rsid w:val="0005126A"/>
    <w:pPr>
      <w:spacing w:after="0" w:line="240" w:lineRule="auto"/>
    </w:pPr>
    <w:rPr>
      <w:rFonts w:ascii="Times New Roman" w:eastAsia="Times New Roman" w:hAnsi="Times New Roman" w:cs="Times New Roman"/>
      <w:szCs w:val="24"/>
      <w:lang w:eastAsia="ru-RU"/>
    </w:rPr>
  </w:style>
  <w:style w:type="paragraph" w:customStyle="1" w:styleId="textindent">
    <w:name w:val="textindent"/>
    <w:basedOn w:val="aff3"/>
    <w:uiPriority w:val="99"/>
    <w:qFormat/>
    <w:rsid w:val="0005126A"/>
    <w:pPr>
      <w:spacing w:before="100" w:beforeAutospacing="1" w:after="100" w:afterAutospacing="1"/>
    </w:pPr>
  </w:style>
  <w:style w:type="paragraph" w:customStyle="1" w:styleId="conspluscell1">
    <w:name w:val="conspluscell"/>
    <w:basedOn w:val="aff3"/>
    <w:uiPriority w:val="99"/>
    <w:qFormat/>
    <w:rsid w:val="0005126A"/>
    <w:pPr>
      <w:spacing w:before="100" w:beforeAutospacing="1" w:after="100" w:afterAutospacing="1"/>
    </w:pPr>
  </w:style>
  <w:style w:type="character" w:customStyle="1" w:styleId="2fff1">
    <w:name w:val="2 Глава раздела Знак"/>
    <w:link w:val="2fff2"/>
    <w:locked/>
    <w:rsid w:val="0005126A"/>
    <w:rPr>
      <w:rFonts w:ascii="Times New Roman" w:eastAsia="Times New Roman" w:hAnsi="Times New Roman" w:cs="Times New Roman"/>
      <w:bCs/>
      <w:noProof/>
      <w:sz w:val="28"/>
      <w:szCs w:val="26"/>
      <w:lang w:eastAsia="ru-RU"/>
    </w:rPr>
  </w:style>
  <w:style w:type="paragraph" w:customStyle="1" w:styleId="2fff2">
    <w:name w:val="2 Глава раздела"/>
    <w:basedOn w:val="afff6"/>
    <w:link w:val="2fff1"/>
    <w:qFormat/>
    <w:rsid w:val="0005126A"/>
    <w:pPr>
      <w:spacing w:before="120" w:after="120" w:line="360" w:lineRule="auto"/>
      <w:ind w:firstLine="425"/>
      <w:jc w:val="center"/>
    </w:pPr>
    <w:rPr>
      <w:bCs/>
      <w:noProof/>
      <w:sz w:val="28"/>
      <w:szCs w:val="26"/>
    </w:rPr>
  </w:style>
  <w:style w:type="paragraph" w:customStyle="1" w:styleId="1ffffff0">
    <w:name w:val="Знак Знак Знак Знак Знак Знак Знак Знак1 Знак Знак Знак"/>
    <w:basedOn w:val="aff3"/>
    <w:uiPriority w:val="99"/>
    <w:qFormat/>
    <w:rsid w:val="0005126A"/>
    <w:pPr>
      <w:spacing w:before="100" w:beforeAutospacing="1" w:after="100" w:afterAutospacing="1"/>
    </w:pPr>
    <w:rPr>
      <w:rFonts w:ascii="Tahoma" w:hAnsi="Tahoma"/>
      <w:sz w:val="20"/>
      <w:szCs w:val="20"/>
      <w:lang w:val="en-US" w:eastAsia="en-US"/>
    </w:rPr>
  </w:style>
  <w:style w:type="paragraph" w:customStyle="1" w:styleId="affffffffffffffffff4">
    <w:name w:val="Обычный + по центру"/>
    <w:basedOn w:val="aff3"/>
    <w:uiPriority w:val="99"/>
    <w:qFormat/>
    <w:rsid w:val="0005126A"/>
    <w:pPr>
      <w:jc w:val="center"/>
    </w:pPr>
  </w:style>
  <w:style w:type="paragraph" w:customStyle="1" w:styleId="heading0">
    <w:name w:val="heading"/>
    <w:basedOn w:val="aff3"/>
    <w:uiPriority w:val="99"/>
    <w:qFormat/>
    <w:rsid w:val="0005126A"/>
    <w:pPr>
      <w:spacing w:before="100" w:beforeAutospacing="1" w:after="100" w:afterAutospacing="1"/>
    </w:pPr>
    <w:rPr>
      <w:rFonts w:ascii="Verdana" w:hAnsi="Verdana"/>
      <w:b/>
      <w:bCs/>
      <w:color w:val="5385C4"/>
      <w:sz w:val="21"/>
      <w:szCs w:val="21"/>
    </w:rPr>
  </w:style>
  <w:style w:type="paragraph" w:customStyle="1" w:styleId="dh1">
    <w:name w:val="dh1"/>
    <w:basedOn w:val="aff3"/>
    <w:uiPriority w:val="99"/>
    <w:qFormat/>
    <w:rsid w:val="0005126A"/>
    <w:pPr>
      <w:spacing w:before="100" w:beforeAutospacing="1" w:after="100" w:afterAutospacing="1"/>
    </w:pPr>
    <w:rPr>
      <w:rFonts w:ascii="Verdana" w:hAnsi="Verdana"/>
      <w:b/>
      <w:bCs/>
      <w:color w:val="25416B"/>
      <w:sz w:val="18"/>
      <w:szCs w:val="18"/>
    </w:rPr>
  </w:style>
  <w:style w:type="paragraph" w:customStyle="1" w:styleId="style120">
    <w:name w:val="style12"/>
    <w:basedOn w:val="aff3"/>
    <w:uiPriority w:val="99"/>
    <w:qFormat/>
    <w:rsid w:val="0005126A"/>
    <w:pPr>
      <w:spacing w:before="100" w:beforeAutospacing="1" w:after="100" w:afterAutospacing="1"/>
    </w:pPr>
  </w:style>
  <w:style w:type="paragraph" w:customStyle="1" w:styleId="227">
    <w:name w:val="Основной текст 22"/>
    <w:basedOn w:val="aff3"/>
    <w:uiPriority w:val="99"/>
    <w:qFormat/>
    <w:rsid w:val="0005126A"/>
    <w:pPr>
      <w:overflowPunct w:val="0"/>
      <w:autoSpaceDE w:val="0"/>
      <w:autoSpaceDN w:val="0"/>
      <w:adjustRightInd w:val="0"/>
      <w:ind w:firstLine="720"/>
      <w:jc w:val="both"/>
    </w:pPr>
    <w:rPr>
      <w:sz w:val="28"/>
      <w:szCs w:val="20"/>
    </w:rPr>
  </w:style>
  <w:style w:type="paragraph" w:customStyle="1" w:styleId="affffffffffffffffff5">
    <w:name w:val="Знак Знак Знак Знак Знак Знак Знак Знак Знак Знак Знак Знак Знак Знак Знак"/>
    <w:basedOn w:val="aff3"/>
    <w:uiPriority w:val="99"/>
    <w:qFormat/>
    <w:rsid w:val="0005126A"/>
    <w:pPr>
      <w:spacing w:before="100" w:beforeAutospacing="1" w:after="100" w:afterAutospacing="1"/>
    </w:pPr>
    <w:rPr>
      <w:rFonts w:ascii="Tahoma" w:hAnsi="Tahoma"/>
      <w:sz w:val="20"/>
      <w:szCs w:val="20"/>
      <w:lang w:val="en-US" w:eastAsia="en-US"/>
    </w:rPr>
  </w:style>
  <w:style w:type="paragraph" w:customStyle="1" w:styleId="2210">
    <w:name w:val="Основной текст 221"/>
    <w:basedOn w:val="aff3"/>
    <w:uiPriority w:val="99"/>
    <w:qFormat/>
    <w:rsid w:val="0005126A"/>
    <w:pPr>
      <w:overflowPunct w:val="0"/>
      <w:autoSpaceDE w:val="0"/>
      <w:autoSpaceDN w:val="0"/>
      <w:adjustRightInd w:val="0"/>
      <w:ind w:firstLine="720"/>
      <w:jc w:val="both"/>
    </w:pPr>
    <w:rPr>
      <w:sz w:val="28"/>
      <w:szCs w:val="20"/>
    </w:rPr>
  </w:style>
  <w:style w:type="paragraph" w:customStyle="1" w:styleId="1ffffff1">
    <w:name w:val="Знак Знак Знак Знак Знак Знак Знак Знак Знак Знак Знак Знак Знак Знак Знак1"/>
    <w:basedOn w:val="aff3"/>
    <w:uiPriority w:val="99"/>
    <w:qFormat/>
    <w:rsid w:val="0005126A"/>
    <w:pPr>
      <w:spacing w:before="100" w:beforeAutospacing="1" w:after="100" w:afterAutospacing="1"/>
    </w:pPr>
    <w:rPr>
      <w:rFonts w:ascii="Tahoma" w:hAnsi="Tahoma"/>
      <w:sz w:val="20"/>
      <w:szCs w:val="20"/>
      <w:lang w:val="en-US" w:eastAsia="en-US"/>
    </w:rPr>
  </w:style>
  <w:style w:type="paragraph" w:customStyle="1" w:styleId="236">
    <w:name w:val="Основной текст 23"/>
    <w:basedOn w:val="aff3"/>
    <w:uiPriority w:val="99"/>
    <w:qFormat/>
    <w:rsid w:val="0005126A"/>
    <w:pPr>
      <w:overflowPunct w:val="0"/>
      <w:autoSpaceDE w:val="0"/>
      <w:autoSpaceDN w:val="0"/>
      <w:adjustRightInd w:val="0"/>
      <w:ind w:firstLine="720"/>
      <w:jc w:val="both"/>
    </w:pPr>
    <w:rPr>
      <w:sz w:val="28"/>
      <w:szCs w:val="20"/>
    </w:rPr>
  </w:style>
  <w:style w:type="paragraph" w:customStyle="1" w:styleId="affffffffffffffffff6">
    <w:name w:val="Обычный + По правому краю"/>
    <w:basedOn w:val="aff3"/>
    <w:uiPriority w:val="99"/>
    <w:qFormat/>
    <w:rsid w:val="0005126A"/>
    <w:pPr>
      <w:tabs>
        <w:tab w:val="left" w:pos="1920"/>
        <w:tab w:val="left" w:pos="12264"/>
      </w:tabs>
      <w:jc w:val="right"/>
    </w:pPr>
  </w:style>
  <w:style w:type="paragraph" w:customStyle="1" w:styleId="1ffffff2">
    <w:name w:val="Знак Знак Знак Знак Знак Знак Знак Знак1 Знак Знак Знак Знак Знак Знак Знак"/>
    <w:basedOn w:val="aff3"/>
    <w:uiPriority w:val="99"/>
    <w:qFormat/>
    <w:rsid w:val="0005126A"/>
    <w:pPr>
      <w:spacing w:before="100" w:beforeAutospacing="1" w:after="100" w:afterAutospacing="1"/>
    </w:pPr>
    <w:rPr>
      <w:rFonts w:ascii="Tahoma" w:hAnsi="Tahoma"/>
      <w:sz w:val="20"/>
      <w:szCs w:val="20"/>
      <w:lang w:val="en-US" w:eastAsia="en-US"/>
    </w:rPr>
  </w:style>
  <w:style w:type="paragraph" w:customStyle="1" w:styleId="affffffffffffffffff7">
    <w:name w:val="Знак Знак Знак Знак Знак Знак Знак Знак Знак"/>
    <w:basedOn w:val="aff3"/>
    <w:uiPriority w:val="99"/>
    <w:qFormat/>
    <w:rsid w:val="0005126A"/>
    <w:pPr>
      <w:spacing w:before="100" w:beforeAutospacing="1" w:after="100" w:afterAutospacing="1"/>
    </w:pPr>
    <w:rPr>
      <w:rFonts w:ascii="Tahoma" w:hAnsi="Tahoma"/>
      <w:sz w:val="20"/>
      <w:szCs w:val="20"/>
      <w:lang w:val="en-US" w:eastAsia="en-US"/>
    </w:rPr>
  </w:style>
  <w:style w:type="paragraph" w:customStyle="1" w:styleId="Affffffffffffffffff8">
    <w:name w:val="A"/>
    <w:basedOn w:val="aff3"/>
    <w:uiPriority w:val="99"/>
    <w:qFormat/>
    <w:rsid w:val="0005126A"/>
    <w:pPr>
      <w:ind w:firstLine="709"/>
      <w:jc w:val="both"/>
    </w:pPr>
    <w:rPr>
      <w:sz w:val="28"/>
      <w:szCs w:val="20"/>
    </w:rPr>
  </w:style>
  <w:style w:type="paragraph" w:customStyle="1" w:styleId="Style38">
    <w:name w:val="Style38"/>
    <w:basedOn w:val="aff3"/>
    <w:uiPriority w:val="99"/>
    <w:qFormat/>
    <w:rsid w:val="0005126A"/>
    <w:pPr>
      <w:widowControl w:val="0"/>
      <w:autoSpaceDE w:val="0"/>
      <w:autoSpaceDN w:val="0"/>
      <w:adjustRightInd w:val="0"/>
    </w:pPr>
  </w:style>
  <w:style w:type="paragraph" w:customStyle="1" w:styleId="text2">
    <w:name w:val="text2"/>
    <w:basedOn w:val="aff3"/>
    <w:uiPriority w:val="99"/>
    <w:qFormat/>
    <w:rsid w:val="0005126A"/>
    <w:pPr>
      <w:spacing w:after="320"/>
    </w:pPr>
  </w:style>
  <w:style w:type="paragraph" w:customStyle="1" w:styleId="19">
    <w:name w:val="з1"/>
    <w:basedOn w:val="aff3"/>
    <w:uiPriority w:val="99"/>
    <w:qFormat/>
    <w:rsid w:val="0005126A"/>
    <w:pPr>
      <w:numPr>
        <w:numId w:val="63"/>
      </w:numPr>
      <w:spacing w:before="120" w:after="120" w:line="360" w:lineRule="auto"/>
      <w:outlineLvl w:val="0"/>
    </w:pPr>
    <w:rPr>
      <w:b/>
      <w:bCs/>
    </w:rPr>
  </w:style>
  <w:style w:type="paragraph" w:customStyle="1" w:styleId="bul">
    <w:name w:val="bul."/>
    <w:basedOn w:val="aff3"/>
    <w:uiPriority w:val="99"/>
    <w:qFormat/>
    <w:rsid w:val="0005126A"/>
    <w:pPr>
      <w:tabs>
        <w:tab w:val="num" w:pos="360"/>
      </w:tabs>
      <w:spacing w:before="120" w:after="120" w:line="360" w:lineRule="auto"/>
      <w:ind w:left="360" w:hanging="360"/>
      <w:jc w:val="both"/>
    </w:pPr>
    <w:rPr>
      <w:szCs w:val="20"/>
    </w:rPr>
  </w:style>
  <w:style w:type="paragraph" w:customStyle="1" w:styleId="s32">
    <w:name w:val="s_32"/>
    <w:basedOn w:val="aff3"/>
    <w:uiPriority w:val="99"/>
    <w:qFormat/>
    <w:rsid w:val="0005126A"/>
    <w:pPr>
      <w:spacing w:before="100" w:beforeAutospacing="1" w:after="100" w:afterAutospacing="1"/>
      <w:jc w:val="center"/>
    </w:pPr>
    <w:rPr>
      <w:b/>
      <w:bCs/>
      <w:color w:val="000080"/>
      <w:sz w:val="28"/>
      <w:szCs w:val="28"/>
    </w:rPr>
  </w:style>
  <w:style w:type="character" w:customStyle="1" w:styleId="affffffffffffffffff9">
    <w:name w:val="РПА основной текст Знак"/>
    <w:link w:val="affffffffffffffffffa"/>
    <w:locked/>
    <w:rsid w:val="0005126A"/>
    <w:rPr>
      <w:rFonts w:ascii="Arial" w:eastAsia="Times New Roman" w:hAnsi="Arial" w:cs="Times New Roman"/>
      <w:szCs w:val="20"/>
      <w:lang w:eastAsia="ru-RU"/>
    </w:rPr>
  </w:style>
  <w:style w:type="paragraph" w:customStyle="1" w:styleId="affffffffffffffffffa">
    <w:name w:val="РПА основной текст"/>
    <w:basedOn w:val="aff3"/>
    <w:link w:val="affffffffffffffffff9"/>
    <w:qFormat/>
    <w:rsid w:val="0005126A"/>
    <w:pPr>
      <w:ind w:firstLine="567"/>
      <w:jc w:val="both"/>
    </w:pPr>
    <w:rPr>
      <w:rFonts w:ascii="Arial" w:hAnsi="Arial"/>
      <w:sz w:val="22"/>
      <w:szCs w:val="20"/>
    </w:rPr>
  </w:style>
  <w:style w:type="paragraph" w:customStyle="1" w:styleId="228">
    <w:name w:val="Оглавление 22"/>
    <w:basedOn w:val="aff3"/>
    <w:next w:val="aff3"/>
    <w:autoRedefine/>
    <w:uiPriority w:val="39"/>
    <w:qFormat/>
    <w:rsid w:val="0005126A"/>
    <w:pPr>
      <w:spacing w:after="100" w:line="276" w:lineRule="auto"/>
      <w:ind w:left="220"/>
    </w:pPr>
    <w:rPr>
      <w:rFonts w:asciiTheme="minorHAnsi" w:hAnsiTheme="minorHAnsi" w:cstheme="minorBidi"/>
      <w:sz w:val="22"/>
      <w:szCs w:val="22"/>
    </w:rPr>
  </w:style>
  <w:style w:type="paragraph" w:customStyle="1" w:styleId="325">
    <w:name w:val="Оглавление 32"/>
    <w:basedOn w:val="aff3"/>
    <w:next w:val="aff3"/>
    <w:autoRedefine/>
    <w:uiPriority w:val="39"/>
    <w:qFormat/>
    <w:rsid w:val="0005126A"/>
    <w:pPr>
      <w:spacing w:after="100" w:line="276" w:lineRule="auto"/>
      <w:ind w:left="440"/>
    </w:pPr>
    <w:rPr>
      <w:rFonts w:asciiTheme="minorHAnsi" w:hAnsiTheme="minorHAnsi" w:cstheme="minorBidi"/>
      <w:sz w:val="22"/>
      <w:szCs w:val="22"/>
    </w:rPr>
  </w:style>
  <w:style w:type="paragraph" w:customStyle="1" w:styleId="423">
    <w:name w:val="Оглавление 42"/>
    <w:basedOn w:val="aff3"/>
    <w:next w:val="aff3"/>
    <w:autoRedefine/>
    <w:uiPriority w:val="39"/>
    <w:qFormat/>
    <w:rsid w:val="0005126A"/>
    <w:pPr>
      <w:spacing w:after="100" w:line="276" w:lineRule="auto"/>
      <w:ind w:left="660"/>
    </w:pPr>
    <w:rPr>
      <w:rFonts w:asciiTheme="minorHAnsi" w:hAnsiTheme="minorHAnsi" w:cstheme="minorBidi"/>
      <w:sz w:val="22"/>
      <w:szCs w:val="22"/>
    </w:rPr>
  </w:style>
  <w:style w:type="paragraph" w:customStyle="1" w:styleId="523">
    <w:name w:val="Оглавление 52"/>
    <w:basedOn w:val="aff3"/>
    <w:next w:val="aff3"/>
    <w:autoRedefine/>
    <w:uiPriority w:val="39"/>
    <w:qFormat/>
    <w:rsid w:val="0005126A"/>
    <w:pPr>
      <w:spacing w:after="100" w:line="276" w:lineRule="auto"/>
      <w:ind w:left="880"/>
    </w:pPr>
    <w:rPr>
      <w:rFonts w:asciiTheme="minorHAnsi" w:hAnsiTheme="minorHAnsi" w:cstheme="minorBidi"/>
      <w:sz w:val="22"/>
      <w:szCs w:val="22"/>
    </w:rPr>
  </w:style>
  <w:style w:type="paragraph" w:customStyle="1" w:styleId="622">
    <w:name w:val="Оглавление 62"/>
    <w:basedOn w:val="aff3"/>
    <w:next w:val="aff3"/>
    <w:autoRedefine/>
    <w:uiPriority w:val="39"/>
    <w:qFormat/>
    <w:rsid w:val="0005126A"/>
    <w:pPr>
      <w:spacing w:after="100" w:line="276" w:lineRule="auto"/>
      <w:ind w:left="1100"/>
    </w:pPr>
    <w:rPr>
      <w:rFonts w:asciiTheme="minorHAnsi" w:hAnsiTheme="minorHAnsi" w:cstheme="minorBidi"/>
      <w:sz w:val="22"/>
      <w:szCs w:val="22"/>
    </w:rPr>
  </w:style>
  <w:style w:type="paragraph" w:customStyle="1" w:styleId="722">
    <w:name w:val="Оглавление 72"/>
    <w:basedOn w:val="aff3"/>
    <w:next w:val="aff3"/>
    <w:autoRedefine/>
    <w:uiPriority w:val="39"/>
    <w:qFormat/>
    <w:rsid w:val="0005126A"/>
    <w:pPr>
      <w:spacing w:after="100" w:line="276" w:lineRule="auto"/>
      <w:ind w:left="1320"/>
    </w:pPr>
    <w:rPr>
      <w:rFonts w:asciiTheme="minorHAnsi" w:hAnsiTheme="minorHAnsi" w:cstheme="minorBidi"/>
      <w:sz w:val="22"/>
      <w:szCs w:val="22"/>
    </w:rPr>
  </w:style>
  <w:style w:type="paragraph" w:customStyle="1" w:styleId="822">
    <w:name w:val="Оглавление 82"/>
    <w:basedOn w:val="aff3"/>
    <w:next w:val="aff3"/>
    <w:autoRedefine/>
    <w:uiPriority w:val="39"/>
    <w:qFormat/>
    <w:rsid w:val="0005126A"/>
    <w:pPr>
      <w:spacing w:after="100" w:line="276" w:lineRule="auto"/>
      <w:ind w:left="1540"/>
    </w:pPr>
    <w:rPr>
      <w:rFonts w:asciiTheme="minorHAnsi" w:hAnsiTheme="minorHAnsi" w:cstheme="minorBidi"/>
      <w:sz w:val="22"/>
      <w:szCs w:val="22"/>
    </w:rPr>
  </w:style>
  <w:style w:type="paragraph" w:customStyle="1" w:styleId="922">
    <w:name w:val="Оглавление 92"/>
    <w:basedOn w:val="aff3"/>
    <w:next w:val="aff3"/>
    <w:autoRedefine/>
    <w:uiPriority w:val="39"/>
    <w:qFormat/>
    <w:rsid w:val="0005126A"/>
    <w:pPr>
      <w:spacing w:after="100" w:line="276" w:lineRule="auto"/>
      <w:ind w:left="1760"/>
    </w:pPr>
    <w:rPr>
      <w:rFonts w:asciiTheme="minorHAnsi" w:hAnsiTheme="minorHAnsi" w:cstheme="minorBidi"/>
      <w:sz w:val="22"/>
      <w:szCs w:val="22"/>
    </w:rPr>
  </w:style>
  <w:style w:type="paragraph" w:customStyle="1" w:styleId="affffffffffffffffffb">
    <w:name w:val="СФ_текст"/>
    <w:uiPriority w:val="99"/>
    <w:qFormat/>
    <w:rsid w:val="0005126A"/>
    <w:pPr>
      <w:widowControl w:val="0"/>
      <w:suppressAutoHyphens/>
      <w:spacing w:before="113" w:after="0" w:line="240" w:lineRule="auto"/>
      <w:jc w:val="both"/>
    </w:pPr>
    <w:rPr>
      <w:rFonts w:ascii="Times New Roman" w:eastAsia="Lucida Sans Unicode" w:hAnsi="Times New Roman" w:cs="Times New Roman"/>
      <w:kern w:val="2"/>
      <w:sz w:val="24"/>
      <w:szCs w:val="24"/>
      <w:lang w:eastAsia="ru-RU"/>
    </w:rPr>
  </w:style>
  <w:style w:type="paragraph" w:customStyle="1" w:styleId="affffffffffffffffffc">
    <w:name w:val="Знак Знак Знак Знак Знак Знак Знак Знак Знак Знак Знак"/>
    <w:basedOn w:val="aff3"/>
    <w:uiPriority w:val="99"/>
    <w:qFormat/>
    <w:rsid w:val="0005126A"/>
    <w:pPr>
      <w:spacing w:before="100" w:beforeAutospacing="1" w:after="100" w:afterAutospacing="1"/>
    </w:pPr>
    <w:rPr>
      <w:rFonts w:ascii="Tahoma" w:hAnsi="Tahoma"/>
      <w:sz w:val="20"/>
      <w:szCs w:val="20"/>
      <w:lang w:val="en-US" w:eastAsia="en-US"/>
    </w:rPr>
  </w:style>
  <w:style w:type="paragraph" w:customStyle="1" w:styleId="affffffffffffffffffd">
    <w:name w:val="СФ_Название службы"/>
    <w:uiPriority w:val="99"/>
    <w:qFormat/>
    <w:rsid w:val="0005126A"/>
    <w:pPr>
      <w:widowControl w:val="0"/>
      <w:suppressAutoHyphens/>
      <w:spacing w:after="0" w:line="240" w:lineRule="auto"/>
      <w:jc w:val="center"/>
    </w:pPr>
    <w:rPr>
      <w:rFonts w:ascii="Times New Roman" w:eastAsia="Lucida Sans Unicode" w:hAnsi="Times New Roman" w:cs="Times New Roman"/>
      <w:b/>
      <w:kern w:val="2"/>
      <w:sz w:val="28"/>
      <w:szCs w:val="24"/>
      <w:lang w:eastAsia="ru-RU"/>
    </w:rPr>
  </w:style>
  <w:style w:type="paragraph" w:styleId="3a">
    <w:name w:val="Body Text Indent 3"/>
    <w:basedOn w:val="aff3"/>
    <w:link w:val="39"/>
    <w:unhideWhenUsed/>
    <w:rsid w:val="0005126A"/>
    <w:pPr>
      <w:ind w:firstLine="720"/>
    </w:pPr>
    <w:rPr>
      <w:sz w:val="28"/>
      <w:szCs w:val="28"/>
    </w:rPr>
  </w:style>
  <w:style w:type="character" w:customStyle="1" w:styleId="31e">
    <w:name w:val="Основной текст с отступом 3 Знак1"/>
    <w:basedOn w:val="aff5"/>
    <w:rsid w:val="0005126A"/>
    <w:rPr>
      <w:rFonts w:ascii="Times New Roman" w:eastAsia="Times New Roman" w:hAnsi="Times New Roman" w:cs="Times New Roman"/>
      <w:sz w:val="16"/>
      <w:szCs w:val="16"/>
      <w:lang w:eastAsia="ru-RU"/>
    </w:rPr>
  </w:style>
  <w:style w:type="paragraph" w:customStyle="1" w:styleId="affffffffffffffffffe">
    <w:name w:val="Проба"/>
    <w:basedOn w:val="3a"/>
    <w:autoRedefine/>
    <w:uiPriority w:val="99"/>
    <w:qFormat/>
    <w:rsid w:val="0005126A"/>
    <w:pPr>
      <w:ind w:firstLine="0"/>
      <w:jc w:val="both"/>
    </w:pPr>
    <w:rPr>
      <w:sz w:val="24"/>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f3"/>
    <w:qFormat/>
    <w:rsid w:val="0005126A"/>
    <w:pPr>
      <w:spacing w:before="100" w:beforeAutospacing="1" w:after="100" w:afterAutospacing="1"/>
    </w:pPr>
    <w:rPr>
      <w:rFonts w:ascii="Tahoma" w:hAnsi="Tahoma" w:cs="Tahoma"/>
      <w:sz w:val="20"/>
      <w:szCs w:val="20"/>
      <w:lang w:val="en-US" w:eastAsia="en-US"/>
    </w:rPr>
  </w:style>
  <w:style w:type="paragraph" w:customStyle="1" w:styleId="WW-">
    <w:name w:val="WW-Базовый"/>
    <w:uiPriority w:val="99"/>
    <w:qFormat/>
    <w:rsid w:val="0005126A"/>
    <w:pPr>
      <w:tabs>
        <w:tab w:val="left" w:pos="709"/>
      </w:tabs>
      <w:suppressAutoHyphens/>
      <w:spacing w:after="200" w:line="276" w:lineRule="auto"/>
    </w:pPr>
    <w:rPr>
      <w:rFonts w:ascii="Times New Roman" w:eastAsia="Times New Roman" w:hAnsi="Times New Roman" w:cs="Times New Roman"/>
      <w:sz w:val="24"/>
      <w:szCs w:val="24"/>
      <w:lang w:eastAsia="ar-SA"/>
    </w:rPr>
  </w:style>
  <w:style w:type="paragraph" w:customStyle="1" w:styleId="TableContents">
    <w:name w:val="Table Contents"/>
    <w:basedOn w:val="Standard"/>
    <w:uiPriority w:val="99"/>
    <w:qFormat/>
    <w:rsid w:val="0005126A"/>
    <w:pPr>
      <w:suppressLineNumbers/>
      <w:autoSpaceDE/>
      <w:autoSpaceDN w:val="0"/>
    </w:pPr>
    <w:rPr>
      <w:rFonts w:eastAsia="Lucida Sans Unicode" w:cs="Tahoma"/>
      <w:color w:val="000000"/>
      <w:kern w:val="3"/>
      <w:lang w:val="en-US" w:eastAsia="en-US" w:bidi="en-US"/>
    </w:rPr>
  </w:style>
  <w:style w:type="paragraph" w:customStyle="1" w:styleId="TableHeading">
    <w:name w:val="Table Heading"/>
    <w:basedOn w:val="TableContents"/>
    <w:uiPriority w:val="99"/>
    <w:qFormat/>
    <w:rsid w:val="0005126A"/>
    <w:pPr>
      <w:jc w:val="center"/>
    </w:pPr>
    <w:rPr>
      <w:b/>
      <w:bCs/>
    </w:rPr>
  </w:style>
  <w:style w:type="paragraph" w:customStyle="1" w:styleId="Textbody">
    <w:name w:val="Text body"/>
    <w:basedOn w:val="Standard"/>
    <w:uiPriority w:val="99"/>
    <w:qFormat/>
    <w:rsid w:val="0005126A"/>
    <w:pPr>
      <w:autoSpaceDE/>
      <w:autoSpaceDN w:val="0"/>
      <w:spacing w:after="120"/>
    </w:pPr>
    <w:rPr>
      <w:rFonts w:eastAsia="Lucida Sans Unicode" w:cs="Tahoma"/>
      <w:color w:val="000000"/>
      <w:kern w:val="3"/>
      <w:lang w:val="en-US" w:eastAsia="en-US" w:bidi="en-US"/>
    </w:rPr>
  </w:style>
  <w:style w:type="paragraph" w:customStyle="1" w:styleId="afffffffffffffffffff">
    <w:name w:val="Руслан"/>
    <w:basedOn w:val="aff3"/>
    <w:autoRedefine/>
    <w:uiPriority w:val="99"/>
    <w:qFormat/>
    <w:rsid w:val="0005126A"/>
    <w:pPr>
      <w:tabs>
        <w:tab w:val="left" w:pos="851"/>
      </w:tabs>
      <w:spacing w:line="360" w:lineRule="exact"/>
      <w:ind w:firstLine="567"/>
    </w:pPr>
    <w:rPr>
      <w:rFonts w:eastAsia="Calibri"/>
      <w:sz w:val="28"/>
      <w:szCs w:val="28"/>
      <w:lang w:eastAsia="en-US"/>
    </w:rPr>
  </w:style>
  <w:style w:type="character" w:styleId="afffffffffffffffffff0">
    <w:name w:val="footnote reference"/>
    <w:aliases w:val="Знак сноски-FN,Знак сноски 1,Ciae niinee-FN,Referencia nota al pie,Ciae niinee 1,SUPERS,Odwołanie przypisu,Footnote symbol"/>
    <w:basedOn w:val="aff5"/>
    <w:unhideWhenUsed/>
    <w:qFormat/>
    <w:rsid w:val="0005126A"/>
    <w:rPr>
      <w:vertAlign w:val="superscript"/>
    </w:rPr>
  </w:style>
  <w:style w:type="character" w:styleId="afffffffffffffffffff1">
    <w:name w:val="annotation reference"/>
    <w:basedOn w:val="aff5"/>
    <w:unhideWhenUsed/>
    <w:qFormat/>
    <w:rsid w:val="0005126A"/>
    <w:rPr>
      <w:sz w:val="16"/>
      <w:szCs w:val="16"/>
    </w:rPr>
  </w:style>
  <w:style w:type="character" w:styleId="afffffffffffffffffff2">
    <w:name w:val="endnote reference"/>
    <w:basedOn w:val="aff5"/>
    <w:unhideWhenUsed/>
    <w:qFormat/>
    <w:rsid w:val="0005126A"/>
    <w:rPr>
      <w:vertAlign w:val="superscript"/>
    </w:rPr>
  </w:style>
  <w:style w:type="character" w:styleId="afffffffffffffffffff3">
    <w:name w:val="Placeholder Text"/>
    <w:basedOn w:val="aff5"/>
    <w:uiPriority w:val="99"/>
    <w:semiHidden/>
    <w:rsid w:val="0005126A"/>
    <w:rPr>
      <w:color w:val="808080"/>
    </w:rPr>
  </w:style>
  <w:style w:type="character" w:styleId="afffffffffffffffffff4">
    <w:name w:val="Subtle Emphasis"/>
    <w:uiPriority w:val="19"/>
    <w:qFormat/>
    <w:rsid w:val="0005126A"/>
    <w:rPr>
      <w:i/>
      <w:iCs/>
    </w:rPr>
  </w:style>
  <w:style w:type="character" w:styleId="afffffffffffffffffff5">
    <w:name w:val="Intense Emphasis"/>
    <w:uiPriority w:val="21"/>
    <w:qFormat/>
    <w:rsid w:val="0005126A"/>
    <w:rPr>
      <w:b/>
      <w:bCs/>
    </w:rPr>
  </w:style>
  <w:style w:type="character" w:styleId="afffffffffffffffffff6">
    <w:name w:val="Subtle Reference"/>
    <w:uiPriority w:val="31"/>
    <w:qFormat/>
    <w:rsid w:val="0005126A"/>
    <w:rPr>
      <w:smallCaps/>
    </w:rPr>
  </w:style>
  <w:style w:type="character" w:styleId="afffffffffffffffffff7">
    <w:name w:val="Intense Reference"/>
    <w:uiPriority w:val="32"/>
    <w:qFormat/>
    <w:rsid w:val="0005126A"/>
    <w:rPr>
      <w:smallCaps/>
      <w:spacing w:val="5"/>
      <w:u w:val="single"/>
    </w:rPr>
  </w:style>
  <w:style w:type="character" w:styleId="afffffffffffffffffff8">
    <w:name w:val="Book Title"/>
    <w:uiPriority w:val="33"/>
    <w:qFormat/>
    <w:rsid w:val="0005126A"/>
    <w:rPr>
      <w:i/>
      <w:iCs/>
      <w:smallCaps/>
      <w:spacing w:val="5"/>
    </w:rPr>
  </w:style>
  <w:style w:type="character" w:customStyle="1" w:styleId="713">
    <w:name w:val="Заголовок 7 Знак1"/>
    <w:basedOn w:val="aff5"/>
    <w:uiPriority w:val="99"/>
    <w:semiHidden/>
    <w:rsid w:val="0005126A"/>
    <w:rPr>
      <w:rFonts w:asciiTheme="majorHAnsi" w:eastAsiaTheme="majorEastAsia" w:hAnsiTheme="majorHAnsi" w:cstheme="majorBidi" w:hint="default"/>
      <w:i/>
      <w:iCs/>
      <w:color w:val="404040" w:themeColor="text1" w:themeTint="BF"/>
      <w:sz w:val="24"/>
    </w:rPr>
  </w:style>
  <w:style w:type="character" w:customStyle="1" w:styleId="815">
    <w:name w:val="Заголовок 8 Знак1"/>
    <w:basedOn w:val="aff5"/>
    <w:uiPriority w:val="99"/>
    <w:semiHidden/>
    <w:rsid w:val="0005126A"/>
    <w:rPr>
      <w:rFonts w:asciiTheme="majorHAnsi" w:eastAsiaTheme="majorEastAsia" w:hAnsiTheme="majorHAnsi" w:cstheme="majorBidi" w:hint="default"/>
      <w:color w:val="404040" w:themeColor="text1" w:themeTint="BF"/>
    </w:rPr>
  </w:style>
  <w:style w:type="character" w:customStyle="1" w:styleId="914">
    <w:name w:val="Заголовок 9 Знак1"/>
    <w:basedOn w:val="aff5"/>
    <w:uiPriority w:val="9"/>
    <w:semiHidden/>
    <w:rsid w:val="0005126A"/>
    <w:rPr>
      <w:rFonts w:asciiTheme="majorHAnsi" w:eastAsiaTheme="majorEastAsia" w:hAnsiTheme="majorHAnsi" w:cstheme="majorBidi" w:hint="default"/>
      <w:i/>
      <w:iCs/>
      <w:color w:val="404040" w:themeColor="text1" w:themeTint="BF"/>
    </w:rPr>
  </w:style>
  <w:style w:type="paragraph" w:styleId="afffff5">
    <w:name w:val="Balloon Text"/>
    <w:basedOn w:val="aff3"/>
    <w:link w:val="afffff4"/>
    <w:unhideWhenUsed/>
    <w:qFormat/>
    <w:rsid w:val="0005126A"/>
    <w:rPr>
      <w:rFonts w:ascii="Tahoma" w:hAnsi="Tahoma" w:cs="Tahoma"/>
      <w:sz w:val="16"/>
      <w:szCs w:val="16"/>
      <w:lang w:eastAsia="en-US"/>
    </w:rPr>
  </w:style>
  <w:style w:type="character" w:customStyle="1" w:styleId="1ffffff3">
    <w:name w:val="Текст выноски Знак1"/>
    <w:basedOn w:val="aff5"/>
    <w:uiPriority w:val="99"/>
    <w:semiHidden/>
    <w:rsid w:val="0005126A"/>
    <w:rPr>
      <w:rFonts w:ascii="Segoe UI" w:eastAsia="Times New Roman" w:hAnsi="Segoe UI" w:cs="Segoe UI"/>
      <w:sz w:val="18"/>
      <w:szCs w:val="18"/>
      <w:lang w:eastAsia="ru-RU"/>
    </w:rPr>
  </w:style>
  <w:style w:type="character" w:customStyle="1" w:styleId="MapleInput">
    <w:name w:val="Maple Input"/>
    <w:uiPriority w:val="99"/>
    <w:rsid w:val="0005126A"/>
    <w:rPr>
      <w:rFonts w:ascii="Courier New" w:hAnsi="Courier New" w:cs="Courier New" w:hint="default"/>
      <w:b/>
      <w:bCs/>
      <w:color w:val="FF0000"/>
    </w:rPr>
  </w:style>
  <w:style w:type="character" w:customStyle="1" w:styleId="2DOutput">
    <w:name w:val="2D Output"/>
    <w:uiPriority w:val="99"/>
    <w:rsid w:val="0005126A"/>
    <w:rPr>
      <w:color w:val="0000FF"/>
    </w:rPr>
  </w:style>
  <w:style w:type="paragraph" w:styleId="2e">
    <w:name w:val="Quote"/>
    <w:basedOn w:val="aff3"/>
    <w:next w:val="aff3"/>
    <w:link w:val="2d"/>
    <w:uiPriority w:val="29"/>
    <w:qFormat/>
    <w:rsid w:val="0005126A"/>
    <w:pPr>
      <w:spacing w:before="200"/>
      <w:ind w:left="360" w:right="360"/>
    </w:pPr>
    <w:rPr>
      <w:rFonts w:eastAsia="Calibri"/>
      <w:i/>
      <w:iCs/>
      <w:szCs w:val="20"/>
    </w:rPr>
  </w:style>
  <w:style w:type="character" w:customStyle="1" w:styleId="21d">
    <w:name w:val="Цитата 2 Знак1"/>
    <w:basedOn w:val="aff5"/>
    <w:uiPriority w:val="29"/>
    <w:rsid w:val="0005126A"/>
    <w:rPr>
      <w:rFonts w:ascii="Times New Roman" w:eastAsia="Times New Roman" w:hAnsi="Times New Roman" w:cs="Times New Roman"/>
      <w:i/>
      <w:iCs/>
      <w:color w:val="404040" w:themeColor="text1" w:themeTint="BF"/>
      <w:sz w:val="24"/>
      <w:szCs w:val="24"/>
      <w:lang w:eastAsia="ru-RU"/>
    </w:rPr>
  </w:style>
  <w:style w:type="paragraph" w:styleId="afffff9">
    <w:name w:val="Intense Quote"/>
    <w:basedOn w:val="aff3"/>
    <w:next w:val="aff3"/>
    <w:link w:val="afffff8"/>
    <w:uiPriority w:val="30"/>
    <w:qFormat/>
    <w:rsid w:val="0005126A"/>
    <w:pPr>
      <w:pBdr>
        <w:bottom w:val="single" w:sz="4" w:space="1" w:color="auto"/>
      </w:pBdr>
      <w:spacing w:before="200" w:after="280"/>
      <w:ind w:left="1008" w:right="1152"/>
      <w:jc w:val="both"/>
    </w:pPr>
    <w:rPr>
      <w:rFonts w:eastAsia="Calibri"/>
      <w:b/>
      <w:bCs/>
      <w:i/>
      <w:iCs/>
      <w:szCs w:val="20"/>
    </w:rPr>
  </w:style>
  <w:style w:type="character" w:customStyle="1" w:styleId="1ffffff4">
    <w:name w:val="Выделенная цитата Знак1"/>
    <w:basedOn w:val="aff5"/>
    <w:uiPriority w:val="30"/>
    <w:rsid w:val="0005126A"/>
    <w:rPr>
      <w:rFonts w:ascii="Times New Roman" w:eastAsia="Times New Roman" w:hAnsi="Times New Roman" w:cs="Times New Roman"/>
      <w:i/>
      <w:iCs/>
      <w:color w:val="4472C4" w:themeColor="accent1"/>
      <w:sz w:val="24"/>
      <w:szCs w:val="24"/>
      <w:lang w:eastAsia="ru-RU"/>
    </w:rPr>
  </w:style>
  <w:style w:type="character" w:customStyle="1" w:styleId="Text">
    <w:name w:val="Text"/>
    <w:uiPriority w:val="99"/>
    <w:rsid w:val="0005126A"/>
    <w:rPr>
      <w:color w:val="000000"/>
    </w:rPr>
  </w:style>
  <w:style w:type="character" w:customStyle="1" w:styleId="3ffa">
    <w:name w:val="Знак Знак3"/>
    <w:basedOn w:val="aff5"/>
    <w:rsid w:val="0005126A"/>
    <w:rPr>
      <w:rFonts w:ascii="Tahoma" w:eastAsia="Calibri" w:hAnsi="Tahoma" w:cs="Tahoma" w:hint="default"/>
      <w:sz w:val="16"/>
      <w:szCs w:val="16"/>
      <w:lang w:eastAsia="ru-RU"/>
    </w:rPr>
  </w:style>
  <w:style w:type="character" w:customStyle="1" w:styleId="1ffffff5">
    <w:name w:val="Основной шрифт абзаца1"/>
    <w:rsid w:val="0005126A"/>
  </w:style>
  <w:style w:type="paragraph" w:styleId="28">
    <w:name w:val="Body Text First Indent 2"/>
    <w:basedOn w:val="affff8"/>
    <w:link w:val="27"/>
    <w:unhideWhenUsed/>
    <w:rsid w:val="0005126A"/>
    <w:pPr>
      <w:autoSpaceDE/>
      <w:autoSpaceDN/>
      <w:spacing w:line="240" w:lineRule="auto"/>
      <w:ind w:left="283" w:firstLine="210"/>
      <w:jc w:val="both"/>
    </w:pPr>
  </w:style>
  <w:style w:type="character" w:customStyle="1" w:styleId="21e">
    <w:name w:val="Красная строка 2 Знак1"/>
    <w:basedOn w:val="1f7"/>
    <w:rsid w:val="0005126A"/>
    <w:rPr>
      <w:rFonts w:ascii="Times New Roman" w:eastAsia="Times New Roman" w:hAnsi="Times New Roman" w:cs="Times New Roman"/>
      <w:sz w:val="24"/>
      <w:szCs w:val="24"/>
      <w:lang w:eastAsia="ru-RU"/>
    </w:rPr>
  </w:style>
  <w:style w:type="character" w:customStyle="1" w:styleId="2fff3">
    <w:name w:val="Основной шрифт абзаца2"/>
    <w:rsid w:val="0005126A"/>
  </w:style>
  <w:style w:type="character" w:customStyle="1" w:styleId="31f">
    <w:name w:val="Основной текст 3 Знак1"/>
    <w:basedOn w:val="aff5"/>
    <w:uiPriority w:val="99"/>
    <w:rsid w:val="0005126A"/>
    <w:rPr>
      <w:rFonts w:ascii="Calibri" w:eastAsia="Calibri" w:hAnsi="Calibri" w:cs="Calibri" w:hint="default"/>
      <w:sz w:val="16"/>
      <w:szCs w:val="16"/>
    </w:rPr>
  </w:style>
  <w:style w:type="character" w:customStyle="1" w:styleId="MTEquationSection">
    <w:name w:val="MTEquationSection"/>
    <w:basedOn w:val="aff5"/>
    <w:rsid w:val="0005126A"/>
    <w:rPr>
      <w:vanish/>
      <w:webHidden w:val="0"/>
      <w:color w:val="FF0000"/>
      <w:specVanish w:val="0"/>
    </w:rPr>
  </w:style>
  <w:style w:type="character" w:customStyle="1" w:styleId="font40">
    <w:name w:val="font40"/>
    <w:basedOn w:val="aff5"/>
    <w:uiPriority w:val="99"/>
    <w:rsid w:val="0005126A"/>
  </w:style>
  <w:style w:type="character" w:customStyle="1" w:styleId="3ffb">
    <w:name w:val="Основной шрифт абзаца3"/>
    <w:rsid w:val="0005126A"/>
  </w:style>
  <w:style w:type="character" w:customStyle="1" w:styleId="afffffffffffffffffff9">
    <w:name w:val="Наполнение Знак Знак"/>
    <w:basedOn w:val="aff5"/>
    <w:rsid w:val="0005126A"/>
    <w:rPr>
      <w:rFonts w:ascii="Arial" w:hAnsi="Arial" w:cs="Arial" w:hint="default"/>
      <w:szCs w:val="24"/>
      <w:lang w:val="ru-RU" w:eastAsia="ru-RU" w:bidi="ar-SA"/>
    </w:rPr>
  </w:style>
  <w:style w:type="character" w:customStyle="1" w:styleId="4ff0">
    <w:name w:val="Основной шрифт абзаца4"/>
    <w:rsid w:val="0005126A"/>
  </w:style>
  <w:style w:type="character" w:customStyle="1" w:styleId="mw-headline">
    <w:name w:val="mw-headline"/>
    <w:basedOn w:val="aff5"/>
    <w:rsid w:val="0005126A"/>
  </w:style>
  <w:style w:type="character" w:customStyle="1" w:styleId="mycontent">
    <w:name w:val="mycontent"/>
    <w:basedOn w:val="aff5"/>
    <w:rsid w:val="0005126A"/>
  </w:style>
  <w:style w:type="paragraph" w:styleId="afffff3">
    <w:name w:val="annotation subject"/>
    <w:basedOn w:val="afff4"/>
    <w:next w:val="afff4"/>
    <w:link w:val="afffff2"/>
    <w:unhideWhenUsed/>
    <w:qFormat/>
    <w:rsid w:val="0005126A"/>
    <w:rPr>
      <w:b/>
      <w:bCs/>
    </w:rPr>
  </w:style>
  <w:style w:type="character" w:customStyle="1" w:styleId="1ffffff6">
    <w:name w:val="Тема примечания Знак1"/>
    <w:basedOn w:val="1fa"/>
    <w:uiPriority w:val="99"/>
    <w:semiHidden/>
    <w:rsid w:val="0005126A"/>
    <w:rPr>
      <w:rFonts w:ascii="Times New Roman" w:eastAsia="Times New Roman" w:hAnsi="Times New Roman" w:cs="Times New Roman"/>
      <w:b/>
      <w:bCs/>
      <w:sz w:val="20"/>
      <w:szCs w:val="20"/>
      <w:lang w:eastAsia="ru-RU"/>
    </w:rPr>
  </w:style>
  <w:style w:type="character" w:customStyle="1" w:styleId="footnotemark">
    <w:name w:val="footnote mark"/>
    <w:rsid w:val="0005126A"/>
    <w:rPr>
      <w:rFonts w:ascii="Arial" w:eastAsia="Arial" w:hAnsi="Arial" w:cs="Arial" w:hint="default"/>
      <w:color w:val="000000"/>
      <w:sz w:val="12"/>
      <w:vertAlign w:val="superscript"/>
    </w:rPr>
  </w:style>
  <w:style w:type="paragraph" w:styleId="afffc">
    <w:name w:val="endnote text"/>
    <w:basedOn w:val="aff3"/>
    <w:link w:val="afffb"/>
    <w:unhideWhenUsed/>
    <w:rsid w:val="0005126A"/>
    <w:rPr>
      <w:sz w:val="20"/>
      <w:szCs w:val="20"/>
    </w:rPr>
  </w:style>
  <w:style w:type="character" w:customStyle="1" w:styleId="1ffffff7">
    <w:name w:val="Текст концевой сноски Знак1"/>
    <w:basedOn w:val="aff5"/>
    <w:rsid w:val="0005126A"/>
    <w:rPr>
      <w:rFonts w:ascii="Times New Roman" w:eastAsia="Times New Roman" w:hAnsi="Times New Roman" w:cs="Times New Roman"/>
      <w:sz w:val="20"/>
      <w:szCs w:val="20"/>
      <w:lang w:eastAsia="ru-RU"/>
    </w:rPr>
  </w:style>
  <w:style w:type="character" w:customStyle="1" w:styleId="FontStyle34">
    <w:name w:val="Font Style34"/>
    <w:basedOn w:val="aff5"/>
    <w:uiPriority w:val="99"/>
    <w:rsid w:val="0005126A"/>
    <w:rPr>
      <w:rFonts w:ascii="Times New Roman" w:hAnsi="Times New Roman" w:cs="Times New Roman" w:hint="default"/>
      <w:sz w:val="18"/>
      <w:szCs w:val="18"/>
    </w:rPr>
  </w:style>
  <w:style w:type="character" w:customStyle="1" w:styleId="iceouttxt">
    <w:name w:val="iceouttxt"/>
    <w:basedOn w:val="aff5"/>
    <w:rsid w:val="0005126A"/>
  </w:style>
  <w:style w:type="character" w:customStyle="1" w:styleId="10pt">
    <w:name w:val="Основной текст + 10 pt"/>
    <w:aliases w:val="Полужирный,Основной текст + 13 pt,Курсив14,Колонтитул + 11 pt1,Основной текст (2) + Arial Unicode MS,Основной текст (2) + Arial,Основной текст + Trebuchet MS,Основной текст (24) + 6 pt,Интервал 0 pt2,Не полужирный11"/>
    <w:basedOn w:val="2f5"/>
    <w:uiPriority w:val="99"/>
    <w:rsid w:val="0005126A"/>
    <w:rPr>
      <w:rFonts w:ascii="Arial" w:eastAsia="Arial" w:hAnsi="Arial" w:cs="Arial" w:hint="default"/>
      <w:b/>
      <w:bCs/>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apple-converted-space">
    <w:name w:val="apple-converted-space"/>
    <w:basedOn w:val="aff5"/>
    <w:qFormat/>
    <w:rsid w:val="0005126A"/>
  </w:style>
  <w:style w:type="character" w:customStyle="1" w:styleId="42pt">
    <w:name w:val="Основной текст (4) + Интервал 2 pt"/>
    <w:basedOn w:val="4a"/>
    <w:uiPriority w:val="99"/>
    <w:rsid w:val="0005126A"/>
    <w:rPr>
      <w:spacing w:val="40"/>
      <w:sz w:val="18"/>
      <w:szCs w:val="18"/>
      <w:shd w:val="clear" w:color="auto" w:fill="FFFFFF"/>
    </w:rPr>
  </w:style>
  <w:style w:type="character" w:customStyle="1" w:styleId="482">
    <w:name w:val="Основной текст (4) + 8"/>
    <w:aliases w:val="5 pt,Не курсив,Основной текст (5) + 6,Не полужирный1,Основной текст (12) + 5,Интервал 0 pt,Основной текст (12) + 5 pt,Интервал 0 pt8,Основной текст (2) + 8,Основной текст (14) + 4 pt,Основной текст (18) + 11,5 pt30,9,Не курсив14"/>
    <w:uiPriority w:val="99"/>
    <w:rsid w:val="0005126A"/>
    <w:rPr>
      <w:rFonts w:ascii="Arial" w:eastAsia="Arial" w:hAnsi="Arial" w:cs="Arial"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424">
    <w:name w:val="Основной текст (4)2"/>
    <w:basedOn w:val="4a"/>
    <w:uiPriority w:val="99"/>
    <w:rsid w:val="0005126A"/>
    <w:rPr>
      <w:rFonts w:ascii="Arial" w:hAnsi="Arial" w:cs="Arial" w:hint="default"/>
      <w:i/>
      <w:iCs/>
      <w:spacing w:val="0"/>
      <w:sz w:val="15"/>
      <w:szCs w:val="15"/>
      <w:shd w:val="clear" w:color="auto" w:fill="FFFFFF"/>
    </w:rPr>
  </w:style>
  <w:style w:type="character" w:customStyle="1" w:styleId="39pt3">
    <w:name w:val="Основной текст (3) + 9 pt3"/>
    <w:aliases w:val="Не полужирный6,Основной текст + Candara1"/>
    <w:basedOn w:val="3f"/>
    <w:uiPriority w:val="99"/>
    <w:rsid w:val="0005126A"/>
    <w:rPr>
      <w:rFonts w:ascii="Arial" w:hAnsi="Arial" w:cs="Arial"/>
      <w:b/>
      <w:bCs/>
      <w:spacing w:val="0"/>
      <w:sz w:val="18"/>
      <w:szCs w:val="18"/>
      <w:shd w:val="clear" w:color="auto" w:fill="FFFFFF"/>
    </w:rPr>
  </w:style>
  <w:style w:type="character" w:customStyle="1" w:styleId="1283">
    <w:name w:val="Основной текст (12) + 83"/>
    <w:aliases w:val="5 pt7,Полужирный3,Основной текст (26) + 8,Не курсив5,Основной текст (35) + 10 pt,Заголовок №3 + 8,Основной текст (112) + Times New Roman2,23,Основной текст + 92,Не полужирный2,Основной текст (14) + 13 pt"/>
    <w:basedOn w:val="aff5"/>
    <w:uiPriority w:val="99"/>
    <w:rsid w:val="0005126A"/>
    <w:rPr>
      <w:rFonts w:ascii="Arial" w:hAnsi="Arial" w:cs="Arial" w:hint="default"/>
      <w:b/>
      <w:bCs/>
      <w:spacing w:val="0"/>
      <w:sz w:val="17"/>
      <w:szCs w:val="17"/>
    </w:rPr>
  </w:style>
  <w:style w:type="character" w:customStyle="1" w:styleId="1282">
    <w:name w:val="Основной текст (12) + 82"/>
    <w:aliases w:val="5 pt5,Полужирный2,Основной текст (33) + 11,Не курсив4,Основной текст + 10 pt2,Основной текст (93) + 8,Основной текст (112) + Tahoma,Основной текст (8) + 8,Основной текст (12) + 81"/>
    <w:basedOn w:val="aff5"/>
    <w:rsid w:val="0005126A"/>
    <w:rPr>
      <w:rFonts w:ascii="Arial" w:hAnsi="Arial" w:cs="Arial" w:hint="default"/>
      <w:b/>
      <w:bCs/>
      <w:spacing w:val="0"/>
      <w:sz w:val="17"/>
      <w:szCs w:val="17"/>
    </w:rPr>
  </w:style>
  <w:style w:type="character" w:customStyle="1" w:styleId="39pt2">
    <w:name w:val="Основной текст (3) + 9 pt2"/>
    <w:aliases w:val="Не полужирный5,Основной текст + 6,Малые прописные2"/>
    <w:basedOn w:val="3f"/>
    <w:uiPriority w:val="99"/>
    <w:rsid w:val="0005126A"/>
    <w:rPr>
      <w:rFonts w:ascii="Arial" w:hAnsi="Arial" w:cs="Arial"/>
      <w:b w:val="0"/>
      <w:bCs w:val="0"/>
      <w:spacing w:val="0"/>
      <w:sz w:val="18"/>
      <w:szCs w:val="18"/>
      <w:shd w:val="clear" w:color="auto" w:fill="FFFFFF"/>
    </w:rPr>
  </w:style>
  <w:style w:type="character" w:customStyle="1" w:styleId="nowrap">
    <w:name w:val="nowrap"/>
    <w:basedOn w:val="aff5"/>
    <w:rsid w:val="0005126A"/>
  </w:style>
  <w:style w:type="character" w:customStyle="1" w:styleId="link">
    <w:name w:val="link"/>
    <w:basedOn w:val="aff5"/>
    <w:rsid w:val="0005126A"/>
  </w:style>
  <w:style w:type="character" w:customStyle="1" w:styleId="2fff4">
    <w:name w:val="Основной текст (2) + Полужирный"/>
    <w:basedOn w:val="2f5"/>
    <w:rsid w:val="0005126A"/>
    <w:rPr>
      <w:rFonts w:ascii="Franklin Gothic Book" w:eastAsia="Franklin Gothic Book" w:hAnsi="Franklin Gothic Book" w:cs="Franklin Gothic Book" w:hint="default"/>
      <w:b/>
      <w:bCs/>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ArialNarrow">
    <w:name w:val="Основной текст (2) + Arial Narrow"/>
    <w:aliases w:val="6 pt,Основной текст + Century Schoolbook,10.5 pt,Основной текст (2) + MS Reference Sans Serif,10,Колонтитул + Calibri,Основной текст + Lucida Sans Unicode"/>
    <w:basedOn w:val="affffff4"/>
    <w:rsid w:val="0005126A"/>
    <w:rPr>
      <w:rFonts w:ascii="Lucida Sans Unicode" w:eastAsia="Lucida Sans Unicode" w:hAnsi="Lucida Sans Unicode" w:cs="Lucida Sans Unicode"/>
      <w:b w:val="0"/>
      <w:bCs w:val="0"/>
      <w:i w:val="0"/>
      <w:iCs w:val="0"/>
      <w:smallCaps w:val="0"/>
      <w:strike w:val="0"/>
      <w:dstrike w:val="0"/>
      <w:color w:val="000000"/>
      <w:spacing w:val="0"/>
      <w:w w:val="100"/>
      <w:position w:val="0"/>
      <w:sz w:val="12"/>
      <w:szCs w:val="12"/>
      <w:u w:val="none"/>
      <w:effect w:val="none"/>
      <w:shd w:val="clear" w:color="auto" w:fill="FFFFFF"/>
      <w:lang w:val="ru-RU" w:eastAsia="ru-RU"/>
    </w:rPr>
  </w:style>
  <w:style w:type="character" w:customStyle="1" w:styleId="25pt">
    <w:name w:val="Основной текст (2) + 5 pt"/>
    <w:basedOn w:val="2f5"/>
    <w:rsid w:val="0005126A"/>
    <w:rPr>
      <w:rFonts w:ascii="Franklin Gothic Book" w:eastAsia="Franklin Gothic Book" w:hAnsi="Franklin Gothic Book" w:cs="Franklin Gothic Book" w:hint="default"/>
      <w:b w:val="0"/>
      <w:bCs w:val="0"/>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211pt">
    <w:name w:val="Основной текст (2) + 11 pt"/>
    <w:basedOn w:val="2f5"/>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Calibri1">
    <w:name w:val="Основной текст + Calibri1"/>
    <w:aliases w:val="10 pt1,Основной текст (12) + 6 pt,Интервал 0 pt1,Основной текст (2) + Не курсив,Основной текст (2) + 8 pt,Основной текст (36) + 81,Не малые прописные1,Основной текст (112) + Times New Roman1"/>
    <w:rsid w:val="0005126A"/>
    <w:rPr>
      <w:rFonts w:ascii="Times New Roman" w:hAnsi="Times New Roman" w:cs="Times New Roman" w:hint="default"/>
      <w:i w:val="0"/>
      <w:iCs w:val="0"/>
      <w:spacing w:val="0"/>
      <w:sz w:val="12"/>
      <w:szCs w:val="12"/>
      <w:shd w:val="clear" w:color="auto" w:fill="FFFFFF"/>
      <w:lang w:val="en-US"/>
    </w:rPr>
  </w:style>
  <w:style w:type="character" w:customStyle="1" w:styleId="5pt">
    <w:name w:val="Основной текст + 5 pt"/>
    <w:basedOn w:val="affffff4"/>
    <w:rsid w:val="0005126A"/>
    <w:rPr>
      <w:rFonts w:ascii="Bookman Old Style" w:eastAsia="Bookman Old Style" w:hAnsi="Bookman Old Style" w:cs="Bookman Old Style"/>
      <w:b w:val="0"/>
      <w:bCs w:val="0"/>
      <w:i w:val="0"/>
      <w:iCs w:val="0"/>
      <w:smallCaps w:val="0"/>
      <w:strike w:val="0"/>
      <w:dstrike w:val="0"/>
      <w:color w:val="000000"/>
      <w:spacing w:val="0"/>
      <w:w w:val="100"/>
      <w:position w:val="0"/>
      <w:sz w:val="10"/>
      <w:szCs w:val="10"/>
      <w:u w:val="none"/>
      <w:effect w:val="none"/>
      <w:lang w:val="ru-RU" w:eastAsia="ru-RU"/>
    </w:rPr>
  </w:style>
  <w:style w:type="character" w:customStyle="1" w:styleId="FranklinGothicHeavy">
    <w:name w:val="Основной текст + Franklin Gothic Heavy"/>
    <w:aliases w:val="4.5 pt,Курсив,Интервал -1 pt,Основной текст + 4 pt,Основной текст (21) + Calibri,Подпись к таблице (2) + 9 pt,Курсив20,Основной текст (14) + Times New Roman,12,5 pt20,Курсив16"/>
    <w:rsid w:val="0005126A"/>
    <w:rPr>
      <w:b/>
      <w:bCs/>
      <w:i/>
      <w:iCs/>
      <w:color w:val="000000"/>
      <w:spacing w:val="0"/>
      <w:w w:val="100"/>
      <w:position w:val="0"/>
      <w:sz w:val="24"/>
      <w:szCs w:val="24"/>
      <w:shd w:val="clear" w:color="auto" w:fill="FFFFFF"/>
      <w:lang w:val="ru-RU" w:eastAsia="ru-RU" w:bidi="ru-RU"/>
    </w:rPr>
  </w:style>
  <w:style w:type="character" w:customStyle="1" w:styleId="afffffffffffffffffffa">
    <w:name w:val="Основной текст + Не полужирный"/>
    <w:basedOn w:val="affffff4"/>
    <w:rsid w:val="0005126A"/>
    <w:rPr>
      <w:rFonts w:ascii="Tahoma" w:eastAsia="Tahoma" w:hAnsi="Tahoma" w:cs="Tahoma"/>
      <w:b/>
      <w:bCs/>
      <w:i w:val="0"/>
      <w:iCs w:val="0"/>
      <w:smallCaps w:val="0"/>
      <w:strike w:val="0"/>
      <w:dstrike w:val="0"/>
      <w:color w:val="000000"/>
      <w:spacing w:val="0"/>
      <w:w w:val="100"/>
      <w:position w:val="0"/>
      <w:sz w:val="17"/>
      <w:szCs w:val="17"/>
      <w:u w:val="none"/>
      <w:effect w:val="none"/>
      <w:lang w:val="ru-RU" w:eastAsia="ru-RU"/>
    </w:rPr>
  </w:style>
  <w:style w:type="character" w:customStyle="1" w:styleId="SegoeUI">
    <w:name w:val="Основной текст + Segoe UI"/>
    <w:aliases w:val="9.5 pt,Интервал 1 pt"/>
    <w:basedOn w:val="affffff4"/>
    <w:rsid w:val="0005126A"/>
    <w:rPr>
      <w:rFonts w:ascii="Segoe UI" w:eastAsia="Segoe UI" w:hAnsi="Segoe UI" w:cs="Segoe UI"/>
      <w:b w:val="0"/>
      <w:bCs w:val="0"/>
      <w:i w:val="0"/>
      <w:iCs w:val="0"/>
      <w:smallCaps w:val="0"/>
      <w:strike w:val="0"/>
      <w:dstrike w:val="0"/>
      <w:color w:val="000000"/>
      <w:spacing w:val="20"/>
      <w:w w:val="100"/>
      <w:position w:val="0"/>
      <w:sz w:val="19"/>
      <w:szCs w:val="19"/>
      <w:u w:val="none"/>
      <w:effect w:val="none"/>
      <w:lang w:val="ru-RU" w:eastAsia="ru-RU"/>
    </w:rPr>
  </w:style>
  <w:style w:type="character" w:customStyle="1" w:styleId="Arial0">
    <w:name w:val="Основной текст + Arial"/>
    <w:aliases w:val="6.5 pt,5 pt22,Курсив18,Основной текст + Candara3,74,Не полужирный9"/>
    <w:uiPriority w:val="99"/>
    <w:rsid w:val="0005126A"/>
    <w:rPr>
      <w:rFonts w:ascii="Arial" w:hAnsi="Arial" w:cs="Arial" w:hint="default"/>
      <w:i/>
      <w:iCs/>
      <w:sz w:val="15"/>
      <w:szCs w:val="15"/>
      <w:shd w:val="clear" w:color="auto" w:fill="FFFFFF"/>
      <w:lang w:val="en-US" w:eastAsia="en-US"/>
    </w:rPr>
  </w:style>
  <w:style w:type="character" w:customStyle="1" w:styleId="afffffffffffffffffffb">
    <w:name w:val="Основной текст + Курсив"/>
    <w:basedOn w:val="affffff4"/>
    <w:rsid w:val="0005126A"/>
    <w:rPr>
      <w:rFonts w:ascii="Microsoft Sans Serif" w:eastAsia="Microsoft Sans Serif" w:hAnsi="Microsoft Sans Serif" w:cs="Microsoft Sans Serif"/>
      <w:b w:val="0"/>
      <w:bCs w:val="0"/>
      <w:i/>
      <w:iCs/>
      <w:smallCaps w:val="0"/>
      <w:strike w:val="0"/>
      <w:dstrike w:val="0"/>
      <w:color w:val="000000"/>
      <w:spacing w:val="0"/>
      <w:w w:val="100"/>
      <w:position w:val="0"/>
      <w:sz w:val="9"/>
      <w:szCs w:val="9"/>
      <w:u w:val="none"/>
      <w:effect w:val="none"/>
      <w:lang w:val="ru-RU" w:eastAsia="ru-RU"/>
    </w:rPr>
  </w:style>
  <w:style w:type="character" w:customStyle="1" w:styleId="TimesNewRoman">
    <w:name w:val="Основной текст + Times New Roman"/>
    <w:basedOn w:val="affffff4"/>
    <w:rsid w:val="0005126A"/>
    <w:rPr>
      <w:rFonts w:ascii="Times New Roman" w:eastAsia="Times New Roman" w:hAnsi="Times New Roman" w:cs="Times New Roman"/>
      <w:b w:val="0"/>
      <w:bCs w:val="0"/>
      <w:i w:val="0"/>
      <w:iCs w:val="0"/>
      <w:smallCaps w:val="0"/>
      <w:strike w:val="0"/>
      <w:dstrike w:val="0"/>
      <w:color w:val="000000"/>
      <w:spacing w:val="0"/>
      <w:w w:val="100"/>
      <w:position w:val="0"/>
      <w:sz w:val="9"/>
      <w:szCs w:val="9"/>
      <w:u w:val="none"/>
      <w:effect w:val="none"/>
      <w:lang w:val="ru-RU" w:eastAsia="ru-RU"/>
    </w:rPr>
  </w:style>
  <w:style w:type="character" w:customStyle="1" w:styleId="s100">
    <w:name w:val="s_10"/>
    <w:basedOn w:val="aff5"/>
    <w:rsid w:val="0005126A"/>
  </w:style>
  <w:style w:type="character" w:customStyle="1" w:styleId="afffffffffffffffffffc">
    <w:name w:val="Символ нумерации"/>
    <w:rsid w:val="0005126A"/>
  </w:style>
  <w:style w:type="character" w:customStyle="1" w:styleId="9pt">
    <w:name w:val="Основной текст + 9 pt"/>
    <w:aliases w:val="Курсив2"/>
    <w:basedOn w:val="affffff4"/>
    <w:rsid w:val="0005126A"/>
    <w:rPr>
      <w:rFonts w:ascii="Times New Roman" w:eastAsia="Times New Roman" w:hAnsi="Times New Roman" w:cs="Times New Roman"/>
      <w:b w:val="0"/>
      <w:bCs w:val="0"/>
      <w:i w:val="0"/>
      <w:iCs w:val="0"/>
      <w:smallCaps w:val="0"/>
      <w:strike w:val="0"/>
      <w:dstrike w:val="0"/>
      <w:color w:val="000000"/>
      <w:spacing w:val="0"/>
      <w:w w:val="100"/>
      <w:position w:val="0"/>
      <w:sz w:val="18"/>
      <w:szCs w:val="18"/>
      <w:u w:val="none"/>
      <w:effect w:val="none"/>
      <w:lang w:val="ru-RU" w:eastAsia="ru-RU"/>
    </w:rPr>
  </w:style>
  <w:style w:type="character" w:customStyle="1" w:styleId="85pt">
    <w:name w:val="Основной текст + 8.5 pt"/>
    <w:basedOn w:val="affffff4"/>
    <w:rsid w:val="0005126A"/>
    <w:rPr>
      <w:rFonts w:ascii="Times New Roman" w:eastAsia="Times New Roman" w:hAnsi="Times New Roman" w:cs="Times New Roman"/>
      <w:b w:val="0"/>
      <w:bCs w:val="0"/>
      <w:i w:val="0"/>
      <w:iCs w:val="0"/>
      <w:smallCaps w:val="0"/>
      <w:strike w:val="0"/>
      <w:dstrike w:val="0"/>
      <w:color w:val="000000"/>
      <w:spacing w:val="0"/>
      <w:w w:val="100"/>
      <w:position w:val="0"/>
      <w:sz w:val="17"/>
      <w:szCs w:val="17"/>
      <w:u w:val="none"/>
      <w:effect w:val="none"/>
      <w:lang w:val="ru-RU" w:eastAsia="ru-RU"/>
    </w:rPr>
  </w:style>
  <w:style w:type="character" w:customStyle="1" w:styleId="20pt">
    <w:name w:val="Основной текст + 20 pt"/>
    <w:basedOn w:val="affffff4"/>
    <w:rsid w:val="0005126A"/>
    <w:rPr>
      <w:rFonts w:ascii="Times New Roman" w:eastAsia="Times New Roman" w:hAnsi="Times New Roman" w:cs="Times New Roman"/>
      <w:b w:val="0"/>
      <w:bCs w:val="0"/>
      <w:i w:val="0"/>
      <w:iCs w:val="0"/>
      <w:smallCaps w:val="0"/>
      <w:strike w:val="0"/>
      <w:dstrike w:val="0"/>
      <w:color w:val="000000"/>
      <w:spacing w:val="0"/>
      <w:w w:val="100"/>
      <w:position w:val="0"/>
      <w:sz w:val="40"/>
      <w:szCs w:val="40"/>
      <w:u w:val="none"/>
      <w:effect w:val="none"/>
      <w:lang w:val="ru-RU" w:eastAsia="ru-RU"/>
    </w:rPr>
  </w:style>
  <w:style w:type="character" w:customStyle="1" w:styleId="Exact">
    <w:name w:val="Основной текст Exact"/>
    <w:basedOn w:val="aff5"/>
    <w:rsid w:val="0005126A"/>
    <w:rPr>
      <w:rFonts w:ascii="Times New Roman" w:eastAsia="Times New Roman" w:hAnsi="Times New Roman" w:cs="Times New Roman" w:hint="default"/>
      <w:b w:val="0"/>
      <w:bCs w:val="0"/>
      <w:i w:val="0"/>
      <w:iCs w:val="0"/>
      <w:smallCaps w:val="0"/>
      <w:strike w:val="0"/>
      <w:dstrike w:val="0"/>
      <w:spacing w:val="1"/>
      <w:sz w:val="25"/>
      <w:szCs w:val="25"/>
      <w:u w:val="none"/>
      <w:effect w:val="none"/>
    </w:rPr>
  </w:style>
  <w:style w:type="character" w:customStyle="1" w:styleId="175pt">
    <w:name w:val="Основной текст + 17.5 pt"/>
    <w:basedOn w:val="affffff4"/>
    <w:rsid w:val="0005126A"/>
    <w:rPr>
      <w:rFonts w:ascii="Times New Roman" w:eastAsia="Times New Roman" w:hAnsi="Times New Roman" w:cs="Times New Roman"/>
      <w:b w:val="0"/>
      <w:bCs w:val="0"/>
      <w:i w:val="0"/>
      <w:iCs w:val="0"/>
      <w:smallCaps w:val="0"/>
      <w:strike w:val="0"/>
      <w:dstrike w:val="0"/>
      <w:color w:val="000000"/>
      <w:spacing w:val="0"/>
      <w:w w:val="100"/>
      <w:position w:val="0"/>
      <w:sz w:val="35"/>
      <w:szCs w:val="35"/>
      <w:u w:val="none"/>
      <w:effect w:val="none"/>
      <w:lang w:val="ru-RU" w:eastAsia="ru-RU"/>
    </w:rPr>
  </w:style>
  <w:style w:type="character" w:customStyle="1" w:styleId="11pt">
    <w:name w:val="Основной текст + 11 pt"/>
    <w:aliases w:val="Интервал 0 pt11"/>
    <w:basedOn w:val="affffff4"/>
    <w:rsid w:val="0005126A"/>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eastAsia="ru-RU"/>
    </w:rPr>
  </w:style>
  <w:style w:type="character" w:customStyle="1" w:styleId="115pt">
    <w:name w:val="Основной текст + 11.5 pt"/>
    <w:basedOn w:val="affffff4"/>
    <w:rsid w:val="0005126A"/>
    <w:rPr>
      <w:rFonts w:ascii="Times New Roman" w:eastAsia="Times New Roman" w:hAnsi="Times New Roman" w:cs="Times New Roman"/>
      <w:b w:val="0"/>
      <w:bCs w:val="0"/>
      <w:i w:val="0"/>
      <w:iCs w:val="0"/>
      <w:smallCaps w:val="0"/>
      <w:strike w:val="0"/>
      <w:dstrike w:val="0"/>
      <w:color w:val="000000"/>
      <w:spacing w:val="0"/>
      <w:w w:val="100"/>
      <w:position w:val="0"/>
      <w:sz w:val="23"/>
      <w:szCs w:val="23"/>
      <w:u w:val="none"/>
      <w:effect w:val="none"/>
      <w:lang w:val="ru-RU" w:eastAsia="ru-RU"/>
    </w:rPr>
  </w:style>
  <w:style w:type="character" w:customStyle="1" w:styleId="7pt">
    <w:name w:val="Основной текст + 7 pt"/>
    <w:aliases w:val="Не полужирный10"/>
    <w:basedOn w:val="affffff4"/>
    <w:rsid w:val="0005126A"/>
    <w:rPr>
      <w:rFonts w:ascii="Times New Roman" w:eastAsia="Times New Roman" w:hAnsi="Times New Roman" w:cs="Times New Roman"/>
      <w:b w:val="0"/>
      <w:bCs w:val="0"/>
      <w:i w:val="0"/>
      <w:iCs w:val="0"/>
      <w:smallCaps w:val="0"/>
      <w:strike w:val="0"/>
      <w:dstrike w:val="0"/>
      <w:color w:val="000000"/>
      <w:spacing w:val="0"/>
      <w:w w:val="100"/>
      <w:position w:val="0"/>
      <w:sz w:val="14"/>
      <w:szCs w:val="14"/>
      <w:u w:val="none"/>
      <w:effect w:val="none"/>
      <w:lang w:val="ru-RU" w:eastAsia="ru-RU"/>
    </w:rPr>
  </w:style>
  <w:style w:type="character" w:customStyle="1" w:styleId="1pt">
    <w:name w:val="Основной текст + Интервал 1 pt"/>
    <w:basedOn w:val="1fffc"/>
    <w:uiPriority w:val="99"/>
    <w:rsid w:val="0005126A"/>
    <w:rPr>
      <w:spacing w:val="20"/>
      <w:szCs w:val="24"/>
      <w:lang w:val="ru-RU" w:eastAsia="ru-RU" w:bidi="ar-SA"/>
    </w:rPr>
  </w:style>
  <w:style w:type="character" w:customStyle="1" w:styleId="21pt">
    <w:name w:val="Основной текст (2) + Интервал 1 pt"/>
    <w:basedOn w:val="2f5"/>
    <w:uiPriority w:val="99"/>
    <w:rsid w:val="0005126A"/>
    <w:rPr>
      <w:rFonts w:ascii="Arial" w:hAnsi="Arial" w:cs="Arial" w:hint="default"/>
      <w:b/>
      <w:bCs/>
      <w:spacing w:val="30"/>
      <w:sz w:val="20"/>
      <w:szCs w:val="20"/>
      <w:shd w:val="clear" w:color="auto" w:fill="FFFFFF"/>
    </w:rPr>
  </w:style>
  <w:style w:type="character" w:customStyle="1" w:styleId="1pt2">
    <w:name w:val="Основной текст + Интервал 1 pt2"/>
    <w:basedOn w:val="1fffc"/>
    <w:uiPriority w:val="99"/>
    <w:rsid w:val="0005126A"/>
    <w:rPr>
      <w:spacing w:val="20"/>
      <w:szCs w:val="24"/>
      <w:lang w:val="ru-RU" w:eastAsia="ru-RU" w:bidi="ar-SA"/>
    </w:rPr>
  </w:style>
  <w:style w:type="character" w:customStyle="1" w:styleId="afffffffffffffffffffd">
    <w:name w:val="Подпись к таблице"/>
    <w:basedOn w:val="afffffff9"/>
    <w:uiPriority w:val="99"/>
    <w:rsid w:val="0005126A"/>
    <w:rPr>
      <w:rFonts w:ascii="Arial" w:hAnsi="Arial" w:cs="Arial"/>
      <w:b/>
      <w:bCs/>
      <w:u w:val="single"/>
      <w:shd w:val="clear" w:color="auto" w:fill="FFFFFF"/>
    </w:rPr>
  </w:style>
  <w:style w:type="character" w:customStyle="1" w:styleId="1pt1">
    <w:name w:val="Основной текст + Интервал 1 pt1"/>
    <w:basedOn w:val="1fffc"/>
    <w:uiPriority w:val="99"/>
    <w:rsid w:val="0005126A"/>
    <w:rPr>
      <w:spacing w:val="20"/>
      <w:szCs w:val="24"/>
      <w:lang w:val="ru-RU" w:eastAsia="ru-RU" w:bidi="ar-SA"/>
    </w:rPr>
  </w:style>
  <w:style w:type="character" w:customStyle="1" w:styleId="2fff5">
    <w:name w:val="Основной текст Знак2"/>
    <w:basedOn w:val="aff5"/>
    <w:uiPriority w:val="99"/>
    <w:semiHidden/>
    <w:rsid w:val="0005126A"/>
    <w:rPr>
      <w:rFonts w:ascii="Arial Unicode MS" w:hAnsi="Arial Unicode MS" w:cs="Arial Unicode MS" w:hint="default"/>
      <w:color w:val="000000"/>
    </w:rPr>
  </w:style>
  <w:style w:type="character" w:customStyle="1" w:styleId="5f3">
    <w:name w:val="Основной текст + 5"/>
    <w:aliases w:val="5 pt2,Основной текст (15) + 111,Основной текст (95) + 91,Основной текст (12) + 10,Основной текст (2) + 7"/>
    <w:basedOn w:val="1fffc"/>
    <w:uiPriority w:val="99"/>
    <w:rsid w:val="0005126A"/>
    <w:rPr>
      <w:rFonts w:ascii="Times New Roman" w:hAnsi="Times New Roman" w:cs="Times New Roman"/>
      <w:sz w:val="11"/>
      <w:szCs w:val="11"/>
      <w:lang w:val="ru-RU" w:eastAsia="ru-RU" w:bidi="ar-SA"/>
    </w:rPr>
  </w:style>
  <w:style w:type="character" w:customStyle="1" w:styleId="8e">
    <w:name w:val="Основной текст (8) + Курсив"/>
    <w:basedOn w:val="83"/>
    <w:uiPriority w:val="99"/>
    <w:rsid w:val="0005126A"/>
    <w:rPr>
      <w:rFonts w:ascii="Times New Roman" w:hAnsi="Times New Roman" w:cs="Times New Roman"/>
      <w:b/>
      <w:bCs/>
      <w:i/>
      <w:iCs/>
      <w:noProof/>
      <w:spacing w:val="0"/>
      <w:sz w:val="15"/>
      <w:szCs w:val="15"/>
      <w:shd w:val="clear" w:color="auto" w:fill="FFFFFF"/>
    </w:rPr>
  </w:style>
  <w:style w:type="character" w:customStyle="1" w:styleId="244">
    <w:name w:val="Основной текст (2)4"/>
    <w:basedOn w:val="2f5"/>
    <w:uiPriority w:val="99"/>
    <w:rsid w:val="0005126A"/>
    <w:rPr>
      <w:rFonts w:ascii="Times New Roman" w:hAnsi="Times New Roman" w:cs="Times New Roman" w:hint="default"/>
      <w:spacing w:val="0"/>
      <w:sz w:val="13"/>
      <w:szCs w:val="13"/>
      <w:shd w:val="clear" w:color="auto" w:fill="FFFFFF"/>
    </w:rPr>
  </w:style>
  <w:style w:type="paragraph" w:styleId="afffe">
    <w:name w:val="macro"/>
    <w:link w:val="afffd"/>
    <w:uiPriority w:val="99"/>
    <w:semiHidden/>
    <w:unhideWhenUsed/>
    <w:rsid w:val="0005126A"/>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1ffffff8">
    <w:name w:val="Текст макроса Знак1"/>
    <w:basedOn w:val="aff5"/>
    <w:uiPriority w:val="99"/>
    <w:semiHidden/>
    <w:rsid w:val="0005126A"/>
    <w:rPr>
      <w:rFonts w:ascii="Consolas" w:eastAsia="Times New Roman" w:hAnsi="Consolas" w:cs="Times New Roman"/>
      <w:sz w:val="20"/>
      <w:szCs w:val="20"/>
      <w:lang w:eastAsia="ru-RU"/>
    </w:rPr>
  </w:style>
  <w:style w:type="character" w:customStyle="1" w:styleId="CODE">
    <w:name w:val="CODE"/>
    <w:basedOn w:val="aff5"/>
    <w:rsid w:val="0005126A"/>
    <w:rPr>
      <w:rFonts w:ascii="Courier New" w:hAnsi="Courier New" w:cs="Courier New" w:hint="default"/>
      <w:strike w:val="0"/>
      <w:dstrike w:val="0"/>
      <w:color w:val="auto"/>
      <w:u w:val="none"/>
      <w:effect w:val="none"/>
      <w:vertAlign w:val="baseline"/>
    </w:rPr>
  </w:style>
  <w:style w:type="character" w:customStyle="1" w:styleId="FontStyle11">
    <w:name w:val="Font Style11"/>
    <w:rsid w:val="0005126A"/>
    <w:rPr>
      <w:rFonts w:ascii="Times New Roman" w:hAnsi="Times New Roman" w:cs="Times New Roman" w:hint="default"/>
      <w:b/>
      <w:bCs/>
      <w:sz w:val="30"/>
      <w:szCs w:val="30"/>
    </w:rPr>
  </w:style>
  <w:style w:type="character" w:customStyle="1" w:styleId="FontStyle15">
    <w:name w:val="Font Style15"/>
    <w:rsid w:val="0005126A"/>
    <w:rPr>
      <w:rFonts w:ascii="Times New Roman" w:hAnsi="Times New Roman" w:cs="Times New Roman" w:hint="default"/>
      <w:b/>
      <w:bCs/>
      <w:sz w:val="26"/>
      <w:szCs w:val="26"/>
    </w:rPr>
  </w:style>
  <w:style w:type="character" w:customStyle="1" w:styleId="FontStyle13">
    <w:name w:val="Font Style13"/>
    <w:qFormat/>
    <w:rsid w:val="0005126A"/>
    <w:rPr>
      <w:rFonts w:ascii="Times New Roman" w:hAnsi="Times New Roman" w:cs="Times New Roman" w:hint="default"/>
      <w:sz w:val="26"/>
      <w:szCs w:val="26"/>
    </w:rPr>
  </w:style>
  <w:style w:type="character" w:customStyle="1" w:styleId="FontStyle14">
    <w:name w:val="Font Style14"/>
    <w:rsid w:val="0005126A"/>
    <w:rPr>
      <w:rFonts w:ascii="Times New Roman" w:hAnsi="Times New Roman" w:cs="Times New Roman" w:hint="default"/>
      <w:sz w:val="22"/>
      <w:szCs w:val="22"/>
    </w:rPr>
  </w:style>
  <w:style w:type="character" w:customStyle="1" w:styleId="FontStyle16">
    <w:name w:val="Font Style16"/>
    <w:rsid w:val="0005126A"/>
    <w:rPr>
      <w:rFonts w:ascii="Times New Roman" w:hAnsi="Times New Roman" w:cs="Times New Roman" w:hint="default"/>
      <w:b/>
      <w:bCs/>
      <w:i/>
      <w:iCs/>
      <w:sz w:val="26"/>
      <w:szCs w:val="26"/>
    </w:rPr>
  </w:style>
  <w:style w:type="paragraph" w:styleId="affff0">
    <w:name w:val="List"/>
    <w:basedOn w:val="aff3"/>
    <w:link w:val="affff"/>
    <w:unhideWhenUsed/>
    <w:rsid w:val="0005126A"/>
    <w:pPr>
      <w:tabs>
        <w:tab w:val="left" w:pos="720"/>
        <w:tab w:val="left" w:pos="3119"/>
      </w:tabs>
      <w:ind w:left="1078" w:right="567" w:hanging="227"/>
      <w:jc w:val="both"/>
    </w:pPr>
    <w:rPr>
      <w:rFonts w:ascii="Arial" w:hAnsi="Arial"/>
      <w:sz w:val="20"/>
      <w:szCs w:val="20"/>
    </w:rPr>
  </w:style>
  <w:style w:type="character" w:customStyle="1" w:styleId="1ffffff9">
    <w:name w:val="Название Знак1"/>
    <w:basedOn w:val="aff5"/>
    <w:uiPriority w:val="10"/>
    <w:rsid w:val="0005126A"/>
    <w:rPr>
      <w:rFonts w:asciiTheme="majorHAnsi" w:eastAsiaTheme="majorEastAsia" w:hAnsiTheme="majorHAnsi" w:cstheme="majorBidi" w:hint="default"/>
      <w:color w:val="323E4F" w:themeColor="text2" w:themeShade="BF"/>
      <w:spacing w:val="5"/>
      <w:kern w:val="28"/>
      <w:sz w:val="52"/>
      <w:szCs w:val="52"/>
    </w:rPr>
  </w:style>
  <w:style w:type="character" w:customStyle="1" w:styleId="FontStyle12">
    <w:name w:val="Font Style12"/>
    <w:basedOn w:val="aff5"/>
    <w:uiPriority w:val="99"/>
    <w:rsid w:val="0005126A"/>
    <w:rPr>
      <w:rFonts w:ascii="Tahoma" w:hAnsi="Tahoma" w:cs="Tahoma" w:hint="default"/>
      <w:sz w:val="18"/>
      <w:szCs w:val="18"/>
    </w:rPr>
  </w:style>
  <w:style w:type="character" w:customStyle="1" w:styleId="afffffffffffffffffffe">
    <w:name w:val="Цветовое выделение"/>
    <w:uiPriority w:val="99"/>
    <w:rsid w:val="0005126A"/>
    <w:rPr>
      <w:b/>
      <w:bCs/>
      <w:color w:val="26282F"/>
      <w:sz w:val="26"/>
      <w:szCs w:val="26"/>
    </w:rPr>
  </w:style>
  <w:style w:type="character" w:customStyle="1" w:styleId="affffffffffffffffffff">
    <w:name w:val="Гипертекстовая ссылка"/>
    <w:basedOn w:val="afffffffffffffffffffe"/>
    <w:rsid w:val="0005126A"/>
    <w:rPr>
      <w:b/>
      <w:bCs/>
      <w:color w:val="26282F"/>
      <w:sz w:val="26"/>
      <w:szCs w:val="26"/>
    </w:rPr>
  </w:style>
  <w:style w:type="character" w:customStyle="1" w:styleId="menu2">
    <w:name w:val="menu2"/>
    <w:basedOn w:val="aff5"/>
    <w:rsid w:val="0005126A"/>
  </w:style>
  <w:style w:type="character" w:customStyle="1" w:styleId="r">
    <w:name w:val="r"/>
    <w:basedOn w:val="aff5"/>
    <w:rsid w:val="0005126A"/>
  </w:style>
  <w:style w:type="character" w:customStyle="1" w:styleId="st">
    <w:name w:val="st"/>
    <w:basedOn w:val="aff5"/>
    <w:rsid w:val="0005126A"/>
  </w:style>
  <w:style w:type="character" w:customStyle="1" w:styleId="7b">
    <w:name w:val="Основной текст7"/>
    <w:basedOn w:val="affffff4"/>
    <w:rsid w:val="0005126A"/>
    <w:rPr>
      <w:rFonts w:ascii="Times New Roman" w:eastAsia="Times New Roman" w:hAnsi="Times New Roman" w:cs="Times New Roman"/>
      <w:sz w:val="20"/>
      <w:szCs w:val="20"/>
      <w:shd w:val="clear" w:color="auto" w:fill="FFFFFF"/>
      <w:lang w:val="en-US" w:eastAsia="ru-RU"/>
    </w:rPr>
  </w:style>
  <w:style w:type="character" w:customStyle="1" w:styleId="8f">
    <w:name w:val="Основной текст8"/>
    <w:basedOn w:val="affffff4"/>
    <w:rsid w:val="0005126A"/>
    <w:rPr>
      <w:rFonts w:ascii="Times New Roman" w:eastAsia="Times New Roman" w:hAnsi="Times New Roman" w:cs="Times New Roman"/>
      <w:sz w:val="20"/>
      <w:szCs w:val="20"/>
      <w:shd w:val="clear" w:color="auto" w:fill="FFFFFF"/>
      <w:lang w:val="en-US" w:eastAsia="ru-RU"/>
    </w:rPr>
  </w:style>
  <w:style w:type="character" w:customStyle="1" w:styleId="1ffffffa">
    <w:name w:val="Заголовок №1"/>
    <w:basedOn w:val="aff5"/>
    <w:uiPriority w:val="99"/>
    <w:rsid w:val="0005126A"/>
    <w:rPr>
      <w:rFonts w:ascii="Times New Roman" w:eastAsia="Times New Roman" w:hAnsi="Times New Roman" w:cs="Times New Roman" w:hint="default"/>
      <w:b w:val="0"/>
      <w:bCs w:val="0"/>
      <w:i w:val="0"/>
      <w:iCs w:val="0"/>
      <w:smallCaps w:val="0"/>
      <w:strike w:val="0"/>
      <w:dstrike w:val="0"/>
      <w:spacing w:val="0"/>
      <w:sz w:val="20"/>
      <w:szCs w:val="20"/>
      <w:u w:val="none"/>
      <w:effect w:val="none"/>
    </w:rPr>
  </w:style>
  <w:style w:type="character" w:customStyle="1" w:styleId="2fff6">
    <w:name w:val="Верхний колонтитул Знак2"/>
    <w:basedOn w:val="aff5"/>
    <w:uiPriority w:val="99"/>
    <w:semiHidden/>
    <w:rsid w:val="0005126A"/>
  </w:style>
  <w:style w:type="character" w:customStyle="1" w:styleId="2fff7">
    <w:name w:val="Нижний колонтитул Знак2"/>
    <w:basedOn w:val="aff5"/>
    <w:uiPriority w:val="99"/>
    <w:semiHidden/>
    <w:rsid w:val="0005126A"/>
  </w:style>
  <w:style w:type="character" w:customStyle="1" w:styleId="WW8Num2z1">
    <w:name w:val="WW8Num2z1"/>
    <w:rsid w:val="0005126A"/>
    <w:rPr>
      <w:rFonts w:ascii="OpenSymbol" w:hAnsi="OpenSymbol" w:cs="OpenSymbol" w:hint="default"/>
    </w:rPr>
  </w:style>
  <w:style w:type="character" w:customStyle="1" w:styleId="8pt">
    <w:name w:val="Основной текст + 8 pt"/>
    <w:uiPriority w:val="99"/>
    <w:rsid w:val="0005126A"/>
    <w:rPr>
      <w:rFonts w:ascii="Arial" w:eastAsia="Arial" w:hAnsi="Arial" w:cs="Arial"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30pt">
    <w:name w:val="Основной текст (3) + Интервал 0 pt"/>
    <w:uiPriority w:val="99"/>
    <w:rsid w:val="0005126A"/>
    <w:rPr>
      <w:rFonts w:ascii="Times New Roman" w:hAnsi="Times New Roman" w:cs="Times New Roman" w:hint="default"/>
      <w:b w:val="0"/>
      <w:bCs w:val="0"/>
      <w:spacing w:val="0"/>
      <w:sz w:val="25"/>
      <w:szCs w:val="25"/>
      <w:shd w:val="clear" w:color="auto" w:fill="FFFFFF"/>
    </w:rPr>
  </w:style>
  <w:style w:type="character" w:customStyle="1" w:styleId="11pt0">
    <w:name w:val="Колонтитул + 11 pt"/>
    <w:aliases w:val="Интервал 3 pt"/>
    <w:basedOn w:val="2f5"/>
    <w:uiPriority w:val="99"/>
    <w:rsid w:val="0005126A"/>
    <w:rPr>
      <w:rFonts w:ascii="Times New Roman" w:eastAsia="Times New Roman" w:hAnsi="Times New Roman" w:cs="Times New Roman" w:hint="default"/>
      <w:b w:val="0"/>
      <w:bCs w:val="0"/>
      <w:i w:val="0"/>
      <w:iCs w:val="0"/>
      <w:smallCaps w:val="0"/>
      <w:strike w:val="0"/>
      <w:dstrike w:val="0"/>
      <w:color w:val="000000"/>
      <w:spacing w:val="70"/>
      <w:w w:val="100"/>
      <w:position w:val="0"/>
      <w:sz w:val="26"/>
      <w:szCs w:val="26"/>
      <w:u w:val="none"/>
      <w:effect w:val="none"/>
      <w:shd w:val="clear" w:color="auto" w:fill="FFFFFF"/>
      <w:lang w:val="ru-RU" w:eastAsia="ru-RU" w:bidi="ru-RU"/>
    </w:rPr>
  </w:style>
  <w:style w:type="character" w:customStyle="1" w:styleId="12120">
    <w:name w:val="Основной текст (12) + 12"/>
    <w:aliases w:val="5 pt25,Малые прописные,Интервал 0 pt9,Основной текст (14) + 8,Полужирный7"/>
    <w:uiPriority w:val="99"/>
    <w:rsid w:val="0005126A"/>
    <w:rPr>
      <w:rFonts w:ascii="Times New Roman" w:hAnsi="Times New Roman" w:cs="Times New Roman" w:hint="default"/>
      <w:i w:val="0"/>
      <w:iCs w:val="0"/>
      <w:smallCaps/>
      <w:noProof/>
      <w:spacing w:val="0"/>
      <w:sz w:val="25"/>
      <w:szCs w:val="25"/>
      <w:shd w:val="clear" w:color="auto" w:fill="FFFFFF"/>
      <w:lang w:val="en-US"/>
    </w:rPr>
  </w:style>
  <w:style w:type="character" w:customStyle="1" w:styleId="12110">
    <w:name w:val="Основной текст (12) + 11"/>
    <w:aliases w:val="5 pt24,Не курсив12,Интервал 0 pt7,Основной текст (36) + Candara,75,Не малые прописные5"/>
    <w:uiPriority w:val="99"/>
    <w:rsid w:val="0005126A"/>
    <w:rPr>
      <w:rFonts w:ascii="Times New Roman" w:hAnsi="Times New Roman" w:cs="Times New Roman" w:hint="default"/>
      <w:i/>
      <w:iCs/>
      <w:spacing w:val="0"/>
      <w:sz w:val="23"/>
      <w:szCs w:val="23"/>
      <w:shd w:val="clear" w:color="auto" w:fill="FFFFFF"/>
      <w:lang w:val="en-US"/>
    </w:rPr>
  </w:style>
  <w:style w:type="character" w:customStyle="1" w:styleId="135pt">
    <w:name w:val="Основной текст (13) + 5 pt"/>
    <w:aliases w:val="Не курсив11"/>
    <w:uiPriority w:val="99"/>
    <w:rsid w:val="0005126A"/>
    <w:rPr>
      <w:rFonts w:ascii="Times New Roman" w:hAnsi="Times New Roman" w:cs="Times New Roman" w:hint="default"/>
      <w:i/>
      <w:iCs/>
      <w:sz w:val="10"/>
      <w:szCs w:val="10"/>
      <w:shd w:val="clear" w:color="auto" w:fill="FFFFFF"/>
    </w:rPr>
  </w:style>
  <w:style w:type="character" w:customStyle="1" w:styleId="9b">
    <w:name w:val="Основной текст + 9"/>
    <w:aliases w:val="5 pt23,Курсив19,Интервал 0 pt6,Основной текст (3) + 9 pt1,Не полужирный4,Основной текст (36) + 8,Полужирный6,Не малые прописные4"/>
    <w:uiPriority w:val="99"/>
    <w:rsid w:val="0005126A"/>
    <w:rPr>
      <w:rFonts w:ascii="Times New Roman" w:hAnsi="Times New Roman" w:cs="Times New Roman" w:hint="default"/>
      <w:i/>
      <w:iCs/>
      <w:spacing w:val="-10"/>
      <w:sz w:val="19"/>
      <w:szCs w:val="19"/>
      <w:shd w:val="clear" w:color="auto" w:fill="FFFFFF"/>
      <w:lang w:val="en-US" w:eastAsia="en-US"/>
    </w:rPr>
  </w:style>
  <w:style w:type="character" w:customStyle="1" w:styleId="Arial4">
    <w:name w:val="Основной текст + Arial4"/>
    <w:aliases w:val="72,5 pt21,Курсив17,Основной текст + Candara2,73,Не полужирный8,Основной текст (36) + Candara1,Не малые прописные3,Основной текст (12) + Courier New,Интервал 0 pt19,Основной текст (10) + Calibri,9 pt,12 pt"/>
    <w:rsid w:val="0005126A"/>
    <w:rPr>
      <w:rFonts w:ascii="Calibri" w:eastAsia="Calibri" w:hAnsi="Calibri" w:cs="Calibri" w:hint="default"/>
      <w:b/>
      <w:bCs/>
      <w:color w:val="000000"/>
      <w:spacing w:val="0"/>
      <w:w w:val="100"/>
      <w:position w:val="0"/>
      <w:sz w:val="18"/>
      <w:szCs w:val="18"/>
      <w:shd w:val="clear" w:color="auto" w:fill="FFFFFF"/>
      <w:lang w:val="ru-RU" w:eastAsia="ru-RU" w:bidi="ru-RU"/>
    </w:rPr>
  </w:style>
  <w:style w:type="character" w:customStyle="1" w:styleId="140pt">
    <w:name w:val="Основной текст (14) + Интервал 0 pt"/>
    <w:uiPriority w:val="99"/>
    <w:rsid w:val="0005126A"/>
    <w:rPr>
      <w:rFonts w:ascii="Sylfaen" w:hAnsi="Sylfaen" w:cs="Sylfaen" w:hint="default"/>
      <w:spacing w:val="0"/>
      <w:sz w:val="26"/>
      <w:szCs w:val="26"/>
      <w:shd w:val="clear" w:color="auto" w:fill="FFFFFF"/>
    </w:rPr>
  </w:style>
  <w:style w:type="character" w:customStyle="1" w:styleId="155">
    <w:name w:val="Основной текст (15) + 5"/>
    <w:aliases w:val="5 pt19,Основной текст (25) + 81,Полужирный5,Не малые прописные2"/>
    <w:uiPriority w:val="99"/>
    <w:rsid w:val="0005126A"/>
    <w:rPr>
      <w:rFonts w:ascii="Times New Roman" w:hAnsi="Times New Roman" w:cs="Times New Roman" w:hint="default"/>
      <w:i w:val="0"/>
      <w:iCs w:val="0"/>
      <w:noProof/>
      <w:sz w:val="11"/>
      <w:szCs w:val="11"/>
      <w:u w:val="single"/>
      <w:shd w:val="clear" w:color="auto" w:fill="FFFFFF"/>
    </w:rPr>
  </w:style>
  <w:style w:type="character" w:customStyle="1" w:styleId="1551">
    <w:name w:val="Основной текст (15) + 51"/>
    <w:aliases w:val="5 pt18,Основной текст + 23,Не полужирный7"/>
    <w:uiPriority w:val="99"/>
    <w:rsid w:val="0005126A"/>
    <w:rPr>
      <w:rFonts w:ascii="Times New Roman" w:hAnsi="Times New Roman" w:cs="Times New Roman" w:hint="default"/>
      <w:i w:val="0"/>
      <w:iCs w:val="0"/>
      <w:sz w:val="11"/>
      <w:szCs w:val="11"/>
      <w:shd w:val="clear" w:color="auto" w:fill="FFFFFF"/>
      <w:lang w:val="en-US" w:eastAsia="en-US"/>
    </w:rPr>
  </w:style>
  <w:style w:type="character" w:customStyle="1" w:styleId="2021pt">
    <w:name w:val="Основной текст (20) + 21 pt"/>
    <w:aliases w:val="Интервал 0 pt5"/>
    <w:uiPriority w:val="99"/>
    <w:rsid w:val="0005126A"/>
    <w:rPr>
      <w:rFonts w:ascii="Times New Roman" w:hAnsi="Times New Roman" w:cs="Times New Roman" w:hint="default"/>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05126A"/>
    <w:rPr>
      <w:rFonts w:ascii="Times New Roman" w:hAnsi="Times New Roman" w:cs="Times New Roman" w:hint="default"/>
      <w:i w:val="0"/>
      <w:iCs w:val="0"/>
      <w:noProof/>
      <w:spacing w:val="0"/>
      <w:sz w:val="12"/>
      <w:szCs w:val="12"/>
      <w:shd w:val="clear" w:color="auto" w:fill="FFFFFF"/>
      <w:lang w:val="en-US"/>
    </w:rPr>
  </w:style>
  <w:style w:type="character" w:customStyle="1" w:styleId="216pt">
    <w:name w:val="Основной текст (21) + 6 pt"/>
    <w:aliases w:val="Не полужирный,Курсив15,Основной текст (4) + 6 pt,Основной текст (3) + 5 pt"/>
    <w:basedOn w:val="2f5"/>
    <w:uiPriority w:val="99"/>
    <w:rsid w:val="0005126A"/>
    <w:rPr>
      <w:rFonts w:ascii="Bookman Old Style" w:eastAsia="Bookman Old Style" w:hAnsi="Bookman Old Style" w:cs="Bookman Old Style" w:hint="default"/>
      <w:b/>
      <w:bCs/>
      <w:i w:val="0"/>
      <w:iCs w:val="0"/>
      <w:smallCaps w:val="0"/>
      <w:strike w:val="0"/>
      <w:dstrike w:val="0"/>
      <w:color w:val="000000"/>
      <w:spacing w:val="0"/>
      <w:w w:val="100"/>
      <w:position w:val="0"/>
      <w:sz w:val="32"/>
      <w:szCs w:val="32"/>
      <w:u w:val="none"/>
      <w:effect w:val="none"/>
      <w:shd w:val="clear" w:color="auto" w:fill="FFFFFF"/>
      <w:lang w:val="en-US" w:eastAsia="en-US" w:bidi="en-US"/>
    </w:rPr>
  </w:style>
  <w:style w:type="character" w:customStyle="1" w:styleId="2221pt">
    <w:name w:val="Основной текст (22) + 21 pt"/>
    <w:aliases w:val="Интервал 0 pt3"/>
    <w:uiPriority w:val="99"/>
    <w:rsid w:val="0005126A"/>
    <w:rPr>
      <w:rFonts w:ascii="Times New Roman" w:hAnsi="Times New Roman" w:cs="Times New Roman" w:hint="default"/>
      <w:noProof/>
      <w:spacing w:val="0"/>
      <w:sz w:val="42"/>
      <w:szCs w:val="42"/>
      <w:shd w:val="clear" w:color="auto" w:fill="FFFFFF"/>
    </w:rPr>
  </w:style>
  <w:style w:type="character" w:customStyle="1" w:styleId="42pt0">
    <w:name w:val="Заголовок №4 + Интервал 2 pt"/>
    <w:uiPriority w:val="99"/>
    <w:rsid w:val="0005126A"/>
    <w:rPr>
      <w:rFonts w:ascii="Times New Roman" w:hAnsi="Times New Roman" w:cs="Times New Roman" w:hint="default"/>
      <w:i w:val="0"/>
      <w:iCs w:val="0"/>
      <w:spacing w:val="50"/>
      <w:sz w:val="23"/>
      <w:szCs w:val="23"/>
      <w:shd w:val="clear" w:color="auto" w:fill="FFFFFF"/>
      <w:lang w:val="en-US"/>
    </w:rPr>
  </w:style>
  <w:style w:type="character" w:customStyle="1" w:styleId="4ff1">
    <w:name w:val="Колонтитул + 4"/>
    <w:aliases w:val="5 pt17,Курсив13"/>
    <w:uiPriority w:val="99"/>
    <w:rsid w:val="0005126A"/>
    <w:rPr>
      <w:rFonts w:ascii="Times New Roman" w:hAnsi="Times New Roman" w:cs="Times New Roman" w:hint="default"/>
      <w:i/>
      <w:iCs/>
      <w:noProof/>
      <w:sz w:val="9"/>
      <w:szCs w:val="9"/>
      <w:u w:val="single"/>
      <w:shd w:val="clear" w:color="auto" w:fill="FFFFFF"/>
    </w:rPr>
  </w:style>
  <w:style w:type="character" w:customStyle="1" w:styleId="9c">
    <w:name w:val="Колонтитул + 9"/>
    <w:aliases w:val="5 pt16,Основной текст (95) + 9"/>
    <w:uiPriority w:val="99"/>
    <w:rsid w:val="0005126A"/>
    <w:rPr>
      <w:rFonts w:ascii="Times New Roman" w:hAnsi="Times New Roman" w:cs="Times New Roman" w:hint="default"/>
      <w:spacing w:val="0"/>
      <w:sz w:val="19"/>
      <w:szCs w:val="19"/>
      <w:shd w:val="clear" w:color="auto" w:fill="FFFFFF"/>
    </w:rPr>
  </w:style>
  <w:style w:type="character" w:customStyle="1" w:styleId="1520">
    <w:name w:val="Основной текст (15)2"/>
    <w:uiPriority w:val="99"/>
    <w:rsid w:val="0005126A"/>
    <w:rPr>
      <w:rFonts w:ascii="Times New Roman" w:hAnsi="Times New Roman" w:cs="Times New Roman" w:hint="default"/>
      <w:i w:val="0"/>
      <w:iCs w:val="0"/>
      <w:sz w:val="12"/>
      <w:szCs w:val="12"/>
      <w:u w:val="single"/>
      <w:shd w:val="clear" w:color="auto" w:fill="FFFFFF"/>
    </w:rPr>
  </w:style>
  <w:style w:type="character" w:customStyle="1" w:styleId="157pt">
    <w:name w:val="Основной текст (15) + 7 pt"/>
    <w:aliases w:val="Не курсив10"/>
    <w:uiPriority w:val="99"/>
    <w:rsid w:val="0005126A"/>
    <w:rPr>
      <w:rFonts w:ascii="Times New Roman" w:hAnsi="Times New Roman" w:cs="Times New Roman" w:hint="default"/>
      <w:i/>
      <w:iCs/>
      <w:sz w:val="14"/>
      <w:szCs w:val="14"/>
      <w:shd w:val="clear" w:color="auto" w:fill="FFFFFF"/>
      <w:lang w:val="en-US" w:eastAsia="en-US"/>
    </w:rPr>
  </w:style>
  <w:style w:type="character" w:customStyle="1" w:styleId="Arial3">
    <w:name w:val="Основной текст + Arial3"/>
    <w:aliases w:val="8,5 pt15,Основной текст (93) + 23,Интервал -2 pt,Колонтитул + Arial"/>
    <w:uiPriority w:val="99"/>
    <w:rsid w:val="0005126A"/>
    <w:rPr>
      <w:rFonts w:ascii="Arial" w:hAnsi="Arial" w:cs="Arial" w:hint="default"/>
      <w:sz w:val="17"/>
      <w:szCs w:val="17"/>
      <w:shd w:val="clear" w:color="auto" w:fill="FFFFFF"/>
    </w:rPr>
  </w:style>
  <w:style w:type="character" w:customStyle="1" w:styleId="6pt">
    <w:name w:val="Основной текст + 6 pt"/>
    <w:aliases w:val="Курсив12"/>
    <w:uiPriority w:val="99"/>
    <w:rsid w:val="0005126A"/>
    <w:rPr>
      <w:rFonts w:ascii="Times New Roman" w:hAnsi="Times New Roman" w:cs="Times New Roman" w:hint="default"/>
      <w:i/>
      <w:iCs/>
      <w:sz w:val="12"/>
      <w:szCs w:val="12"/>
      <w:shd w:val="clear" w:color="auto" w:fill="FFFFFF"/>
    </w:rPr>
  </w:style>
  <w:style w:type="character" w:customStyle="1" w:styleId="Arial2">
    <w:name w:val="Основной текст + Arial2"/>
    <w:aliases w:val="71,5 pt14,Курсив11,Основной текст (35) + 11 pt,Полужирный4,Основной текст (14) + 81,Не курсив3"/>
    <w:uiPriority w:val="99"/>
    <w:rsid w:val="0005126A"/>
    <w:rPr>
      <w:rFonts w:ascii="Arial" w:hAnsi="Arial" w:cs="Arial" w:hint="default"/>
      <w:i/>
      <w:iCs/>
      <w:sz w:val="15"/>
      <w:szCs w:val="15"/>
      <w:shd w:val="clear" w:color="auto" w:fill="FFFFFF"/>
      <w:lang w:val="en-US" w:eastAsia="en-US"/>
    </w:rPr>
  </w:style>
  <w:style w:type="character" w:customStyle="1" w:styleId="3ffc">
    <w:name w:val="Подпись к таблице (3)"/>
    <w:uiPriority w:val="99"/>
    <w:rsid w:val="0005126A"/>
    <w:rPr>
      <w:rFonts w:ascii="Times New Roman" w:hAnsi="Times New Roman" w:cs="Times New Roman" w:hint="default"/>
      <w:sz w:val="23"/>
      <w:szCs w:val="23"/>
      <w:u w:val="single"/>
      <w:shd w:val="clear" w:color="auto" w:fill="FFFFFF"/>
    </w:rPr>
  </w:style>
  <w:style w:type="character" w:customStyle="1" w:styleId="10pt1">
    <w:name w:val="Основной текст + 10 pt1"/>
    <w:aliases w:val="Курсив10,Интервал 1 pt4,Основной текст (29) + Times New Roman"/>
    <w:uiPriority w:val="99"/>
    <w:rsid w:val="0005126A"/>
    <w:rPr>
      <w:rFonts w:ascii="Times New Roman" w:hAnsi="Times New Roman" w:cs="Times New Roman" w:hint="default"/>
      <w:i/>
      <w:iCs/>
      <w:spacing w:val="20"/>
      <w:sz w:val="20"/>
      <w:szCs w:val="20"/>
      <w:shd w:val="clear" w:color="auto" w:fill="FFFFFF"/>
      <w:lang w:val="en-US" w:eastAsia="en-US"/>
    </w:rPr>
  </w:style>
  <w:style w:type="character" w:customStyle="1" w:styleId="1510pt">
    <w:name w:val="Основной текст (15) + 10 pt"/>
    <w:aliases w:val="Интервал 1 pt3"/>
    <w:uiPriority w:val="99"/>
    <w:rsid w:val="0005126A"/>
    <w:rPr>
      <w:rFonts w:ascii="Times New Roman" w:hAnsi="Times New Roman" w:cs="Times New Roman" w:hint="default"/>
      <w:i w:val="0"/>
      <w:iCs w:val="0"/>
      <w:spacing w:val="20"/>
      <w:sz w:val="20"/>
      <w:szCs w:val="20"/>
      <w:shd w:val="clear" w:color="auto" w:fill="FFFFFF"/>
      <w:lang w:val="en-US" w:eastAsia="en-US"/>
    </w:rPr>
  </w:style>
  <w:style w:type="character" w:customStyle="1" w:styleId="3011">
    <w:name w:val="Основной текст (30) + 11"/>
    <w:aliases w:val="5 pt13,Не курсив9"/>
    <w:uiPriority w:val="99"/>
    <w:rsid w:val="0005126A"/>
    <w:rPr>
      <w:rFonts w:ascii="Times New Roman" w:hAnsi="Times New Roman" w:cs="Times New Roman" w:hint="default"/>
      <w:i/>
      <w:iCs/>
      <w:sz w:val="23"/>
      <w:szCs w:val="23"/>
      <w:u w:val="single"/>
      <w:shd w:val="clear" w:color="auto" w:fill="FFFFFF"/>
      <w:lang w:val="en-US"/>
    </w:rPr>
  </w:style>
  <w:style w:type="character" w:customStyle="1" w:styleId="305">
    <w:name w:val="Основной текст (30) + 5"/>
    <w:aliases w:val="5 pt12"/>
    <w:uiPriority w:val="99"/>
    <w:rsid w:val="0005126A"/>
    <w:rPr>
      <w:rFonts w:ascii="Times New Roman" w:hAnsi="Times New Roman" w:cs="Times New Roman" w:hint="default"/>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05126A"/>
    <w:rPr>
      <w:rFonts w:ascii="Times New Roman" w:hAnsi="Times New Roman" w:cs="Times New Roman" w:hint="default"/>
      <w:i/>
      <w:iCs/>
      <w:sz w:val="23"/>
      <w:szCs w:val="23"/>
      <w:shd w:val="clear" w:color="auto" w:fill="FFFFFF"/>
      <w:lang w:val="en-US"/>
    </w:rPr>
  </w:style>
  <w:style w:type="character" w:customStyle="1" w:styleId="1pt7">
    <w:name w:val="Основной текст + Интервал 1 pt7"/>
    <w:uiPriority w:val="99"/>
    <w:rsid w:val="0005126A"/>
    <w:rPr>
      <w:rFonts w:ascii="Times New Roman" w:hAnsi="Times New Roman" w:cs="Times New Roman" w:hint="default"/>
      <w:spacing w:val="20"/>
      <w:sz w:val="23"/>
      <w:szCs w:val="23"/>
      <w:shd w:val="clear" w:color="auto" w:fill="FFFFFF"/>
      <w:lang w:val="en-US" w:eastAsia="en-US"/>
    </w:rPr>
  </w:style>
  <w:style w:type="character" w:customStyle="1" w:styleId="13b">
    <w:name w:val="Основной текст + Курсив13"/>
    <w:uiPriority w:val="99"/>
    <w:rsid w:val="0005126A"/>
    <w:rPr>
      <w:rFonts w:ascii="Times New Roman" w:hAnsi="Times New Roman" w:cs="Times New Roman" w:hint="default"/>
      <w:i/>
      <w:iCs/>
      <w:sz w:val="23"/>
      <w:szCs w:val="23"/>
      <w:shd w:val="clear" w:color="auto" w:fill="FFFFFF"/>
    </w:rPr>
  </w:style>
  <w:style w:type="character" w:customStyle="1" w:styleId="21pt0">
    <w:name w:val="Заголовок №2 + Интервал 1 pt"/>
    <w:uiPriority w:val="99"/>
    <w:rsid w:val="0005126A"/>
    <w:rPr>
      <w:rFonts w:ascii="Times New Roman" w:hAnsi="Times New Roman" w:cs="Times New Roman" w:hint="default"/>
      <w:spacing w:val="20"/>
      <w:sz w:val="16"/>
      <w:szCs w:val="16"/>
      <w:shd w:val="clear" w:color="auto" w:fill="FFFFFF"/>
    </w:rPr>
  </w:style>
  <w:style w:type="character" w:customStyle="1" w:styleId="22pt">
    <w:name w:val="Заголовок №2 + Интервал 2 pt"/>
    <w:uiPriority w:val="99"/>
    <w:rsid w:val="0005126A"/>
    <w:rPr>
      <w:rFonts w:ascii="Times New Roman" w:hAnsi="Times New Roman" w:cs="Times New Roman" w:hint="default"/>
      <w:spacing w:val="50"/>
      <w:sz w:val="16"/>
      <w:szCs w:val="16"/>
      <w:shd w:val="clear" w:color="auto" w:fill="FFFFFF"/>
    </w:rPr>
  </w:style>
  <w:style w:type="character" w:customStyle="1" w:styleId="2110">
    <w:name w:val="Заголовок №2 + 11"/>
    <w:aliases w:val="5 pt10"/>
    <w:uiPriority w:val="99"/>
    <w:rsid w:val="0005126A"/>
    <w:rPr>
      <w:rFonts w:ascii="Times New Roman" w:hAnsi="Times New Roman" w:cs="Times New Roman" w:hint="default"/>
      <w:sz w:val="23"/>
      <w:szCs w:val="23"/>
      <w:shd w:val="clear" w:color="auto" w:fill="FFFFFF"/>
    </w:rPr>
  </w:style>
  <w:style w:type="character" w:customStyle="1" w:styleId="12d">
    <w:name w:val="Основной текст + Курсив12"/>
    <w:aliases w:val="Интервал 2 pt"/>
    <w:uiPriority w:val="99"/>
    <w:rsid w:val="0005126A"/>
    <w:rPr>
      <w:rFonts w:ascii="Times New Roman" w:hAnsi="Times New Roman" w:cs="Times New Roman" w:hint="default"/>
      <w:i/>
      <w:iCs/>
      <w:spacing w:val="40"/>
      <w:sz w:val="23"/>
      <w:szCs w:val="23"/>
      <w:shd w:val="clear" w:color="auto" w:fill="FFFFFF"/>
    </w:rPr>
  </w:style>
  <w:style w:type="character" w:customStyle="1" w:styleId="Arial1">
    <w:name w:val="Основной текст + Arial1"/>
    <w:aliases w:val="6 pt2"/>
    <w:uiPriority w:val="99"/>
    <w:rsid w:val="0005126A"/>
    <w:rPr>
      <w:rFonts w:ascii="Arial" w:hAnsi="Arial" w:cs="Arial" w:hint="default"/>
      <w:sz w:val="12"/>
      <w:szCs w:val="12"/>
      <w:shd w:val="clear" w:color="auto" w:fill="FFFFFF"/>
    </w:rPr>
  </w:style>
  <w:style w:type="character" w:customStyle="1" w:styleId="11f8">
    <w:name w:val="Основной текст + Курсив11"/>
    <w:uiPriority w:val="99"/>
    <w:rsid w:val="0005126A"/>
    <w:rPr>
      <w:rFonts w:ascii="Times New Roman" w:hAnsi="Times New Roman" w:cs="Times New Roman" w:hint="default"/>
      <w:i/>
      <w:iCs/>
      <w:sz w:val="23"/>
      <w:szCs w:val="23"/>
      <w:shd w:val="clear" w:color="auto" w:fill="FFFFFF"/>
    </w:rPr>
  </w:style>
  <w:style w:type="character" w:customStyle="1" w:styleId="322pt">
    <w:name w:val="Основной текст (32) + Интервал 2 pt"/>
    <w:uiPriority w:val="99"/>
    <w:rsid w:val="0005126A"/>
    <w:rPr>
      <w:rFonts w:ascii="Times New Roman" w:hAnsi="Times New Roman" w:cs="Times New Roman" w:hint="default"/>
      <w:i w:val="0"/>
      <w:iCs w:val="0"/>
      <w:spacing w:val="40"/>
      <w:sz w:val="23"/>
      <w:szCs w:val="23"/>
      <w:shd w:val="clear" w:color="auto" w:fill="FFFFFF"/>
    </w:rPr>
  </w:style>
  <w:style w:type="character" w:customStyle="1" w:styleId="326">
    <w:name w:val="Основной текст (32)"/>
    <w:uiPriority w:val="99"/>
    <w:rsid w:val="0005126A"/>
    <w:rPr>
      <w:rFonts w:ascii="Times New Roman" w:hAnsi="Times New Roman" w:cs="Times New Roman" w:hint="default"/>
      <w:i w:val="0"/>
      <w:iCs w:val="0"/>
      <w:sz w:val="23"/>
      <w:szCs w:val="23"/>
      <w:shd w:val="clear" w:color="auto" w:fill="FFFFFF"/>
    </w:rPr>
  </w:style>
  <w:style w:type="character" w:customStyle="1" w:styleId="327">
    <w:name w:val="Основной текст (32) + Не курсив"/>
    <w:uiPriority w:val="99"/>
    <w:rsid w:val="0005126A"/>
    <w:rPr>
      <w:rFonts w:ascii="Times New Roman" w:hAnsi="Times New Roman" w:cs="Times New Roman" w:hint="default"/>
      <w:i/>
      <w:iCs/>
      <w:sz w:val="23"/>
      <w:szCs w:val="23"/>
      <w:shd w:val="clear" w:color="auto" w:fill="FFFFFF"/>
    </w:rPr>
  </w:style>
  <w:style w:type="character" w:customStyle="1" w:styleId="262">
    <w:name w:val="Основной текст (26) + Не курсив"/>
    <w:uiPriority w:val="99"/>
    <w:rsid w:val="0005126A"/>
    <w:rPr>
      <w:rFonts w:ascii="Times New Roman" w:hAnsi="Times New Roman" w:cs="Times New Roman" w:hint="default"/>
      <w:i/>
      <w:iCs/>
      <w:sz w:val="23"/>
      <w:szCs w:val="23"/>
      <w:shd w:val="clear" w:color="auto" w:fill="FFFFFF"/>
    </w:rPr>
  </w:style>
  <w:style w:type="character" w:customStyle="1" w:styleId="26Arial">
    <w:name w:val="Основной текст (26) + Arial"/>
    <w:aliases w:val="6 pt1,Не курсив7"/>
    <w:uiPriority w:val="99"/>
    <w:rsid w:val="0005126A"/>
    <w:rPr>
      <w:rFonts w:ascii="Arial" w:hAnsi="Arial" w:cs="Arial" w:hint="default"/>
      <w:i/>
      <w:iCs/>
      <w:noProof/>
      <w:sz w:val="12"/>
      <w:szCs w:val="12"/>
      <w:shd w:val="clear" w:color="auto" w:fill="FFFFFF"/>
    </w:rPr>
  </w:style>
  <w:style w:type="character" w:customStyle="1" w:styleId="263">
    <w:name w:val="Основной текст (26)"/>
    <w:uiPriority w:val="99"/>
    <w:rsid w:val="0005126A"/>
    <w:rPr>
      <w:rFonts w:ascii="Times New Roman" w:hAnsi="Times New Roman" w:cs="Times New Roman" w:hint="default"/>
      <w:i w:val="0"/>
      <w:iCs w:val="0"/>
      <w:sz w:val="23"/>
      <w:szCs w:val="23"/>
      <w:shd w:val="clear" w:color="auto" w:fill="FFFFFF"/>
    </w:rPr>
  </w:style>
  <w:style w:type="character" w:customStyle="1" w:styleId="322pt1">
    <w:name w:val="Основной текст (32) + Интервал 2 pt1"/>
    <w:uiPriority w:val="99"/>
    <w:rsid w:val="0005126A"/>
    <w:rPr>
      <w:rFonts w:ascii="Times New Roman" w:hAnsi="Times New Roman" w:cs="Times New Roman" w:hint="default"/>
      <w:i w:val="0"/>
      <w:iCs w:val="0"/>
      <w:spacing w:val="40"/>
      <w:sz w:val="23"/>
      <w:szCs w:val="23"/>
      <w:shd w:val="clear" w:color="auto" w:fill="FFFFFF"/>
    </w:rPr>
  </w:style>
  <w:style w:type="character" w:customStyle="1" w:styleId="1524">
    <w:name w:val="Основной текст (15) + 24"/>
    <w:aliases w:val="5 pt9"/>
    <w:uiPriority w:val="99"/>
    <w:rsid w:val="0005126A"/>
    <w:rPr>
      <w:rFonts w:ascii="Times New Roman" w:hAnsi="Times New Roman" w:cs="Times New Roman" w:hint="default"/>
      <w:i w:val="0"/>
      <w:iCs w:val="0"/>
      <w:noProof/>
      <w:sz w:val="49"/>
      <w:szCs w:val="49"/>
      <w:shd w:val="clear" w:color="auto" w:fill="FFFFFF"/>
    </w:rPr>
  </w:style>
  <w:style w:type="character" w:customStyle="1" w:styleId="1511">
    <w:name w:val="Основной текст (15) + 11"/>
    <w:aliases w:val="5 pt8,Не курсив6"/>
    <w:uiPriority w:val="99"/>
    <w:rsid w:val="0005126A"/>
    <w:rPr>
      <w:rFonts w:ascii="Times New Roman" w:hAnsi="Times New Roman" w:cs="Times New Roman" w:hint="default"/>
      <w:i/>
      <w:iCs/>
      <w:noProof/>
      <w:sz w:val="23"/>
      <w:szCs w:val="23"/>
      <w:shd w:val="clear" w:color="auto" w:fill="FFFFFF"/>
    </w:rPr>
  </w:style>
  <w:style w:type="character" w:customStyle="1" w:styleId="10d">
    <w:name w:val="Основной текст + Курсив10"/>
    <w:uiPriority w:val="99"/>
    <w:rsid w:val="0005126A"/>
    <w:rPr>
      <w:rFonts w:ascii="Times New Roman" w:hAnsi="Times New Roman" w:cs="Times New Roman" w:hint="default"/>
      <w:i/>
      <w:iCs/>
      <w:sz w:val="23"/>
      <w:szCs w:val="23"/>
      <w:shd w:val="clear" w:color="auto" w:fill="FFFFFF"/>
      <w:lang w:val="en-US" w:eastAsia="en-US"/>
    </w:rPr>
  </w:style>
  <w:style w:type="character" w:customStyle="1" w:styleId="3211">
    <w:name w:val="Основной текст (32) + Не курсив1"/>
    <w:uiPriority w:val="99"/>
    <w:rsid w:val="0005126A"/>
    <w:rPr>
      <w:rFonts w:ascii="Times New Roman" w:hAnsi="Times New Roman" w:cs="Times New Roman" w:hint="default"/>
      <w:i/>
      <w:iCs/>
      <w:sz w:val="23"/>
      <w:szCs w:val="23"/>
      <w:shd w:val="clear" w:color="auto" w:fill="FFFFFF"/>
      <w:lang w:val="en-US" w:eastAsia="en-US"/>
    </w:rPr>
  </w:style>
  <w:style w:type="character" w:customStyle="1" w:styleId="9d">
    <w:name w:val="Основной текст + Курсив9"/>
    <w:uiPriority w:val="99"/>
    <w:rsid w:val="0005126A"/>
    <w:rPr>
      <w:rFonts w:ascii="Times New Roman" w:hAnsi="Times New Roman" w:cs="Times New Roman" w:hint="default"/>
      <w:i/>
      <w:iCs/>
      <w:sz w:val="23"/>
      <w:szCs w:val="23"/>
      <w:shd w:val="clear" w:color="auto" w:fill="FFFFFF"/>
      <w:lang w:val="en-US" w:eastAsia="en-US"/>
    </w:rPr>
  </w:style>
  <w:style w:type="character" w:customStyle="1" w:styleId="12pt">
    <w:name w:val="Основной текст + 12 pt"/>
    <w:aliases w:val="Курсив9,Основной текст (27) + Candara,10 pt3"/>
    <w:uiPriority w:val="99"/>
    <w:rsid w:val="0005126A"/>
    <w:rPr>
      <w:rFonts w:ascii="Times New Roman" w:hAnsi="Times New Roman" w:cs="Times New Roman" w:hint="default"/>
      <w:i/>
      <w:iCs/>
      <w:noProof/>
      <w:sz w:val="24"/>
      <w:szCs w:val="24"/>
      <w:shd w:val="clear" w:color="auto" w:fill="FFFFFF"/>
    </w:rPr>
  </w:style>
  <w:style w:type="character" w:customStyle="1" w:styleId="1pt6">
    <w:name w:val="Основной текст + Интервал 1 pt6"/>
    <w:uiPriority w:val="99"/>
    <w:rsid w:val="0005126A"/>
    <w:rPr>
      <w:rFonts w:ascii="Times New Roman" w:hAnsi="Times New Roman" w:cs="Times New Roman" w:hint="default"/>
      <w:spacing w:val="20"/>
      <w:sz w:val="23"/>
      <w:szCs w:val="23"/>
      <w:shd w:val="clear" w:color="auto" w:fill="FFFFFF"/>
    </w:rPr>
  </w:style>
  <w:style w:type="character" w:customStyle="1" w:styleId="8f0">
    <w:name w:val="Основной текст + Курсив8"/>
    <w:aliases w:val="Интервал -1 pt1"/>
    <w:uiPriority w:val="99"/>
    <w:rsid w:val="0005126A"/>
    <w:rPr>
      <w:rFonts w:ascii="Times New Roman" w:hAnsi="Times New Roman" w:cs="Times New Roman" w:hint="default"/>
      <w:i/>
      <w:iCs/>
      <w:spacing w:val="-20"/>
      <w:sz w:val="23"/>
      <w:szCs w:val="23"/>
      <w:shd w:val="clear" w:color="auto" w:fill="FFFFFF"/>
      <w:lang w:val="en-US" w:eastAsia="en-US"/>
    </w:rPr>
  </w:style>
  <w:style w:type="character" w:customStyle="1" w:styleId="2630">
    <w:name w:val="Основной текст (26) + Не курсив3"/>
    <w:uiPriority w:val="99"/>
    <w:rsid w:val="0005126A"/>
    <w:rPr>
      <w:rFonts w:ascii="Times New Roman" w:hAnsi="Times New Roman" w:cs="Times New Roman" w:hint="default"/>
      <w:i/>
      <w:iCs/>
      <w:noProof/>
      <w:sz w:val="23"/>
      <w:szCs w:val="23"/>
      <w:shd w:val="clear" w:color="auto" w:fill="FFFFFF"/>
    </w:rPr>
  </w:style>
  <w:style w:type="character" w:customStyle="1" w:styleId="352">
    <w:name w:val="Основной текст (35) + Курсив"/>
    <w:uiPriority w:val="99"/>
    <w:rsid w:val="0005126A"/>
    <w:rPr>
      <w:rFonts w:ascii="Times New Roman" w:hAnsi="Times New Roman" w:cs="Times New Roman" w:hint="default"/>
      <w:i/>
      <w:iCs/>
      <w:sz w:val="12"/>
      <w:szCs w:val="12"/>
      <w:shd w:val="clear" w:color="auto" w:fill="FFFFFF"/>
      <w:lang w:val="en-US"/>
    </w:rPr>
  </w:style>
  <w:style w:type="character" w:customStyle="1" w:styleId="16pt">
    <w:name w:val="Основной текст + 16 pt"/>
    <w:aliases w:val="Курсив8,Основной текст (2) + 10 pt"/>
    <w:rsid w:val="0005126A"/>
    <w:rPr>
      <w:rFonts w:ascii="Times New Roman" w:hAnsi="Times New Roman" w:cs="Times New Roman" w:hint="default"/>
      <w:i/>
      <w:iCs/>
      <w:noProof/>
      <w:sz w:val="32"/>
      <w:szCs w:val="32"/>
      <w:shd w:val="clear" w:color="auto" w:fill="FFFFFF"/>
    </w:rPr>
  </w:style>
  <w:style w:type="character" w:customStyle="1" w:styleId="7c">
    <w:name w:val="Основной текст + Курсив7"/>
    <w:uiPriority w:val="99"/>
    <w:rsid w:val="0005126A"/>
    <w:rPr>
      <w:rFonts w:ascii="Times New Roman" w:hAnsi="Times New Roman" w:cs="Times New Roman" w:hint="default"/>
      <w:i/>
      <w:iCs/>
      <w:noProof/>
      <w:sz w:val="23"/>
      <w:szCs w:val="23"/>
      <w:shd w:val="clear" w:color="auto" w:fill="FFFFFF"/>
    </w:rPr>
  </w:style>
  <w:style w:type="character" w:customStyle="1" w:styleId="16pt1">
    <w:name w:val="Основной текст + 16 pt1"/>
    <w:aliases w:val="Курсив7"/>
    <w:uiPriority w:val="99"/>
    <w:rsid w:val="0005126A"/>
    <w:rPr>
      <w:rFonts w:ascii="Times New Roman" w:hAnsi="Times New Roman" w:cs="Times New Roman" w:hint="default"/>
      <w:i/>
      <w:iCs/>
      <w:noProof/>
      <w:sz w:val="32"/>
      <w:szCs w:val="32"/>
      <w:shd w:val="clear" w:color="auto" w:fill="FFFFFF"/>
    </w:rPr>
  </w:style>
  <w:style w:type="character" w:customStyle="1" w:styleId="343">
    <w:name w:val="Подпись к таблице (3)4"/>
    <w:uiPriority w:val="99"/>
    <w:rsid w:val="0005126A"/>
    <w:rPr>
      <w:rFonts w:ascii="Times New Roman" w:hAnsi="Times New Roman" w:cs="Times New Roman" w:hint="default"/>
      <w:sz w:val="23"/>
      <w:szCs w:val="23"/>
      <w:u w:val="single"/>
      <w:shd w:val="clear" w:color="auto" w:fill="FFFFFF"/>
    </w:rPr>
  </w:style>
  <w:style w:type="character" w:customStyle="1" w:styleId="1ffffffb">
    <w:name w:val="Заголовок №1_"/>
    <w:rsid w:val="0005126A"/>
    <w:rPr>
      <w:rFonts w:ascii="Times New Roman" w:hAnsi="Times New Roman" w:cs="Times New Roman" w:hint="default"/>
      <w:sz w:val="23"/>
      <w:szCs w:val="23"/>
      <w:shd w:val="clear" w:color="auto" w:fill="FFFFFF"/>
      <w:lang w:val="en-US"/>
    </w:rPr>
  </w:style>
  <w:style w:type="character" w:customStyle="1" w:styleId="18pt">
    <w:name w:val="Заголовок №1 + 8 pt"/>
    <w:aliases w:val="Малые прописные1,Основной текст + 7 pt1,Не полужирный3"/>
    <w:uiPriority w:val="99"/>
    <w:rsid w:val="0005126A"/>
    <w:rPr>
      <w:rFonts w:ascii="Times New Roman" w:hAnsi="Times New Roman" w:cs="Times New Roman" w:hint="default"/>
      <w:smallCaps/>
      <w:noProof/>
      <w:sz w:val="16"/>
      <w:szCs w:val="16"/>
      <w:shd w:val="clear" w:color="auto" w:fill="FFFFFF"/>
      <w:lang w:val="en-US"/>
    </w:rPr>
  </w:style>
  <w:style w:type="character" w:customStyle="1" w:styleId="1ffffffc">
    <w:name w:val="Заголовок №1 + Курсив"/>
    <w:uiPriority w:val="99"/>
    <w:rsid w:val="0005126A"/>
    <w:rPr>
      <w:rFonts w:ascii="Times New Roman" w:hAnsi="Times New Roman" w:cs="Times New Roman" w:hint="default"/>
      <w:i/>
      <w:iCs/>
      <w:sz w:val="23"/>
      <w:szCs w:val="23"/>
      <w:shd w:val="clear" w:color="auto" w:fill="FFFFFF"/>
      <w:lang w:val="en-US"/>
    </w:rPr>
  </w:style>
  <w:style w:type="character" w:customStyle="1" w:styleId="6f0">
    <w:name w:val="Основной текст + Курсив6"/>
    <w:uiPriority w:val="99"/>
    <w:rsid w:val="0005126A"/>
    <w:rPr>
      <w:rFonts w:ascii="Times New Roman" w:hAnsi="Times New Roman" w:cs="Times New Roman" w:hint="default"/>
      <w:i/>
      <w:iCs/>
      <w:noProof/>
      <w:sz w:val="23"/>
      <w:szCs w:val="23"/>
      <w:shd w:val="clear" w:color="auto" w:fill="FFFFFF"/>
    </w:rPr>
  </w:style>
  <w:style w:type="character" w:customStyle="1" w:styleId="1pt5">
    <w:name w:val="Основной текст + Интервал 1 pt5"/>
    <w:uiPriority w:val="99"/>
    <w:rsid w:val="0005126A"/>
    <w:rPr>
      <w:rFonts w:ascii="Times New Roman" w:hAnsi="Times New Roman" w:cs="Times New Roman" w:hint="default"/>
      <w:spacing w:val="20"/>
      <w:sz w:val="23"/>
      <w:szCs w:val="23"/>
      <w:shd w:val="clear" w:color="auto" w:fill="FFFFFF"/>
      <w:lang w:val="en-US" w:eastAsia="en-US"/>
    </w:rPr>
  </w:style>
  <w:style w:type="character" w:customStyle="1" w:styleId="5f4">
    <w:name w:val="Основной текст + Курсив5"/>
    <w:uiPriority w:val="99"/>
    <w:rsid w:val="0005126A"/>
    <w:rPr>
      <w:rFonts w:ascii="Times New Roman" w:hAnsi="Times New Roman" w:cs="Times New Roman" w:hint="default"/>
      <w:i/>
      <w:iCs/>
      <w:sz w:val="23"/>
      <w:szCs w:val="23"/>
      <w:shd w:val="clear" w:color="auto" w:fill="FFFFFF"/>
      <w:lang w:val="en-US" w:eastAsia="en-US"/>
    </w:rPr>
  </w:style>
  <w:style w:type="character" w:customStyle="1" w:styleId="12pt1">
    <w:name w:val="Основной текст + 12 pt1"/>
    <w:aliases w:val="Курсив5,Основной текст (93) + 10 pt"/>
    <w:uiPriority w:val="99"/>
    <w:rsid w:val="0005126A"/>
    <w:rPr>
      <w:rFonts w:ascii="Times New Roman" w:hAnsi="Times New Roman" w:cs="Times New Roman" w:hint="default"/>
      <w:i/>
      <w:iCs/>
      <w:sz w:val="24"/>
      <w:szCs w:val="24"/>
      <w:shd w:val="clear" w:color="auto" w:fill="FFFFFF"/>
    </w:rPr>
  </w:style>
  <w:style w:type="character" w:customStyle="1" w:styleId="2pt">
    <w:name w:val="Основной текст + Интервал 2 pt"/>
    <w:uiPriority w:val="99"/>
    <w:rsid w:val="0005126A"/>
    <w:rPr>
      <w:rFonts w:ascii="Times New Roman" w:hAnsi="Times New Roman" w:cs="Times New Roman" w:hint="default"/>
      <w:spacing w:val="50"/>
      <w:sz w:val="23"/>
      <w:szCs w:val="23"/>
      <w:shd w:val="clear" w:color="auto" w:fill="FFFFFF"/>
      <w:lang w:val="en-US" w:eastAsia="en-US"/>
    </w:rPr>
  </w:style>
  <w:style w:type="character" w:customStyle="1" w:styleId="6pt1">
    <w:name w:val="Основной текст + 6 pt1"/>
    <w:uiPriority w:val="99"/>
    <w:rsid w:val="0005126A"/>
    <w:rPr>
      <w:rFonts w:ascii="Times New Roman" w:hAnsi="Times New Roman" w:cs="Times New Roman" w:hint="default"/>
      <w:noProof/>
      <w:sz w:val="12"/>
      <w:szCs w:val="12"/>
      <w:shd w:val="clear" w:color="auto" w:fill="FFFFFF"/>
    </w:rPr>
  </w:style>
  <w:style w:type="character" w:customStyle="1" w:styleId="262pt">
    <w:name w:val="Основной текст (26) + Интервал 2 pt"/>
    <w:uiPriority w:val="99"/>
    <w:rsid w:val="0005126A"/>
    <w:rPr>
      <w:rFonts w:ascii="Times New Roman" w:hAnsi="Times New Roman" w:cs="Times New Roman" w:hint="default"/>
      <w:i w:val="0"/>
      <w:iCs w:val="0"/>
      <w:spacing w:val="50"/>
      <w:sz w:val="23"/>
      <w:szCs w:val="23"/>
      <w:shd w:val="clear" w:color="auto" w:fill="FFFFFF"/>
    </w:rPr>
  </w:style>
  <w:style w:type="character" w:customStyle="1" w:styleId="266pt">
    <w:name w:val="Основной текст (26) + 6 pt"/>
    <w:uiPriority w:val="99"/>
    <w:rsid w:val="0005126A"/>
    <w:rPr>
      <w:rFonts w:ascii="Times New Roman" w:hAnsi="Times New Roman" w:cs="Times New Roman" w:hint="default"/>
      <w:i w:val="0"/>
      <w:iCs w:val="0"/>
      <w:sz w:val="12"/>
      <w:szCs w:val="12"/>
      <w:shd w:val="clear" w:color="auto" w:fill="FFFFFF"/>
      <w:lang w:val="en-US" w:eastAsia="en-US"/>
    </w:rPr>
  </w:style>
  <w:style w:type="character" w:customStyle="1" w:styleId="2620">
    <w:name w:val="Основной текст (26) + Не курсив2"/>
    <w:uiPriority w:val="99"/>
    <w:rsid w:val="0005126A"/>
    <w:rPr>
      <w:rFonts w:ascii="Times New Roman" w:hAnsi="Times New Roman" w:cs="Times New Roman" w:hint="default"/>
      <w:i/>
      <w:iCs/>
      <w:sz w:val="23"/>
      <w:szCs w:val="23"/>
      <w:shd w:val="clear" w:color="auto" w:fill="FFFFFF"/>
    </w:rPr>
  </w:style>
  <w:style w:type="character" w:customStyle="1" w:styleId="38TimesNewRoman">
    <w:name w:val="Основной текст (38) + Times New Roman"/>
    <w:aliases w:val="8 pt,Курсив4,Основной текст (18) + 10 pt,Основной текст (112) + Times New Roman,10 pt2,Основной текст (28) + Times New Roman,Полужирный Exact"/>
    <w:rsid w:val="0005126A"/>
    <w:rPr>
      <w:rFonts w:ascii="Times New Roman" w:eastAsia="Times New Roman" w:hAnsi="Times New Roman" w:cs="Times New Roman" w:hint="default"/>
      <w:b/>
      <w:bCs/>
      <w:color w:val="000000"/>
      <w:spacing w:val="0"/>
      <w:w w:val="100"/>
      <w:position w:val="0"/>
      <w:sz w:val="16"/>
      <w:szCs w:val="16"/>
      <w:shd w:val="clear" w:color="auto" w:fill="FFFFFF"/>
      <w:lang w:val="ru-RU" w:eastAsia="ru-RU" w:bidi="ru-RU"/>
    </w:rPr>
  </w:style>
  <w:style w:type="character" w:customStyle="1" w:styleId="7d">
    <w:name w:val="Основной текст + 7"/>
    <w:aliases w:val="5 pt4,Курсив3"/>
    <w:uiPriority w:val="99"/>
    <w:rsid w:val="0005126A"/>
    <w:rPr>
      <w:rFonts w:ascii="Times New Roman" w:hAnsi="Times New Roman" w:cs="Times New Roman" w:hint="default"/>
      <w:i/>
      <w:iCs/>
      <w:sz w:val="15"/>
      <w:szCs w:val="15"/>
      <w:shd w:val="clear" w:color="auto" w:fill="FFFFFF"/>
      <w:lang w:val="en-US" w:eastAsia="en-US"/>
    </w:rPr>
  </w:style>
  <w:style w:type="character" w:customStyle="1" w:styleId="4ff2">
    <w:name w:val="Основной текст + Курсив4"/>
    <w:uiPriority w:val="99"/>
    <w:rsid w:val="0005126A"/>
    <w:rPr>
      <w:rFonts w:ascii="Times New Roman" w:hAnsi="Times New Roman" w:cs="Times New Roman" w:hint="default"/>
      <w:i/>
      <w:iCs/>
      <w:noProof/>
      <w:sz w:val="23"/>
      <w:szCs w:val="23"/>
      <w:shd w:val="clear" w:color="auto" w:fill="FFFFFF"/>
    </w:rPr>
  </w:style>
  <w:style w:type="character" w:customStyle="1" w:styleId="4012pt">
    <w:name w:val="Основной текст (40) + 12 pt"/>
    <w:uiPriority w:val="99"/>
    <w:rsid w:val="0005126A"/>
    <w:rPr>
      <w:rFonts w:ascii="Times New Roman" w:hAnsi="Times New Roman" w:cs="Times New Roman" w:hint="default"/>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05126A"/>
    <w:rPr>
      <w:rFonts w:ascii="Times New Roman" w:hAnsi="Times New Roman" w:cs="Times New Roman" w:hint="default"/>
      <w:i/>
      <w:iCs/>
      <w:spacing w:val="20"/>
      <w:sz w:val="46"/>
      <w:szCs w:val="46"/>
      <w:shd w:val="clear" w:color="auto" w:fill="FFFFFF"/>
    </w:rPr>
  </w:style>
  <w:style w:type="character" w:customStyle="1" w:styleId="15Arial">
    <w:name w:val="Основной текст (15) + Arial"/>
    <w:aliases w:val="13,5 pt1,Не курсив1,Интервал 1 pt1,Основной текст (45) + 8,Основной текст (16) + 7,Основной текст + 11,5 pt29,Не полужирный14,Основной текст (35) + 9,Основной текст + 91,Основной текст (8) + Tahoma,101,Основной текст (32) + 9"/>
    <w:uiPriority w:val="99"/>
    <w:rsid w:val="0005126A"/>
    <w:rPr>
      <w:rFonts w:ascii="Arial" w:hAnsi="Arial" w:cs="Arial" w:hint="default"/>
      <w:i/>
      <w:iCs/>
      <w:spacing w:val="20"/>
      <w:sz w:val="27"/>
      <w:szCs w:val="27"/>
      <w:shd w:val="clear" w:color="auto" w:fill="FFFFFF"/>
    </w:rPr>
  </w:style>
  <w:style w:type="character" w:customStyle="1" w:styleId="3510">
    <w:name w:val="Основной текст (35) + Курсив1"/>
    <w:uiPriority w:val="99"/>
    <w:rsid w:val="0005126A"/>
    <w:rPr>
      <w:rFonts w:ascii="Times New Roman" w:hAnsi="Times New Roman" w:cs="Times New Roman" w:hint="default"/>
      <w:i/>
      <w:iCs/>
      <w:noProof/>
      <w:sz w:val="12"/>
      <w:szCs w:val="12"/>
      <w:u w:val="single"/>
      <w:shd w:val="clear" w:color="auto" w:fill="FFFFFF"/>
      <w:lang w:val="en-US"/>
    </w:rPr>
  </w:style>
  <w:style w:type="character" w:customStyle="1" w:styleId="1522pt">
    <w:name w:val="Основной текст (15) + 22 pt"/>
    <w:uiPriority w:val="99"/>
    <w:rsid w:val="0005126A"/>
    <w:rPr>
      <w:rFonts w:ascii="Times New Roman" w:hAnsi="Times New Roman" w:cs="Times New Roman" w:hint="default"/>
      <w:i w:val="0"/>
      <w:iCs w:val="0"/>
      <w:noProof/>
      <w:sz w:val="44"/>
      <w:szCs w:val="44"/>
      <w:shd w:val="clear" w:color="auto" w:fill="FFFFFF"/>
    </w:rPr>
  </w:style>
  <w:style w:type="character" w:customStyle="1" w:styleId="154">
    <w:name w:val="Основной текст (15) + Не курсив"/>
    <w:uiPriority w:val="99"/>
    <w:rsid w:val="0005126A"/>
    <w:rPr>
      <w:rFonts w:ascii="Times New Roman" w:hAnsi="Times New Roman" w:cs="Times New Roman" w:hint="default"/>
      <w:i/>
      <w:iCs/>
      <w:sz w:val="12"/>
      <w:szCs w:val="12"/>
      <w:shd w:val="clear" w:color="auto" w:fill="FFFFFF"/>
      <w:lang w:val="en-US" w:eastAsia="en-US"/>
    </w:rPr>
  </w:style>
  <w:style w:type="character" w:customStyle="1" w:styleId="266pt1">
    <w:name w:val="Основной текст (26) + 6 pt1"/>
    <w:uiPriority w:val="99"/>
    <w:rsid w:val="0005126A"/>
    <w:rPr>
      <w:rFonts w:ascii="Times New Roman" w:hAnsi="Times New Roman" w:cs="Times New Roman" w:hint="default"/>
      <w:i w:val="0"/>
      <w:iCs w:val="0"/>
      <w:sz w:val="12"/>
      <w:szCs w:val="12"/>
      <w:shd w:val="clear" w:color="auto" w:fill="FFFFFF"/>
      <w:lang w:val="en-US" w:eastAsia="en-US"/>
    </w:rPr>
  </w:style>
  <w:style w:type="character" w:customStyle="1" w:styleId="2610">
    <w:name w:val="Основной текст (26) + Не курсив1"/>
    <w:uiPriority w:val="99"/>
    <w:rsid w:val="0005126A"/>
    <w:rPr>
      <w:rFonts w:ascii="Times New Roman" w:hAnsi="Times New Roman" w:cs="Times New Roman" w:hint="default"/>
      <w:i/>
      <w:iCs/>
      <w:sz w:val="23"/>
      <w:szCs w:val="23"/>
      <w:shd w:val="clear" w:color="auto" w:fill="FFFFFF"/>
    </w:rPr>
  </w:style>
  <w:style w:type="character" w:customStyle="1" w:styleId="3ffd">
    <w:name w:val="Основной текст + Курсив3"/>
    <w:uiPriority w:val="99"/>
    <w:rsid w:val="0005126A"/>
    <w:rPr>
      <w:rFonts w:ascii="Times New Roman" w:hAnsi="Times New Roman" w:cs="Times New Roman" w:hint="default"/>
      <w:i/>
      <w:iCs/>
      <w:sz w:val="23"/>
      <w:szCs w:val="23"/>
      <w:shd w:val="clear" w:color="auto" w:fill="FFFFFF"/>
      <w:lang w:val="en-US" w:eastAsia="en-US"/>
    </w:rPr>
  </w:style>
  <w:style w:type="character" w:customStyle="1" w:styleId="2fff8">
    <w:name w:val="Основной текст + Курсив2"/>
    <w:uiPriority w:val="99"/>
    <w:rsid w:val="0005126A"/>
    <w:rPr>
      <w:rFonts w:ascii="Times New Roman" w:hAnsi="Times New Roman" w:cs="Times New Roman" w:hint="default"/>
      <w:i/>
      <w:iCs/>
      <w:sz w:val="23"/>
      <w:szCs w:val="23"/>
      <w:shd w:val="clear" w:color="auto" w:fill="FFFFFF"/>
      <w:lang w:val="en-US" w:eastAsia="en-US"/>
    </w:rPr>
  </w:style>
  <w:style w:type="character" w:customStyle="1" w:styleId="1ffffffd">
    <w:name w:val="Основной текст + Курсив1"/>
    <w:uiPriority w:val="99"/>
    <w:rsid w:val="0005126A"/>
    <w:rPr>
      <w:rFonts w:ascii="Times New Roman" w:hAnsi="Times New Roman" w:cs="Times New Roman" w:hint="default"/>
      <w:i/>
      <w:iCs/>
      <w:sz w:val="23"/>
      <w:szCs w:val="23"/>
      <w:shd w:val="clear" w:color="auto" w:fill="FFFFFF"/>
      <w:lang w:val="en-US" w:eastAsia="en-US"/>
    </w:rPr>
  </w:style>
  <w:style w:type="character" w:customStyle="1" w:styleId="462">
    <w:name w:val="Основной текст (46)"/>
    <w:uiPriority w:val="99"/>
    <w:rsid w:val="0005126A"/>
    <w:rPr>
      <w:rFonts w:ascii="Times New Roman" w:hAnsi="Times New Roman" w:cs="Times New Roman" w:hint="default"/>
      <w:sz w:val="14"/>
      <w:szCs w:val="14"/>
      <w:shd w:val="clear" w:color="auto" w:fill="FFFFFF"/>
    </w:rPr>
  </w:style>
  <w:style w:type="character" w:customStyle="1" w:styleId="463">
    <w:name w:val="Основной текст (46)3"/>
    <w:uiPriority w:val="99"/>
    <w:rsid w:val="0005126A"/>
    <w:rPr>
      <w:rFonts w:ascii="Times New Roman" w:hAnsi="Times New Roman" w:cs="Times New Roman" w:hint="default"/>
      <w:sz w:val="14"/>
      <w:szCs w:val="14"/>
      <w:shd w:val="clear" w:color="auto" w:fill="FFFFFF"/>
    </w:rPr>
  </w:style>
  <w:style w:type="character" w:customStyle="1" w:styleId="4620">
    <w:name w:val="Основной текст (46)2"/>
    <w:uiPriority w:val="99"/>
    <w:rsid w:val="0005126A"/>
    <w:rPr>
      <w:rFonts w:ascii="Times New Roman" w:hAnsi="Times New Roman" w:cs="Times New Roman" w:hint="default"/>
      <w:sz w:val="14"/>
      <w:szCs w:val="14"/>
      <w:shd w:val="clear" w:color="auto" w:fill="FFFFFF"/>
    </w:rPr>
  </w:style>
  <w:style w:type="character" w:customStyle="1" w:styleId="1pt4">
    <w:name w:val="Основной текст + Интервал 1 pt4"/>
    <w:uiPriority w:val="99"/>
    <w:rsid w:val="0005126A"/>
    <w:rPr>
      <w:rFonts w:ascii="Times New Roman" w:hAnsi="Times New Roman" w:cs="Times New Roman" w:hint="default"/>
      <w:spacing w:val="20"/>
      <w:sz w:val="23"/>
      <w:szCs w:val="23"/>
      <w:u w:val="single"/>
      <w:shd w:val="clear" w:color="auto" w:fill="FFFFFF"/>
    </w:rPr>
  </w:style>
  <w:style w:type="character" w:customStyle="1" w:styleId="1pt3">
    <w:name w:val="Основной текст + Интервал 1 pt3"/>
    <w:uiPriority w:val="99"/>
    <w:rsid w:val="0005126A"/>
    <w:rPr>
      <w:rFonts w:ascii="Times New Roman" w:hAnsi="Times New Roman" w:cs="Times New Roman" w:hint="default"/>
      <w:spacing w:val="20"/>
      <w:sz w:val="23"/>
      <w:szCs w:val="23"/>
      <w:u w:val="single"/>
      <w:shd w:val="clear" w:color="auto" w:fill="FFFFFF"/>
    </w:rPr>
  </w:style>
  <w:style w:type="character" w:customStyle="1" w:styleId="9pt1">
    <w:name w:val="Основной текст + 9 pt1"/>
    <w:aliases w:val="Полужирный1,Курсив1"/>
    <w:uiPriority w:val="99"/>
    <w:rsid w:val="0005126A"/>
    <w:rPr>
      <w:rFonts w:ascii="Times New Roman" w:hAnsi="Times New Roman" w:cs="Times New Roman" w:hint="default"/>
      <w:b/>
      <w:bCs/>
      <w:i/>
      <w:iCs/>
      <w:noProof/>
      <w:sz w:val="18"/>
      <w:szCs w:val="18"/>
      <w:u w:val="single"/>
      <w:shd w:val="clear" w:color="auto" w:fill="FFFFFF"/>
    </w:rPr>
  </w:style>
  <w:style w:type="character" w:customStyle="1" w:styleId="5f5">
    <w:name w:val="Подпись к таблице (5)"/>
    <w:uiPriority w:val="99"/>
    <w:rsid w:val="0005126A"/>
    <w:rPr>
      <w:rFonts w:ascii="Times New Roman" w:hAnsi="Times New Roman" w:cs="Times New Roman" w:hint="default"/>
      <w:sz w:val="16"/>
      <w:szCs w:val="16"/>
      <w:shd w:val="clear" w:color="auto" w:fill="FFFFFF"/>
    </w:rPr>
  </w:style>
  <w:style w:type="character" w:customStyle="1" w:styleId="524">
    <w:name w:val="Подпись к таблице (5)2"/>
    <w:uiPriority w:val="99"/>
    <w:rsid w:val="0005126A"/>
    <w:rPr>
      <w:rFonts w:ascii="Times New Roman" w:hAnsi="Times New Roman" w:cs="Times New Roman" w:hint="default"/>
      <w:noProof/>
      <w:sz w:val="16"/>
      <w:szCs w:val="16"/>
      <w:shd w:val="clear" w:color="auto" w:fill="FFFFFF"/>
    </w:rPr>
  </w:style>
  <w:style w:type="character" w:customStyle="1" w:styleId="452">
    <w:name w:val="Основной текст (45)"/>
    <w:uiPriority w:val="99"/>
    <w:rsid w:val="0005126A"/>
    <w:rPr>
      <w:rFonts w:ascii="Times New Roman" w:hAnsi="Times New Roman" w:cs="Times New Roman" w:hint="default"/>
      <w:spacing w:val="-10"/>
      <w:sz w:val="79"/>
      <w:szCs w:val="79"/>
      <w:shd w:val="clear" w:color="auto" w:fill="FFFFFF"/>
    </w:rPr>
  </w:style>
  <w:style w:type="character" w:customStyle="1" w:styleId="6f1">
    <w:name w:val="Подпись к таблице (6)"/>
    <w:uiPriority w:val="99"/>
    <w:rsid w:val="0005126A"/>
    <w:rPr>
      <w:rFonts w:ascii="Times New Roman" w:hAnsi="Times New Roman" w:cs="Times New Roman" w:hint="default"/>
      <w:noProof/>
      <w:sz w:val="14"/>
      <w:szCs w:val="14"/>
      <w:shd w:val="clear" w:color="auto" w:fill="FFFFFF"/>
    </w:rPr>
  </w:style>
  <w:style w:type="character" w:customStyle="1" w:styleId="642">
    <w:name w:val="Подпись к таблице (6)4"/>
    <w:uiPriority w:val="99"/>
    <w:rsid w:val="0005126A"/>
    <w:rPr>
      <w:rFonts w:ascii="Times New Roman" w:hAnsi="Times New Roman" w:cs="Times New Roman" w:hint="default"/>
      <w:sz w:val="14"/>
      <w:szCs w:val="14"/>
      <w:u w:val="single"/>
      <w:shd w:val="clear" w:color="auto" w:fill="FFFFFF"/>
    </w:rPr>
  </w:style>
  <w:style w:type="character" w:customStyle="1" w:styleId="632">
    <w:name w:val="Подпись к таблице (6)3"/>
    <w:uiPriority w:val="99"/>
    <w:rsid w:val="0005126A"/>
    <w:rPr>
      <w:rFonts w:ascii="Times New Roman" w:hAnsi="Times New Roman" w:cs="Times New Roman" w:hint="default"/>
      <w:sz w:val="14"/>
      <w:szCs w:val="14"/>
      <w:u w:val="single"/>
      <w:shd w:val="clear" w:color="auto" w:fill="FFFFFF"/>
    </w:rPr>
  </w:style>
  <w:style w:type="character" w:customStyle="1" w:styleId="623">
    <w:name w:val="Подпись к таблице (6)2"/>
    <w:uiPriority w:val="99"/>
    <w:rsid w:val="0005126A"/>
    <w:rPr>
      <w:rFonts w:ascii="Times New Roman" w:hAnsi="Times New Roman" w:cs="Times New Roman" w:hint="default"/>
      <w:sz w:val="14"/>
      <w:szCs w:val="14"/>
      <w:u w:val="single"/>
      <w:shd w:val="clear" w:color="auto" w:fill="FFFFFF"/>
    </w:rPr>
  </w:style>
  <w:style w:type="character" w:customStyle="1" w:styleId="334">
    <w:name w:val="Подпись к таблице (3)3"/>
    <w:uiPriority w:val="99"/>
    <w:rsid w:val="0005126A"/>
    <w:rPr>
      <w:rFonts w:ascii="Times New Roman" w:hAnsi="Times New Roman" w:cs="Times New Roman" w:hint="default"/>
      <w:sz w:val="23"/>
      <w:szCs w:val="23"/>
      <w:u w:val="single"/>
      <w:shd w:val="clear" w:color="auto" w:fill="FFFFFF"/>
    </w:rPr>
  </w:style>
  <w:style w:type="character" w:customStyle="1" w:styleId="328">
    <w:name w:val="Подпись к таблице (3)2"/>
    <w:uiPriority w:val="99"/>
    <w:rsid w:val="0005126A"/>
    <w:rPr>
      <w:rFonts w:ascii="Times New Roman" w:hAnsi="Times New Roman" w:cs="Times New Roman" w:hint="default"/>
      <w:sz w:val="23"/>
      <w:szCs w:val="23"/>
      <w:u w:val="single"/>
      <w:shd w:val="clear" w:color="auto" w:fill="FFFFFF"/>
    </w:rPr>
  </w:style>
  <w:style w:type="character" w:customStyle="1" w:styleId="FontStyle83">
    <w:name w:val="Font Style83"/>
    <w:uiPriority w:val="99"/>
    <w:rsid w:val="0005126A"/>
    <w:rPr>
      <w:rFonts w:ascii="Times New Roman" w:hAnsi="Times New Roman" w:cs="Times New Roman" w:hint="default"/>
      <w:sz w:val="22"/>
      <w:szCs w:val="22"/>
    </w:rPr>
  </w:style>
  <w:style w:type="character" w:customStyle="1" w:styleId="guilabel">
    <w:name w:val="guilabel"/>
    <w:basedOn w:val="aff5"/>
    <w:rsid w:val="0005126A"/>
  </w:style>
  <w:style w:type="paragraph" w:styleId="afff0">
    <w:name w:val="Normal Indent"/>
    <w:basedOn w:val="aff3"/>
    <w:link w:val="afff"/>
    <w:unhideWhenUsed/>
    <w:rsid w:val="0005126A"/>
    <w:pPr>
      <w:spacing w:after="200" w:line="276" w:lineRule="auto"/>
      <w:ind w:left="708"/>
    </w:pPr>
    <w:rPr>
      <w:rFonts w:eastAsiaTheme="minorHAnsi"/>
      <w:szCs w:val="22"/>
      <w:lang w:eastAsia="en-US"/>
    </w:rPr>
  </w:style>
  <w:style w:type="character" w:customStyle="1" w:styleId="1ffffffe">
    <w:name w:val="Заголовок 1 с Нум Знак"/>
    <w:basedOn w:val="aff5"/>
    <w:rsid w:val="0005126A"/>
    <w:rPr>
      <w:rFonts w:ascii="Arial" w:hAnsi="Arial" w:cs="Arial" w:hint="default"/>
      <w:b/>
      <w:bCs/>
      <w:kern w:val="32"/>
      <w:sz w:val="24"/>
      <w:szCs w:val="32"/>
      <w:lang w:val="ru-RU" w:eastAsia="ru-RU" w:bidi="ar-SA"/>
    </w:rPr>
  </w:style>
  <w:style w:type="character" w:customStyle="1" w:styleId="affffffffffffffffffff0">
    <w:name w:val="Основной жирный Знак"/>
    <w:basedOn w:val="affff7"/>
    <w:rsid w:val="0005126A"/>
    <w:rPr>
      <w:rFonts w:ascii="Times New Roman" w:eastAsia="Times New Roman" w:hAnsi="Times New Roman" w:cs="Times New Roman"/>
      <w:b/>
      <w:bCs/>
      <w:sz w:val="24"/>
      <w:szCs w:val="24"/>
      <w:lang w:val="ru-RU" w:eastAsia="ru-RU" w:bidi="ar-SA"/>
    </w:rPr>
  </w:style>
  <w:style w:type="character" w:customStyle="1" w:styleId="182">
    <w:name w:val="Знак Знак18"/>
    <w:basedOn w:val="aff5"/>
    <w:rsid w:val="0005126A"/>
    <w:rPr>
      <w:sz w:val="28"/>
    </w:rPr>
  </w:style>
  <w:style w:type="character" w:customStyle="1" w:styleId="172">
    <w:name w:val="Знак Знак17"/>
    <w:basedOn w:val="aff5"/>
    <w:rsid w:val="0005126A"/>
    <w:rPr>
      <w:b/>
      <w:bCs w:val="0"/>
      <w:sz w:val="22"/>
    </w:rPr>
  </w:style>
  <w:style w:type="character" w:customStyle="1" w:styleId="8f1">
    <w:name w:val="Знак Знак8"/>
    <w:basedOn w:val="aff5"/>
    <w:rsid w:val="0005126A"/>
    <w:rPr>
      <w:sz w:val="28"/>
    </w:rPr>
  </w:style>
  <w:style w:type="character" w:customStyle="1" w:styleId="7e">
    <w:name w:val="Знак Знак7"/>
    <w:basedOn w:val="aff5"/>
    <w:rsid w:val="0005126A"/>
    <w:rPr>
      <w:b/>
      <w:bCs w:val="0"/>
      <w:sz w:val="24"/>
    </w:rPr>
  </w:style>
  <w:style w:type="character" w:customStyle="1" w:styleId="6f2">
    <w:name w:val="Знак Знак6"/>
    <w:basedOn w:val="aff5"/>
    <w:rsid w:val="0005126A"/>
    <w:rPr>
      <w:sz w:val="24"/>
    </w:rPr>
  </w:style>
  <w:style w:type="character" w:customStyle="1" w:styleId="affffffffffffffffffff1">
    <w:name w:val="Стиль полужирный"/>
    <w:basedOn w:val="aff5"/>
    <w:rsid w:val="0005126A"/>
    <w:rPr>
      <w:b/>
      <w:bCs/>
      <w:strike w:val="0"/>
      <w:dstrike w:val="0"/>
      <w:u w:val="none"/>
      <w:effect w:val="none"/>
      <w:vertAlign w:val="baseline"/>
    </w:rPr>
  </w:style>
  <w:style w:type="character" w:customStyle="1" w:styleId="txt1201">
    <w:name w:val="txt_1201"/>
    <w:basedOn w:val="aff5"/>
    <w:rsid w:val="0005126A"/>
    <w:rPr>
      <w:sz w:val="29"/>
      <w:szCs w:val="29"/>
    </w:rPr>
  </w:style>
  <w:style w:type="character" w:customStyle="1" w:styleId="gdeobj">
    <w:name w:val="gdeobj"/>
    <w:basedOn w:val="aff5"/>
    <w:rsid w:val="0005126A"/>
  </w:style>
  <w:style w:type="character" w:customStyle="1" w:styleId="pmbu">
    <w:name w:val="pmbu"/>
    <w:basedOn w:val="aff5"/>
    <w:rsid w:val="0005126A"/>
  </w:style>
  <w:style w:type="character" w:customStyle="1" w:styleId="1fffffff">
    <w:name w:val="Знак Знак Знак1"/>
    <w:basedOn w:val="aff5"/>
    <w:rsid w:val="0005126A"/>
    <w:rPr>
      <w:b/>
      <w:bCs w:val="0"/>
      <w:sz w:val="44"/>
      <w:lang w:val="ru-RU" w:eastAsia="ru-RU" w:bidi="ar-SA"/>
    </w:rPr>
  </w:style>
  <w:style w:type="character" w:customStyle="1" w:styleId="pagefont1">
    <w:name w:val="pagefont1"/>
    <w:basedOn w:val="aff5"/>
    <w:rsid w:val="0005126A"/>
    <w:rPr>
      <w:sz w:val="18"/>
      <w:szCs w:val="18"/>
    </w:rPr>
  </w:style>
  <w:style w:type="character" w:customStyle="1" w:styleId="4ff3">
    <w:name w:val="Основной текст Знак Знак Знак Знак4"/>
    <w:aliases w:val="Основной текст Знак Знак Знак Знак Знак Знак3"/>
    <w:basedOn w:val="aff5"/>
    <w:rsid w:val="0005126A"/>
    <w:rPr>
      <w:szCs w:val="24"/>
      <w:lang w:val="ru-RU" w:eastAsia="ru-RU" w:bidi="ar-SA"/>
    </w:rPr>
  </w:style>
  <w:style w:type="character" w:customStyle="1" w:styleId="style50">
    <w:name w:val="style5"/>
    <w:basedOn w:val="aff5"/>
    <w:rsid w:val="0005126A"/>
  </w:style>
  <w:style w:type="character" w:customStyle="1" w:styleId="BodyTextIndentChar">
    <w:name w:val="Body Text Indent Char"/>
    <w:basedOn w:val="aff5"/>
    <w:locked/>
    <w:rsid w:val="0005126A"/>
    <w:rPr>
      <w:sz w:val="24"/>
      <w:lang w:val="ru-RU" w:eastAsia="ru-RU" w:bidi="ar-SA"/>
    </w:rPr>
  </w:style>
  <w:style w:type="character" w:customStyle="1" w:styleId="Heading3Char">
    <w:name w:val="Heading 3 Char"/>
    <w:basedOn w:val="aff5"/>
    <w:semiHidden/>
    <w:locked/>
    <w:rsid w:val="0005126A"/>
    <w:rPr>
      <w:rFonts w:ascii="Arial" w:hAnsi="Arial" w:cs="Arial" w:hint="default"/>
      <w:b/>
      <w:bCs/>
      <w:sz w:val="26"/>
      <w:szCs w:val="26"/>
      <w:lang w:val="ru-RU" w:eastAsia="ru-RU" w:bidi="ar-SA"/>
    </w:rPr>
  </w:style>
  <w:style w:type="character" w:customStyle="1" w:styleId="BodyTextChar">
    <w:name w:val="Body Text Char"/>
    <w:basedOn w:val="aff5"/>
    <w:semiHidden/>
    <w:locked/>
    <w:rsid w:val="0005126A"/>
    <w:rPr>
      <w:sz w:val="24"/>
      <w:lang w:val="ru-RU" w:eastAsia="ru-RU" w:bidi="ar-SA"/>
    </w:rPr>
  </w:style>
  <w:style w:type="character" w:customStyle="1" w:styleId="BodyText2Char">
    <w:name w:val="Body Text 2 Char"/>
    <w:basedOn w:val="aff5"/>
    <w:semiHidden/>
    <w:locked/>
    <w:rsid w:val="0005126A"/>
    <w:rPr>
      <w:sz w:val="24"/>
      <w:lang w:val="ru-RU" w:eastAsia="ru-RU" w:bidi="ar-SA"/>
    </w:rPr>
  </w:style>
  <w:style w:type="character" w:customStyle="1" w:styleId="BodyTextIndent3Char">
    <w:name w:val="Body Text Indent 3 Char"/>
    <w:basedOn w:val="aff5"/>
    <w:semiHidden/>
    <w:locked/>
    <w:rsid w:val="0005126A"/>
    <w:rPr>
      <w:sz w:val="16"/>
      <w:szCs w:val="16"/>
      <w:lang w:val="ru-RU" w:eastAsia="ru-RU" w:bidi="ar-SA"/>
    </w:rPr>
  </w:style>
  <w:style w:type="character" w:customStyle="1" w:styleId="3ffe">
    <w:name w:val="Основной текст Знак Знак Знак Знак3"/>
    <w:aliases w:val="Основной текст Знак Знак Знак Знак Знак Знак2"/>
    <w:basedOn w:val="aff5"/>
    <w:rsid w:val="0005126A"/>
    <w:rPr>
      <w:szCs w:val="24"/>
      <w:lang w:val="ru-RU" w:eastAsia="ru-RU" w:bidi="ar-SA"/>
    </w:rPr>
  </w:style>
  <w:style w:type="character" w:customStyle="1" w:styleId="FontStyle371">
    <w:name w:val="Font Style371"/>
    <w:basedOn w:val="aff5"/>
    <w:rsid w:val="0005126A"/>
    <w:rPr>
      <w:rFonts w:ascii="Times New Roman" w:hAnsi="Times New Roman" w:cs="Times New Roman" w:hint="default"/>
      <w:sz w:val="20"/>
      <w:szCs w:val="20"/>
    </w:rPr>
  </w:style>
  <w:style w:type="character" w:customStyle="1" w:styleId="FontStyle369">
    <w:name w:val="Font Style369"/>
    <w:basedOn w:val="aff5"/>
    <w:uiPriority w:val="79"/>
    <w:rsid w:val="0005126A"/>
    <w:rPr>
      <w:rFonts w:ascii="Times New Roman" w:hAnsi="Times New Roman" w:cs="Times New Roman" w:hint="default"/>
      <w:b/>
      <w:bCs/>
      <w:spacing w:val="-10"/>
      <w:sz w:val="22"/>
      <w:szCs w:val="22"/>
    </w:rPr>
  </w:style>
  <w:style w:type="character" w:customStyle="1" w:styleId="FontStyle353">
    <w:name w:val="Font Style353"/>
    <w:basedOn w:val="aff5"/>
    <w:uiPriority w:val="79"/>
    <w:rsid w:val="0005126A"/>
    <w:rPr>
      <w:rFonts w:ascii="Times New Roman" w:hAnsi="Times New Roman" w:cs="Times New Roman" w:hint="default"/>
      <w:sz w:val="20"/>
      <w:szCs w:val="20"/>
    </w:rPr>
  </w:style>
  <w:style w:type="character" w:customStyle="1" w:styleId="FontStyle355">
    <w:name w:val="Font Style355"/>
    <w:basedOn w:val="aff5"/>
    <w:rsid w:val="0005126A"/>
    <w:rPr>
      <w:rFonts w:ascii="Georgia" w:hAnsi="Georgia" w:cs="Georgia" w:hint="default"/>
      <w:b/>
      <w:bCs/>
      <w:spacing w:val="-10"/>
      <w:sz w:val="20"/>
      <w:szCs w:val="20"/>
    </w:rPr>
  </w:style>
  <w:style w:type="character" w:customStyle="1" w:styleId="10e">
    <w:name w:val="Знак Знак10"/>
    <w:basedOn w:val="aff5"/>
    <w:locked/>
    <w:rsid w:val="0005126A"/>
    <w:rPr>
      <w:sz w:val="16"/>
      <w:szCs w:val="16"/>
      <w:lang w:val="ru-RU" w:eastAsia="ru-RU" w:bidi="ar-SA"/>
    </w:rPr>
  </w:style>
  <w:style w:type="character" w:customStyle="1" w:styleId="affffffffffffffffffff2">
    <w:name w:val="Основной текст Знак Знак Знак Знак Знак Знак Знак"/>
    <w:aliases w:val="Основной текст Знак Знак Знак Знак Знак Знак Знак1"/>
    <w:basedOn w:val="aff5"/>
    <w:rsid w:val="0005126A"/>
    <w:rPr>
      <w:szCs w:val="24"/>
      <w:lang w:val="ru-RU" w:eastAsia="ru-RU" w:bidi="ar-SA"/>
    </w:rPr>
  </w:style>
  <w:style w:type="character" w:customStyle="1" w:styleId="21f">
    <w:name w:val="Основной текст с отступом 2 Знак Знак Знак Знак1"/>
    <w:basedOn w:val="aff5"/>
    <w:locked/>
    <w:rsid w:val="0005126A"/>
    <w:rPr>
      <w:sz w:val="24"/>
      <w:szCs w:val="24"/>
      <w:lang w:val="ru-RU" w:eastAsia="ru-RU" w:bidi="ar-SA"/>
    </w:rPr>
  </w:style>
  <w:style w:type="character" w:customStyle="1" w:styleId="212pt3">
    <w:name w:val="Заголовок 2 + 12 pt Знак Знак Знак Знак"/>
    <w:basedOn w:val="aff5"/>
    <w:rsid w:val="0005126A"/>
    <w:rPr>
      <w:b/>
      <w:bCs/>
      <w:sz w:val="24"/>
      <w:lang w:val="ru-RU" w:eastAsia="ru-RU" w:bidi="ar-SA"/>
    </w:rPr>
  </w:style>
  <w:style w:type="character" w:customStyle="1" w:styleId="affffffffffffffffffff3">
    <w:name w:val="Основной текст с точкой Знак Знак"/>
    <w:basedOn w:val="aff5"/>
    <w:rsid w:val="0005126A"/>
    <w:rPr>
      <w:b/>
      <w:bCs w:val="0"/>
      <w:sz w:val="24"/>
      <w:szCs w:val="24"/>
      <w:u w:val="single"/>
      <w:lang w:val="ru-RU" w:eastAsia="ru-RU" w:bidi="ar-SA"/>
    </w:rPr>
  </w:style>
  <w:style w:type="character" w:customStyle="1" w:styleId="1fffffff0">
    <w:name w:val="Список нумерованный 1. Знак Знак"/>
    <w:basedOn w:val="aff5"/>
    <w:rsid w:val="0005126A"/>
    <w:rPr>
      <w:rFonts w:ascii="Arial" w:hAnsi="Arial" w:cs="Arial" w:hint="default"/>
      <w:sz w:val="24"/>
      <w:szCs w:val="24"/>
    </w:rPr>
  </w:style>
  <w:style w:type="character" w:customStyle="1" w:styleId="1fffffff1">
    <w:name w:val="1 Знак Знак Знак Знак"/>
    <w:basedOn w:val="aff5"/>
    <w:rsid w:val="0005126A"/>
    <w:rPr>
      <w:rFonts w:ascii="Arial" w:hAnsi="Arial" w:cs="Arial" w:hint="default"/>
      <w:sz w:val="24"/>
      <w:szCs w:val="24"/>
      <w:lang w:val="ru-RU" w:eastAsia="ru-RU" w:bidi="ar-SA"/>
    </w:rPr>
  </w:style>
  <w:style w:type="character" w:customStyle="1" w:styleId="214pt1">
    <w:name w:val="Заголовок 2 + 14 pt Знак Знак"/>
    <w:basedOn w:val="aff5"/>
    <w:locked/>
    <w:rsid w:val="0005126A"/>
    <w:rPr>
      <w:b/>
      <w:bCs/>
      <w:sz w:val="28"/>
      <w:lang w:val="ru-RU" w:eastAsia="ru-RU" w:bidi="ar-SA"/>
    </w:rPr>
  </w:style>
  <w:style w:type="character" w:customStyle="1" w:styleId="312pt1">
    <w:name w:val="Заголовок 3 + 12 pt Знак Знак"/>
    <w:basedOn w:val="aff5"/>
    <w:locked/>
    <w:rsid w:val="0005126A"/>
    <w:rPr>
      <w:rFonts w:ascii="Arial" w:hAnsi="Arial" w:cs="Arial" w:hint="default"/>
      <w:b/>
      <w:bCs/>
      <w:iCs/>
      <w:sz w:val="24"/>
      <w:szCs w:val="26"/>
      <w:lang w:val="ru-RU" w:eastAsia="ru-RU" w:bidi="ar-SA"/>
    </w:rPr>
  </w:style>
  <w:style w:type="character" w:customStyle="1" w:styleId="affffffffffffffffffff4">
    <w:name w:val="Список с точкой Знак Знак"/>
    <w:basedOn w:val="aff5"/>
    <w:rsid w:val="0005126A"/>
    <w:rPr>
      <w:sz w:val="24"/>
      <w:szCs w:val="24"/>
      <w:lang w:val="ru-RU" w:eastAsia="ru-RU" w:bidi="ar-SA"/>
    </w:rPr>
  </w:style>
  <w:style w:type="character" w:customStyle="1" w:styleId="-f9">
    <w:name w:val="Таблица - текст основной Знак Знак"/>
    <w:basedOn w:val="aff5"/>
    <w:rsid w:val="0005126A"/>
    <w:rPr>
      <w:rFonts w:ascii="Arial" w:hAnsi="Arial" w:cs="Arial" w:hint="default"/>
      <w:lang w:val="ru-RU" w:eastAsia="ru-RU" w:bidi="ar-SA"/>
    </w:rPr>
  </w:style>
  <w:style w:type="character" w:customStyle="1" w:styleId="1fffffff2">
    <w:name w:val="Знак Знак Знак1 Знак Знак Знак Знак Знак Знак Знак Знак Знак"/>
    <w:basedOn w:val="aff5"/>
    <w:rsid w:val="0005126A"/>
    <w:rPr>
      <w:rFonts w:ascii="Tahoma" w:hAnsi="Tahoma" w:cs="Tahoma" w:hint="default"/>
      <w:lang w:val="en-US" w:eastAsia="en-US" w:bidi="ar-SA"/>
    </w:rPr>
  </w:style>
  <w:style w:type="character" w:customStyle="1" w:styleId="1810">
    <w:name w:val="Знак Знак181"/>
    <w:rsid w:val="0005126A"/>
    <w:rPr>
      <w:sz w:val="28"/>
    </w:rPr>
  </w:style>
  <w:style w:type="character" w:customStyle="1" w:styleId="1710">
    <w:name w:val="Знак Знак171"/>
    <w:rsid w:val="0005126A"/>
    <w:rPr>
      <w:b/>
      <w:bCs w:val="0"/>
      <w:sz w:val="22"/>
    </w:rPr>
  </w:style>
  <w:style w:type="character" w:customStyle="1" w:styleId="816">
    <w:name w:val="Знак Знак81"/>
    <w:rsid w:val="0005126A"/>
    <w:rPr>
      <w:sz w:val="28"/>
    </w:rPr>
  </w:style>
  <w:style w:type="character" w:customStyle="1" w:styleId="714">
    <w:name w:val="Знак Знак71"/>
    <w:rsid w:val="0005126A"/>
    <w:rPr>
      <w:b/>
      <w:bCs w:val="0"/>
      <w:sz w:val="24"/>
    </w:rPr>
  </w:style>
  <w:style w:type="character" w:customStyle="1" w:styleId="614">
    <w:name w:val="Знак Знак61"/>
    <w:rsid w:val="0005126A"/>
    <w:rPr>
      <w:sz w:val="24"/>
    </w:rPr>
  </w:style>
  <w:style w:type="character" w:customStyle="1" w:styleId="11f9">
    <w:name w:val="Знак Знак Знак11"/>
    <w:rsid w:val="0005126A"/>
    <w:rPr>
      <w:b/>
      <w:bCs w:val="0"/>
      <w:sz w:val="44"/>
      <w:lang w:val="ru-RU" w:eastAsia="ru-RU" w:bidi="ar-SA"/>
    </w:rPr>
  </w:style>
  <w:style w:type="character" w:customStyle="1" w:styleId="11fa">
    <w:name w:val="Знак Знак Знак1 Знак Знак Знак Знак Знак Знак Знак Знак Знак1"/>
    <w:rsid w:val="0005126A"/>
    <w:rPr>
      <w:rFonts w:ascii="Tahoma" w:hAnsi="Tahoma" w:cs="Tahoma" w:hint="default"/>
      <w:lang w:val="en-US" w:eastAsia="en-US" w:bidi="ar-SA"/>
    </w:rPr>
  </w:style>
  <w:style w:type="character" w:customStyle="1" w:styleId="affffffffffffffffffff5">
    <w:name w:val="заголовок табл Знак Знак"/>
    <w:uiPriority w:val="99"/>
    <w:rsid w:val="0005126A"/>
    <w:rPr>
      <w:rFonts w:ascii="Times New Roman" w:eastAsia="Times New Roman" w:hAnsi="Times New Roman" w:cs="Times New Roman" w:hint="default"/>
      <w:b/>
      <w:bCs/>
      <w:sz w:val="24"/>
      <w:szCs w:val="24"/>
    </w:rPr>
  </w:style>
  <w:style w:type="character" w:customStyle="1" w:styleId="FontStyle19">
    <w:name w:val="Font Style19"/>
    <w:basedOn w:val="aff5"/>
    <w:rsid w:val="0005126A"/>
    <w:rPr>
      <w:rFonts w:ascii="Arial" w:hAnsi="Arial" w:cs="Arial" w:hint="default"/>
      <w:b/>
      <w:bCs/>
      <w:i/>
      <w:iCs/>
      <w:sz w:val="26"/>
      <w:szCs w:val="26"/>
    </w:rPr>
  </w:style>
  <w:style w:type="character" w:customStyle="1" w:styleId="FontStyle33">
    <w:name w:val="Font Style33"/>
    <w:basedOn w:val="aff5"/>
    <w:uiPriority w:val="99"/>
    <w:rsid w:val="0005126A"/>
    <w:rPr>
      <w:rFonts w:ascii="Times New Roman" w:hAnsi="Times New Roman" w:cs="Times New Roman" w:hint="default"/>
      <w:b/>
      <w:bCs/>
      <w:sz w:val="20"/>
      <w:szCs w:val="20"/>
    </w:rPr>
  </w:style>
  <w:style w:type="character" w:customStyle="1" w:styleId="FontStyle20">
    <w:name w:val="Font Style20"/>
    <w:basedOn w:val="aff5"/>
    <w:uiPriority w:val="99"/>
    <w:rsid w:val="0005126A"/>
    <w:rPr>
      <w:rFonts w:ascii="Times New Roman" w:hAnsi="Times New Roman" w:cs="Times New Roman" w:hint="default"/>
      <w:spacing w:val="-10"/>
      <w:sz w:val="18"/>
      <w:szCs w:val="18"/>
    </w:rPr>
  </w:style>
  <w:style w:type="character" w:customStyle="1" w:styleId="FontStyle28">
    <w:name w:val="Font Style28"/>
    <w:basedOn w:val="aff5"/>
    <w:uiPriority w:val="99"/>
    <w:rsid w:val="0005126A"/>
    <w:rPr>
      <w:rFonts w:ascii="Arial" w:hAnsi="Arial" w:cs="Arial" w:hint="default"/>
      <w:b/>
      <w:bCs/>
      <w:i/>
      <w:iCs/>
      <w:sz w:val="22"/>
      <w:szCs w:val="22"/>
    </w:rPr>
  </w:style>
  <w:style w:type="character" w:customStyle="1" w:styleId="FontStyle35">
    <w:name w:val="Font Style35"/>
    <w:basedOn w:val="aff5"/>
    <w:uiPriority w:val="99"/>
    <w:rsid w:val="0005126A"/>
    <w:rPr>
      <w:rFonts w:ascii="Times New Roman" w:hAnsi="Times New Roman" w:cs="Times New Roman" w:hint="default"/>
      <w:b/>
      <w:bCs/>
      <w:i/>
      <w:iCs/>
      <w:sz w:val="20"/>
      <w:szCs w:val="20"/>
    </w:rPr>
  </w:style>
  <w:style w:type="character" w:customStyle="1" w:styleId="FontStyle32">
    <w:name w:val="Font Style32"/>
    <w:basedOn w:val="aff5"/>
    <w:uiPriority w:val="99"/>
    <w:rsid w:val="0005126A"/>
    <w:rPr>
      <w:rFonts w:ascii="Times New Roman" w:hAnsi="Times New Roman" w:cs="Times New Roman" w:hint="default"/>
      <w:b/>
      <w:bCs/>
      <w:sz w:val="16"/>
      <w:szCs w:val="16"/>
    </w:rPr>
  </w:style>
  <w:style w:type="character" w:customStyle="1" w:styleId="180pt">
    <w:name w:val="Основной текст (18) + Интервал 0 pt"/>
    <w:basedOn w:val="180"/>
    <w:uiPriority w:val="99"/>
    <w:rsid w:val="0005126A"/>
    <w:rPr>
      <w:b/>
      <w:bCs/>
      <w:i w:val="0"/>
      <w:iCs w:val="0"/>
      <w:spacing w:val="10"/>
      <w:sz w:val="22"/>
      <w:szCs w:val="22"/>
      <w:shd w:val="clear" w:color="auto" w:fill="FFFFFF"/>
    </w:rPr>
  </w:style>
  <w:style w:type="character" w:customStyle="1" w:styleId="7pt2">
    <w:name w:val="Основной текст + Интервал 7 pt2"/>
    <w:basedOn w:val="aff5"/>
    <w:uiPriority w:val="99"/>
    <w:rsid w:val="0005126A"/>
    <w:rPr>
      <w:rFonts w:ascii="Times New Roman" w:hAnsi="Times New Roman" w:cs="Times New Roman" w:hint="default"/>
      <w:spacing w:val="150"/>
      <w:sz w:val="17"/>
      <w:szCs w:val="17"/>
    </w:rPr>
  </w:style>
  <w:style w:type="character" w:customStyle="1" w:styleId="20pt0">
    <w:name w:val="Основной текст (2) + Интервал 0 pt"/>
    <w:basedOn w:val="2f5"/>
    <w:uiPriority w:val="99"/>
    <w:rsid w:val="0005126A"/>
    <w:rPr>
      <w:rFonts w:ascii="Times New Roman" w:hAnsi="Times New Roman" w:cs="Times New Roman" w:hint="default"/>
      <w:i/>
      <w:iCs/>
      <w:spacing w:val="-10"/>
      <w:sz w:val="15"/>
      <w:szCs w:val="15"/>
      <w:shd w:val="clear" w:color="auto" w:fill="FFFFFF"/>
    </w:rPr>
  </w:style>
  <w:style w:type="character" w:customStyle="1" w:styleId="3fff">
    <w:name w:val="Основной текст Знак3"/>
    <w:basedOn w:val="aff5"/>
    <w:uiPriority w:val="99"/>
    <w:semiHidden/>
    <w:rsid w:val="0005126A"/>
    <w:rPr>
      <w:rFonts w:ascii="Times New Roman" w:hAnsi="Times New Roman" w:cs="Times New Roman" w:hint="default"/>
      <w:color w:val="000000"/>
    </w:rPr>
  </w:style>
  <w:style w:type="character" w:customStyle="1" w:styleId="20pt1">
    <w:name w:val="Основной текст (2) + Интервал 0 pt1"/>
    <w:basedOn w:val="2f5"/>
    <w:uiPriority w:val="99"/>
    <w:rsid w:val="0005126A"/>
    <w:rPr>
      <w:rFonts w:ascii="Times New Roman" w:hAnsi="Times New Roman" w:cs="Times New Roman" w:hint="default"/>
      <w:i/>
      <w:iCs/>
      <w:strike/>
      <w:spacing w:val="-10"/>
      <w:sz w:val="15"/>
      <w:szCs w:val="15"/>
      <w:shd w:val="clear" w:color="auto" w:fill="FFFFFF"/>
    </w:rPr>
  </w:style>
  <w:style w:type="character" w:customStyle="1" w:styleId="237">
    <w:name w:val="Основной текст (2)3"/>
    <w:basedOn w:val="2f5"/>
    <w:uiPriority w:val="99"/>
    <w:rsid w:val="0005126A"/>
    <w:rPr>
      <w:rFonts w:ascii="Times New Roman" w:hAnsi="Times New Roman" w:cs="Times New Roman" w:hint="default"/>
      <w:i/>
      <w:iCs/>
      <w:strike/>
      <w:spacing w:val="40"/>
      <w:sz w:val="15"/>
      <w:szCs w:val="15"/>
      <w:shd w:val="clear" w:color="auto" w:fill="FFFFFF"/>
    </w:rPr>
  </w:style>
  <w:style w:type="character" w:customStyle="1" w:styleId="229">
    <w:name w:val="Основной текст (2)2"/>
    <w:basedOn w:val="2f5"/>
    <w:rsid w:val="0005126A"/>
    <w:rPr>
      <w:rFonts w:ascii="Times New Roman" w:hAnsi="Times New Roman" w:cs="Times New Roman" w:hint="default"/>
      <w:i/>
      <w:iCs/>
      <w:noProof/>
      <w:spacing w:val="40"/>
      <w:sz w:val="15"/>
      <w:szCs w:val="15"/>
      <w:shd w:val="clear" w:color="auto" w:fill="FFFFFF"/>
    </w:rPr>
  </w:style>
  <w:style w:type="character" w:customStyle="1" w:styleId="215pt">
    <w:name w:val="Основной текст (2) + Интервал 15 pt"/>
    <w:basedOn w:val="2f5"/>
    <w:uiPriority w:val="99"/>
    <w:rsid w:val="0005126A"/>
    <w:rPr>
      <w:rFonts w:ascii="Times New Roman" w:hAnsi="Times New Roman" w:cs="Times New Roman" w:hint="default"/>
      <w:i/>
      <w:iCs/>
      <w:spacing w:val="310"/>
      <w:sz w:val="15"/>
      <w:szCs w:val="15"/>
      <w:shd w:val="clear" w:color="auto" w:fill="FFFFFF"/>
    </w:rPr>
  </w:style>
  <w:style w:type="character" w:customStyle="1" w:styleId="58pt">
    <w:name w:val="Основной текст (5) + 8 pt"/>
    <w:basedOn w:val="54"/>
    <w:uiPriority w:val="99"/>
    <w:rsid w:val="0005126A"/>
    <w:rPr>
      <w:rFonts w:ascii="Arial" w:hAnsi="Arial" w:cs="Arial"/>
      <w:sz w:val="16"/>
      <w:szCs w:val="16"/>
      <w:shd w:val="clear" w:color="auto" w:fill="FFFFFF"/>
    </w:rPr>
  </w:style>
  <w:style w:type="character" w:customStyle="1" w:styleId="-1pt">
    <w:name w:val="Основной текст + Интервал -1 pt"/>
    <w:basedOn w:val="1fffc"/>
    <w:uiPriority w:val="99"/>
    <w:rsid w:val="0005126A"/>
    <w:rPr>
      <w:rFonts w:ascii="Times New Roman" w:hAnsi="Times New Roman" w:cs="Times New Roman" w:hint="default"/>
      <w:spacing w:val="-20"/>
      <w:sz w:val="16"/>
      <w:szCs w:val="16"/>
      <w:lang w:val="ru-RU" w:eastAsia="ru-RU" w:bidi="ar-SA"/>
    </w:rPr>
  </w:style>
  <w:style w:type="character" w:customStyle="1" w:styleId="4ff4">
    <w:name w:val="Основной текст Знак4"/>
    <w:basedOn w:val="aff5"/>
    <w:uiPriority w:val="99"/>
    <w:semiHidden/>
    <w:rsid w:val="0005126A"/>
    <w:rPr>
      <w:rFonts w:ascii="Times New Roman" w:hAnsi="Times New Roman" w:cs="Times New Roman" w:hint="default"/>
      <w:color w:val="000000"/>
    </w:rPr>
  </w:style>
  <w:style w:type="character" w:customStyle="1" w:styleId="affffffffffffffffffff6">
    <w:name w:val="Основной текст + Полужирный"/>
    <w:basedOn w:val="1fffc"/>
    <w:uiPriority w:val="99"/>
    <w:rsid w:val="0005126A"/>
    <w:rPr>
      <w:rFonts w:ascii="Times New Roman" w:hAnsi="Times New Roman" w:cs="Times New Roman" w:hint="default"/>
      <w:b/>
      <w:bCs/>
      <w:spacing w:val="0"/>
      <w:sz w:val="22"/>
      <w:szCs w:val="22"/>
      <w:lang w:val="ru-RU" w:eastAsia="ru-RU" w:bidi="ar-SA"/>
    </w:rPr>
  </w:style>
  <w:style w:type="character" w:customStyle="1" w:styleId="183">
    <w:name w:val="Основной текст (18) + Не полужирный"/>
    <w:basedOn w:val="180"/>
    <w:uiPriority w:val="99"/>
    <w:rsid w:val="0005126A"/>
    <w:rPr>
      <w:rFonts w:ascii="Times New Roman" w:hAnsi="Times New Roman" w:cs="Times New Roman" w:hint="default"/>
      <w:b w:val="0"/>
      <w:bCs w:val="0"/>
      <w:i w:val="0"/>
      <w:iCs w:val="0"/>
      <w:spacing w:val="0"/>
      <w:sz w:val="22"/>
      <w:szCs w:val="22"/>
      <w:shd w:val="clear" w:color="auto" w:fill="FFFFFF"/>
    </w:rPr>
  </w:style>
  <w:style w:type="character" w:customStyle="1" w:styleId="1fffffff3">
    <w:name w:val="Основной текст + Полужирный1"/>
    <w:basedOn w:val="1fffc"/>
    <w:uiPriority w:val="99"/>
    <w:rsid w:val="0005126A"/>
    <w:rPr>
      <w:rFonts w:ascii="Times New Roman" w:hAnsi="Times New Roman" w:cs="Times New Roman" w:hint="default"/>
      <w:b/>
      <w:bCs/>
      <w:noProof/>
      <w:spacing w:val="0"/>
      <w:sz w:val="22"/>
      <w:szCs w:val="22"/>
      <w:lang w:val="ru-RU" w:eastAsia="ru-RU" w:bidi="ar-SA"/>
    </w:rPr>
  </w:style>
  <w:style w:type="character" w:customStyle="1" w:styleId="-1pt1">
    <w:name w:val="Основной текст + Интервал -1 pt1"/>
    <w:basedOn w:val="1fffc"/>
    <w:uiPriority w:val="99"/>
    <w:rsid w:val="0005126A"/>
    <w:rPr>
      <w:rFonts w:ascii="Times New Roman" w:hAnsi="Times New Roman" w:cs="Times New Roman" w:hint="default"/>
      <w:spacing w:val="-20"/>
      <w:sz w:val="22"/>
      <w:szCs w:val="22"/>
      <w:lang w:val="ru-RU" w:eastAsia="ru-RU" w:bidi="ar-SA"/>
    </w:rPr>
  </w:style>
  <w:style w:type="character" w:customStyle="1" w:styleId="3pt">
    <w:name w:val="Основной текст + Интервал 3 pt"/>
    <w:basedOn w:val="1fffc"/>
    <w:uiPriority w:val="99"/>
    <w:rsid w:val="0005126A"/>
    <w:rPr>
      <w:rFonts w:ascii="Times New Roman" w:hAnsi="Times New Roman" w:cs="Times New Roman" w:hint="default"/>
      <w:b/>
      <w:bCs/>
      <w:spacing w:val="70"/>
      <w:sz w:val="17"/>
      <w:szCs w:val="17"/>
      <w:lang w:val="ru-RU" w:eastAsia="ru-RU" w:bidi="ar-SA"/>
    </w:rPr>
  </w:style>
  <w:style w:type="character" w:customStyle="1" w:styleId="Candara4">
    <w:name w:val="Основной текст + Candara4"/>
    <w:aliases w:val="76,5 pt28,Не полужирный13,Основной текст (2) + 92,Не курсив13"/>
    <w:basedOn w:val="1fffc"/>
    <w:uiPriority w:val="99"/>
    <w:rsid w:val="0005126A"/>
    <w:rPr>
      <w:rFonts w:ascii="Candara" w:hAnsi="Candara" w:cs="Candara" w:hint="default"/>
      <w:b w:val="0"/>
      <w:bCs w:val="0"/>
      <w:spacing w:val="0"/>
      <w:sz w:val="15"/>
      <w:szCs w:val="15"/>
      <w:lang w:val="uk-UA" w:eastAsia="uk-UA" w:bidi="ar-SA"/>
    </w:rPr>
  </w:style>
  <w:style w:type="character" w:customStyle="1" w:styleId="258">
    <w:name w:val="Основной текст (25) + 8"/>
    <w:aliases w:val="5 pt27,Полужирный9,Не малые прописные,Основной текст (2) + 91"/>
    <w:basedOn w:val="250"/>
    <w:uiPriority w:val="99"/>
    <w:rsid w:val="0005126A"/>
    <w:rPr>
      <w:rFonts w:ascii="Times New Roman" w:hAnsi="Times New Roman" w:cs="Times New Roman" w:hint="default"/>
      <w:b/>
      <w:bCs/>
      <w:smallCaps w:val="0"/>
      <w:noProof/>
      <w:spacing w:val="0"/>
      <w:sz w:val="17"/>
      <w:szCs w:val="17"/>
      <w:shd w:val="clear" w:color="auto" w:fill="FFFFFF"/>
    </w:rPr>
  </w:style>
  <w:style w:type="character" w:customStyle="1" w:styleId="14-1pt">
    <w:name w:val="Основной текст (14) + Интервал -1 pt"/>
    <w:basedOn w:val="142"/>
    <w:uiPriority w:val="99"/>
    <w:rsid w:val="0005126A"/>
    <w:rPr>
      <w:rFonts w:ascii="Times New Roman" w:hAnsi="Times New Roman" w:cs="Times New Roman"/>
      <w:i/>
      <w:iCs/>
      <w:noProof/>
      <w:spacing w:val="-20"/>
      <w:sz w:val="20"/>
      <w:szCs w:val="20"/>
      <w:shd w:val="clear" w:color="auto" w:fill="FFFFFF"/>
    </w:rPr>
  </w:style>
  <w:style w:type="character" w:customStyle="1" w:styleId="141pt">
    <w:name w:val="Основной текст (14) + Интервал 1 pt"/>
    <w:basedOn w:val="142"/>
    <w:uiPriority w:val="99"/>
    <w:rsid w:val="0005126A"/>
    <w:rPr>
      <w:rFonts w:ascii="Times New Roman" w:hAnsi="Times New Roman" w:cs="Times New Roman"/>
      <w:i/>
      <w:iCs/>
      <w:noProof/>
      <w:spacing w:val="30"/>
      <w:sz w:val="20"/>
      <w:szCs w:val="20"/>
      <w:shd w:val="clear" w:color="auto" w:fill="FFFFFF"/>
    </w:rPr>
  </w:style>
  <w:style w:type="character" w:customStyle="1" w:styleId="278">
    <w:name w:val="Основной текст (27) + 8"/>
    <w:aliases w:val="5 pt26,Полужирный8"/>
    <w:basedOn w:val="270"/>
    <w:uiPriority w:val="99"/>
    <w:rsid w:val="0005126A"/>
    <w:rPr>
      <w:rFonts w:ascii="Times New Roman" w:hAnsi="Times New Roman" w:cs="Times New Roman" w:hint="default"/>
      <w:b/>
      <w:bCs/>
      <w:i w:val="0"/>
      <w:iCs w:val="0"/>
      <w:noProof/>
      <w:spacing w:val="0"/>
      <w:sz w:val="17"/>
      <w:szCs w:val="17"/>
      <w:shd w:val="clear" w:color="auto" w:fill="FFFFFF"/>
    </w:rPr>
  </w:style>
  <w:style w:type="character" w:customStyle="1" w:styleId="2-1pt">
    <w:name w:val="Основной текст (2) + Интервал -1 pt"/>
    <w:basedOn w:val="2f5"/>
    <w:uiPriority w:val="99"/>
    <w:rsid w:val="0005126A"/>
    <w:rPr>
      <w:rFonts w:ascii="Times New Roman" w:hAnsi="Times New Roman" w:cs="Times New Roman" w:hint="default"/>
      <w:spacing w:val="-20"/>
      <w:sz w:val="23"/>
      <w:szCs w:val="23"/>
      <w:shd w:val="clear" w:color="auto" w:fill="FFFFFF"/>
    </w:rPr>
  </w:style>
  <w:style w:type="character" w:customStyle="1" w:styleId="2fff9">
    <w:name w:val="Подпись к картинке2"/>
    <w:basedOn w:val="afffffffff2"/>
    <w:uiPriority w:val="99"/>
    <w:rsid w:val="0005126A"/>
    <w:rPr>
      <w:rFonts w:ascii="Times New Roman" w:hAnsi="Times New Roman" w:cs="Times New Roman" w:hint="default"/>
      <w:b/>
      <w:bCs/>
      <w:spacing w:val="0"/>
      <w:sz w:val="17"/>
      <w:szCs w:val="17"/>
      <w:u w:val="single"/>
      <w:shd w:val="clear" w:color="auto" w:fill="FFFFFF"/>
    </w:rPr>
  </w:style>
  <w:style w:type="character" w:customStyle="1" w:styleId="7f">
    <w:name w:val="Основной текст Знак7"/>
    <w:basedOn w:val="aff5"/>
    <w:uiPriority w:val="99"/>
    <w:semiHidden/>
    <w:rsid w:val="0005126A"/>
    <w:rPr>
      <w:rFonts w:ascii="Times New Roman" w:hAnsi="Times New Roman" w:cs="Times New Roman" w:hint="default"/>
      <w:color w:val="000000"/>
    </w:rPr>
  </w:style>
  <w:style w:type="character" w:customStyle="1" w:styleId="6f3">
    <w:name w:val="Основной текст Знак6"/>
    <w:basedOn w:val="aff5"/>
    <w:uiPriority w:val="99"/>
    <w:semiHidden/>
    <w:rsid w:val="0005126A"/>
    <w:rPr>
      <w:rFonts w:ascii="Times New Roman" w:hAnsi="Times New Roman" w:cs="Times New Roman" w:hint="default"/>
      <w:color w:val="000000"/>
    </w:rPr>
  </w:style>
  <w:style w:type="character" w:customStyle="1" w:styleId="5f6">
    <w:name w:val="Основной текст Знак5"/>
    <w:basedOn w:val="aff5"/>
    <w:uiPriority w:val="99"/>
    <w:semiHidden/>
    <w:rsid w:val="0005126A"/>
    <w:rPr>
      <w:rFonts w:ascii="Times New Roman" w:hAnsi="Times New Roman" w:cs="Times New Roman" w:hint="default"/>
      <w:color w:val="000000"/>
    </w:rPr>
  </w:style>
  <w:style w:type="character" w:customStyle="1" w:styleId="931pt">
    <w:name w:val="Основной текст (93) + Интервал 1 pt"/>
    <w:basedOn w:val="930"/>
    <w:uiPriority w:val="99"/>
    <w:rsid w:val="0005126A"/>
    <w:rPr>
      <w:spacing w:val="30"/>
      <w:sz w:val="19"/>
      <w:szCs w:val="19"/>
      <w:shd w:val="clear" w:color="auto" w:fill="FFFFFF"/>
      <w:lang w:val="uk-UA" w:eastAsia="uk-UA"/>
    </w:rPr>
  </w:style>
  <w:style w:type="character" w:customStyle="1" w:styleId="95-2pt">
    <w:name w:val="Основной текст (95) + Интервал -2 pt"/>
    <w:basedOn w:val="95"/>
    <w:uiPriority w:val="99"/>
    <w:rsid w:val="0005126A"/>
    <w:rPr>
      <w:i/>
      <w:iCs/>
      <w:spacing w:val="-50"/>
      <w:sz w:val="47"/>
      <w:szCs w:val="47"/>
      <w:shd w:val="clear" w:color="auto" w:fill="FFFFFF"/>
    </w:rPr>
  </w:style>
  <w:style w:type="character" w:customStyle="1" w:styleId="35-1pt">
    <w:name w:val="Основной текст (35) + Интервал -1 pt"/>
    <w:basedOn w:val="350"/>
    <w:uiPriority w:val="99"/>
    <w:rsid w:val="0005126A"/>
    <w:rPr>
      <w:rFonts w:ascii="Times New Roman" w:hAnsi="Times New Roman" w:cs="Times New Roman" w:hint="default"/>
      <w:spacing w:val="-30"/>
      <w:sz w:val="28"/>
      <w:szCs w:val="28"/>
      <w:shd w:val="clear" w:color="auto" w:fill="FFFFFF"/>
      <w:lang w:val="en-US"/>
    </w:rPr>
  </w:style>
  <w:style w:type="character" w:customStyle="1" w:styleId="2fffa">
    <w:name w:val="Подпись к таблице2"/>
    <w:basedOn w:val="afffffff9"/>
    <w:uiPriority w:val="99"/>
    <w:rsid w:val="0005126A"/>
    <w:rPr>
      <w:rFonts w:ascii="Times New Roman" w:hAnsi="Times New Roman" w:cs="Times New Roman"/>
      <w:b/>
      <w:bCs/>
      <w:spacing w:val="0"/>
      <w:sz w:val="17"/>
      <w:szCs w:val="17"/>
      <w:u w:val="single"/>
      <w:shd w:val="clear" w:color="auto" w:fill="FFFFFF"/>
    </w:rPr>
  </w:style>
  <w:style w:type="character" w:customStyle="1" w:styleId="1122">
    <w:name w:val="Основной текст (112)"/>
    <w:basedOn w:val="1120"/>
    <w:uiPriority w:val="99"/>
    <w:rsid w:val="0005126A"/>
    <w:rPr>
      <w:rFonts w:ascii="Gungsuh" w:eastAsia="Gungsuh" w:hAnsi="Gungsuh" w:cs="Gungsuh"/>
      <w:spacing w:val="-30"/>
      <w:sz w:val="28"/>
      <w:szCs w:val="28"/>
      <w:shd w:val="clear" w:color="auto" w:fill="FFFFFF"/>
    </w:rPr>
  </w:style>
  <w:style w:type="character" w:customStyle="1" w:styleId="14-1pt2">
    <w:name w:val="Основной текст (14) + Интервал -1 pt2"/>
    <w:basedOn w:val="142"/>
    <w:uiPriority w:val="99"/>
    <w:rsid w:val="0005126A"/>
    <w:rPr>
      <w:rFonts w:ascii="Times New Roman" w:hAnsi="Times New Roman" w:cs="Times New Roman"/>
      <w:i/>
      <w:iCs/>
      <w:noProof/>
      <w:spacing w:val="-20"/>
      <w:sz w:val="20"/>
      <w:szCs w:val="20"/>
      <w:shd w:val="clear" w:color="auto" w:fill="FFFFFF"/>
    </w:rPr>
  </w:style>
  <w:style w:type="character" w:customStyle="1" w:styleId="361pt">
    <w:name w:val="Основной текст (36) + Интервал 1 pt"/>
    <w:basedOn w:val="360"/>
    <w:uiPriority w:val="99"/>
    <w:rsid w:val="0005126A"/>
    <w:rPr>
      <w:rFonts w:ascii="Times New Roman" w:hAnsi="Times New Roman" w:cs="Times New Roman" w:hint="default"/>
      <w:smallCaps/>
      <w:noProof/>
      <w:spacing w:val="20"/>
      <w:sz w:val="14"/>
      <w:szCs w:val="14"/>
      <w:shd w:val="clear" w:color="auto" w:fill="FFFFFF"/>
      <w:lang w:val="en-US"/>
    </w:rPr>
  </w:style>
  <w:style w:type="character" w:customStyle="1" w:styleId="932">
    <w:name w:val="Основной текст (93)"/>
    <w:basedOn w:val="930"/>
    <w:uiPriority w:val="99"/>
    <w:rsid w:val="0005126A"/>
    <w:rPr>
      <w:sz w:val="19"/>
      <w:szCs w:val="19"/>
      <w:shd w:val="clear" w:color="auto" w:fill="FFFFFF"/>
    </w:rPr>
  </w:style>
  <w:style w:type="character" w:customStyle="1" w:styleId="931pt1">
    <w:name w:val="Основной текст (93) + Интервал 1 pt1"/>
    <w:basedOn w:val="930"/>
    <w:uiPriority w:val="99"/>
    <w:rsid w:val="0005126A"/>
    <w:rPr>
      <w:spacing w:val="30"/>
      <w:sz w:val="19"/>
      <w:szCs w:val="19"/>
      <w:shd w:val="clear" w:color="auto" w:fill="FFFFFF"/>
    </w:rPr>
  </w:style>
  <w:style w:type="character" w:customStyle="1" w:styleId="95-2pt1">
    <w:name w:val="Основной текст (95) + Интервал -2 pt1"/>
    <w:basedOn w:val="95"/>
    <w:uiPriority w:val="99"/>
    <w:rsid w:val="0005126A"/>
    <w:rPr>
      <w:i/>
      <w:iCs/>
      <w:spacing w:val="-50"/>
      <w:sz w:val="47"/>
      <w:szCs w:val="47"/>
      <w:shd w:val="clear" w:color="auto" w:fill="FFFFFF"/>
    </w:rPr>
  </w:style>
  <w:style w:type="character" w:customStyle="1" w:styleId="1142">
    <w:name w:val="Основной текст (114)"/>
    <w:basedOn w:val="1140"/>
    <w:uiPriority w:val="99"/>
    <w:rsid w:val="0005126A"/>
    <w:rPr>
      <w:i/>
      <w:iCs/>
      <w:sz w:val="27"/>
      <w:szCs w:val="27"/>
      <w:shd w:val="clear" w:color="auto" w:fill="FFFFFF"/>
    </w:rPr>
  </w:style>
  <w:style w:type="character" w:customStyle="1" w:styleId="114-1pt">
    <w:name w:val="Основной текст (114) + Интервал -1 pt"/>
    <w:basedOn w:val="1140"/>
    <w:uiPriority w:val="99"/>
    <w:rsid w:val="0005126A"/>
    <w:rPr>
      <w:i/>
      <w:iCs/>
      <w:spacing w:val="-20"/>
      <w:sz w:val="27"/>
      <w:szCs w:val="27"/>
      <w:shd w:val="clear" w:color="auto" w:fill="FFFFFF"/>
    </w:rPr>
  </w:style>
  <w:style w:type="character" w:customStyle="1" w:styleId="14-1pt1">
    <w:name w:val="Основной текст (14) + Интервал -1 pt1"/>
    <w:basedOn w:val="142"/>
    <w:uiPriority w:val="99"/>
    <w:rsid w:val="0005126A"/>
    <w:rPr>
      <w:rFonts w:ascii="Times New Roman" w:hAnsi="Times New Roman" w:cs="Times New Roman"/>
      <w:i/>
      <w:iCs/>
      <w:noProof/>
      <w:spacing w:val="-20"/>
      <w:sz w:val="20"/>
      <w:szCs w:val="20"/>
      <w:shd w:val="clear" w:color="auto" w:fill="FFFFFF"/>
    </w:rPr>
  </w:style>
  <w:style w:type="character" w:customStyle="1" w:styleId="11220">
    <w:name w:val="Основной текст (112)2"/>
    <w:basedOn w:val="1120"/>
    <w:uiPriority w:val="99"/>
    <w:rsid w:val="0005126A"/>
    <w:rPr>
      <w:rFonts w:ascii="Gungsuh" w:eastAsia="Gungsuh" w:hAnsi="Gungsuh" w:cs="Gungsuh"/>
      <w:spacing w:val="-30"/>
      <w:sz w:val="28"/>
      <w:szCs w:val="28"/>
      <w:shd w:val="clear" w:color="auto" w:fill="FFFFFF"/>
      <w:lang w:val="en-US" w:eastAsia="en-US"/>
    </w:rPr>
  </w:style>
  <w:style w:type="character" w:customStyle="1" w:styleId="3-1pt1">
    <w:name w:val="Основной текст (3) + Интервал -1 pt1"/>
    <w:basedOn w:val="3f"/>
    <w:uiPriority w:val="99"/>
    <w:rsid w:val="0005126A"/>
    <w:rPr>
      <w:rFonts w:ascii="Arial" w:hAnsi="Arial" w:cs="Arial"/>
      <w:b w:val="0"/>
      <w:bCs w:val="0"/>
      <w:spacing w:val="-20"/>
      <w:sz w:val="21"/>
      <w:szCs w:val="21"/>
      <w:shd w:val="clear" w:color="auto" w:fill="FFFFFF"/>
      <w:lang w:val="uk-UA" w:eastAsia="uk-UA"/>
    </w:rPr>
  </w:style>
  <w:style w:type="character" w:customStyle="1" w:styleId="11-1pt">
    <w:name w:val="Основной текст (11) + Интервал -1 pt"/>
    <w:basedOn w:val="114"/>
    <w:uiPriority w:val="99"/>
    <w:rsid w:val="0005126A"/>
    <w:rPr>
      <w:rFonts w:ascii="Tahoma" w:hAnsi="Tahoma" w:cs="Tahoma"/>
      <w:i w:val="0"/>
      <w:iCs w:val="0"/>
      <w:noProof/>
      <w:spacing w:val="-20"/>
      <w:w w:val="100"/>
      <w:sz w:val="21"/>
      <w:szCs w:val="21"/>
      <w:shd w:val="clear" w:color="auto" w:fill="FFFFFF"/>
    </w:rPr>
  </w:style>
  <w:style w:type="character" w:customStyle="1" w:styleId="22a">
    <w:name w:val="Основной текст22"/>
    <w:rsid w:val="0005126A"/>
    <w:rPr>
      <w:rFonts w:ascii="Times New Roman" w:eastAsia="Times New Roman" w:hAnsi="Times New Roman" w:cs="Times New Roman" w:hint="default"/>
      <w:b w:val="0"/>
      <w:bCs w:val="0"/>
      <w:i w:val="0"/>
      <w:iCs w:val="0"/>
      <w:smallCaps w:val="0"/>
      <w:strike w:val="0"/>
      <w:dstrike w:val="0"/>
      <w:spacing w:val="0"/>
      <w:sz w:val="23"/>
      <w:szCs w:val="23"/>
      <w:u w:val="none"/>
      <w:effect w:val="none"/>
      <w:shd w:val="clear" w:color="auto" w:fill="FFFFFF"/>
    </w:rPr>
  </w:style>
  <w:style w:type="character" w:customStyle="1" w:styleId="BodyTextIndent2Char">
    <w:name w:val="Body Text Indent 2 Char"/>
    <w:uiPriority w:val="79"/>
    <w:semiHidden/>
    <w:locked/>
    <w:rsid w:val="0005126A"/>
    <w:rPr>
      <w:sz w:val="24"/>
      <w:szCs w:val="24"/>
      <w:lang w:val="ru-RU" w:eastAsia="ru-RU" w:bidi="ar-SA"/>
    </w:rPr>
  </w:style>
  <w:style w:type="character" w:customStyle="1" w:styleId="11fb">
    <w:name w:val="Знак Знак11"/>
    <w:locked/>
    <w:rsid w:val="0005126A"/>
    <w:rPr>
      <w:sz w:val="24"/>
      <w:lang w:val="ru-RU" w:eastAsia="ru-RU" w:bidi="ar-SA"/>
    </w:rPr>
  </w:style>
  <w:style w:type="character" w:customStyle="1" w:styleId="1112">
    <w:name w:val="Знак Знак111"/>
    <w:locked/>
    <w:rsid w:val="0005126A"/>
    <w:rPr>
      <w:sz w:val="24"/>
      <w:szCs w:val="24"/>
      <w:lang w:val="ru-RU" w:eastAsia="ru-RU" w:bidi="ar-SA"/>
    </w:rPr>
  </w:style>
  <w:style w:type="character" w:customStyle="1" w:styleId="192">
    <w:name w:val="Знак Знак19"/>
    <w:rsid w:val="0005126A"/>
    <w:rPr>
      <w:rFonts w:ascii="Arial" w:hAnsi="Arial" w:cs="Arial" w:hint="default"/>
      <w:b/>
      <w:bCs/>
      <w:sz w:val="26"/>
      <w:szCs w:val="26"/>
      <w:lang w:val="ru-RU" w:eastAsia="ru-RU" w:bidi="ar-SA"/>
    </w:rPr>
  </w:style>
  <w:style w:type="character" w:customStyle="1" w:styleId="10f">
    <w:name w:val="Сноска 10"/>
    <w:qFormat/>
    <w:rsid w:val="0005126A"/>
    <w:rPr>
      <w:rFonts w:ascii="Times New Roman" w:hAnsi="Times New Roman" w:cs="Times New Roman" w:hint="default"/>
      <w:vertAlign w:val="superscript"/>
    </w:rPr>
  </w:style>
  <w:style w:type="character" w:customStyle="1" w:styleId="5f7">
    <w:name w:val="Знак Знак5"/>
    <w:locked/>
    <w:rsid w:val="0005126A"/>
    <w:rPr>
      <w:b/>
      <w:bCs w:val="0"/>
      <w:color w:val="000000"/>
      <w:sz w:val="24"/>
      <w:lang w:val="ru-RU" w:eastAsia="ru-RU" w:bidi="ar-SA"/>
    </w:rPr>
  </w:style>
  <w:style w:type="character" w:customStyle="1" w:styleId="8pt4">
    <w:name w:val="Основной текст + 8 pt4"/>
    <w:aliases w:val="Интервал 0 pt12"/>
    <w:basedOn w:val="1fffc"/>
    <w:uiPriority w:val="99"/>
    <w:rsid w:val="0005126A"/>
    <w:rPr>
      <w:rFonts w:ascii="Times New Roman" w:hAnsi="Times New Roman" w:cs="Times New Roman" w:hint="default"/>
      <w:spacing w:val="10"/>
      <w:sz w:val="16"/>
      <w:szCs w:val="16"/>
      <w:shd w:val="clear" w:color="auto" w:fill="FFFFFF"/>
      <w:lang w:val="ru-RU" w:eastAsia="ru-RU" w:bidi="ar-SA"/>
    </w:rPr>
  </w:style>
  <w:style w:type="character" w:customStyle="1" w:styleId="83pt">
    <w:name w:val="Основной текст (8) + Интервал 3 pt"/>
    <w:basedOn w:val="83"/>
    <w:uiPriority w:val="99"/>
    <w:rsid w:val="0005126A"/>
    <w:rPr>
      <w:rFonts w:ascii="Times New Roman" w:hAnsi="Times New Roman" w:cs="Times New Roman"/>
      <w:b w:val="0"/>
      <w:bCs w:val="0"/>
      <w:noProof/>
      <w:spacing w:val="60"/>
      <w:sz w:val="16"/>
      <w:szCs w:val="16"/>
      <w:shd w:val="clear" w:color="auto" w:fill="FFFFFF"/>
    </w:rPr>
  </w:style>
  <w:style w:type="character" w:customStyle="1" w:styleId="5f8">
    <w:name w:val="Основной текст (5) + Полужирный"/>
    <w:basedOn w:val="54"/>
    <w:uiPriority w:val="99"/>
    <w:rsid w:val="0005126A"/>
    <w:rPr>
      <w:rFonts w:ascii="Times New Roman" w:hAnsi="Times New Roman" w:cs="Times New Roman"/>
      <w:b/>
      <w:bCs/>
      <w:sz w:val="14"/>
      <w:szCs w:val="14"/>
      <w:shd w:val="clear" w:color="auto" w:fill="FFFFFF"/>
    </w:rPr>
  </w:style>
  <w:style w:type="character" w:customStyle="1" w:styleId="1440">
    <w:name w:val="Основной текст (14) + Не полужирный4"/>
    <w:basedOn w:val="142"/>
    <w:uiPriority w:val="99"/>
    <w:rsid w:val="0005126A"/>
    <w:rPr>
      <w:rFonts w:ascii="Courier New" w:hAnsi="Courier New" w:cs="Courier New"/>
      <w:noProof/>
      <w:spacing w:val="0"/>
      <w:sz w:val="13"/>
      <w:szCs w:val="13"/>
      <w:shd w:val="clear" w:color="auto" w:fill="FFFFFF"/>
    </w:rPr>
  </w:style>
  <w:style w:type="character" w:customStyle="1" w:styleId="mw-editsection">
    <w:name w:val="mw-editsection"/>
    <w:basedOn w:val="aff5"/>
    <w:rsid w:val="0005126A"/>
  </w:style>
  <w:style w:type="character" w:customStyle="1" w:styleId="mw-editsection-bracket">
    <w:name w:val="mw-editsection-bracket"/>
    <w:basedOn w:val="aff5"/>
    <w:rsid w:val="0005126A"/>
  </w:style>
  <w:style w:type="character" w:customStyle="1" w:styleId="mw-editsection-divider">
    <w:name w:val="mw-editsection-divider"/>
    <w:basedOn w:val="aff5"/>
    <w:rsid w:val="0005126A"/>
  </w:style>
  <w:style w:type="character" w:customStyle="1" w:styleId="mwe-math-mathml-inline">
    <w:name w:val="mwe-math-mathml-inline"/>
    <w:basedOn w:val="aff5"/>
    <w:rsid w:val="0005126A"/>
  </w:style>
  <w:style w:type="character" w:customStyle="1" w:styleId="blk">
    <w:name w:val="blk"/>
    <w:basedOn w:val="aff5"/>
    <w:qFormat/>
    <w:rsid w:val="0005126A"/>
  </w:style>
  <w:style w:type="character" w:customStyle="1" w:styleId="toctoggle">
    <w:name w:val="toctoggle"/>
    <w:basedOn w:val="aff5"/>
    <w:rsid w:val="0005126A"/>
  </w:style>
  <w:style w:type="character" w:customStyle="1" w:styleId="tocnumber">
    <w:name w:val="tocnumber"/>
    <w:basedOn w:val="aff5"/>
    <w:rsid w:val="0005126A"/>
  </w:style>
  <w:style w:type="character" w:customStyle="1" w:styleId="toctext">
    <w:name w:val="toctext"/>
    <w:basedOn w:val="aff5"/>
    <w:rsid w:val="0005126A"/>
  </w:style>
  <w:style w:type="character" w:customStyle="1" w:styleId="noprint">
    <w:name w:val="noprint"/>
    <w:basedOn w:val="aff5"/>
    <w:rsid w:val="0005126A"/>
  </w:style>
  <w:style w:type="character" w:customStyle="1" w:styleId="5f9">
    <w:name w:val="Основной текст (5) + Курсив"/>
    <w:basedOn w:val="54"/>
    <w:rsid w:val="0005126A"/>
    <w:rPr>
      <w:rFonts w:ascii="Times New Roman" w:eastAsia="Times New Roman" w:hAnsi="Times New Roman" w:cs="Times New Roman"/>
      <w:b w:val="0"/>
      <w:bCs w:val="0"/>
      <w:i/>
      <w:iCs/>
      <w:smallCaps w:val="0"/>
      <w:strike w:val="0"/>
      <w:dstrike w:val="0"/>
      <w:spacing w:val="0"/>
      <w:sz w:val="20"/>
      <w:szCs w:val="20"/>
      <w:u w:val="none"/>
      <w:effect w:val="none"/>
      <w:shd w:val="clear" w:color="auto" w:fill="FFFFFF"/>
    </w:rPr>
  </w:style>
  <w:style w:type="character" w:customStyle="1" w:styleId="71pt">
    <w:name w:val="Основной текст (7) + Интервал 1 pt"/>
    <w:basedOn w:val="73"/>
    <w:rsid w:val="0005126A"/>
    <w:rPr>
      <w:rFonts w:ascii="Times New Roman" w:eastAsia="Times New Roman" w:hAnsi="Times New Roman" w:cs="Times New Roman"/>
      <w:b w:val="0"/>
      <w:bCs w:val="0"/>
      <w:i w:val="0"/>
      <w:iCs w:val="0"/>
      <w:smallCaps w:val="0"/>
      <w:noProof/>
      <w:spacing w:val="20"/>
      <w:sz w:val="18"/>
      <w:szCs w:val="18"/>
      <w:u w:val="single"/>
      <w:shd w:val="clear" w:color="auto" w:fill="FFFFFF"/>
    </w:rPr>
  </w:style>
  <w:style w:type="character" w:customStyle="1" w:styleId="3013pt">
    <w:name w:val="Основной текст (30) + 13 pt"/>
    <w:basedOn w:val="300"/>
    <w:uiPriority w:val="99"/>
    <w:rsid w:val="0005126A"/>
    <w:rPr>
      <w:rFonts w:ascii="Microsoft Sans Serif" w:hAnsi="Microsoft Sans Serif" w:cs="Microsoft Sans Serif" w:hint="default"/>
      <w:i w:val="0"/>
      <w:iCs w:val="0"/>
      <w:noProof/>
      <w:spacing w:val="0"/>
      <w:sz w:val="26"/>
      <w:szCs w:val="26"/>
      <w:shd w:val="clear" w:color="auto" w:fill="FFFFFF"/>
      <w:lang w:val="en-US"/>
    </w:rPr>
  </w:style>
  <w:style w:type="character" w:customStyle="1" w:styleId="2Tahoma">
    <w:name w:val="Основной текст (2) + Tahoma"/>
    <w:aliases w:val="7 pt,Основной текст (2) + Candara,Основной текст (19) + Arial,7,Основной текст (2) + Corbel"/>
    <w:basedOn w:val="2f5"/>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85pt">
    <w:name w:val="Основной текст (2) + 8.5 pt"/>
    <w:basedOn w:val="2f5"/>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17"/>
      <w:szCs w:val="17"/>
      <w:u w:val="none"/>
      <w:effect w:val="none"/>
      <w:shd w:val="clear" w:color="auto" w:fill="FFFFFF"/>
      <w:lang w:val="ru-RU" w:eastAsia="ru-RU" w:bidi="ru-RU"/>
    </w:rPr>
  </w:style>
  <w:style w:type="character" w:customStyle="1" w:styleId="29pt">
    <w:name w:val="Основной текст (2) + 9 pt"/>
    <w:basedOn w:val="2f5"/>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18"/>
      <w:szCs w:val="18"/>
      <w:u w:val="none"/>
      <w:effect w:val="none"/>
      <w:shd w:val="clear" w:color="auto" w:fill="FFFFFF"/>
      <w:lang w:val="ru-RU" w:eastAsia="ru-RU" w:bidi="ru-RU"/>
    </w:rPr>
  </w:style>
  <w:style w:type="character" w:customStyle="1" w:styleId="2fffb">
    <w:name w:val="Основной текст (2) + Курсив"/>
    <w:basedOn w:val="2f5"/>
    <w:rsid w:val="0005126A"/>
    <w:rPr>
      <w:rFonts w:ascii="Times New Roman" w:eastAsia="Times New Roman" w:hAnsi="Times New Roman" w:cs="Times New Roman" w:hint="default"/>
      <w:b w:val="0"/>
      <w:bCs w:val="0"/>
      <w:i/>
      <w:iCs/>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55pt">
    <w:name w:val="Основной текст (2) + 5.5 pt"/>
    <w:basedOn w:val="2f5"/>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11"/>
      <w:szCs w:val="11"/>
      <w:u w:val="none"/>
      <w:effect w:val="none"/>
      <w:shd w:val="clear" w:color="auto" w:fill="FFFFFF"/>
      <w:lang w:val="ru-RU" w:eastAsia="ru-RU" w:bidi="ru-RU"/>
    </w:rPr>
  </w:style>
  <w:style w:type="character" w:customStyle="1" w:styleId="2Cambria">
    <w:name w:val="Основной текст (2) + Cambria"/>
    <w:aliases w:val="4 pt,Основной текст (2) + Palatino Linotype"/>
    <w:basedOn w:val="affffff4"/>
    <w:rsid w:val="0005126A"/>
    <w:rPr>
      <w:rFonts w:ascii="Lucida Sans Unicode" w:eastAsia="Lucida Sans Unicode" w:hAnsi="Lucida Sans Unicode" w:cs="Lucida Sans Unicode"/>
      <w:b w:val="0"/>
      <w:bCs w:val="0"/>
      <w:i w:val="0"/>
      <w:iCs w:val="0"/>
      <w:smallCaps w:val="0"/>
      <w:strike w:val="0"/>
      <w:dstrike w:val="0"/>
      <w:color w:val="000000"/>
      <w:spacing w:val="0"/>
      <w:w w:val="100"/>
      <w:position w:val="0"/>
      <w:sz w:val="8"/>
      <w:szCs w:val="8"/>
      <w:u w:val="none"/>
      <w:effect w:val="none"/>
      <w:shd w:val="clear" w:color="auto" w:fill="FFFFFF"/>
      <w:lang w:val="ru-RU" w:eastAsia="ru-RU"/>
    </w:rPr>
  </w:style>
  <w:style w:type="character" w:customStyle="1" w:styleId="affffffffffffffffffff7">
    <w:name w:val="Маркированный список Знак"/>
    <w:basedOn w:val="aff5"/>
    <w:rsid w:val="0005126A"/>
    <w:rPr>
      <w:rFonts w:ascii="Times New Roman" w:hAnsi="Times New Roman" w:cs="Times New Roman" w:hint="default"/>
      <w:snapToGrid/>
      <w:sz w:val="24"/>
      <w:szCs w:val="24"/>
      <w:lang w:val="ru-RU" w:eastAsia="ru-RU" w:bidi="ar-SA"/>
    </w:rPr>
  </w:style>
  <w:style w:type="character" w:customStyle="1" w:styleId="v121">
    <w:name w:val="v121"/>
    <w:basedOn w:val="aff5"/>
    <w:rsid w:val="0005126A"/>
    <w:rPr>
      <w:rFonts w:ascii="Verdana" w:hAnsi="Verdana" w:cs="Times New Roman" w:hint="default"/>
      <w:sz w:val="18"/>
      <w:szCs w:val="18"/>
    </w:rPr>
  </w:style>
  <w:style w:type="character" w:customStyle="1" w:styleId="text0">
    <w:name w:val="text"/>
    <w:basedOn w:val="aff5"/>
    <w:rsid w:val="0005126A"/>
    <w:rPr>
      <w:rFonts w:ascii="Times New Roman" w:hAnsi="Times New Roman" w:cs="Times New Roman" w:hint="default"/>
    </w:rPr>
  </w:style>
  <w:style w:type="character" w:customStyle="1" w:styleId="26pt">
    <w:name w:val="Основной текст (2) + 6 pt"/>
    <w:basedOn w:val="2f5"/>
    <w:rsid w:val="0005126A"/>
    <w:rPr>
      <w:rFonts w:ascii="Times New Roman" w:eastAsia="Times New Roman" w:hAnsi="Times New Roman" w:cs="Times New Roman" w:hint="default"/>
      <w:b w:val="0"/>
      <w:bCs w:val="0"/>
      <w:i w:val="0"/>
      <w:iCs w:val="0"/>
      <w:smallCaps w:val="0"/>
      <w:strike w:val="0"/>
      <w:dstrike w:val="0"/>
      <w:spacing w:val="0"/>
      <w:sz w:val="12"/>
      <w:szCs w:val="12"/>
      <w:u w:val="none"/>
      <w:effect w:val="none"/>
      <w:shd w:val="clear" w:color="auto" w:fill="FFFFFF"/>
    </w:rPr>
  </w:style>
  <w:style w:type="character" w:customStyle="1" w:styleId="62pt">
    <w:name w:val="Основной текст (6) + Интервал 2 pt"/>
    <w:basedOn w:val="63"/>
    <w:rsid w:val="0005126A"/>
    <w:rPr>
      <w:rFonts w:ascii="Times New Roman" w:eastAsia="Times New Roman" w:hAnsi="Times New Roman" w:cs="Times New Roman"/>
      <w:b w:val="0"/>
      <w:bCs w:val="0"/>
      <w:i w:val="0"/>
      <w:iCs w:val="0"/>
      <w:smallCaps w:val="0"/>
      <w:strike w:val="0"/>
      <w:dstrike w:val="0"/>
      <w:noProof/>
      <w:spacing w:val="40"/>
      <w:sz w:val="13"/>
      <w:szCs w:val="13"/>
      <w:u w:val="none"/>
      <w:effect w:val="none"/>
      <w:shd w:val="clear" w:color="auto" w:fill="FFFFFF"/>
    </w:rPr>
  </w:style>
  <w:style w:type="character" w:customStyle="1" w:styleId="1fffffff4">
    <w:name w:val="Неразрешенное упоминание1"/>
    <w:basedOn w:val="aff5"/>
    <w:uiPriority w:val="99"/>
    <w:semiHidden/>
    <w:rsid w:val="0005126A"/>
    <w:rPr>
      <w:color w:val="605E5C"/>
      <w:shd w:val="clear" w:color="auto" w:fill="E1DFDD"/>
    </w:rPr>
  </w:style>
  <w:style w:type="character" w:customStyle="1" w:styleId="2fffc">
    <w:name w:val="Неразрешенное упоминание2"/>
    <w:basedOn w:val="aff5"/>
    <w:uiPriority w:val="99"/>
    <w:semiHidden/>
    <w:rsid w:val="0005126A"/>
    <w:rPr>
      <w:color w:val="605E5C"/>
      <w:shd w:val="clear" w:color="auto" w:fill="E1DFDD"/>
    </w:rPr>
  </w:style>
  <w:style w:type="character" w:customStyle="1" w:styleId="3fff0">
    <w:name w:val="Неразрешенное упоминание3"/>
    <w:basedOn w:val="aff5"/>
    <w:uiPriority w:val="99"/>
    <w:semiHidden/>
    <w:rsid w:val="0005126A"/>
    <w:rPr>
      <w:color w:val="605E5C"/>
      <w:shd w:val="clear" w:color="auto" w:fill="E1DFDD"/>
    </w:rPr>
  </w:style>
  <w:style w:type="character" w:customStyle="1" w:styleId="2fffd">
    <w:name w:val="Основной текст (2) + Не полужирный"/>
    <w:basedOn w:val="2f5"/>
    <w:rsid w:val="0005126A"/>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4pt">
    <w:name w:val="Основной текст (2) + 4 pt"/>
    <w:basedOn w:val="2f5"/>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affffffffffffffffffff8">
    <w:name w:val="Название объекта Знак Знак Знак Знак"/>
    <w:aliases w:val="Название объекта Знак Знак Знак Знак Знак Знак"/>
    <w:rsid w:val="0005126A"/>
    <w:rPr>
      <w:rFonts w:ascii="Calibri" w:hAnsi="Calibri" w:cs="Calibri" w:hint="default"/>
      <w:b/>
      <w:bCs/>
    </w:rPr>
  </w:style>
  <w:style w:type="character" w:customStyle="1" w:styleId="SUBST">
    <w:name w:val="__SUBST"/>
    <w:rsid w:val="0005126A"/>
    <w:rPr>
      <w:b/>
      <w:bCs w:val="0"/>
      <w:i/>
      <w:iCs w:val="0"/>
      <w:sz w:val="22"/>
    </w:rPr>
  </w:style>
  <w:style w:type="character" w:customStyle="1" w:styleId="A00">
    <w:name w:val="A0"/>
    <w:uiPriority w:val="99"/>
    <w:rsid w:val="0005126A"/>
    <w:rPr>
      <w:rFonts w:ascii="PetersburgC" w:hAnsi="PetersburgC" w:cs="PetersburgC" w:hint="default"/>
      <w:color w:val="000000"/>
      <w:sz w:val="20"/>
      <w:szCs w:val="20"/>
    </w:rPr>
  </w:style>
  <w:style w:type="character" w:customStyle="1" w:styleId="-143">
    <w:name w:val="Рисунок-14 Знак Знак"/>
    <w:rsid w:val="0005126A"/>
    <w:rPr>
      <w:rFonts w:ascii="Times New Roman" w:eastAsia="Times New Roman" w:hAnsi="Times New Roman" w:cs="Times New Roman" w:hint="default"/>
      <w:sz w:val="28"/>
      <w:szCs w:val="28"/>
    </w:rPr>
  </w:style>
  <w:style w:type="character" w:customStyle="1" w:styleId="3fff1">
    <w:name w:val="Сноска (3)"/>
    <w:uiPriority w:val="99"/>
    <w:rsid w:val="0005126A"/>
    <w:rPr>
      <w:i/>
      <w:iCs/>
      <w:sz w:val="23"/>
      <w:szCs w:val="23"/>
      <w:shd w:val="clear" w:color="auto" w:fill="FFFFFF"/>
    </w:rPr>
  </w:style>
  <w:style w:type="character" w:customStyle="1" w:styleId="1fffffff5">
    <w:name w:val="Гиперссылка1"/>
    <w:uiPriority w:val="99"/>
    <w:rsid w:val="0005126A"/>
    <w:rPr>
      <w:color w:val="0000FF"/>
      <w:u w:val="single"/>
    </w:rPr>
  </w:style>
  <w:style w:type="character" w:customStyle="1" w:styleId="1fffffff6">
    <w:name w:val="Просмотренная гиперссылка1"/>
    <w:uiPriority w:val="99"/>
    <w:semiHidden/>
    <w:rsid w:val="0005126A"/>
    <w:rPr>
      <w:color w:val="800080"/>
      <w:u w:val="single"/>
    </w:rPr>
  </w:style>
  <w:style w:type="character" w:customStyle="1" w:styleId="FontStyle24">
    <w:name w:val="Font Style24"/>
    <w:uiPriority w:val="99"/>
    <w:rsid w:val="0005126A"/>
    <w:rPr>
      <w:rFonts w:ascii="Times New Roman" w:hAnsi="Times New Roman" w:cs="Times New Roman" w:hint="default"/>
      <w:sz w:val="26"/>
    </w:rPr>
  </w:style>
  <w:style w:type="character" w:customStyle="1" w:styleId="14c">
    <w:name w:val="Подпись к картинке (14)_"/>
    <w:uiPriority w:val="99"/>
    <w:rsid w:val="0005126A"/>
    <w:rPr>
      <w:rFonts w:ascii="Consolas" w:eastAsia="Times New Roman" w:hAnsi="Consolas" w:hint="default"/>
      <w:strike w:val="0"/>
      <w:dstrike w:val="0"/>
      <w:sz w:val="18"/>
      <w:u w:val="none"/>
      <w:effect w:val="none"/>
    </w:rPr>
  </w:style>
  <w:style w:type="character" w:customStyle="1" w:styleId="14d">
    <w:name w:val="Подпись к картинке (14)"/>
    <w:uiPriority w:val="99"/>
    <w:rsid w:val="0005126A"/>
    <w:rPr>
      <w:rFonts w:ascii="Consolas" w:eastAsia="Times New Roman" w:hAnsi="Consolas" w:hint="default"/>
      <w:strike w:val="0"/>
      <w:dstrike w:val="0"/>
      <w:color w:val="000000"/>
      <w:spacing w:val="0"/>
      <w:w w:val="100"/>
      <w:position w:val="0"/>
      <w:sz w:val="18"/>
      <w:u w:val="none"/>
      <w:effect w:val="none"/>
      <w:lang w:val="ru-RU" w:eastAsia="ru-RU"/>
    </w:rPr>
  </w:style>
  <w:style w:type="character" w:customStyle="1" w:styleId="EndnoteTextChar1">
    <w:name w:val="Endnote Text Char1"/>
    <w:uiPriority w:val="99"/>
    <w:semiHidden/>
    <w:rsid w:val="0005126A"/>
    <w:rPr>
      <w:rFonts w:ascii="Arial" w:hAnsi="Arial" w:cs="Arial" w:hint="default"/>
      <w:sz w:val="20"/>
      <w:szCs w:val="20"/>
    </w:rPr>
  </w:style>
  <w:style w:type="character" w:customStyle="1" w:styleId="BodyTextFirstIndentChar1">
    <w:name w:val="Body Text First Indent Char1"/>
    <w:uiPriority w:val="99"/>
    <w:semiHidden/>
    <w:rsid w:val="0005126A"/>
    <w:rPr>
      <w:rFonts w:ascii="Arial" w:hAnsi="Arial" w:cs="Arial" w:hint="default"/>
      <w:sz w:val="24"/>
      <w:szCs w:val="20"/>
      <w:lang w:eastAsia="ar-SA" w:bidi="ar-SA"/>
    </w:rPr>
  </w:style>
  <w:style w:type="character" w:customStyle="1" w:styleId="8pt1">
    <w:name w:val="Основной текст + 8 pt1"/>
    <w:uiPriority w:val="99"/>
    <w:rsid w:val="0005126A"/>
    <w:rPr>
      <w:rFonts w:ascii="Arial" w:eastAsia="Times New Roman" w:hAnsi="Arial" w:cs="Arial" w:hint="default"/>
      <w:strike w:val="0"/>
      <w:dstrike w:val="0"/>
      <w:color w:val="000000"/>
      <w:spacing w:val="0"/>
      <w:w w:val="100"/>
      <w:position w:val="0"/>
      <w:sz w:val="16"/>
      <w:u w:val="none"/>
      <w:effect w:val="none"/>
      <w:shd w:val="clear" w:color="auto" w:fill="FFFFFF"/>
      <w:lang w:val="ru-RU" w:eastAsia="ru-RU"/>
    </w:rPr>
  </w:style>
  <w:style w:type="character" w:customStyle="1" w:styleId="4ff5">
    <w:name w:val="Неразрешенное упоминание4"/>
    <w:basedOn w:val="aff5"/>
    <w:uiPriority w:val="99"/>
    <w:semiHidden/>
    <w:rsid w:val="0005126A"/>
    <w:rPr>
      <w:color w:val="605E5C"/>
      <w:shd w:val="clear" w:color="auto" w:fill="E1DFDD"/>
    </w:rPr>
  </w:style>
  <w:style w:type="character" w:customStyle="1" w:styleId="5fa">
    <w:name w:val="Неразрешенное упоминание5"/>
    <w:basedOn w:val="aff5"/>
    <w:uiPriority w:val="99"/>
    <w:semiHidden/>
    <w:rsid w:val="0005126A"/>
    <w:rPr>
      <w:color w:val="605E5C"/>
      <w:shd w:val="clear" w:color="auto" w:fill="E1DFDD"/>
    </w:rPr>
  </w:style>
  <w:style w:type="character" w:customStyle="1" w:styleId="6f4">
    <w:name w:val="Неразрешенное упоминание6"/>
    <w:basedOn w:val="aff5"/>
    <w:uiPriority w:val="99"/>
    <w:semiHidden/>
    <w:rsid w:val="0005126A"/>
    <w:rPr>
      <w:color w:val="605E5C"/>
      <w:shd w:val="clear" w:color="auto" w:fill="E1DFDD"/>
    </w:rPr>
  </w:style>
  <w:style w:type="character" w:customStyle="1" w:styleId="mark">
    <w:name w:val="mark"/>
    <w:basedOn w:val="aff5"/>
    <w:rsid w:val="0005126A"/>
  </w:style>
  <w:style w:type="character" w:customStyle="1" w:styleId="7f0">
    <w:name w:val="Неразрешенное упоминание7"/>
    <w:basedOn w:val="aff5"/>
    <w:uiPriority w:val="99"/>
    <w:semiHidden/>
    <w:rsid w:val="0005126A"/>
    <w:rPr>
      <w:color w:val="605E5C"/>
      <w:shd w:val="clear" w:color="auto" w:fill="E1DFDD"/>
    </w:rPr>
  </w:style>
  <w:style w:type="character" w:customStyle="1" w:styleId="affffffffffffffffffff9">
    <w:name w:val="Название Знак"/>
    <w:basedOn w:val="aff5"/>
    <w:link w:val="203"/>
    <w:qFormat/>
    <w:rsid w:val="0005126A"/>
    <w:rPr>
      <w:rFonts w:ascii="Cambria" w:eastAsia="Times New Roman" w:hAnsi="Cambria" w:cs="Times New Roman" w:hint="default"/>
      <w:color w:val="17365D"/>
      <w:spacing w:val="5"/>
      <w:kern w:val="28"/>
      <w:sz w:val="52"/>
      <w:szCs w:val="52"/>
    </w:rPr>
  </w:style>
  <w:style w:type="character" w:customStyle="1" w:styleId="affffffffffffffffffffa">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05126A"/>
    <w:rPr>
      <w:rFonts w:ascii="Times New Roman" w:hAnsi="Times New Roman" w:cs="Times New Roman" w:hint="default"/>
      <w:sz w:val="24"/>
      <w:lang w:val="ru-RU" w:eastAsia="ru-RU" w:bidi="ar-SA"/>
    </w:rPr>
  </w:style>
  <w:style w:type="character" w:customStyle="1" w:styleId="2fffe">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05126A"/>
    <w:rPr>
      <w:rFonts w:ascii="Times New Roman" w:hAnsi="Times New Roman" w:cs="Times New Roman" w:hint="default"/>
      <w:sz w:val="24"/>
      <w:lang w:val="ru-RU" w:eastAsia="ru-RU" w:bidi="ar-SA"/>
    </w:rPr>
  </w:style>
  <w:style w:type="character" w:customStyle="1" w:styleId="affffffffffffffffffffb">
    <w:name w:val="НЕТ отступов Знак Знак Знак Знак Знак"/>
    <w:rsid w:val="0005126A"/>
    <w:rPr>
      <w:rFonts w:ascii="Times New Roman" w:hAnsi="Times New Roman" w:cs="Times New Roman" w:hint="default"/>
      <w:sz w:val="24"/>
      <w:lang w:val="ru-RU" w:eastAsia="ru-RU" w:bidi="ar-SA"/>
    </w:rPr>
  </w:style>
  <w:style w:type="character" w:customStyle="1" w:styleId="1fffffff7">
    <w:name w:val="Основной текст Знак1 Знак Знак Знак Знак Знак З"/>
    <w:rsid w:val="0005126A"/>
    <w:rPr>
      <w:rFonts w:ascii="Times New Roman" w:hAnsi="Times New Roman" w:cs="Times New Roman" w:hint="default"/>
      <w:sz w:val="24"/>
      <w:lang w:val="ru-RU" w:eastAsia="ru-RU" w:bidi="ar-SA"/>
    </w:rPr>
  </w:style>
  <w:style w:type="character" w:customStyle="1" w:styleId="1fffffff8">
    <w:name w:val="Слабое выделение1"/>
    <w:rsid w:val="0005126A"/>
    <w:rPr>
      <w:rFonts w:ascii="Times New Roman" w:hAnsi="Times New Roman" w:cs="Times New Roman" w:hint="default"/>
      <w:i/>
      <w:iCs/>
      <w:color w:val="808080"/>
    </w:rPr>
  </w:style>
  <w:style w:type="character" w:customStyle="1" w:styleId="1fffffff9">
    <w:name w:val="Основной текст Знак1 Знак Знак Знак Знак Знак Знак Знак Знак Знак Знак Знак Знак Знак Знак"/>
    <w:rsid w:val="0005126A"/>
    <w:rPr>
      <w:rFonts w:ascii="Times New Roman" w:hAnsi="Times New Roman" w:cs="Times New Roman" w:hint="default"/>
      <w:sz w:val="24"/>
      <w:lang w:val="ru-RU" w:eastAsia="ru-RU" w:bidi="ar-SA"/>
    </w:rPr>
  </w:style>
  <w:style w:type="character" w:customStyle="1" w:styleId="affffffffffffffffffffc">
    <w:name w:val="НЕТ отступов Знак"/>
    <w:rsid w:val="0005126A"/>
    <w:rPr>
      <w:rFonts w:ascii="Times New Roman" w:hAnsi="Times New Roman" w:cs="Times New Roman" w:hint="default"/>
      <w:sz w:val="24"/>
    </w:rPr>
  </w:style>
  <w:style w:type="character" w:customStyle="1" w:styleId="affffffffffffffffffffd">
    <w:name w:val="НЕТ отступов Знак Знак Знак Знак Знак Знак Знак Знак Знак Знак Знак Знак Знак Знак Знак Знак Знак Знак Знак Знак Знак"/>
    <w:rsid w:val="0005126A"/>
    <w:rPr>
      <w:rFonts w:ascii="Times New Roman" w:hAnsi="Times New Roman" w:cs="Times New Roman" w:hint="default"/>
      <w:sz w:val="24"/>
      <w:lang w:val="ru-RU" w:eastAsia="ru-RU" w:bidi="ar-SA"/>
    </w:rPr>
  </w:style>
  <w:style w:type="paragraph" w:styleId="z-">
    <w:name w:val="HTML Top of Form"/>
    <w:basedOn w:val="aff3"/>
    <w:next w:val="aff3"/>
    <w:link w:val="z-0"/>
    <w:hidden/>
    <w:semiHidden/>
    <w:unhideWhenUsed/>
    <w:rsid w:val="0005126A"/>
    <w:pPr>
      <w:pBdr>
        <w:bottom w:val="single" w:sz="6" w:space="1" w:color="auto"/>
      </w:pBdr>
      <w:jc w:val="center"/>
    </w:pPr>
    <w:rPr>
      <w:rFonts w:ascii="Arial" w:hAnsi="Arial" w:cs="Arial"/>
      <w:vanish/>
      <w:sz w:val="16"/>
      <w:szCs w:val="16"/>
    </w:rPr>
  </w:style>
  <w:style w:type="character" w:customStyle="1" w:styleId="z-0">
    <w:name w:val="z-Начало формы Знак"/>
    <w:basedOn w:val="aff5"/>
    <w:link w:val="z-"/>
    <w:semiHidden/>
    <w:rsid w:val="0005126A"/>
    <w:rPr>
      <w:rFonts w:ascii="Arial" w:eastAsia="Times New Roman" w:hAnsi="Arial" w:cs="Arial"/>
      <w:vanish/>
      <w:sz w:val="16"/>
      <w:szCs w:val="16"/>
      <w:lang w:eastAsia="ru-RU"/>
    </w:rPr>
  </w:style>
  <w:style w:type="paragraph" w:styleId="z-1">
    <w:name w:val="HTML Bottom of Form"/>
    <w:basedOn w:val="aff3"/>
    <w:next w:val="aff3"/>
    <w:link w:val="z-2"/>
    <w:hidden/>
    <w:semiHidden/>
    <w:unhideWhenUsed/>
    <w:rsid w:val="0005126A"/>
    <w:pPr>
      <w:pBdr>
        <w:top w:val="single" w:sz="6" w:space="1" w:color="auto"/>
      </w:pBdr>
      <w:jc w:val="center"/>
    </w:pPr>
    <w:rPr>
      <w:rFonts w:ascii="Arial" w:hAnsi="Arial" w:cs="Arial"/>
      <w:vanish/>
      <w:sz w:val="16"/>
      <w:szCs w:val="16"/>
    </w:rPr>
  </w:style>
  <w:style w:type="character" w:customStyle="1" w:styleId="z-2">
    <w:name w:val="z-Конец формы Знак"/>
    <w:basedOn w:val="aff5"/>
    <w:link w:val="z-1"/>
    <w:semiHidden/>
    <w:rsid w:val="0005126A"/>
    <w:rPr>
      <w:rFonts w:ascii="Arial" w:eastAsia="Times New Roman" w:hAnsi="Arial" w:cs="Arial"/>
      <w:vanish/>
      <w:sz w:val="16"/>
      <w:szCs w:val="16"/>
      <w:lang w:eastAsia="ru-RU"/>
    </w:rPr>
  </w:style>
  <w:style w:type="character" w:customStyle="1" w:styleId="1fffffffa">
    <w:name w:val="Замещающий текст1"/>
    <w:semiHidden/>
    <w:rsid w:val="0005126A"/>
    <w:rPr>
      <w:rFonts w:ascii="Times New Roman" w:hAnsi="Times New Roman" w:cs="Times New Roman" w:hint="default"/>
      <w:color w:val="808080"/>
    </w:rPr>
  </w:style>
  <w:style w:type="character" w:customStyle="1" w:styleId="affffffffffffffffffffe">
    <w:name w:val="Рисунок Знак Знак Знак Знак Знак Знак Знак Знак Знак Знак Знак Знак Знак Знак Знак Знак Знак Знак Знак Знак"/>
    <w:rsid w:val="0005126A"/>
    <w:rPr>
      <w:rFonts w:ascii="Times New Roman" w:hAnsi="Times New Roman" w:cs="Times New Roman" w:hint="default"/>
      <w:b/>
      <w:bCs/>
      <w:i/>
      <w:iCs w:val="0"/>
      <w:sz w:val="24"/>
    </w:rPr>
  </w:style>
  <w:style w:type="character" w:customStyle="1" w:styleId="afffffffffffffffffffff">
    <w:name w:val="Рисунок Знак Знак Знак Знак Знак Знак Знак Знак Знак Знак Знак Знак Знак Знак Знак Знак Знак Знак Знак Знак Знак"/>
    <w:rsid w:val="0005126A"/>
    <w:rPr>
      <w:rFonts w:ascii="Times New Roman" w:hAnsi="Times New Roman" w:cs="Times New Roman" w:hint="default"/>
      <w:b/>
      <w:bCs/>
      <w:i/>
      <w:iCs w:val="0"/>
      <w:sz w:val="24"/>
    </w:rPr>
  </w:style>
  <w:style w:type="character" w:customStyle="1" w:styleId="textbold1">
    <w:name w:val="textbold1"/>
    <w:rsid w:val="0005126A"/>
    <w:rPr>
      <w:rFonts w:ascii="Verdana" w:hAnsi="Verdana" w:cs="Times New Roman" w:hint="default"/>
      <w:b/>
      <w:bCs/>
      <w:color w:val="336600"/>
      <w:sz w:val="17"/>
      <w:szCs w:val="17"/>
    </w:rPr>
  </w:style>
  <w:style w:type="character" w:customStyle="1" w:styleId="afffffffffffffffffffff0">
    <w:name w:val="Название таблицы Знак Знак"/>
    <w:rsid w:val="0005126A"/>
    <w:rPr>
      <w:rFonts w:ascii="Times New Roman" w:hAnsi="Times New Roman" w:cs="Times New Roman" w:hint="default"/>
      <w:lang w:val="ru-RU" w:eastAsia="ru-RU" w:bidi="ar-SA"/>
    </w:rPr>
  </w:style>
  <w:style w:type="character" w:customStyle="1" w:styleId="module">
    <w:name w:val="module"/>
    <w:rsid w:val="0005126A"/>
    <w:rPr>
      <w:rFonts w:ascii="Times New Roman" w:hAnsi="Times New Roman" w:cs="Times New Roman" w:hint="default"/>
    </w:rPr>
  </w:style>
  <w:style w:type="paragraph" w:customStyle="1" w:styleId="2ffff">
    <w:name w:val="2 заголовок"/>
    <w:basedOn w:val="aff3"/>
    <w:link w:val="2ffff0"/>
    <w:rsid w:val="0005126A"/>
  </w:style>
  <w:style w:type="character" w:customStyle="1" w:styleId="2ffff0">
    <w:name w:val="2 заголовок Знак"/>
    <w:link w:val="2ffff"/>
    <w:locked/>
    <w:rsid w:val="0005126A"/>
    <w:rPr>
      <w:rFonts w:ascii="Times New Roman" w:eastAsia="Times New Roman" w:hAnsi="Times New Roman" w:cs="Times New Roman"/>
      <w:sz w:val="24"/>
      <w:szCs w:val="24"/>
      <w:lang w:eastAsia="ru-RU"/>
    </w:rPr>
  </w:style>
  <w:style w:type="character" w:customStyle="1" w:styleId="begunadvphone1">
    <w:name w:val="begun_adv_phone1"/>
    <w:basedOn w:val="aff5"/>
    <w:rsid w:val="0005126A"/>
  </w:style>
  <w:style w:type="character" w:customStyle="1" w:styleId="begunadvphone4">
    <w:name w:val="begun_adv_phone4"/>
    <w:rsid w:val="0005126A"/>
    <w:rPr>
      <w:sz w:val="17"/>
      <w:szCs w:val="17"/>
      <w:vertAlign w:val="baseline"/>
    </w:rPr>
  </w:style>
  <w:style w:type="paragraph" w:styleId="affffa">
    <w:name w:val="Message Header"/>
    <w:basedOn w:val="affff5"/>
    <w:link w:val="affff9"/>
    <w:unhideWhenUsed/>
    <w:rsid w:val="0005126A"/>
    <w:pPr>
      <w:jc w:val="center"/>
    </w:pPr>
    <w:rPr>
      <w:rFonts w:ascii="Arial" w:hAnsi="Arial"/>
      <w:b/>
      <w:szCs w:val="20"/>
      <w:lang w:val="x-none" w:eastAsia="x-none"/>
    </w:rPr>
  </w:style>
  <w:style w:type="character" w:customStyle="1" w:styleId="1fffffffb">
    <w:name w:val="Шапка Знак1"/>
    <w:basedOn w:val="aff5"/>
    <w:rsid w:val="0005126A"/>
    <w:rPr>
      <w:rFonts w:asciiTheme="majorHAnsi" w:eastAsiaTheme="majorEastAsia" w:hAnsiTheme="majorHAnsi" w:cstheme="majorBidi"/>
      <w:sz w:val="24"/>
      <w:szCs w:val="24"/>
      <w:shd w:val="pct20" w:color="auto" w:fill="auto"/>
      <w:lang w:eastAsia="ru-RU"/>
    </w:rPr>
  </w:style>
  <w:style w:type="character" w:customStyle="1" w:styleId="1fffffffc">
    <w:name w:val="Знак Знак Знак Знак1"/>
    <w:rsid w:val="0005126A"/>
    <w:rPr>
      <w:b/>
      <w:bCs w:val="0"/>
      <w:sz w:val="18"/>
    </w:rPr>
  </w:style>
  <w:style w:type="character" w:customStyle="1" w:styleId="4ff6">
    <w:name w:val="Знак Знак4"/>
    <w:rsid w:val="0005126A"/>
    <w:rPr>
      <w:rFonts w:ascii="Arial" w:hAnsi="Arial" w:cs="Arial" w:hint="default"/>
      <w:i/>
      <w:iCs w:val="0"/>
      <w:sz w:val="22"/>
      <w:szCs w:val="22"/>
    </w:rPr>
  </w:style>
  <w:style w:type="character" w:customStyle="1" w:styleId="iw">
    <w:name w:val="iw"/>
    <w:rsid w:val="0005126A"/>
  </w:style>
  <w:style w:type="character" w:customStyle="1" w:styleId="iwtooltip">
    <w:name w:val="iw__tooltip"/>
    <w:rsid w:val="0005126A"/>
  </w:style>
  <w:style w:type="character" w:customStyle="1" w:styleId="boilerplate">
    <w:name w:val="boilerplate"/>
    <w:rsid w:val="0005126A"/>
  </w:style>
  <w:style w:type="character" w:customStyle="1" w:styleId="postbody">
    <w:name w:val="postbody"/>
    <w:rsid w:val="0005126A"/>
  </w:style>
  <w:style w:type="character" w:customStyle="1" w:styleId="highlight">
    <w:name w:val="highlight"/>
    <w:rsid w:val="0005126A"/>
  </w:style>
  <w:style w:type="character" w:customStyle="1" w:styleId="hcc">
    <w:name w:val="hcc"/>
    <w:rsid w:val="0005126A"/>
  </w:style>
  <w:style w:type="character" w:customStyle="1" w:styleId="8f2">
    <w:name w:val="Неразрешенное упоминание8"/>
    <w:basedOn w:val="aff5"/>
    <w:uiPriority w:val="99"/>
    <w:semiHidden/>
    <w:rsid w:val="0005126A"/>
    <w:rPr>
      <w:color w:val="605E5C"/>
      <w:shd w:val="clear" w:color="auto" w:fill="E1DFDD"/>
    </w:rPr>
  </w:style>
  <w:style w:type="character" w:customStyle="1" w:styleId="2ffff1">
    <w:name w:val="Слабое выделение2"/>
    <w:rsid w:val="0005126A"/>
    <w:rPr>
      <w:rFonts w:ascii="Times New Roman" w:hAnsi="Times New Roman" w:cs="Times New Roman" w:hint="default"/>
      <w:i/>
      <w:iCs/>
      <w:color w:val="808080"/>
    </w:rPr>
  </w:style>
  <w:style w:type="character" w:customStyle="1" w:styleId="2ffff2">
    <w:name w:val="Замещающий текст2"/>
    <w:semiHidden/>
    <w:rsid w:val="0005126A"/>
    <w:rPr>
      <w:rFonts w:ascii="Times New Roman" w:hAnsi="Times New Roman" w:cs="Times New Roman" w:hint="default"/>
      <w:color w:val="808080"/>
    </w:rPr>
  </w:style>
  <w:style w:type="character" w:customStyle="1" w:styleId="9e">
    <w:name w:val="Неразрешенное упоминание9"/>
    <w:basedOn w:val="aff5"/>
    <w:uiPriority w:val="99"/>
    <w:semiHidden/>
    <w:rsid w:val="0005126A"/>
    <w:rPr>
      <w:color w:val="605E5C"/>
      <w:shd w:val="clear" w:color="auto" w:fill="E1DFDD"/>
    </w:rPr>
  </w:style>
  <w:style w:type="character" w:customStyle="1" w:styleId="10f0">
    <w:name w:val="Неразрешенное упоминание10"/>
    <w:basedOn w:val="aff5"/>
    <w:uiPriority w:val="99"/>
    <w:semiHidden/>
    <w:rsid w:val="0005126A"/>
    <w:rPr>
      <w:color w:val="605E5C"/>
      <w:shd w:val="clear" w:color="auto" w:fill="E1DFDD"/>
    </w:rPr>
  </w:style>
  <w:style w:type="character" w:customStyle="1" w:styleId="3fff2">
    <w:name w:val="Слабое выделение3"/>
    <w:rsid w:val="0005126A"/>
    <w:rPr>
      <w:rFonts w:ascii="Times New Roman" w:hAnsi="Times New Roman" w:cs="Times New Roman" w:hint="default"/>
      <w:i/>
      <w:iCs/>
      <w:color w:val="808080"/>
    </w:rPr>
  </w:style>
  <w:style w:type="character" w:customStyle="1" w:styleId="3fff3">
    <w:name w:val="Замещающий текст3"/>
    <w:semiHidden/>
    <w:rsid w:val="0005126A"/>
    <w:rPr>
      <w:rFonts w:ascii="Times New Roman" w:hAnsi="Times New Roman" w:cs="Times New Roman" w:hint="default"/>
      <w:color w:val="808080"/>
    </w:rPr>
  </w:style>
  <w:style w:type="character" w:customStyle="1" w:styleId="11fc">
    <w:name w:val="Неразрешенное упоминание11"/>
    <w:basedOn w:val="aff5"/>
    <w:uiPriority w:val="99"/>
    <w:semiHidden/>
    <w:rsid w:val="0005126A"/>
    <w:rPr>
      <w:color w:val="605E5C"/>
      <w:shd w:val="clear" w:color="auto" w:fill="E1DFDD"/>
    </w:rPr>
  </w:style>
  <w:style w:type="character" w:customStyle="1" w:styleId="12e">
    <w:name w:val="Неразрешенное упоминание12"/>
    <w:basedOn w:val="aff5"/>
    <w:uiPriority w:val="99"/>
    <w:semiHidden/>
    <w:rsid w:val="0005126A"/>
    <w:rPr>
      <w:color w:val="605E5C"/>
      <w:shd w:val="clear" w:color="auto" w:fill="E1DFDD"/>
    </w:rPr>
  </w:style>
  <w:style w:type="character" w:customStyle="1" w:styleId="13c">
    <w:name w:val="Неразрешенное упоминание13"/>
    <w:basedOn w:val="aff5"/>
    <w:uiPriority w:val="99"/>
    <w:semiHidden/>
    <w:rsid w:val="0005126A"/>
    <w:rPr>
      <w:color w:val="605E5C"/>
      <w:shd w:val="clear" w:color="auto" w:fill="E1DFDD"/>
    </w:rPr>
  </w:style>
  <w:style w:type="character" w:customStyle="1" w:styleId="212pt4">
    <w:name w:val="Основной текст (2) + 12 pt"/>
    <w:basedOn w:val="2f5"/>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Exact0">
    <w:name w:val="Подпись к картинке Exact"/>
    <w:basedOn w:val="aff5"/>
    <w:rsid w:val="0005126A"/>
    <w:rPr>
      <w:rFonts w:ascii="Microsoft Sans Serif" w:eastAsia="Microsoft Sans Serif" w:hAnsi="Microsoft Sans Serif" w:cs="Microsoft Sans Serif" w:hint="default"/>
      <w:b w:val="0"/>
      <w:bCs w:val="0"/>
      <w:i w:val="0"/>
      <w:iCs w:val="0"/>
      <w:smallCaps w:val="0"/>
      <w:strike w:val="0"/>
      <w:dstrike w:val="0"/>
      <w:sz w:val="11"/>
      <w:szCs w:val="11"/>
      <w:u w:val="none"/>
      <w:effect w:val="none"/>
    </w:rPr>
  </w:style>
  <w:style w:type="character" w:customStyle="1" w:styleId="10pt0">
    <w:name w:val="Колонтитул + 10 pt"/>
    <w:basedOn w:val="affffffffe"/>
    <w:rsid w:val="0005126A"/>
    <w:rPr>
      <w:rFonts w:ascii="Times New Roman" w:eastAsia="Times New Roman" w:hAnsi="Times New Roman" w:cs="Times New Roman"/>
      <w:b w:val="0"/>
      <w:bCs w:val="0"/>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216pt0">
    <w:name w:val="Основной текст (2) + 16 pt"/>
    <w:basedOn w:val="2f5"/>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shd w:val="clear" w:color="auto" w:fill="FFFFFF"/>
      <w:lang w:val="ru-RU" w:eastAsia="ru-RU" w:bidi="ru-RU"/>
    </w:rPr>
  </w:style>
  <w:style w:type="character" w:customStyle="1" w:styleId="2Constantia">
    <w:name w:val="Основной текст (2) + Constantia"/>
    <w:aliases w:val="13 pt"/>
    <w:basedOn w:val="2f5"/>
    <w:rsid w:val="0005126A"/>
    <w:rPr>
      <w:rFonts w:ascii="Constantia" w:eastAsia="Constantia" w:hAnsi="Constantia" w:cs="Constantia" w:hint="default"/>
      <w:b w:val="0"/>
      <w:bCs w:val="0"/>
      <w:i w:val="0"/>
      <w:iCs w:val="0"/>
      <w:smallCaps w:val="0"/>
      <w:strike w:val="0"/>
      <w:dstrike w:val="0"/>
      <w:color w:val="000000"/>
      <w:spacing w:val="0"/>
      <w:w w:val="100"/>
      <w:position w:val="0"/>
      <w:sz w:val="26"/>
      <w:szCs w:val="26"/>
      <w:u w:val="none"/>
      <w:effect w:val="none"/>
      <w:shd w:val="clear" w:color="auto" w:fill="FFFFFF"/>
      <w:lang w:val="ru-RU" w:eastAsia="ru-RU" w:bidi="ru-RU"/>
    </w:rPr>
  </w:style>
  <w:style w:type="character" w:customStyle="1" w:styleId="afffffffffffffffffffff1">
    <w:name w:val="Подпись к таблице + Не курсив"/>
    <w:basedOn w:val="afffffff9"/>
    <w:rsid w:val="0005126A"/>
    <w:rPr>
      <w:rFonts w:ascii="Times New Roman" w:eastAsia="Times New Roman" w:hAnsi="Times New Roman" w:cs="Times New Roman"/>
      <w:b w:val="0"/>
      <w:bCs w:val="0"/>
      <w:i/>
      <w:iCs/>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2Sylfaen">
    <w:name w:val="Основной текст (2) + Sylfaen"/>
    <w:aliases w:val="11 pt"/>
    <w:basedOn w:val="2f5"/>
    <w:rsid w:val="0005126A"/>
    <w:rPr>
      <w:rFonts w:ascii="Sylfaen" w:eastAsia="Sylfaen" w:hAnsi="Sylfaen" w:cs="Sylfaen" w:hint="default"/>
      <w:color w:val="000000"/>
      <w:spacing w:val="0"/>
      <w:w w:val="100"/>
      <w:position w:val="0"/>
      <w:sz w:val="22"/>
      <w:szCs w:val="22"/>
      <w:shd w:val="clear" w:color="auto" w:fill="FFFFFF"/>
      <w:lang w:val="ru-RU" w:eastAsia="ru-RU" w:bidi="ru-RU"/>
    </w:rPr>
  </w:style>
  <w:style w:type="character" w:customStyle="1" w:styleId="2Calibri">
    <w:name w:val="Основной текст (2) + Calibri"/>
    <w:basedOn w:val="2f5"/>
    <w:rsid w:val="0005126A"/>
    <w:rPr>
      <w:rFonts w:ascii="Calibri" w:eastAsia="Calibri" w:hAnsi="Calibri" w:cs="Calibri"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Lead-inEmphasis">
    <w:name w:val="Lead-in Emphasis"/>
    <w:uiPriority w:val="79"/>
    <w:rsid w:val="0005126A"/>
    <w:rPr>
      <w:caps/>
      <w:sz w:val="18"/>
      <w:lang w:val="ru-RU" w:eastAsia="ru-RU" w:bidi="ru-RU"/>
    </w:rPr>
  </w:style>
  <w:style w:type="character" w:customStyle="1" w:styleId="21Calibri1">
    <w:name w:val="Основной текст (21) + Calibri1"/>
    <w:aliases w:val="10 pt4"/>
    <w:basedOn w:val="216"/>
    <w:rsid w:val="0005126A"/>
    <w:rPr>
      <w:rFonts w:ascii="Calibri" w:eastAsia="Calibri" w:hAnsi="Calibri" w:cs="Calibri" w:hint="default"/>
      <w:b/>
      <w:bCs/>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219pt">
    <w:name w:val="Основной текст (21) + 9 pt"/>
    <w:basedOn w:val="216"/>
    <w:rsid w:val="0005126A"/>
    <w:rPr>
      <w:rFonts w:ascii="Times New Roman" w:eastAsia="Times New Roman" w:hAnsi="Times New Roman" w:cs="Times New Roman" w:hint="default"/>
      <w:b/>
      <w:bCs/>
      <w:i w:val="0"/>
      <w:iCs w:val="0"/>
      <w:smallCaps w:val="0"/>
      <w:strike w:val="0"/>
      <w:dstrike w:val="0"/>
      <w:noProof/>
      <w:color w:val="000000"/>
      <w:spacing w:val="0"/>
      <w:w w:val="100"/>
      <w:position w:val="0"/>
      <w:sz w:val="18"/>
      <w:szCs w:val="18"/>
      <w:u w:val="none"/>
      <w:effect w:val="none"/>
      <w:shd w:val="clear" w:color="auto" w:fill="FFFFFF"/>
      <w:lang w:val="ru-RU" w:eastAsia="ru-RU" w:bidi="ru-RU"/>
    </w:rPr>
  </w:style>
  <w:style w:type="character" w:customStyle="1" w:styleId="2110pt">
    <w:name w:val="Основной текст (21) + 10 pt"/>
    <w:basedOn w:val="216"/>
    <w:rsid w:val="0005126A"/>
    <w:rPr>
      <w:rFonts w:ascii="Times New Roman" w:eastAsia="Times New Roman" w:hAnsi="Times New Roman" w:cs="Times New Roman" w:hint="default"/>
      <w:b/>
      <w:bCs/>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2ffff3">
    <w:name w:val="Основной текст (2) + Малые прописные"/>
    <w:basedOn w:val="2f5"/>
    <w:rsid w:val="0005126A"/>
    <w:rPr>
      <w:rFonts w:ascii="Times New Roman" w:eastAsia="Times New Roman" w:hAnsi="Times New Roman" w:cs="Times New Roman" w:hint="default"/>
      <w:b/>
      <w:bCs/>
      <w:i w:val="0"/>
      <w:iCs w:val="0"/>
      <w:smallCaps/>
      <w:strike w:val="0"/>
      <w:dstrike w:val="0"/>
      <w:color w:val="000000"/>
      <w:spacing w:val="0"/>
      <w:w w:val="100"/>
      <w:position w:val="0"/>
      <w:sz w:val="11"/>
      <w:szCs w:val="11"/>
      <w:u w:val="none"/>
      <w:effect w:val="none"/>
      <w:shd w:val="clear" w:color="auto" w:fill="FFFFFF"/>
      <w:lang w:val="en-US" w:eastAsia="en-US" w:bidi="en-US"/>
    </w:rPr>
  </w:style>
  <w:style w:type="character" w:customStyle="1" w:styleId="79057618-11B0-4406-B98C-B71624A0D2CF">
    <w:name w:val="[79057618-11B0-4406-B98C-B71624A0D2CF]"/>
    <w:basedOn w:val="2f5"/>
    <w:uiPriority w:val="79"/>
    <w:rsid w:val="0005126A"/>
    <w:rPr>
      <w:rFonts w:ascii="Times New Roman" w:eastAsia="Times New Roman" w:hAnsi="Times New Roman" w:cs="Times New Roman" w:hint="default"/>
      <w:b/>
      <w:bCs/>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9648CF97-0C90-41DB-82A5-3E30D2ABBFF6">
    <w:name w:val="[9648CF97-0C90-41DB-82A5-3E30D2ABBFF6]"/>
    <w:basedOn w:val="2f5"/>
    <w:uiPriority w:val="79"/>
    <w:rsid w:val="0005126A"/>
    <w:rPr>
      <w:rFonts w:ascii="Times New Roman" w:eastAsia="Times New Roman" w:hAnsi="Times New Roman" w:cs="Times New Roman" w:hint="default"/>
      <w:b/>
      <w:bCs/>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DE069955-F892-4E9A-BD1F-9FDCDCCBDD43">
    <w:name w:val="[DE069955-F892-4E9A-BD1F-9FDCDCCBDD43]"/>
    <w:basedOn w:val="2f5"/>
    <w:uiPriority w:val="79"/>
    <w:rsid w:val="0005126A"/>
    <w:rPr>
      <w:rFonts w:ascii="Times New Roman" w:eastAsia="Times New Roman" w:hAnsi="Times New Roman" w:cs="Times New Roman" w:hint="default"/>
      <w:b/>
      <w:bCs/>
      <w:i/>
      <w:iCs/>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2Consolas1">
    <w:name w:val="Основной текст (2) + Consolas1"/>
    <w:aliases w:val="10 pt5"/>
    <w:basedOn w:val="2f5"/>
    <w:rsid w:val="0005126A"/>
    <w:rPr>
      <w:rFonts w:ascii="Consolas" w:eastAsia="Consolas" w:hAnsi="Consolas" w:cs="Consolas"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21f0">
    <w:name w:val="Основной текст (2) + Полужирный1"/>
    <w:basedOn w:val="2f5"/>
    <w:rsid w:val="0005126A"/>
    <w:rPr>
      <w:rFonts w:ascii="Arial" w:eastAsia="Arial" w:hAnsi="Arial" w:cs="Arial" w:hint="default"/>
      <w:b/>
      <w:bCs/>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afffffffffffffffffffff2">
    <w:name w:val="Текст_Обычный"/>
    <w:basedOn w:val="aff5"/>
    <w:uiPriority w:val="1"/>
    <w:qFormat/>
    <w:rsid w:val="0005126A"/>
    <w:rPr>
      <w:b w:val="0"/>
      <w:bCs w:val="0"/>
    </w:rPr>
  </w:style>
  <w:style w:type="character" w:customStyle="1" w:styleId="12f">
    <w:name w:val="Основной текст12"/>
    <w:rsid w:val="0005126A"/>
    <w:rPr>
      <w:rFonts w:ascii="Times New Roman" w:eastAsia="Times New Roman" w:hAnsi="Times New Roman" w:cs="Times New Roman" w:hint="default"/>
      <w:color w:val="000000"/>
      <w:spacing w:val="0"/>
      <w:w w:val="100"/>
      <w:position w:val="0"/>
      <w:sz w:val="23"/>
      <w:szCs w:val="23"/>
      <w:u w:val="single"/>
      <w:shd w:val="clear" w:color="auto" w:fill="FFFFFF"/>
      <w:lang w:val="ru-RU"/>
    </w:rPr>
  </w:style>
  <w:style w:type="character" w:customStyle="1" w:styleId="spelle">
    <w:name w:val="spelle"/>
    <w:rsid w:val="0005126A"/>
    <w:rPr>
      <w:rFonts w:ascii="Times New Roman" w:hAnsi="Times New Roman" w:cs="Times New Roman" w:hint="default"/>
    </w:rPr>
  </w:style>
  <w:style w:type="character" w:customStyle="1" w:styleId="FontStyle158">
    <w:name w:val="Font Style158"/>
    <w:rsid w:val="0005126A"/>
    <w:rPr>
      <w:rFonts w:ascii="Times New Roman" w:eastAsia="Times New Roman" w:hAnsi="Times New Roman" w:cs="Times New Roman" w:hint="default"/>
      <w:color w:val="auto"/>
      <w:sz w:val="26"/>
      <w:lang w:val="ru-RU"/>
    </w:rPr>
  </w:style>
  <w:style w:type="character" w:customStyle="1" w:styleId="s8">
    <w:name w:val="s8"/>
    <w:basedOn w:val="aff5"/>
    <w:rsid w:val="0005126A"/>
  </w:style>
  <w:style w:type="character" w:customStyle="1" w:styleId="s30">
    <w:name w:val="s3"/>
    <w:basedOn w:val="aff5"/>
    <w:rsid w:val="0005126A"/>
  </w:style>
  <w:style w:type="character" w:customStyle="1" w:styleId="s40">
    <w:name w:val="s4"/>
    <w:basedOn w:val="aff5"/>
    <w:rsid w:val="0005126A"/>
  </w:style>
  <w:style w:type="character" w:customStyle="1" w:styleId="WW8Num9z1">
    <w:name w:val="WW8Num9z1"/>
    <w:rsid w:val="0005126A"/>
    <w:rPr>
      <w:rFonts w:ascii="Courier New" w:hAnsi="Courier New" w:cs="Courier New" w:hint="default"/>
    </w:rPr>
  </w:style>
  <w:style w:type="character" w:customStyle="1" w:styleId="27pt">
    <w:name w:val="Основной текст (2) + 7 pt"/>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14"/>
      <w:szCs w:val="14"/>
      <w:u w:val="none"/>
      <w:effect w:val="none"/>
      <w:lang w:val="ru-RU" w:eastAsia="ru-RU" w:bidi="ru-RU"/>
    </w:rPr>
  </w:style>
  <w:style w:type="character" w:customStyle="1" w:styleId="2Exact">
    <w:name w:val="Подпись к картинке (2) Exact"/>
    <w:rsid w:val="0005126A"/>
    <w:rPr>
      <w:rFonts w:ascii="Arial" w:eastAsia="Arial" w:hAnsi="Arial" w:cs="Arial" w:hint="default"/>
      <w:spacing w:val="-10"/>
      <w:sz w:val="19"/>
      <w:szCs w:val="19"/>
      <w:shd w:val="clear" w:color="auto" w:fill="FFFFFF"/>
    </w:rPr>
  </w:style>
  <w:style w:type="character" w:customStyle="1" w:styleId="7Exact0">
    <w:name w:val="Основной текст (7) Exact"/>
    <w:rsid w:val="0005126A"/>
    <w:rPr>
      <w:rFonts w:ascii="Times New Roman" w:eastAsia="Times New Roman" w:hAnsi="Times New Roman" w:cs="Times New Roman" w:hint="default"/>
      <w:b/>
      <w:bCs/>
      <w:i w:val="0"/>
      <w:iCs w:val="0"/>
      <w:smallCaps w:val="0"/>
      <w:strike w:val="0"/>
      <w:dstrike w:val="0"/>
      <w:u w:val="none"/>
      <w:effect w:val="none"/>
    </w:rPr>
  </w:style>
  <w:style w:type="paragraph" w:styleId="37">
    <w:name w:val="toc 3"/>
    <w:basedOn w:val="aff3"/>
    <w:next w:val="aff3"/>
    <w:link w:val="36"/>
    <w:autoRedefine/>
    <w:uiPriority w:val="39"/>
    <w:unhideWhenUsed/>
    <w:qFormat/>
    <w:rsid w:val="0005126A"/>
    <w:pPr>
      <w:tabs>
        <w:tab w:val="left" w:pos="1200"/>
        <w:tab w:val="right" w:leader="dot" w:pos="10206"/>
      </w:tabs>
      <w:ind w:left="480"/>
    </w:pPr>
    <w:rPr>
      <w:rFonts w:cstheme="minorHAnsi"/>
      <w:i/>
      <w:iCs/>
      <w:sz w:val="20"/>
      <w:szCs w:val="20"/>
    </w:rPr>
  </w:style>
  <w:style w:type="character" w:customStyle="1" w:styleId="afffffffffffffffffffff3">
    <w:name w:val="Оглавление + Малые прописные"/>
    <w:rsid w:val="0005126A"/>
    <w:rPr>
      <w:rFonts w:ascii="Arial" w:hAnsi="Arial" w:cs="Arial" w:hint="default"/>
      <w:smallCaps/>
      <w:color w:val="000000"/>
      <w:spacing w:val="0"/>
      <w:w w:val="100"/>
      <w:position w:val="0"/>
      <w:sz w:val="28"/>
      <w:lang w:val="ru-RU" w:eastAsia="ru-RU" w:bidi="ru-RU"/>
    </w:rPr>
  </w:style>
  <w:style w:type="character" w:customStyle="1" w:styleId="4ff7">
    <w:name w:val="Оглавление (4) + Не курсив"/>
    <w:rsid w:val="0005126A"/>
    <w:rPr>
      <w:rFonts w:ascii="Calibri" w:eastAsia="Calibri" w:hAnsi="Calibri" w:cs="Calibri" w:hint="default"/>
      <w:i/>
      <w:iCs/>
      <w:color w:val="000000"/>
      <w:spacing w:val="0"/>
      <w:w w:val="100"/>
      <w:position w:val="0"/>
      <w:shd w:val="clear" w:color="auto" w:fill="FFFFFF"/>
    </w:rPr>
  </w:style>
  <w:style w:type="character" w:customStyle="1" w:styleId="13d">
    <w:name w:val="Основной текст (13) + Не курсив"/>
    <w:rsid w:val="0005126A"/>
    <w:rPr>
      <w:rFonts w:ascii="Calibri" w:eastAsia="Calibri" w:hAnsi="Calibri" w:cs="Calibri" w:hint="default"/>
      <w:i/>
      <w:iCs/>
      <w:color w:val="000000"/>
      <w:spacing w:val="0"/>
      <w:w w:val="100"/>
      <w:position w:val="0"/>
      <w:shd w:val="clear" w:color="auto" w:fill="FFFFFF"/>
    </w:rPr>
  </w:style>
  <w:style w:type="character" w:customStyle="1" w:styleId="14e">
    <w:name w:val="Основной текст (14) + Малые прописные"/>
    <w:rsid w:val="0005126A"/>
    <w:rPr>
      <w:rFonts w:ascii="Calibri" w:eastAsia="Calibri" w:hAnsi="Calibri" w:cs="Calibri" w:hint="default"/>
      <w:smallCaps/>
      <w:color w:val="000000"/>
      <w:spacing w:val="0"/>
      <w:w w:val="100"/>
      <w:position w:val="0"/>
      <w:sz w:val="19"/>
      <w:szCs w:val="19"/>
      <w:shd w:val="clear" w:color="auto" w:fill="FFFFFF"/>
      <w:lang w:val="ru-RU" w:eastAsia="ru-RU" w:bidi="ru-RU"/>
    </w:rPr>
  </w:style>
  <w:style w:type="character" w:customStyle="1" w:styleId="5fb">
    <w:name w:val="Оглавление (5)_"/>
    <w:rsid w:val="0005126A"/>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fc">
    <w:name w:val="Оглавление (5)"/>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18TimesNewRoman">
    <w:name w:val="Основной текст (18) + Times New Roman"/>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329">
    <w:name w:val="Заголовок №3 (2)_"/>
    <w:rsid w:val="0005126A"/>
    <w:rPr>
      <w:rFonts w:ascii="Arial" w:eastAsia="Arial" w:hAnsi="Arial" w:cs="Arial" w:hint="default"/>
      <w:b w:val="0"/>
      <w:bCs w:val="0"/>
      <w:i w:val="0"/>
      <w:iCs w:val="0"/>
      <w:smallCaps w:val="0"/>
      <w:strike w:val="0"/>
      <w:dstrike w:val="0"/>
      <w:u w:val="none"/>
      <w:effect w:val="none"/>
    </w:rPr>
  </w:style>
  <w:style w:type="character" w:customStyle="1" w:styleId="32a">
    <w:name w:val="Заголовок №3 (2)"/>
    <w:rsid w:val="0005126A"/>
    <w:rPr>
      <w:rFonts w:ascii="Arial" w:eastAsia="Arial" w:hAnsi="Arial" w:cs="Arial"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2Exact0">
    <w:name w:val="Основной текст (2) Exact"/>
    <w:rsid w:val="0005126A"/>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0Exact0">
    <w:name w:val="Основной текст (10) Exact"/>
    <w:rsid w:val="0005126A"/>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200pt">
    <w:name w:val="Основной текст (20) + Интервал 0 pt"/>
    <w:rsid w:val="0005126A"/>
    <w:rPr>
      <w:rFonts w:ascii="Calibri" w:eastAsia="Calibri" w:hAnsi="Calibri" w:cs="Calibri" w:hint="default"/>
      <w:b/>
      <w:bCs/>
      <w:i w:val="0"/>
      <w:iCs w:val="0"/>
      <w:smallCaps w:val="0"/>
      <w:strike w:val="0"/>
      <w:dstrike w:val="0"/>
      <w:color w:val="000000"/>
      <w:spacing w:val="-10"/>
      <w:w w:val="100"/>
      <w:position w:val="0"/>
      <w:sz w:val="18"/>
      <w:szCs w:val="18"/>
      <w:u w:val="none"/>
      <w:effect w:val="none"/>
      <w:lang w:val="ru-RU" w:eastAsia="ru-RU" w:bidi="ru-RU"/>
    </w:rPr>
  </w:style>
  <w:style w:type="character" w:customStyle="1" w:styleId="204">
    <w:name w:val="Основной текст (20) + Полужирный"/>
    <w:rsid w:val="0005126A"/>
    <w:rPr>
      <w:rFonts w:ascii="Calibri" w:eastAsia="Calibri" w:hAnsi="Calibri" w:cs="Calibri"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213pt">
    <w:name w:val="Основной текст (2) + 13 pt"/>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eastAsia="ru-RU" w:bidi="ru-RU"/>
    </w:rPr>
  </w:style>
  <w:style w:type="character" w:customStyle="1" w:styleId="6Exact">
    <w:name w:val="Подпись к картинке (6) Exact"/>
    <w:rsid w:val="0005126A"/>
    <w:rPr>
      <w:rFonts w:ascii="Calibri" w:eastAsia="Calibri" w:hAnsi="Calibri" w:cs="Calibri" w:hint="default"/>
      <w:b/>
      <w:bCs/>
      <w:i w:val="0"/>
      <w:iCs w:val="0"/>
      <w:smallCaps w:val="0"/>
      <w:strike w:val="0"/>
      <w:dstrike w:val="0"/>
      <w:sz w:val="20"/>
      <w:szCs w:val="20"/>
      <w:u w:val="none"/>
      <w:effect w:val="none"/>
    </w:rPr>
  </w:style>
  <w:style w:type="character" w:customStyle="1" w:styleId="4ff8">
    <w:name w:val="Подпись к картинке (4)_"/>
    <w:rsid w:val="0005126A"/>
    <w:rPr>
      <w:rFonts w:ascii="Calibri" w:eastAsia="Calibri" w:hAnsi="Calibri" w:cs="Calibri" w:hint="default"/>
      <w:b w:val="0"/>
      <w:bCs w:val="0"/>
      <w:i w:val="0"/>
      <w:iCs w:val="0"/>
      <w:smallCaps w:val="0"/>
      <w:strike w:val="0"/>
      <w:dstrike w:val="0"/>
      <w:sz w:val="18"/>
      <w:szCs w:val="18"/>
      <w:u w:val="none"/>
      <w:effect w:val="none"/>
    </w:rPr>
  </w:style>
  <w:style w:type="character" w:customStyle="1" w:styleId="4ff9">
    <w:name w:val="Подпись к картинке (4)"/>
    <w:rsid w:val="0005126A"/>
    <w:rPr>
      <w:rFonts w:ascii="Calibri" w:eastAsia="Calibri" w:hAnsi="Calibri" w:cs="Calibri"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1012pt">
    <w:name w:val="Основной текст (10) + 12 pt"/>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4Exact0">
    <w:name w:val="Подпись к картинке (4) Exact"/>
    <w:rsid w:val="0005126A"/>
    <w:rPr>
      <w:rFonts w:ascii="Calibri" w:eastAsia="Calibri" w:hAnsi="Calibri" w:cs="Calibri" w:hint="default"/>
      <w:b w:val="0"/>
      <w:bCs w:val="0"/>
      <w:i w:val="0"/>
      <w:iCs w:val="0"/>
      <w:smallCaps w:val="0"/>
      <w:strike w:val="0"/>
      <w:dstrike w:val="0"/>
      <w:sz w:val="18"/>
      <w:szCs w:val="18"/>
      <w:u w:val="none"/>
      <w:effect w:val="none"/>
    </w:rPr>
  </w:style>
  <w:style w:type="character" w:customStyle="1" w:styleId="27Exact">
    <w:name w:val="Основной текст (27) Exact"/>
    <w:rsid w:val="0005126A"/>
    <w:rPr>
      <w:b/>
      <w:bCs/>
      <w:sz w:val="16"/>
      <w:szCs w:val="16"/>
      <w:shd w:val="clear" w:color="auto" w:fill="FFFFFF"/>
    </w:rPr>
  </w:style>
  <w:style w:type="character" w:customStyle="1" w:styleId="20Exact">
    <w:name w:val="Основной текст (20) Exact"/>
    <w:rsid w:val="0005126A"/>
    <w:rPr>
      <w:rFonts w:ascii="Calibri" w:eastAsia="Calibri" w:hAnsi="Calibri" w:cs="Calibri" w:hint="default"/>
      <w:b w:val="0"/>
      <w:bCs w:val="0"/>
      <w:i w:val="0"/>
      <w:iCs w:val="0"/>
      <w:smallCaps w:val="0"/>
      <w:strike w:val="0"/>
      <w:dstrike w:val="0"/>
      <w:sz w:val="18"/>
      <w:szCs w:val="18"/>
      <w:u w:val="none"/>
      <w:effect w:val="none"/>
    </w:rPr>
  </w:style>
  <w:style w:type="character" w:customStyle="1" w:styleId="28Exact">
    <w:name w:val="Основной текст (28) Exact"/>
    <w:rsid w:val="0005126A"/>
    <w:rPr>
      <w:rFonts w:ascii="Calibri" w:eastAsia="Calibri" w:hAnsi="Calibri" w:cs="Calibri" w:hint="default"/>
      <w:sz w:val="17"/>
      <w:szCs w:val="17"/>
      <w:shd w:val="clear" w:color="auto" w:fill="FFFFFF"/>
    </w:rPr>
  </w:style>
  <w:style w:type="character" w:customStyle="1" w:styleId="29Exact">
    <w:name w:val="Основной текст (29) Exact"/>
    <w:rsid w:val="0005126A"/>
    <w:rPr>
      <w:rFonts w:ascii="Calibri" w:eastAsia="Calibri" w:hAnsi="Calibri" w:cs="Calibri" w:hint="default"/>
      <w:sz w:val="17"/>
      <w:szCs w:val="17"/>
      <w:shd w:val="clear" w:color="auto" w:fill="FFFFFF"/>
    </w:rPr>
  </w:style>
  <w:style w:type="character" w:customStyle="1" w:styleId="2Exact1">
    <w:name w:val="Подпись к таблице (2) Exact"/>
    <w:rsid w:val="0005126A"/>
    <w:rPr>
      <w:rFonts w:ascii="Calibri" w:eastAsia="Calibri" w:hAnsi="Calibri" w:cs="Calibri" w:hint="default"/>
      <w:b/>
      <w:bCs/>
      <w:i w:val="0"/>
      <w:iCs w:val="0"/>
      <w:smallCaps w:val="0"/>
      <w:strike w:val="0"/>
      <w:dstrike w:val="0"/>
      <w:sz w:val="20"/>
      <w:szCs w:val="20"/>
      <w:u w:val="none"/>
      <w:effect w:val="none"/>
    </w:rPr>
  </w:style>
  <w:style w:type="character" w:customStyle="1" w:styleId="9Exact">
    <w:name w:val="Подпись к картинке (9) Exact"/>
    <w:rsid w:val="0005126A"/>
    <w:rPr>
      <w:rFonts w:ascii="Calibri" w:eastAsia="Calibri" w:hAnsi="Calibri" w:cs="Calibri" w:hint="default"/>
      <w:b/>
      <w:bCs/>
      <w:i w:val="0"/>
      <w:iCs w:val="0"/>
      <w:smallCaps w:val="0"/>
      <w:strike w:val="0"/>
      <w:dstrike w:val="0"/>
      <w:sz w:val="19"/>
      <w:szCs w:val="19"/>
      <w:u w:val="none"/>
      <w:effect w:val="none"/>
    </w:rPr>
  </w:style>
  <w:style w:type="character" w:customStyle="1" w:styleId="5Exact">
    <w:name w:val="Подпись к картинке (5) Exact"/>
    <w:rsid w:val="0005126A"/>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2pt0">
    <w:name w:val="Колонтитул + 12 pt"/>
    <w:rsid w:val="0005126A"/>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9f">
    <w:name w:val="Подпись к картинке (9)_"/>
    <w:rsid w:val="0005126A"/>
    <w:rPr>
      <w:rFonts w:ascii="Calibri" w:eastAsia="Calibri" w:hAnsi="Calibri" w:cs="Calibri" w:hint="default"/>
      <w:b/>
      <w:bCs/>
      <w:i w:val="0"/>
      <w:iCs w:val="0"/>
      <w:smallCaps w:val="0"/>
      <w:strike w:val="0"/>
      <w:dstrike w:val="0"/>
      <w:sz w:val="19"/>
      <w:szCs w:val="19"/>
      <w:u w:val="none"/>
      <w:effect w:val="none"/>
      <w:lang w:val="en-US" w:eastAsia="en-US" w:bidi="en-US"/>
    </w:rPr>
  </w:style>
  <w:style w:type="character" w:customStyle="1" w:styleId="9f0">
    <w:name w:val="Подпись к картинке (9)"/>
    <w:rsid w:val="0005126A"/>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en-US" w:eastAsia="en-US" w:bidi="en-US"/>
    </w:rPr>
  </w:style>
  <w:style w:type="character" w:customStyle="1" w:styleId="32Exact">
    <w:name w:val="Основной текст (32) Exact"/>
    <w:rsid w:val="0005126A"/>
    <w:rPr>
      <w:rFonts w:ascii="Times New Roman" w:eastAsia="Times New Roman" w:hAnsi="Times New Roman" w:cs="Times New Roman" w:hint="default"/>
      <w:b w:val="0"/>
      <w:bCs w:val="0"/>
      <w:i/>
      <w:iCs/>
      <w:smallCaps w:val="0"/>
      <w:strike w:val="0"/>
      <w:dstrike w:val="0"/>
      <w:u w:val="none"/>
      <w:effect w:val="none"/>
    </w:rPr>
  </w:style>
  <w:style w:type="character" w:customStyle="1" w:styleId="33Exact">
    <w:name w:val="Основной текст (33) Exact"/>
    <w:rsid w:val="0005126A"/>
    <w:rPr>
      <w:sz w:val="23"/>
      <w:szCs w:val="23"/>
      <w:shd w:val="clear" w:color="auto" w:fill="FFFFFF"/>
    </w:rPr>
  </w:style>
  <w:style w:type="character" w:customStyle="1" w:styleId="2Exact2">
    <w:name w:val="Заголовок №2 Exact"/>
    <w:rsid w:val="0005126A"/>
    <w:rPr>
      <w:rFonts w:ascii="Calibri" w:eastAsia="Calibri" w:hAnsi="Calibri" w:cs="Calibri" w:hint="default"/>
      <w:b/>
      <w:bCs/>
      <w:sz w:val="30"/>
      <w:szCs w:val="30"/>
      <w:shd w:val="clear" w:color="auto" w:fill="FFFFFF"/>
    </w:rPr>
  </w:style>
  <w:style w:type="character" w:customStyle="1" w:styleId="35Exact">
    <w:name w:val="Основной текст (35) Exact"/>
    <w:rsid w:val="0005126A"/>
    <w:rPr>
      <w:rFonts w:ascii="Calibri" w:eastAsia="Calibri" w:hAnsi="Calibri" w:cs="Calibri" w:hint="default"/>
      <w:sz w:val="17"/>
      <w:szCs w:val="17"/>
      <w:shd w:val="clear" w:color="auto" w:fill="FFFFFF"/>
    </w:rPr>
  </w:style>
  <w:style w:type="character" w:customStyle="1" w:styleId="36Exact">
    <w:name w:val="Основной текст (36) Exact"/>
    <w:rsid w:val="0005126A"/>
    <w:rPr>
      <w:b/>
      <w:bCs/>
      <w:sz w:val="16"/>
      <w:szCs w:val="16"/>
      <w:shd w:val="clear" w:color="auto" w:fill="FFFFFF"/>
    </w:rPr>
  </w:style>
  <w:style w:type="character" w:customStyle="1" w:styleId="37Exact">
    <w:name w:val="Основной текст (37) Exact"/>
    <w:rsid w:val="0005126A"/>
    <w:rPr>
      <w:rFonts w:ascii="Calibri" w:eastAsia="Calibri" w:hAnsi="Calibri" w:cs="Calibri" w:hint="default"/>
      <w:sz w:val="17"/>
      <w:szCs w:val="17"/>
      <w:shd w:val="clear" w:color="auto" w:fill="FFFFFF"/>
    </w:rPr>
  </w:style>
  <w:style w:type="character" w:customStyle="1" w:styleId="16Exact">
    <w:name w:val="Основной текст (16) Exact"/>
    <w:rsid w:val="0005126A"/>
    <w:rPr>
      <w:rFonts w:ascii="Calibri" w:eastAsia="Calibri" w:hAnsi="Calibri" w:cs="Calibri" w:hint="default"/>
      <w:b/>
      <w:bCs/>
      <w:i w:val="0"/>
      <w:iCs w:val="0"/>
      <w:smallCaps w:val="0"/>
      <w:strike w:val="0"/>
      <w:dstrike w:val="0"/>
      <w:sz w:val="20"/>
      <w:szCs w:val="20"/>
      <w:u w:val="none"/>
      <w:effect w:val="none"/>
    </w:rPr>
  </w:style>
  <w:style w:type="character" w:customStyle="1" w:styleId="193">
    <w:name w:val="Основной текст (19) + Малые прописные"/>
    <w:rsid w:val="0005126A"/>
    <w:rPr>
      <w:rFonts w:ascii="Calibri" w:eastAsia="Calibri" w:hAnsi="Calibri" w:cs="Calibri" w:hint="default"/>
      <w:b w:val="0"/>
      <w:bCs w:val="0"/>
      <w:i w:val="0"/>
      <w:iCs w:val="0"/>
      <w:smallCaps/>
      <w:strike w:val="0"/>
      <w:dstrike w:val="0"/>
      <w:color w:val="000000"/>
      <w:spacing w:val="0"/>
      <w:w w:val="100"/>
      <w:position w:val="0"/>
      <w:sz w:val="20"/>
      <w:szCs w:val="20"/>
      <w:u w:val="none"/>
      <w:effect w:val="none"/>
      <w:lang w:val="ru-RU" w:eastAsia="ru-RU" w:bidi="ru-RU"/>
    </w:rPr>
  </w:style>
  <w:style w:type="character" w:customStyle="1" w:styleId="FontStyle17">
    <w:name w:val="Font Style17"/>
    <w:uiPriority w:val="99"/>
    <w:rsid w:val="0005126A"/>
    <w:rPr>
      <w:rFonts w:ascii="Times New Roman" w:hAnsi="Times New Roman" w:cs="Times New Roman" w:hint="default"/>
      <w:b/>
      <w:bCs/>
      <w:sz w:val="22"/>
      <w:szCs w:val="22"/>
    </w:rPr>
  </w:style>
  <w:style w:type="character" w:customStyle="1" w:styleId="FontStyle18">
    <w:name w:val="Font Style18"/>
    <w:uiPriority w:val="99"/>
    <w:rsid w:val="0005126A"/>
    <w:rPr>
      <w:rFonts w:ascii="Franklin Gothic Demi" w:hAnsi="Franklin Gothic Demi" w:cs="Franklin Gothic Demi" w:hint="default"/>
      <w:b/>
      <w:bCs/>
      <w:sz w:val="20"/>
      <w:szCs w:val="20"/>
    </w:rPr>
  </w:style>
  <w:style w:type="character" w:customStyle="1" w:styleId="FontStyle21">
    <w:name w:val="Font Style21"/>
    <w:uiPriority w:val="99"/>
    <w:rsid w:val="0005126A"/>
    <w:rPr>
      <w:rFonts w:ascii="Times New Roman" w:hAnsi="Times New Roman" w:cs="Times New Roman" w:hint="default"/>
      <w:b/>
      <w:bCs/>
      <w:sz w:val="24"/>
      <w:szCs w:val="24"/>
    </w:rPr>
  </w:style>
  <w:style w:type="character" w:customStyle="1" w:styleId="FontStyle22">
    <w:name w:val="Font Style22"/>
    <w:uiPriority w:val="99"/>
    <w:rsid w:val="0005126A"/>
    <w:rPr>
      <w:rFonts w:ascii="Garamond" w:hAnsi="Garamond" w:cs="Garamond" w:hint="default"/>
      <w:b/>
      <w:bCs/>
      <w:sz w:val="22"/>
      <w:szCs w:val="22"/>
    </w:rPr>
  </w:style>
  <w:style w:type="character" w:customStyle="1" w:styleId="afa0">
    <w:name w:val="afa"/>
    <w:basedOn w:val="aff5"/>
    <w:rsid w:val="0005126A"/>
  </w:style>
  <w:style w:type="character" w:customStyle="1" w:styleId="afffffffffffffffffffff4">
    <w:name w:val="Основной текст + Не курсив"/>
    <w:rsid w:val="0005126A"/>
    <w:rPr>
      <w:i/>
      <w:iCs/>
      <w:color w:val="000000"/>
      <w:spacing w:val="0"/>
      <w:w w:val="100"/>
      <w:position w:val="0"/>
      <w:shd w:val="clear" w:color="auto" w:fill="FFFFFF"/>
      <w:lang w:val="ru-RU"/>
    </w:rPr>
  </w:style>
  <w:style w:type="character" w:customStyle="1" w:styleId="WW8Num30z0">
    <w:name w:val="WW8Num30z0"/>
    <w:rsid w:val="0005126A"/>
    <w:rPr>
      <w:rFonts w:ascii="Symbol" w:hAnsi="Symbol" w:cs="Symbol" w:hint="default"/>
    </w:rPr>
  </w:style>
  <w:style w:type="character" w:customStyle="1" w:styleId="2ffff4">
    <w:name w:val="Название Знак2"/>
    <w:uiPriority w:val="10"/>
    <w:rsid w:val="0005126A"/>
    <w:rPr>
      <w:b/>
      <w:bCs/>
      <w:sz w:val="24"/>
      <w:szCs w:val="28"/>
    </w:rPr>
  </w:style>
  <w:style w:type="character" w:customStyle="1" w:styleId="WW8Num2z0">
    <w:name w:val="WW8Num2z0"/>
    <w:rsid w:val="0005126A"/>
    <w:rPr>
      <w:rFonts w:ascii="Symbol" w:hAnsi="Symbol" w:cs="Symbol" w:hint="default"/>
    </w:rPr>
  </w:style>
  <w:style w:type="character" w:customStyle="1" w:styleId="WW8Num3z0">
    <w:name w:val="WW8Num3z0"/>
    <w:rsid w:val="0005126A"/>
    <w:rPr>
      <w:rFonts w:ascii="Symbol" w:hAnsi="Symbol" w:cs="Symbol" w:hint="default"/>
    </w:rPr>
  </w:style>
  <w:style w:type="character" w:customStyle="1" w:styleId="WW8Num4z0">
    <w:name w:val="WW8Num4z0"/>
    <w:rsid w:val="0005126A"/>
    <w:rPr>
      <w:rFonts w:ascii="Symbol" w:hAnsi="Symbol" w:cs="Symbol" w:hint="default"/>
    </w:rPr>
  </w:style>
  <w:style w:type="character" w:customStyle="1" w:styleId="WW8Num5z0">
    <w:name w:val="WW8Num5z0"/>
    <w:rsid w:val="0005126A"/>
    <w:rPr>
      <w:rFonts w:ascii="Symbol" w:hAnsi="Symbol" w:cs="Symbol" w:hint="default"/>
    </w:rPr>
  </w:style>
  <w:style w:type="character" w:customStyle="1" w:styleId="WW8Num6z0">
    <w:name w:val="WW8Num6z0"/>
    <w:rsid w:val="0005126A"/>
    <w:rPr>
      <w:rFonts w:ascii="Symbol" w:hAnsi="Symbol" w:cs="Symbol" w:hint="default"/>
    </w:rPr>
  </w:style>
  <w:style w:type="character" w:customStyle="1" w:styleId="WW8Num10z0">
    <w:name w:val="WW8Num10z0"/>
    <w:rsid w:val="0005126A"/>
    <w:rPr>
      <w:rFonts w:ascii="Symbol" w:hAnsi="Symbol" w:cs="Symbol" w:hint="default"/>
    </w:rPr>
  </w:style>
  <w:style w:type="character" w:customStyle="1" w:styleId="WW8Num11z0">
    <w:name w:val="WW8Num11z0"/>
    <w:rsid w:val="0005126A"/>
    <w:rPr>
      <w:rFonts w:ascii="Symbol" w:hAnsi="Symbol" w:cs="Symbol" w:hint="default"/>
    </w:rPr>
  </w:style>
  <w:style w:type="character" w:customStyle="1" w:styleId="WW8Num13z0">
    <w:name w:val="WW8Num13z0"/>
    <w:rsid w:val="0005126A"/>
    <w:rPr>
      <w:rFonts w:ascii="Symbol" w:hAnsi="Symbol" w:cs="Symbol" w:hint="default"/>
    </w:rPr>
  </w:style>
  <w:style w:type="character" w:customStyle="1" w:styleId="WW8Num14z0">
    <w:name w:val="WW8Num14z0"/>
    <w:rsid w:val="0005126A"/>
    <w:rPr>
      <w:rFonts w:ascii="Symbol" w:hAnsi="Symbol" w:cs="Symbol" w:hint="default"/>
    </w:rPr>
  </w:style>
  <w:style w:type="character" w:customStyle="1" w:styleId="WW8Num15z0">
    <w:name w:val="WW8Num15z0"/>
    <w:rsid w:val="0005126A"/>
    <w:rPr>
      <w:rFonts w:ascii="Symbol" w:hAnsi="Symbol" w:cs="Symbol" w:hint="default"/>
    </w:rPr>
  </w:style>
  <w:style w:type="character" w:customStyle="1" w:styleId="WW8Num17z0">
    <w:name w:val="WW8Num17z0"/>
    <w:rsid w:val="0005126A"/>
    <w:rPr>
      <w:rFonts w:ascii="Symbol" w:hAnsi="Symbol" w:cs="Symbol" w:hint="default"/>
    </w:rPr>
  </w:style>
  <w:style w:type="character" w:customStyle="1" w:styleId="WW8Num18z0">
    <w:name w:val="WW8Num18z0"/>
    <w:rsid w:val="0005126A"/>
    <w:rPr>
      <w:rFonts w:ascii="Symbol" w:hAnsi="Symbol" w:cs="Symbol" w:hint="default"/>
    </w:rPr>
  </w:style>
  <w:style w:type="character" w:customStyle="1" w:styleId="WW8Num22z0">
    <w:name w:val="WW8Num22z0"/>
    <w:rsid w:val="0005126A"/>
    <w:rPr>
      <w:rFonts w:ascii="Symbol" w:hAnsi="Symbol" w:cs="Symbol" w:hint="default"/>
    </w:rPr>
  </w:style>
  <w:style w:type="character" w:customStyle="1" w:styleId="WW8Num23z0">
    <w:name w:val="WW8Num23z0"/>
    <w:rsid w:val="0005126A"/>
    <w:rPr>
      <w:rFonts w:ascii="Symbol" w:hAnsi="Symbol" w:cs="Symbol" w:hint="default"/>
    </w:rPr>
  </w:style>
  <w:style w:type="character" w:customStyle="1" w:styleId="WW8Num24z0">
    <w:name w:val="WW8Num24z0"/>
    <w:rsid w:val="0005126A"/>
    <w:rPr>
      <w:rFonts w:ascii="Symbol" w:hAnsi="Symbol" w:cs="Symbol" w:hint="default"/>
    </w:rPr>
  </w:style>
  <w:style w:type="character" w:customStyle="1" w:styleId="WW8Num25z0">
    <w:name w:val="WW8Num25z0"/>
    <w:rsid w:val="0005126A"/>
    <w:rPr>
      <w:rFonts w:ascii="Symbol" w:hAnsi="Symbol" w:cs="Symbol" w:hint="default"/>
    </w:rPr>
  </w:style>
  <w:style w:type="character" w:customStyle="1" w:styleId="WW8Num29z0">
    <w:name w:val="WW8Num29z0"/>
    <w:rsid w:val="0005126A"/>
    <w:rPr>
      <w:rFonts w:ascii="Symbol" w:hAnsi="Symbol" w:cs="Symbol" w:hint="default"/>
    </w:rPr>
  </w:style>
  <w:style w:type="character" w:customStyle="1" w:styleId="WW8Num31z0">
    <w:name w:val="WW8Num31z0"/>
    <w:rsid w:val="0005126A"/>
    <w:rPr>
      <w:rFonts w:ascii="Symbol" w:hAnsi="Symbol" w:cs="Symbol" w:hint="default"/>
    </w:rPr>
  </w:style>
  <w:style w:type="character" w:customStyle="1" w:styleId="WW8Num31z1">
    <w:name w:val="WW8Num31z1"/>
    <w:rsid w:val="0005126A"/>
    <w:rPr>
      <w:rFonts w:ascii="Courier New" w:hAnsi="Courier New" w:cs="Courier New" w:hint="default"/>
    </w:rPr>
  </w:style>
  <w:style w:type="character" w:customStyle="1" w:styleId="WW8Num31z2">
    <w:name w:val="WW8Num31z2"/>
    <w:rsid w:val="0005126A"/>
    <w:rPr>
      <w:rFonts w:ascii="Wingdings" w:hAnsi="Wingdings" w:cs="Wingdings" w:hint="default"/>
    </w:rPr>
  </w:style>
  <w:style w:type="character" w:customStyle="1" w:styleId="WW8Num31z3">
    <w:name w:val="WW8Num31z3"/>
    <w:rsid w:val="0005126A"/>
    <w:rPr>
      <w:rFonts w:ascii="Symbol" w:hAnsi="Symbol" w:cs="Symbol" w:hint="default"/>
    </w:rPr>
  </w:style>
  <w:style w:type="character" w:customStyle="1" w:styleId="WW8Num32z0">
    <w:name w:val="WW8Num32z0"/>
    <w:rsid w:val="0005126A"/>
    <w:rPr>
      <w:rFonts w:ascii="Symbol" w:hAnsi="Symbol" w:cs="Symbol" w:hint="default"/>
    </w:rPr>
  </w:style>
  <w:style w:type="character" w:customStyle="1" w:styleId="WW8Num32z1">
    <w:name w:val="WW8Num32z1"/>
    <w:rsid w:val="0005126A"/>
    <w:rPr>
      <w:rFonts w:ascii="Courier New" w:hAnsi="Courier New" w:cs="Courier New" w:hint="default"/>
    </w:rPr>
  </w:style>
  <w:style w:type="character" w:customStyle="1" w:styleId="WW8Num32z2">
    <w:name w:val="WW8Num32z2"/>
    <w:rsid w:val="0005126A"/>
    <w:rPr>
      <w:rFonts w:ascii="Wingdings" w:hAnsi="Wingdings" w:cs="Wingdings" w:hint="default"/>
    </w:rPr>
  </w:style>
  <w:style w:type="character" w:customStyle="1" w:styleId="WW8Num32z3">
    <w:name w:val="WW8Num32z3"/>
    <w:rsid w:val="0005126A"/>
    <w:rPr>
      <w:rFonts w:ascii="Symbol" w:hAnsi="Symbol" w:cs="Symbol" w:hint="default"/>
    </w:rPr>
  </w:style>
  <w:style w:type="character" w:customStyle="1" w:styleId="WW8Num1z0">
    <w:name w:val="WW8Num1z0"/>
    <w:rsid w:val="0005126A"/>
    <w:rPr>
      <w:rFonts w:ascii="Symbol" w:hAnsi="Symbol" w:cs="Symbol" w:hint="default"/>
    </w:rPr>
  </w:style>
  <w:style w:type="character" w:customStyle="1" w:styleId="WW8Num3z1">
    <w:name w:val="WW8Num3z1"/>
    <w:rsid w:val="0005126A"/>
    <w:rPr>
      <w:rFonts w:ascii="Courier New" w:hAnsi="Courier New" w:cs="Courier New" w:hint="default"/>
    </w:rPr>
  </w:style>
  <w:style w:type="character" w:customStyle="1" w:styleId="WW8Num3z2">
    <w:name w:val="WW8Num3z2"/>
    <w:rsid w:val="0005126A"/>
    <w:rPr>
      <w:rFonts w:ascii="Wingdings" w:hAnsi="Wingdings" w:cs="Wingdings" w:hint="default"/>
    </w:rPr>
  </w:style>
  <w:style w:type="character" w:customStyle="1" w:styleId="WW8Num4z1">
    <w:name w:val="WW8Num4z1"/>
    <w:rsid w:val="0005126A"/>
    <w:rPr>
      <w:rFonts w:ascii="Courier New" w:hAnsi="Courier New" w:cs="Courier New" w:hint="default"/>
    </w:rPr>
  </w:style>
  <w:style w:type="character" w:customStyle="1" w:styleId="WW8Num4z2">
    <w:name w:val="WW8Num4z2"/>
    <w:rsid w:val="0005126A"/>
    <w:rPr>
      <w:rFonts w:ascii="Wingdings" w:hAnsi="Wingdings" w:cs="Wingdings" w:hint="default"/>
    </w:rPr>
  </w:style>
  <w:style w:type="character" w:customStyle="1" w:styleId="WW8Num5z1">
    <w:name w:val="WW8Num5z1"/>
    <w:rsid w:val="0005126A"/>
    <w:rPr>
      <w:rFonts w:ascii="Courier New" w:hAnsi="Courier New" w:cs="Courier New" w:hint="default"/>
    </w:rPr>
  </w:style>
  <w:style w:type="character" w:customStyle="1" w:styleId="WW8Num5z2">
    <w:name w:val="WW8Num5z2"/>
    <w:rsid w:val="0005126A"/>
    <w:rPr>
      <w:rFonts w:ascii="Wingdings" w:hAnsi="Wingdings" w:cs="Wingdings" w:hint="default"/>
    </w:rPr>
  </w:style>
  <w:style w:type="character" w:customStyle="1" w:styleId="WW8Num6z1">
    <w:name w:val="WW8Num6z1"/>
    <w:rsid w:val="0005126A"/>
    <w:rPr>
      <w:rFonts w:ascii="Courier New" w:hAnsi="Courier New" w:cs="Courier New" w:hint="default"/>
    </w:rPr>
  </w:style>
  <w:style w:type="character" w:customStyle="1" w:styleId="WW8Num6z2">
    <w:name w:val="WW8Num6z2"/>
    <w:rsid w:val="0005126A"/>
    <w:rPr>
      <w:rFonts w:ascii="Wingdings" w:hAnsi="Wingdings" w:cs="Wingdings" w:hint="default"/>
    </w:rPr>
  </w:style>
  <w:style w:type="character" w:customStyle="1" w:styleId="WW8Num7z0">
    <w:name w:val="WW8Num7z0"/>
    <w:rsid w:val="0005126A"/>
    <w:rPr>
      <w:rFonts w:ascii="Symbol" w:hAnsi="Symbol" w:cs="Symbol" w:hint="default"/>
    </w:rPr>
  </w:style>
  <w:style w:type="character" w:customStyle="1" w:styleId="WW8Num7z1">
    <w:name w:val="WW8Num7z1"/>
    <w:rsid w:val="0005126A"/>
    <w:rPr>
      <w:rFonts w:ascii="Courier New" w:hAnsi="Courier New" w:cs="Courier New" w:hint="default"/>
    </w:rPr>
  </w:style>
  <w:style w:type="character" w:customStyle="1" w:styleId="WW8Num7z2">
    <w:name w:val="WW8Num7z2"/>
    <w:rsid w:val="0005126A"/>
    <w:rPr>
      <w:rFonts w:ascii="Wingdings" w:hAnsi="Wingdings" w:cs="Wingdings" w:hint="default"/>
    </w:rPr>
  </w:style>
  <w:style w:type="character" w:customStyle="1" w:styleId="WW8Num9z0">
    <w:name w:val="WW8Num9z0"/>
    <w:rsid w:val="0005126A"/>
    <w:rPr>
      <w:rFonts w:ascii="Symbol" w:hAnsi="Symbol" w:cs="Symbol" w:hint="default"/>
    </w:rPr>
  </w:style>
  <w:style w:type="character" w:customStyle="1" w:styleId="WW8Num9z2">
    <w:name w:val="WW8Num9z2"/>
    <w:rsid w:val="0005126A"/>
    <w:rPr>
      <w:rFonts w:ascii="Wingdings" w:hAnsi="Wingdings" w:cs="Wingdings" w:hint="default"/>
    </w:rPr>
  </w:style>
  <w:style w:type="character" w:customStyle="1" w:styleId="WW8Num10z1">
    <w:name w:val="WW8Num10z1"/>
    <w:rsid w:val="0005126A"/>
    <w:rPr>
      <w:rFonts w:ascii="Courier New" w:hAnsi="Courier New" w:cs="Courier New" w:hint="default"/>
    </w:rPr>
  </w:style>
  <w:style w:type="character" w:customStyle="1" w:styleId="WW8Num10z2">
    <w:name w:val="WW8Num10z2"/>
    <w:rsid w:val="0005126A"/>
    <w:rPr>
      <w:rFonts w:ascii="Wingdings" w:hAnsi="Wingdings" w:cs="Wingdings" w:hint="default"/>
    </w:rPr>
  </w:style>
  <w:style w:type="character" w:customStyle="1" w:styleId="WW8Num11z1">
    <w:name w:val="WW8Num11z1"/>
    <w:rsid w:val="0005126A"/>
    <w:rPr>
      <w:rFonts w:ascii="Courier New" w:hAnsi="Courier New" w:cs="Courier New" w:hint="default"/>
    </w:rPr>
  </w:style>
  <w:style w:type="character" w:customStyle="1" w:styleId="WW8Num11z2">
    <w:name w:val="WW8Num11z2"/>
    <w:rsid w:val="0005126A"/>
    <w:rPr>
      <w:rFonts w:ascii="Wingdings" w:hAnsi="Wingdings" w:cs="Wingdings" w:hint="default"/>
    </w:rPr>
  </w:style>
  <w:style w:type="character" w:customStyle="1" w:styleId="WW8Num12z0">
    <w:name w:val="WW8Num12z0"/>
    <w:rsid w:val="0005126A"/>
    <w:rPr>
      <w:rFonts w:ascii="Symbol" w:hAnsi="Symbol" w:cs="Symbol" w:hint="default"/>
      <w:sz w:val="20"/>
    </w:rPr>
  </w:style>
  <w:style w:type="character" w:customStyle="1" w:styleId="WW8Num12z1">
    <w:name w:val="WW8Num12z1"/>
    <w:rsid w:val="0005126A"/>
    <w:rPr>
      <w:rFonts w:ascii="Courier New" w:hAnsi="Courier New" w:cs="Courier New" w:hint="default"/>
      <w:sz w:val="20"/>
    </w:rPr>
  </w:style>
  <w:style w:type="character" w:customStyle="1" w:styleId="WW8Num12z2">
    <w:name w:val="WW8Num12z2"/>
    <w:rsid w:val="0005126A"/>
    <w:rPr>
      <w:rFonts w:ascii="Wingdings" w:hAnsi="Wingdings" w:cs="Wingdings" w:hint="default"/>
      <w:sz w:val="20"/>
    </w:rPr>
  </w:style>
  <w:style w:type="character" w:customStyle="1" w:styleId="WW8Num13z1">
    <w:name w:val="WW8Num13z1"/>
    <w:rsid w:val="0005126A"/>
    <w:rPr>
      <w:rFonts w:ascii="Courier New" w:hAnsi="Courier New" w:cs="Courier New" w:hint="default"/>
    </w:rPr>
  </w:style>
  <w:style w:type="character" w:customStyle="1" w:styleId="WW8Num13z2">
    <w:name w:val="WW8Num13z2"/>
    <w:rsid w:val="0005126A"/>
    <w:rPr>
      <w:rFonts w:ascii="Wingdings" w:hAnsi="Wingdings" w:cs="Wingdings" w:hint="default"/>
    </w:rPr>
  </w:style>
  <w:style w:type="character" w:customStyle="1" w:styleId="WW8Num17z1">
    <w:name w:val="WW8Num17z1"/>
    <w:rsid w:val="0005126A"/>
    <w:rPr>
      <w:rFonts w:ascii="Courier New" w:hAnsi="Courier New" w:cs="Courier New" w:hint="default"/>
    </w:rPr>
  </w:style>
  <w:style w:type="character" w:customStyle="1" w:styleId="WW8Num17z2">
    <w:name w:val="WW8Num17z2"/>
    <w:rsid w:val="0005126A"/>
    <w:rPr>
      <w:rFonts w:ascii="Wingdings" w:hAnsi="Wingdings" w:cs="Wingdings" w:hint="default"/>
    </w:rPr>
  </w:style>
  <w:style w:type="character" w:customStyle="1" w:styleId="WW8Num18z1">
    <w:name w:val="WW8Num18z1"/>
    <w:rsid w:val="0005126A"/>
    <w:rPr>
      <w:rFonts w:ascii="Courier New" w:hAnsi="Courier New" w:cs="Courier New" w:hint="default"/>
    </w:rPr>
  </w:style>
  <w:style w:type="character" w:customStyle="1" w:styleId="WW8Num18z2">
    <w:name w:val="WW8Num18z2"/>
    <w:rsid w:val="0005126A"/>
    <w:rPr>
      <w:rFonts w:ascii="Wingdings" w:hAnsi="Wingdings" w:cs="Wingdings" w:hint="default"/>
    </w:rPr>
  </w:style>
  <w:style w:type="character" w:customStyle="1" w:styleId="WW8Num20z0">
    <w:name w:val="WW8Num20z0"/>
    <w:rsid w:val="0005126A"/>
    <w:rPr>
      <w:rFonts w:ascii="Symbol" w:hAnsi="Symbol" w:cs="Symbol" w:hint="default"/>
      <w:sz w:val="20"/>
    </w:rPr>
  </w:style>
  <w:style w:type="character" w:customStyle="1" w:styleId="WW8Num21z0">
    <w:name w:val="WW8Num21z0"/>
    <w:rsid w:val="0005126A"/>
    <w:rPr>
      <w:rFonts w:ascii="Symbol" w:hAnsi="Symbol" w:cs="Symbol" w:hint="default"/>
    </w:rPr>
  </w:style>
  <w:style w:type="character" w:customStyle="1" w:styleId="WW8Num21z1">
    <w:name w:val="WW8Num21z1"/>
    <w:rsid w:val="0005126A"/>
    <w:rPr>
      <w:rFonts w:ascii="Courier New" w:hAnsi="Courier New" w:cs="Courier New" w:hint="default"/>
    </w:rPr>
  </w:style>
  <w:style w:type="character" w:customStyle="1" w:styleId="WW8Num21z2">
    <w:name w:val="WW8Num21z2"/>
    <w:rsid w:val="0005126A"/>
    <w:rPr>
      <w:rFonts w:ascii="Wingdings" w:hAnsi="Wingdings" w:cs="Wingdings" w:hint="default"/>
    </w:rPr>
  </w:style>
  <w:style w:type="character" w:customStyle="1" w:styleId="WW8Num22z1">
    <w:name w:val="WW8Num22z1"/>
    <w:rsid w:val="0005126A"/>
    <w:rPr>
      <w:rFonts w:ascii="Courier New" w:hAnsi="Courier New" w:cs="Courier New" w:hint="default"/>
    </w:rPr>
  </w:style>
  <w:style w:type="character" w:customStyle="1" w:styleId="WW8Num22z2">
    <w:name w:val="WW8Num22z2"/>
    <w:rsid w:val="0005126A"/>
    <w:rPr>
      <w:rFonts w:ascii="Wingdings" w:hAnsi="Wingdings" w:cs="Wingdings" w:hint="default"/>
    </w:rPr>
  </w:style>
  <w:style w:type="character" w:customStyle="1" w:styleId="WW8Num23z1">
    <w:name w:val="WW8Num23z1"/>
    <w:rsid w:val="0005126A"/>
    <w:rPr>
      <w:rFonts w:ascii="Courier New" w:hAnsi="Courier New" w:cs="Courier New" w:hint="default"/>
    </w:rPr>
  </w:style>
  <w:style w:type="character" w:customStyle="1" w:styleId="WW8Num23z2">
    <w:name w:val="WW8Num23z2"/>
    <w:rsid w:val="0005126A"/>
    <w:rPr>
      <w:rFonts w:ascii="Wingdings" w:hAnsi="Wingdings" w:cs="Wingdings" w:hint="default"/>
    </w:rPr>
  </w:style>
  <w:style w:type="character" w:customStyle="1" w:styleId="WW8Num25z1">
    <w:name w:val="WW8Num25z1"/>
    <w:rsid w:val="0005126A"/>
    <w:rPr>
      <w:rFonts w:ascii="Courier New" w:hAnsi="Courier New" w:cs="Courier New" w:hint="default"/>
    </w:rPr>
  </w:style>
  <w:style w:type="character" w:customStyle="1" w:styleId="WW8Num25z2">
    <w:name w:val="WW8Num25z2"/>
    <w:rsid w:val="0005126A"/>
    <w:rPr>
      <w:rFonts w:ascii="Wingdings" w:hAnsi="Wingdings" w:cs="Wingdings" w:hint="default"/>
    </w:rPr>
  </w:style>
  <w:style w:type="character" w:customStyle="1" w:styleId="WW8Num26z0">
    <w:name w:val="WW8Num26z0"/>
    <w:rsid w:val="0005126A"/>
    <w:rPr>
      <w:rFonts w:ascii="Symbol" w:hAnsi="Symbol" w:cs="Symbol" w:hint="default"/>
      <w:sz w:val="20"/>
    </w:rPr>
  </w:style>
  <w:style w:type="character" w:customStyle="1" w:styleId="WW8Num27z0">
    <w:name w:val="WW8Num27z0"/>
    <w:rsid w:val="0005126A"/>
    <w:rPr>
      <w:rFonts w:ascii="Times New Roman" w:hAnsi="Times New Roman" w:cs="Times New Roman" w:hint="default"/>
      <w:b/>
      <w:bCs w:val="0"/>
      <w:i w:val="0"/>
      <w:iCs w:val="0"/>
      <w:sz w:val="28"/>
    </w:rPr>
  </w:style>
  <w:style w:type="character" w:customStyle="1" w:styleId="WW8Num33z0">
    <w:name w:val="WW8Num33z0"/>
    <w:rsid w:val="0005126A"/>
    <w:rPr>
      <w:rFonts w:ascii="Symbol" w:hAnsi="Symbol" w:cs="Symbol" w:hint="default"/>
    </w:rPr>
  </w:style>
  <w:style w:type="character" w:customStyle="1" w:styleId="WW8Num33z1">
    <w:name w:val="WW8Num33z1"/>
    <w:rsid w:val="0005126A"/>
    <w:rPr>
      <w:rFonts w:ascii="Courier New" w:hAnsi="Courier New" w:cs="Courier New" w:hint="default"/>
    </w:rPr>
  </w:style>
  <w:style w:type="character" w:customStyle="1" w:styleId="WW8Num33z2">
    <w:name w:val="WW8Num33z2"/>
    <w:rsid w:val="0005126A"/>
    <w:rPr>
      <w:rFonts w:ascii="Wingdings" w:hAnsi="Wingdings" w:cs="Wingdings" w:hint="default"/>
    </w:rPr>
  </w:style>
  <w:style w:type="character" w:customStyle="1" w:styleId="WW8Num34z0">
    <w:name w:val="WW8Num34z0"/>
    <w:rsid w:val="0005126A"/>
    <w:rPr>
      <w:rFonts w:ascii="Symbol" w:hAnsi="Symbol" w:cs="Symbol" w:hint="default"/>
    </w:rPr>
  </w:style>
  <w:style w:type="character" w:customStyle="1" w:styleId="WW8Num34z1">
    <w:name w:val="WW8Num34z1"/>
    <w:rsid w:val="0005126A"/>
    <w:rPr>
      <w:rFonts w:ascii="Courier New" w:hAnsi="Courier New" w:cs="Courier New" w:hint="default"/>
    </w:rPr>
  </w:style>
  <w:style w:type="character" w:customStyle="1" w:styleId="WW8Num34z2">
    <w:name w:val="WW8Num34z2"/>
    <w:rsid w:val="0005126A"/>
    <w:rPr>
      <w:rFonts w:ascii="Wingdings" w:hAnsi="Wingdings" w:cs="Wingdings" w:hint="default"/>
    </w:rPr>
  </w:style>
  <w:style w:type="character" w:customStyle="1" w:styleId="WW8Num35z0">
    <w:name w:val="WW8Num35z0"/>
    <w:rsid w:val="0005126A"/>
    <w:rPr>
      <w:rFonts w:ascii="Times New Roman" w:hAnsi="Times New Roman" w:cs="Times New Roman" w:hint="default"/>
      <w:b/>
      <w:bCs w:val="0"/>
      <w:i w:val="0"/>
      <w:iCs w:val="0"/>
      <w:sz w:val="28"/>
    </w:rPr>
  </w:style>
  <w:style w:type="character" w:customStyle="1" w:styleId="WW8Num38z0">
    <w:name w:val="WW8Num38z0"/>
    <w:rsid w:val="0005126A"/>
    <w:rPr>
      <w:rFonts w:ascii="Symbol" w:hAnsi="Symbol" w:cs="Symbol" w:hint="default"/>
    </w:rPr>
  </w:style>
  <w:style w:type="character" w:customStyle="1" w:styleId="WW8Num38z1">
    <w:name w:val="WW8Num38z1"/>
    <w:rsid w:val="0005126A"/>
    <w:rPr>
      <w:rFonts w:ascii="Courier New" w:hAnsi="Courier New" w:cs="Courier New" w:hint="default"/>
    </w:rPr>
  </w:style>
  <w:style w:type="character" w:customStyle="1" w:styleId="WW8Num38z2">
    <w:name w:val="WW8Num38z2"/>
    <w:rsid w:val="0005126A"/>
    <w:rPr>
      <w:rFonts w:ascii="Wingdings" w:hAnsi="Wingdings" w:cs="Wingdings" w:hint="default"/>
    </w:rPr>
  </w:style>
  <w:style w:type="character" w:customStyle="1" w:styleId="WW8Num40z0">
    <w:name w:val="WW8Num40z0"/>
    <w:rsid w:val="0005126A"/>
    <w:rPr>
      <w:rFonts w:ascii="Symbol" w:hAnsi="Symbol" w:cs="Symbol" w:hint="default"/>
    </w:rPr>
  </w:style>
  <w:style w:type="character" w:customStyle="1" w:styleId="WW8Num40z1">
    <w:name w:val="WW8Num40z1"/>
    <w:rsid w:val="0005126A"/>
    <w:rPr>
      <w:rFonts w:ascii="Courier New" w:hAnsi="Courier New" w:cs="Courier New" w:hint="default"/>
    </w:rPr>
  </w:style>
  <w:style w:type="character" w:customStyle="1" w:styleId="WW8Num40z2">
    <w:name w:val="WW8Num40z2"/>
    <w:rsid w:val="0005126A"/>
    <w:rPr>
      <w:rFonts w:ascii="Wingdings" w:hAnsi="Wingdings" w:cs="Wingdings" w:hint="default"/>
    </w:rPr>
  </w:style>
  <w:style w:type="character" w:customStyle="1" w:styleId="WW8Num41z0">
    <w:name w:val="WW8Num41z0"/>
    <w:rsid w:val="0005126A"/>
    <w:rPr>
      <w:rFonts w:ascii="Symbol" w:hAnsi="Symbol" w:cs="Symbol" w:hint="default"/>
      <w:sz w:val="20"/>
    </w:rPr>
  </w:style>
  <w:style w:type="character" w:customStyle="1" w:styleId="WW8Num41z1">
    <w:name w:val="WW8Num41z1"/>
    <w:rsid w:val="0005126A"/>
    <w:rPr>
      <w:rFonts w:ascii="Courier New" w:hAnsi="Courier New" w:cs="Courier New" w:hint="default"/>
      <w:sz w:val="20"/>
    </w:rPr>
  </w:style>
  <w:style w:type="character" w:customStyle="1" w:styleId="WW8Num41z2">
    <w:name w:val="WW8Num41z2"/>
    <w:rsid w:val="0005126A"/>
    <w:rPr>
      <w:rFonts w:ascii="Wingdings" w:hAnsi="Wingdings" w:cs="Wingdings" w:hint="default"/>
      <w:sz w:val="20"/>
    </w:rPr>
  </w:style>
  <w:style w:type="character" w:customStyle="1" w:styleId="WW8Num42z0">
    <w:name w:val="WW8Num42z0"/>
    <w:rsid w:val="0005126A"/>
    <w:rPr>
      <w:rFonts w:ascii="Symbol" w:hAnsi="Symbol" w:cs="Symbol" w:hint="default"/>
    </w:rPr>
  </w:style>
  <w:style w:type="character" w:customStyle="1" w:styleId="WW8Num42z1">
    <w:name w:val="WW8Num42z1"/>
    <w:rsid w:val="0005126A"/>
    <w:rPr>
      <w:rFonts w:ascii="Courier New" w:hAnsi="Courier New" w:cs="Courier New" w:hint="default"/>
    </w:rPr>
  </w:style>
  <w:style w:type="character" w:customStyle="1" w:styleId="WW8Num42z2">
    <w:name w:val="WW8Num42z2"/>
    <w:rsid w:val="0005126A"/>
    <w:rPr>
      <w:rFonts w:ascii="Wingdings" w:hAnsi="Wingdings" w:cs="Wingdings" w:hint="default"/>
    </w:rPr>
  </w:style>
  <w:style w:type="character" w:customStyle="1" w:styleId="afffffffffffffffffffff5">
    <w:name w:val="Ссылка указателя"/>
    <w:rsid w:val="0005126A"/>
  </w:style>
  <w:style w:type="character" w:customStyle="1" w:styleId="Q">
    <w:name w:val="Q"/>
    <w:rsid w:val="0005126A"/>
  </w:style>
  <w:style w:type="character" w:customStyle="1" w:styleId="afffffffffffffffffffff6">
    <w:name w:val="Маркеры списка"/>
    <w:rsid w:val="0005126A"/>
    <w:rPr>
      <w:rFonts w:ascii="OpenSymbol" w:eastAsia="OpenSymbol" w:hAnsi="OpenSymbol" w:cs="OpenSymbol" w:hint="default"/>
    </w:rPr>
  </w:style>
  <w:style w:type="character" w:customStyle="1" w:styleId="ListLabel2">
    <w:name w:val="ListLabel 2"/>
    <w:rsid w:val="0005126A"/>
    <w:rPr>
      <w:rFonts w:ascii="Times New Roman" w:eastAsia="Times New Roman" w:hAnsi="Times New Roman" w:cs="Times New Roman" w:hint="default"/>
    </w:rPr>
  </w:style>
  <w:style w:type="character" w:customStyle="1" w:styleId="ListLabel1">
    <w:name w:val="ListLabel 1"/>
    <w:rsid w:val="0005126A"/>
    <w:rPr>
      <w:rFonts w:ascii="Courier New" w:hAnsi="Courier New" w:cs="Courier New" w:hint="default"/>
    </w:rPr>
  </w:style>
  <w:style w:type="character" w:customStyle="1" w:styleId="WW8Num2z2">
    <w:name w:val="WW8Num2z2"/>
    <w:rsid w:val="0005126A"/>
    <w:rPr>
      <w:rFonts w:ascii="Wingdings" w:hAnsi="Wingdings" w:cs="Wingdings" w:hint="default"/>
    </w:rPr>
  </w:style>
  <w:style w:type="character" w:customStyle="1" w:styleId="WW8Num14z1">
    <w:name w:val="WW8Num14z1"/>
    <w:rsid w:val="0005126A"/>
    <w:rPr>
      <w:rFonts w:ascii="Courier New" w:hAnsi="Courier New" w:cs="Courier New" w:hint="default"/>
    </w:rPr>
  </w:style>
  <w:style w:type="character" w:customStyle="1" w:styleId="WW8Num14z2">
    <w:name w:val="WW8Num14z2"/>
    <w:rsid w:val="0005126A"/>
    <w:rPr>
      <w:rFonts w:ascii="Wingdings" w:hAnsi="Wingdings" w:cs="Wingdings" w:hint="default"/>
    </w:rPr>
  </w:style>
  <w:style w:type="character" w:customStyle="1" w:styleId="WW8Num16z0">
    <w:name w:val="WW8Num16z0"/>
    <w:rsid w:val="0005126A"/>
    <w:rPr>
      <w:rFonts w:ascii="Symbol" w:hAnsi="Symbol" w:cs="Symbol" w:hint="default"/>
    </w:rPr>
  </w:style>
  <w:style w:type="character" w:customStyle="1" w:styleId="WW8Num16z1">
    <w:name w:val="WW8Num16z1"/>
    <w:rsid w:val="0005126A"/>
    <w:rPr>
      <w:rFonts w:ascii="Courier New" w:hAnsi="Courier New" w:cs="Courier New" w:hint="default"/>
    </w:rPr>
  </w:style>
  <w:style w:type="character" w:customStyle="1" w:styleId="WW8Num16z2">
    <w:name w:val="WW8Num16z2"/>
    <w:rsid w:val="0005126A"/>
    <w:rPr>
      <w:rFonts w:ascii="Wingdings" w:hAnsi="Wingdings" w:cs="Wingdings" w:hint="default"/>
    </w:rPr>
  </w:style>
  <w:style w:type="character" w:customStyle="1" w:styleId="WW8Num19z0">
    <w:name w:val="WW8Num19z0"/>
    <w:rsid w:val="0005126A"/>
    <w:rPr>
      <w:rFonts w:ascii="Symbol" w:hAnsi="Symbol" w:cs="Symbol" w:hint="default"/>
    </w:rPr>
  </w:style>
  <w:style w:type="character" w:customStyle="1" w:styleId="WW8Num19z1">
    <w:name w:val="WW8Num19z1"/>
    <w:rsid w:val="0005126A"/>
    <w:rPr>
      <w:rFonts w:ascii="Courier New" w:hAnsi="Courier New" w:cs="Courier New" w:hint="default"/>
    </w:rPr>
  </w:style>
  <w:style w:type="character" w:customStyle="1" w:styleId="WW8Num19z2">
    <w:name w:val="WW8Num19z2"/>
    <w:rsid w:val="0005126A"/>
    <w:rPr>
      <w:rFonts w:ascii="Wingdings" w:hAnsi="Wingdings" w:cs="Wingdings" w:hint="default"/>
    </w:rPr>
  </w:style>
  <w:style w:type="character" w:customStyle="1" w:styleId="WW8Num20z1">
    <w:name w:val="WW8Num20z1"/>
    <w:rsid w:val="0005126A"/>
    <w:rPr>
      <w:rFonts w:ascii="Courier New" w:hAnsi="Courier New" w:cs="Courier New" w:hint="default"/>
    </w:rPr>
  </w:style>
  <w:style w:type="character" w:customStyle="1" w:styleId="WW8Num20z2">
    <w:name w:val="WW8Num20z2"/>
    <w:rsid w:val="0005126A"/>
    <w:rPr>
      <w:rFonts w:ascii="Wingdings" w:hAnsi="Wingdings" w:cs="Wingdings" w:hint="default"/>
    </w:rPr>
  </w:style>
  <w:style w:type="character" w:customStyle="1" w:styleId="WW8Num29z1">
    <w:name w:val="WW8Num29z1"/>
    <w:rsid w:val="0005126A"/>
    <w:rPr>
      <w:rFonts w:ascii="Courier New" w:hAnsi="Courier New" w:cs="Courier New" w:hint="default"/>
    </w:rPr>
  </w:style>
  <w:style w:type="character" w:customStyle="1" w:styleId="WW8Num29z2">
    <w:name w:val="WW8Num29z2"/>
    <w:rsid w:val="0005126A"/>
    <w:rPr>
      <w:rFonts w:ascii="Wingdings" w:hAnsi="Wingdings" w:cs="Wingdings" w:hint="default"/>
    </w:rPr>
  </w:style>
  <w:style w:type="character" w:customStyle="1" w:styleId="rvts6">
    <w:name w:val="rvts6"/>
    <w:rsid w:val="0005126A"/>
  </w:style>
  <w:style w:type="character" w:customStyle="1" w:styleId="BodytextBold">
    <w:name w:val="Body text + Bold"/>
    <w:rsid w:val="0005126A"/>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Heading22">
    <w:name w:val="Heading #2 (2)"/>
    <w:rsid w:val="0005126A"/>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Heading220">
    <w:name w:val="Heading #2 (2)_"/>
    <w:rsid w:val="0005126A"/>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fffffffffffffffffffff7">
    <w:name w:val="Текст_Красный"/>
    <w:basedOn w:val="aff5"/>
    <w:uiPriority w:val="1"/>
    <w:qFormat/>
    <w:rsid w:val="0005126A"/>
    <w:rPr>
      <w:color w:val="FF0000"/>
    </w:rPr>
  </w:style>
  <w:style w:type="character" w:customStyle="1" w:styleId="rvts31451">
    <w:name w:val="rvts31451"/>
    <w:basedOn w:val="aff5"/>
    <w:rsid w:val="0005126A"/>
  </w:style>
  <w:style w:type="character" w:customStyle="1" w:styleId="kontakt1">
    <w:name w:val="kontakt1"/>
    <w:rsid w:val="0005126A"/>
    <w:rPr>
      <w:rFonts w:ascii="Verdana" w:hAnsi="Verdana" w:hint="default"/>
      <w:b w:val="0"/>
      <w:bCs w:val="0"/>
      <w:strike w:val="0"/>
      <w:dstrike w:val="0"/>
      <w:color w:val="25416B"/>
      <w:sz w:val="17"/>
      <w:szCs w:val="17"/>
      <w:u w:val="none"/>
      <w:effect w:val="none"/>
    </w:rPr>
  </w:style>
  <w:style w:type="character" w:customStyle="1" w:styleId="ft">
    <w:name w:val="ft"/>
    <w:basedOn w:val="aff5"/>
    <w:rsid w:val="0005126A"/>
  </w:style>
  <w:style w:type="character" w:customStyle="1" w:styleId="afffffffffffffffffffff8">
    <w:name w:val="Без интервала Знак Знак"/>
    <w:rsid w:val="0005126A"/>
    <w:rPr>
      <w:rFonts w:ascii="Calibri" w:eastAsia="Times New Roman" w:hAnsi="Calibri" w:cs="Times New Roman" w:hint="default"/>
    </w:rPr>
  </w:style>
  <w:style w:type="character" w:customStyle="1" w:styleId="1fffffffd">
    <w:name w:val="Список маркированный 1 Знак Знак"/>
    <w:rsid w:val="0005126A"/>
    <w:rPr>
      <w:sz w:val="24"/>
      <w:szCs w:val="24"/>
    </w:rPr>
  </w:style>
  <w:style w:type="character" w:customStyle="1" w:styleId="1fffffffe">
    <w:name w:val="Без интервала Знак1"/>
    <w:aliases w:val="Title Знак,С интервалом и отступом Знак,Осн_текст Знак"/>
    <w:uiPriority w:val="1"/>
    <w:rsid w:val="0005126A"/>
    <w:rPr>
      <w:rFonts w:ascii="Times New Roman" w:eastAsia="Times New Roman" w:hAnsi="Times New Roman" w:cs="Times New Roman" w:hint="default"/>
      <w:b/>
      <w:bCs w:val="0"/>
      <w:sz w:val="28"/>
      <w:lang w:eastAsia="ru-RU"/>
    </w:rPr>
  </w:style>
  <w:style w:type="character" w:customStyle="1" w:styleId="Heading1Char">
    <w:name w:val="Heading 1 Char"/>
    <w:aliases w:val="Heading 1 Char2 Char,Heading 1 Char Char1 Char,Heading 1 Char1 Char Char Char,Heading 1 Char Char Char Char Char,Знак Char Char Char Char Char,Heading 1 Char1 Char1 Char,Heading 1 Char Char Char1 Char,Знак Char Char Char1 Char"/>
    <w:basedOn w:val="aff5"/>
    <w:uiPriority w:val="99"/>
    <w:locked/>
    <w:rsid w:val="0005126A"/>
    <w:rPr>
      <w:rFonts w:ascii="Arial" w:hAnsi="Arial" w:cs="Arial" w:hint="default"/>
      <w:color w:val="005EAD"/>
      <w:kern w:val="36"/>
      <w:sz w:val="36"/>
      <w:szCs w:val="36"/>
    </w:rPr>
  </w:style>
  <w:style w:type="character" w:customStyle="1" w:styleId="FooterChar">
    <w:name w:val="Footer Char"/>
    <w:basedOn w:val="aff5"/>
    <w:uiPriority w:val="99"/>
    <w:locked/>
    <w:rsid w:val="0005126A"/>
    <w:rPr>
      <w:rFonts w:ascii="Calibri" w:hAnsi="Calibri" w:cs="Times New Roman" w:hint="default"/>
      <w:sz w:val="24"/>
      <w:szCs w:val="24"/>
    </w:rPr>
  </w:style>
  <w:style w:type="character" w:customStyle="1" w:styleId="HeaderChar">
    <w:name w:val="Header Char"/>
    <w:aliases w:val="??????? ?????????? Char"/>
    <w:basedOn w:val="aff5"/>
    <w:uiPriority w:val="99"/>
    <w:locked/>
    <w:rsid w:val="0005126A"/>
    <w:rPr>
      <w:rFonts w:ascii="Calibri" w:hAnsi="Calibri" w:cs="Times New Roman" w:hint="default"/>
      <w:sz w:val="24"/>
      <w:szCs w:val="24"/>
    </w:rPr>
  </w:style>
  <w:style w:type="character" w:customStyle="1" w:styleId="FontStyle81">
    <w:name w:val="Font Style81"/>
    <w:basedOn w:val="aff5"/>
    <w:uiPriority w:val="99"/>
    <w:rsid w:val="0005126A"/>
    <w:rPr>
      <w:rFonts w:ascii="Times New Roman" w:hAnsi="Times New Roman" w:cs="Times New Roman" w:hint="default"/>
      <w:i/>
      <w:iCs/>
      <w:color w:val="000000"/>
      <w:sz w:val="24"/>
      <w:szCs w:val="24"/>
    </w:rPr>
  </w:style>
  <w:style w:type="character" w:customStyle="1" w:styleId="FootnoteTextChar">
    <w:name w:val="Footnote Text Char"/>
    <w:basedOn w:val="aff5"/>
    <w:uiPriority w:val="99"/>
    <w:semiHidden/>
    <w:locked/>
    <w:rsid w:val="0005126A"/>
    <w:rPr>
      <w:rFonts w:ascii="Times New Roman" w:hAnsi="Times New Roman" w:cs="Times New Roman" w:hint="default"/>
      <w:sz w:val="20"/>
      <w:szCs w:val="20"/>
      <w:lang w:eastAsia="ru-RU"/>
    </w:rPr>
  </w:style>
  <w:style w:type="character" w:customStyle="1" w:styleId="numb1">
    <w:name w:val="numb1"/>
    <w:basedOn w:val="aff5"/>
    <w:uiPriority w:val="99"/>
    <w:rsid w:val="0005126A"/>
    <w:rPr>
      <w:rFonts w:ascii="Times New Roman" w:hAnsi="Times New Roman" w:cs="Times New Roman" w:hint="default"/>
      <w:b/>
      <w:bCs/>
      <w:i/>
      <w:iCs/>
      <w:color w:val="0D8043"/>
      <w:sz w:val="34"/>
      <w:szCs w:val="34"/>
    </w:rPr>
  </w:style>
  <w:style w:type="character" w:customStyle="1" w:styleId="u">
    <w:name w:val="u"/>
    <w:basedOn w:val="aff5"/>
    <w:qFormat/>
    <w:rsid w:val="0005126A"/>
    <w:rPr>
      <w:rFonts w:ascii="Times New Roman" w:hAnsi="Times New Roman" w:cs="Times New Roman" w:hint="default"/>
    </w:rPr>
  </w:style>
  <w:style w:type="character" w:customStyle="1" w:styleId="epm">
    <w:name w:val="epm"/>
    <w:basedOn w:val="aff5"/>
    <w:uiPriority w:val="99"/>
    <w:rsid w:val="0005126A"/>
    <w:rPr>
      <w:rFonts w:ascii="Times New Roman" w:hAnsi="Times New Roman" w:cs="Times New Roman" w:hint="default"/>
    </w:rPr>
  </w:style>
  <w:style w:type="character" w:customStyle="1" w:styleId="Absatz-Standardschriftart">
    <w:name w:val="Absatz-Standardschriftart"/>
    <w:rsid w:val="0005126A"/>
  </w:style>
  <w:style w:type="character" w:customStyle="1" w:styleId="WW-Absatz-Standardschriftart">
    <w:name w:val="WW-Absatz-Standardschriftart"/>
    <w:rsid w:val="0005126A"/>
  </w:style>
  <w:style w:type="character" w:customStyle="1" w:styleId="WW-Absatz-Standardschriftart1">
    <w:name w:val="WW-Absatz-Standardschriftart1"/>
    <w:rsid w:val="0005126A"/>
  </w:style>
  <w:style w:type="character" w:customStyle="1" w:styleId="WW-Absatz-Standardschriftart11">
    <w:name w:val="WW-Absatz-Standardschriftart11"/>
    <w:rsid w:val="0005126A"/>
  </w:style>
  <w:style w:type="character" w:customStyle="1" w:styleId="WW-Absatz-Standardschriftart111">
    <w:name w:val="WW-Absatz-Standardschriftart111"/>
    <w:rsid w:val="0005126A"/>
  </w:style>
  <w:style w:type="character" w:customStyle="1" w:styleId="WW-Absatz-Standardschriftart1111">
    <w:name w:val="WW-Absatz-Standardschriftart1111"/>
    <w:rsid w:val="0005126A"/>
  </w:style>
  <w:style w:type="character" w:customStyle="1" w:styleId="WW-Absatz-Standardschriftart11111">
    <w:name w:val="WW-Absatz-Standardschriftart11111"/>
    <w:rsid w:val="0005126A"/>
  </w:style>
  <w:style w:type="character" w:customStyle="1" w:styleId="WW-Absatz-Standardschriftart111111">
    <w:name w:val="WW-Absatz-Standardschriftart111111"/>
    <w:rsid w:val="0005126A"/>
  </w:style>
  <w:style w:type="character" w:customStyle="1" w:styleId="WW-Absatz-Standardschriftart1111111">
    <w:name w:val="WW-Absatz-Standardschriftart1111111"/>
    <w:rsid w:val="0005126A"/>
  </w:style>
  <w:style w:type="character" w:customStyle="1" w:styleId="WW-Absatz-Standardschriftart11111111">
    <w:name w:val="WW-Absatz-Standardschriftart11111111"/>
    <w:rsid w:val="0005126A"/>
  </w:style>
  <w:style w:type="character" w:customStyle="1" w:styleId="WW-Absatz-Standardschriftart111111111">
    <w:name w:val="WW-Absatz-Standardschriftart111111111"/>
    <w:rsid w:val="0005126A"/>
  </w:style>
  <w:style w:type="character" w:customStyle="1" w:styleId="WW-Absatz-Standardschriftart1111111111">
    <w:name w:val="WW-Absatz-Standardschriftart1111111111"/>
    <w:rsid w:val="0005126A"/>
  </w:style>
  <w:style w:type="character" w:customStyle="1" w:styleId="WW-Absatz-Standardschriftart11111111111">
    <w:name w:val="WW-Absatz-Standardschriftart11111111111"/>
    <w:rsid w:val="0005126A"/>
  </w:style>
  <w:style w:type="character" w:customStyle="1" w:styleId="WW-Absatz-Standardschriftart111111111111">
    <w:name w:val="WW-Absatz-Standardschriftart111111111111"/>
    <w:rsid w:val="0005126A"/>
  </w:style>
  <w:style w:type="character" w:customStyle="1" w:styleId="WW-Absatz-Standardschriftart1111111111111">
    <w:name w:val="WW-Absatz-Standardschriftart1111111111111"/>
    <w:rsid w:val="0005126A"/>
  </w:style>
  <w:style w:type="character" w:customStyle="1" w:styleId="WW-Absatz-Standardschriftart11111111111111">
    <w:name w:val="WW-Absatz-Standardschriftart11111111111111"/>
    <w:rsid w:val="0005126A"/>
  </w:style>
  <w:style w:type="character" w:customStyle="1" w:styleId="WW-Absatz-Standardschriftart111111111111111">
    <w:name w:val="WW-Absatz-Standardschriftart111111111111111"/>
    <w:rsid w:val="0005126A"/>
  </w:style>
  <w:style w:type="character" w:customStyle="1" w:styleId="WW-Absatz-Standardschriftart1111111111111111">
    <w:name w:val="WW-Absatz-Standardschriftart1111111111111111"/>
    <w:rsid w:val="0005126A"/>
  </w:style>
  <w:style w:type="character" w:customStyle="1" w:styleId="WW-Absatz-Standardschriftart11111111111111111">
    <w:name w:val="WW-Absatz-Standardschriftart11111111111111111"/>
    <w:rsid w:val="0005126A"/>
  </w:style>
  <w:style w:type="character" w:customStyle="1" w:styleId="WW-Absatz-Standardschriftart111111111111111111">
    <w:name w:val="WW-Absatz-Standardschriftart111111111111111111"/>
    <w:rsid w:val="0005126A"/>
  </w:style>
  <w:style w:type="character" w:customStyle="1" w:styleId="WW-Absatz-Standardschriftart1111111111111111111">
    <w:name w:val="WW-Absatz-Standardschriftart1111111111111111111"/>
    <w:rsid w:val="0005126A"/>
  </w:style>
  <w:style w:type="character" w:customStyle="1" w:styleId="WW-Absatz-Standardschriftart11111111111111111111">
    <w:name w:val="WW-Absatz-Standardschriftart11111111111111111111"/>
    <w:rsid w:val="0005126A"/>
  </w:style>
  <w:style w:type="character" w:customStyle="1" w:styleId="WW-Absatz-Standardschriftart111111111111111111111">
    <w:name w:val="WW-Absatz-Standardschriftart111111111111111111111"/>
    <w:rsid w:val="0005126A"/>
  </w:style>
  <w:style w:type="character" w:customStyle="1" w:styleId="WW-Absatz-Standardschriftart1111111111111111111111">
    <w:name w:val="WW-Absatz-Standardschriftart1111111111111111111111"/>
    <w:rsid w:val="0005126A"/>
  </w:style>
  <w:style w:type="character" w:customStyle="1" w:styleId="WW-Absatz-Standardschriftart11111111111111111111111">
    <w:name w:val="WW-Absatz-Standardschriftart11111111111111111111111"/>
    <w:rsid w:val="0005126A"/>
  </w:style>
  <w:style w:type="character" w:customStyle="1" w:styleId="WW-Absatz-Standardschriftart111111111111111111111111">
    <w:name w:val="WW-Absatz-Standardschriftart111111111111111111111111"/>
    <w:rsid w:val="0005126A"/>
  </w:style>
  <w:style w:type="character" w:customStyle="1" w:styleId="WW-Absatz-Standardschriftart1111111111111111111111111">
    <w:name w:val="WW-Absatz-Standardschriftart1111111111111111111111111"/>
    <w:rsid w:val="0005126A"/>
  </w:style>
  <w:style w:type="character" w:customStyle="1" w:styleId="WW-Absatz-Standardschriftart11111111111111111111111111">
    <w:name w:val="WW-Absatz-Standardschriftart11111111111111111111111111"/>
    <w:rsid w:val="0005126A"/>
  </w:style>
  <w:style w:type="character" w:customStyle="1" w:styleId="WW-Absatz-Standardschriftart111111111111111111111111111">
    <w:name w:val="WW-Absatz-Standardschriftart111111111111111111111111111"/>
    <w:rsid w:val="0005126A"/>
  </w:style>
  <w:style w:type="character" w:customStyle="1" w:styleId="WW-Absatz-Standardschriftart1111111111111111111111111111">
    <w:name w:val="WW-Absatz-Standardschriftart1111111111111111111111111111"/>
    <w:rsid w:val="0005126A"/>
  </w:style>
  <w:style w:type="character" w:customStyle="1" w:styleId="WW8Num8z0">
    <w:name w:val="WW8Num8z0"/>
    <w:rsid w:val="0005126A"/>
    <w:rPr>
      <w:rFonts w:ascii="Symbol" w:hAnsi="Symbol" w:cs="OpenSymbol" w:hint="default"/>
    </w:rPr>
  </w:style>
  <w:style w:type="character" w:customStyle="1" w:styleId="WW-Absatz-Standardschriftart11111111111111111111111111111">
    <w:name w:val="WW-Absatz-Standardschriftart11111111111111111111111111111"/>
    <w:rsid w:val="0005126A"/>
  </w:style>
  <w:style w:type="character" w:customStyle="1" w:styleId="WW-Absatz-Standardschriftart111111111111111111111111111111">
    <w:name w:val="WW-Absatz-Standardschriftart111111111111111111111111111111"/>
    <w:rsid w:val="0005126A"/>
  </w:style>
  <w:style w:type="character" w:customStyle="1" w:styleId="WW-Absatz-Standardschriftart1111111111111111111111111111111">
    <w:name w:val="WW-Absatz-Standardschriftart1111111111111111111111111111111"/>
    <w:rsid w:val="0005126A"/>
  </w:style>
  <w:style w:type="character" w:customStyle="1" w:styleId="WW-Absatz-Standardschriftart11111111111111111111111111111111">
    <w:name w:val="WW-Absatz-Standardschriftart11111111111111111111111111111111"/>
    <w:rsid w:val="0005126A"/>
  </w:style>
  <w:style w:type="character" w:customStyle="1" w:styleId="WW-Absatz-Standardschriftart111111111111111111111111111111111">
    <w:name w:val="WW-Absatz-Standardschriftart111111111111111111111111111111111"/>
    <w:rsid w:val="0005126A"/>
  </w:style>
  <w:style w:type="character" w:customStyle="1" w:styleId="WW-Absatz-Standardschriftart1111111111111111111111111111111111">
    <w:name w:val="WW-Absatz-Standardschriftart1111111111111111111111111111111111"/>
    <w:rsid w:val="0005126A"/>
  </w:style>
  <w:style w:type="character" w:customStyle="1" w:styleId="WW-Absatz-Standardschriftart11111111111111111111111111111111111">
    <w:name w:val="WW-Absatz-Standardschriftart11111111111111111111111111111111111"/>
    <w:rsid w:val="0005126A"/>
  </w:style>
  <w:style w:type="character" w:customStyle="1" w:styleId="WW-Absatz-Standardschriftart111111111111111111111111111111111111">
    <w:name w:val="WW-Absatz-Standardschriftart111111111111111111111111111111111111"/>
    <w:rsid w:val="0005126A"/>
  </w:style>
  <w:style w:type="character" w:customStyle="1" w:styleId="14pt0">
    <w:name w:val="Основной текст + 14 pt"/>
    <w:basedOn w:val="affffff4"/>
    <w:rsid w:val="0005126A"/>
    <w:rPr>
      <w:rFonts w:ascii="Arial" w:eastAsia="Times New Roman" w:hAnsi="Arial" w:cs="Arial"/>
      <w:color w:val="000000"/>
      <w:spacing w:val="0"/>
      <w:w w:val="100"/>
      <w:position w:val="0"/>
      <w:sz w:val="28"/>
      <w:szCs w:val="28"/>
      <w:shd w:val="clear" w:color="auto" w:fill="FFFFFF"/>
      <w:lang w:val="ru-RU" w:eastAsia="ru-RU" w:bidi="ru-RU"/>
    </w:rPr>
  </w:style>
  <w:style w:type="character" w:customStyle="1" w:styleId="WW8Num3z3">
    <w:name w:val="WW8Num3z3"/>
    <w:rsid w:val="0005126A"/>
    <w:rPr>
      <w:rFonts w:ascii="Symbol" w:hAnsi="Symbol" w:hint="default"/>
    </w:rPr>
  </w:style>
  <w:style w:type="character" w:customStyle="1" w:styleId="3fff4">
    <w:name w:val="Знак Знак Знак Знак Знак3"/>
    <w:basedOn w:val="aff5"/>
    <w:rsid w:val="0005126A"/>
    <w:rPr>
      <w:rFonts w:ascii="Verdana" w:hAnsi="Verdana" w:cs="Verdana" w:hint="default"/>
      <w:lang w:val="en-US" w:eastAsia="zh-CN"/>
    </w:rPr>
  </w:style>
  <w:style w:type="character" w:customStyle="1" w:styleId="1ffffffff">
    <w:name w:val="Обычный (веб) Знак1"/>
    <w:aliases w:val="Обычный (Web)1 Знак1,Обычный (веб)1 Знак1,Обычный (веб)11 Знак1,Обычный (Web) Знак1"/>
    <w:basedOn w:val="aff5"/>
    <w:uiPriority w:val="30"/>
    <w:locked/>
    <w:rsid w:val="0005126A"/>
    <w:rPr>
      <w:rFonts w:ascii="Arial" w:hAnsi="Arial" w:cs="Arial" w:hint="default"/>
      <w:b/>
      <w:bCs/>
      <w:i/>
      <w:iCs/>
      <w:color w:val="4F81BD"/>
      <w:sz w:val="24"/>
      <w:szCs w:val="24"/>
    </w:rPr>
  </w:style>
  <w:style w:type="character" w:customStyle="1" w:styleId="FontStyle121">
    <w:name w:val="Font Style121"/>
    <w:uiPriority w:val="99"/>
    <w:rsid w:val="0005126A"/>
    <w:rPr>
      <w:rFonts w:ascii="Times New Roman" w:hAnsi="Times New Roman" w:cs="Times New Roman" w:hint="default"/>
      <w:sz w:val="24"/>
      <w:szCs w:val="24"/>
    </w:rPr>
  </w:style>
  <w:style w:type="character" w:customStyle="1" w:styleId="4ffa">
    <w:name w:val="Основной текст (4) + Не полужирный"/>
    <w:aliases w:val="Масштаб 100% Exact"/>
    <w:basedOn w:val="4Exact"/>
    <w:rsid w:val="0005126A"/>
    <w:rPr>
      <w:rFonts w:ascii="Microsoft Sans Serif" w:eastAsia="Arial Unicode MS" w:hAnsi="Microsoft Sans Serif" w:cs="Microsoft Sans Serif"/>
      <w:noProof/>
      <w:color w:val="000000"/>
      <w:spacing w:val="0"/>
      <w:w w:val="100"/>
      <w:position w:val="0"/>
      <w:sz w:val="20"/>
      <w:szCs w:val="20"/>
      <w:shd w:val="clear" w:color="auto" w:fill="FFFFFF"/>
      <w:lang w:val="ru-RU" w:eastAsia="ru-RU" w:bidi="ru-RU"/>
    </w:rPr>
  </w:style>
  <w:style w:type="character" w:customStyle="1" w:styleId="1Exact">
    <w:name w:val="Заголовок №1 Exact"/>
    <w:basedOn w:val="aff5"/>
    <w:rsid w:val="0005126A"/>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collapsebutton">
    <w:name w:val="collapsebutton"/>
    <w:basedOn w:val="aff5"/>
    <w:rsid w:val="0005126A"/>
  </w:style>
  <w:style w:type="character" w:customStyle="1" w:styleId="215pt0">
    <w:name w:val="Основной текст (2) + 15 pt"/>
    <w:basedOn w:val="2f5"/>
    <w:rsid w:val="0005126A"/>
    <w:rPr>
      <w:rFonts w:ascii="Times New Roman" w:eastAsia="Times New Roman" w:hAnsi="Times New Roman" w:cs="Times New Roman" w:hint="default"/>
      <w:b w:val="0"/>
      <w:bCs w:val="0"/>
      <w:i w:val="0"/>
      <w:iCs w:val="0"/>
      <w:smallCaps w:val="0"/>
      <w:strike w:val="0"/>
      <w:dstrike w:val="0"/>
      <w:color w:val="000000"/>
      <w:spacing w:val="0"/>
      <w:w w:val="100"/>
      <w:position w:val="0"/>
      <w:sz w:val="30"/>
      <w:szCs w:val="30"/>
      <w:u w:val="none"/>
      <w:effect w:val="none"/>
      <w:shd w:val="clear" w:color="auto" w:fill="FFFFFF"/>
      <w:lang w:val="ru-RU" w:eastAsia="ru-RU" w:bidi="ru-RU"/>
    </w:rPr>
  </w:style>
  <w:style w:type="character" w:customStyle="1" w:styleId="14f">
    <w:name w:val="Неразрешенное упоминание14"/>
    <w:basedOn w:val="aff5"/>
    <w:uiPriority w:val="99"/>
    <w:semiHidden/>
    <w:rsid w:val="0005126A"/>
    <w:rPr>
      <w:color w:val="605E5C"/>
      <w:shd w:val="clear" w:color="auto" w:fill="E1DFDD"/>
    </w:rPr>
  </w:style>
  <w:style w:type="character" w:customStyle="1" w:styleId="156">
    <w:name w:val="Неразрешенное упоминание15"/>
    <w:basedOn w:val="aff5"/>
    <w:uiPriority w:val="99"/>
    <w:semiHidden/>
    <w:rsid w:val="0005126A"/>
    <w:rPr>
      <w:color w:val="605E5C"/>
      <w:shd w:val="clear" w:color="auto" w:fill="E1DFDD"/>
    </w:rPr>
  </w:style>
  <w:style w:type="table" w:styleId="1ffffffff0">
    <w:name w:val="Table Simple 1"/>
    <w:basedOn w:val="aff6"/>
    <w:semiHidden/>
    <w:unhideWhenUsed/>
    <w:rsid w:val="0005126A"/>
    <w:pPr>
      <w:spacing w:after="0" w:line="240" w:lineRule="auto"/>
    </w:p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fffffffffffffff9">
    <w:name w:val="Table Elegant"/>
    <w:basedOn w:val="aff6"/>
    <w:semiHidden/>
    <w:unhideWhenUsed/>
    <w:rsid w:val="0005126A"/>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fffffffa">
    <w:name w:val="Table Professional"/>
    <w:basedOn w:val="aff6"/>
    <w:uiPriority w:val="99"/>
    <w:unhideWhenUsed/>
    <w:rsid w:val="0005126A"/>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afffffffffffffffffffffb">
    <w:name w:val="Table Grid"/>
    <w:aliases w:val="Таблица ОРГРЭС1"/>
    <w:basedOn w:val="aff6"/>
    <w:rsid w:val="0005126A"/>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0">
    <w:name w:val="Light Shading Accent 5"/>
    <w:basedOn w:val="aff6"/>
    <w:uiPriority w:val="99"/>
    <w:unhideWhenUsed/>
    <w:rsid w:val="0005126A"/>
    <w:pPr>
      <w:spacing w:after="0" w:line="240" w:lineRule="auto"/>
    </w:pPr>
    <w:rPr>
      <w:rFonts w:ascii="Calibri" w:eastAsia="Times New Roman" w:hAnsi="Calibri" w:cs="Times New Roman"/>
      <w:color w:val="31849B"/>
      <w:sz w:val="20"/>
      <w:szCs w:val="20"/>
    </w:rPr>
    <w:tblPr>
      <w:tblStyleRowBandSize w:val="1"/>
      <w:tblStyleColBandSize w:val="1"/>
      <w:tblInd w:w="0" w:type="nil"/>
      <w:tblBorders>
        <w:top w:val="single" w:sz="8" w:space="0" w:color="4BACC6"/>
        <w:bottom w:val="single" w:sz="8" w:space="0" w:color="4BACC6"/>
      </w:tblBorders>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styleId="1-5">
    <w:name w:val="Medium Shading 1 Accent 5"/>
    <w:basedOn w:val="aff6"/>
    <w:uiPriority w:val="63"/>
    <w:unhideWhenUsed/>
    <w:rsid w:val="0005126A"/>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60">
    <w:name w:val="Colorful Grid Accent 6"/>
    <w:basedOn w:val="aff6"/>
    <w:uiPriority w:val="99"/>
    <w:unhideWhenUsed/>
    <w:rsid w:val="0005126A"/>
    <w:pPr>
      <w:spacing w:after="0" w:line="240" w:lineRule="auto"/>
    </w:pPr>
    <w:rPr>
      <w:rFonts w:ascii="Calibri" w:eastAsia="Times New Roman" w:hAnsi="Calibri" w:cs="Times New Roman"/>
      <w:color w:val="000000"/>
      <w:sz w:val="20"/>
      <w:szCs w:val="20"/>
    </w:rPr>
    <w:tblPr>
      <w:tblStyleRowBandSize w:val="1"/>
      <w:tblStyleColBandSize w:val="1"/>
      <w:tblInd w:w="0" w:type="nil"/>
      <w:tblBorders>
        <w:insideH w:val="single" w:sz="4" w:space="0" w:color="FFFFFF"/>
      </w:tblBorders>
    </w:tblPr>
    <w:tcPr>
      <w:shd w:val="clear" w:color="auto" w:fill="FDE9D9"/>
    </w:tcPr>
    <w:tblStylePr w:type="firstRow">
      <w:rPr>
        <w:rFonts w:ascii="Calibri" w:hAnsi="Calibri" w:cs="Times New Roman" w:hint="default"/>
        <w:b/>
        <w:bCs/>
      </w:rPr>
      <w:tblPr/>
      <w:tcPr>
        <w:shd w:val="clear" w:color="auto" w:fill="FBD4B4"/>
      </w:tcPr>
    </w:tblStylePr>
    <w:tblStylePr w:type="lastRow">
      <w:rPr>
        <w:rFonts w:ascii="Calibri" w:hAnsi="Calibri" w:cs="Times New Roman" w:hint="default"/>
        <w:b/>
        <w:bCs/>
        <w:color w:val="000000"/>
      </w:rPr>
      <w:tblPr/>
      <w:tcPr>
        <w:shd w:val="clear" w:color="auto" w:fill="FBD4B4"/>
      </w:tcPr>
    </w:tblStylePr>
    <w:tblStylePr w:type="firstCol">
      <w:rPr>
        <w:rFonts w:ascii="Calibri" w:hAnsi="Calibri" w:cs="Times New Roman" w:hint="default"/>
        <w:color w:val="FFFFFF"/>
      </w:rPr>
      <w:tblPr/>
      <w:tcPr>
        <w:shd w:val="clear" w:color="auto" w:fill="E36C0A"/>
      </w:tcPr>
    </w:tblStylePr>
    <w:tblStylePr w:type="lastCol">
      <w:rPr>
        <w:rFonts w:ascii="Calibri" w:hAnsi="Calibri" w:cs="Times New Roman" w:hint="default"/>
        <w:color w:val="FFFFFF"/>
      </w:rPr>
      <w:tblPr/>
      <w:tcPr>
        <w:shd w:val="clear" w:color="auto" w:fill="E36C0A"/>
      </w:tcPr>
    </w:tblStylePr>
    <w:tblStylePr w:type="band1Vert">
      <w:rPr>
        <w:rFonts w:ascii="Calibri" w:hAnsi="Calibri" w:cs="Times New Roman" w:hint="default"/>
      </w:rPr>
      <w:tblPr/>
      <w:tcPr>
        <w:shd w:val="clear" w:color="auto" w:fill="FBCAA2"/>
      </w:tcPr>
    </w:tblStylePr>
    <w:tblStylePr w:type="band1Horz">
      <w:rPr>
        <w:rFonts w:ascii="Calibri" w:hAnsi="Calibri" w:cs="Times New Roman" w:hint="default"/>
      </w:rPr>
      <w:tblPr/>
      <w:tcPr>
        <w:shd w:val="clear" w:color="auto" w:fill="FBCAA2"/>
      </w:tcPr>
    </w:tblStylePr>
  </w:style>
  <w:style w:type="table" w:customStyle="1" w:styleId="1ffffffff1">
    <w:name w:val="Сетка таблицы1"/>
    <w:basedOn w:val="aff6"/>
    <w:uiPriority w:val="59"/>
    <w:rsid w:val="0005126A"/>
    <w:pPr>
      <w:spacing w:after="0" w:line="240" w:lineRule="auto"/>
    </w:p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fff5">
    <w:name w:val="Сетка таблицы2"/>
    <w:basedOn w:val="aff6"/>
    <w:uiPriority w:val="59"/>
    <w:rsid w:val="0005126A"/>
    <w:pPr>
      <w:spacing w:after="0" w:line="240" w:lineRule="auto"/>
    </w:p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fff5">
    <w:name w:val="Сетка таблицы3"/>
    <w:basedOn w:val="aff6"/>
    <w:uiPriority w:val="59"/>
    <w:rsid w:val="0005126A"/>
    <w:pPr>
      <w:spacing w:after="0" w:line="240" w:lineRule="auto"/>
    </w:pPr>
    <w:rPr>
      <w:rFonts w:ascii="Times New Roman" w:eastAsia="Calibri"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ffb">
    <w:name w:val="Сетка таблицы4"/>
    <w:basedOn w:val="aff6"/>
    <w:uiPriority w:val="59"/>
    <w:rsid w:val="0005126A"/>
    <w:pPr>
      <w:spacing w:after="0" w:line="240" w:lineRule="auto"/>
    </w:pPr>
    <w:rPr>
      <w:rFonts w:ascii="Times New Roman" w:eastAsia="Calibri"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fd">
    <w:name w:val="Сетка таблицы5"/>
    <w:basedOn w:val="aff6"/>
    <w:uiPriority w:val="59"/>
    <w:rsid w:val="0005126A"/>
    <w:pPr>
      <w:spacing w:after="0" w:line="240" w:lineRule="auto"/>
    </w:pPr>
    <w:rPr>
      <w:rFonts w:ascii="Times New Roman" w:eastAsia="Calibri"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f5">
    <w:name w:val="Сетка таблицы6"/>
    <w:basedOn w:val="aff6"/>
    <w:rsid w:val="0005126A"/>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f1">
    <w:name w:val="Сетка таблицы7"/>
    <w:basedOn w:val="aff6"/>
    <w:uiPriority w:val="59"/>
    <w:rsid w:val="0005126A"/>
    <w:pPr>
      <w:spacing w:after="0" w:line="240" w:lineRule="auto"/>
    </w:pPr>
    <w:rPr>
      <w:rFonts w:ascii="Times New Roman" w:eastAsia="Calibri"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
    <w:name w:val="TableGrid"/>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1">
    <w:name w:val="TableGrid1"/>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2">
    <w:name w:val="TableGrid2"/>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3">
    <w:name w:val="TableGrid3"/>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4">
    <w:name w:val="TableGrid4"/>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5">
    <w:name w:val="TableGrid5"/>
    <w:rsid w:val="0005126A"/>
    <w:pPr>
      <w:spacing w:after="0" w:line="240" w:lineRule="auto"/>
    </w:pPr>
    <w:rPr>
      <w:rFonts w:eastAsiaTheme="minorEastAsia"/>
    </w:rPr>
    <w:tblPr>
      <w:tblCellMar>
        <w:top w:w="0" w:type="dxa"/>
        <w:left w:w="0" w:type="dxa"/>
        <w:bottom w:w="0" w:type="dxa"/>
        <w:right w:w="0" w:type="dxa"/>
      </w:tblCellMar>
    </w:tblPr>
  </w:style>
  <w:style w:type="table" w:customStyle="1" w:styleId="21f1">
    <w:name w:val="Сетка таблицы21"/>
    <w:basedOn w:val="aff6"/>
    <w:uiPriority w:val="59"/>
    <w:rsid w:val="0005126A"/>
    <w:pPr>
      <w:spacing w:after="0" w:line="240" w:lineRule="auto"/>
    </w:pPr>
    <w:rPr>
      <w:rFonts w:ascii="Calibri" w:eastAsia="Times New Roman"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f0">
    <w:name w:val="Сетка таблицы31"/>
    <w:basedOn w:val="aff6"/>
    <w:uiPriority w:val="59"/>
    <w:rsid w:val="0005126A"/>
    <w:pPr>
      <w:spacing w:after="0" w:line="240" w:lineRule="auto"/>
    </w:pPr>
    <w:rPr>
      <w:rFonts w:ascii="Calibri" w:eastAsia="Times New Roman"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b">
    <w:name w:val="Сетка таблицы22"/>
    <w:basedOn w:val="aff6"/>
    <w:rsid w:val="0005126A"/>
    <w:pPr>
      <w:spacing w:after="0" w:line="240" w:lineRule="auto"/>
    </w:pPr>
    <w:rPr>
      <w:rFonts w:ascii="Calibri" w:eastAsia="Times New Roman"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b">
    <w:name w:val="Сетка таблицы32"/>
    <w:basedOn w:val="aff6"/>
    <w:uiPriority w:val="59"/>
    <w:rsid w:val="0005126A"/>
    <w:pPr>
      <w:spacing w:after="0" w:line="240" w:lineRule="auto"/>
    </w:pPr>
    <w:rPr>
      <w:rFonts w:ascii="Calibri" w:eastAsia="Times New Roman"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fd">
    <w:name w:val="Сетка таблицы11"/>
    <w:basedOn w:val="aff6"/>
    <w:rsid w:val="0005126A"/>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0">
    <w:name w:val="Сетка таблицы12"/>
    <w:basedOn w:val="aff6"/>
    <w:uiPriority w:val="59"/>
    <w:rsid w:val="0005126A"/>
    <w:pPr>
      <w:spacing w:after="0" w:line="240" w:lineRule="auto"/>
    </w:pPr>
    <w:rPr>
      <w:rFonts w:eastAsia="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ветлая заливка - Акцент 51"/>
    <w:basedOn w:val="aff6"/>
    <w:uiPriority w:val="99"/>
    <w:rsid w:val="0005126A"/>
    <w:pPr>
      <w:spacing w:after="0" w:line="240" w:lineRule="auto"/>
    </w:pPr>
    <w:rPr>
      <w:rFonts w:ascii="Calibri" w:eastAsia="Times New Roman" w:hAnsi="Calibri" w:cs="Times New Roman"/>
      <w:color w:val="31849B"/>
      <w:sz w:val="20"/>
      <w:szCs w:val="20"/>
    </w:rPr>
    <w:tblPr>
      <w:tblStyleRowBandSize w:val="1"/>
      <w:tblStyleColBandSize w:val="1"/>
      <w:tblInd w:w="0" w:type="nil"/>
      <w:tblBorders>
        <w:top w:val="single" w:sz="8" w:space="0" w:color="4BACC6"/>
        <w:bottom w:val="single" w:sz="8" w:space="0" w:color="4BACC6"/>
      </w:tblBorders>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8">
    <w:name w:val="Сетка таблицы23"/>
    <w:basedOn w:val="aff6"/>
    <w:uiPriority w:val="59"/>
    <w:rsid w:val="0005126A"/>
    <w:pPr>
      <w:spacing w:after="0" w:line="240" w:lineRule="auto"/>
    </w:pPr>
    <w:rPr>
      <w:rFonts w:eastAsiaTheme="minorEastAsi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
    <w:name w:val="Сетка таблицы33"/>
    <w:basedOn w:val="aff6"/>
    <w:uiPriority w:val="59"/>
    <w:rsid w:val="0005126A"/>
    <w:pPr>
      <w:spacing w:after="0" w:line="240" w:lineRule="auto"/>
    </w:pPr>
    <w:rPr>
      <w:rFonts w:eastAsiaTheme="minorEastAsi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6">
    <w:name w:val="Сетка таблицы41"/>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51"/>
    <w:basedOn w:val="aff6"/>
    <w:uiPriority w:val="5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
    <w:basedOn w:val="aff6"/>
    <w:rsid w:val="0005126A"/>
    <w:pPr>
      <w:spacing w:after="0" w:line="240" w:lineRule="auto"/>
    </w:pPr>
    <w:rPr>
      <w:rFonts w:eastAsia="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
    <w:name w:val="Сетка таблицы71"/>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3">
    <w:name w:val="Сетка таблицы8"/>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f1">
    <w:name w:val="Сетка таблицы9"/>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f1">
    <w:name w:val="Сетка таблицы10"/>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f6"/>
    <w:uiPriority w:val="5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e">
    <w:name w:val="Сетка таблицы13"/>
    <w:basedOn w:val="aff6"/>
    <w:uiPriority w:val="5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ветлая заливка - Акцент 52"/>
    <w:basedOn w:val="aff6"/>
    <w:uiPriority w:val="99"/>
    <w:rsid w:val="0005126A"/>
    <w:pPr>
      <w:spacing w:after="0" w:line="240" w:lineRule="auto"/>
    </w:pPr>
    <w:rPr>
      <w:rFonts w:ascii="Calibri" w:eastAsia="Times New Roman" w:hAnsi="Calibri" w:cs="Times New Roman"/>
      <w:color w:val="31849B"/>
      <w:sz w:val="20"/>
      <w:szCs w:val="20"/>
    </w:rPr>
    <w:tblPr>
      <w:tblStyleRowBandSize w:val="1"/>
      <w:tblStyleColBandSize w:val="1"/>
      <w:tblInd w:w="0" w:type="nil"/>
      <w:tblBorders>
        <w:top w:val="single" w:sz="8" w:space="0" w:color="4BACC6"/>
        <w:bottom w:val="single" w:sz="8" w:space="0" w:color="4BACC6"/>
      </w:tblBorders>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f0">
    <w:name w:val="Сетка таблицы14"/>
    <w:basedOn w:val="aff6"/>
    <w:uiPriority w:val="59"/>
    <w:rsid w:val="0005126A"/>
    <w:pPr>
      <w:spacing w:after="0" w:line="240" w:lineRule="auto"/>
    </w:pPr>
    <w:rPr>
      <w:rFonts w:eastAsia="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7">
    <w:name w:val="Сетка таблицы15"/>
    <w:basedOn w:val="aff6"/>
    <w:uiPriority w:val="59"/>
    <w:rsid w:val="0005126A"/>
    <w:pPr>
      <w:spacing w:after="0" w:line="240" w:lineRule="auto"/>
    </w:pPr>
    <w:rPr>
      <w:rFonts w:eastAsiaTheme="minorEastAsia"/>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ff6"/>
    <w:uiPriority w:val="99"/>
    <w:rsid w:val="0005126A"/>
    <w:pPr>
      <w:spacing w:after="0" w:line="240" w:lineRule="auto"/>
    </w:pPr>
    <w:rPr>
      <w:rFonts w:ascii="Calibri" w:eastAsia="Times New Roman" w:hAnsi="Calibri" w:cs="Times New Roman"/>
      <w:color w:val="31849B"/>
      <w:sz w:val="20"/>
      <w:szCs w:val="20"/>
    </w:rPr>
    <w:tblPr>
      <w:tblStyleRowBandSize w:val="1"/>
      <w:tblStyleColBandSize w:val="1"/>
      <w:tblInd w:w="0" w:type="nil"/>
      <w:tblBorders>
        <w:top w:val="single" w:sz="8" w:space="0" w:color="4BACC6"/>
        <w:bottom w:val="single" w:sz="8" w:space="0" w:color="4BACC6"/>
      </w:tblBorders>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45">
    <w:name w:val="Сетка таблицы24"/>
    <w:basedOn w:val="aff6"/>
    <w:uiPriority w:val="59"/>
    <w:rsid w:val="0005126A"/>
    <w:pPr>
      <w:spacing w:after="0" w:line="240" w:lineRule="auto"/>
    </w:pPr>
    <w:rPr>
      <w:rFonts w:eastAsiaTheme="minorEastAsi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
    <w:name w:val="Сетка таблицы34"/>
    <w:basedOn w:val="aff6"/>
    <w:uiPriority w:val="59"/>
    <w:rsid w:val="0005126A"/>
    <w:pPr>
      <w:spacing w:after="0" w:line="240" w:lineRule="auto"/>
    </w:pPr>
    <w:rPr>
      <w:rFonts w:eastAsiaTheme="minorEastAsi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5">
    <w:name w:val="Сетка таблицы42"/>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Сетка таблицы52"/>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f6"/>
    <w:uiPriority w:val="59"/>
    <w:rsid w:val="0005126A"/>
    <w:pPr>
      <w:spacing w:after="0" w:line="240" w:lineRule="auto"/>
    </w:pPr>
    <w:rPr>
      <w:rFonts w:eastAsia="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3">
    <w:name w:val="Сетка таблицы72"/>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ff6"/>
    <w:uiPriority w:val="59"/>
    <w:rsid w:val="0005126A"/>
    <w:pPr>
      <w:spacing w:after="0" w:line="240" w:lineRule="auto"/>
    </w:pPr>
    <w:rPr>
      <w:rFonts w:eastAsia="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3">
    <w:name w:val="Сетка таблицы17"/>
    <w:basedOn w:val="aff6"/>
    <w:uiPriority w:val="59"/>
    <w:rsid w:val="0005126A"/>
    <w:pPr>
      <w:spacing w:after="0" w:line="240" w:lineRule="auto"/>
    </w:pPr>
    <w:rPr>
      <w:rFonts w:eastAsiaTheme="minorEastAsia"/>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53">
    <w:name w:val="Сетка таблицы25"/>
    <w:basedOn w:val="aff6"/>
    <w:uiPriority w:val="59"/>
    <w:rsid w:val="0005126A"/>
    <w:pPr>
      <w:spacing w:after="0" w:line="240" w:lineRule="auto"/>
    </w:pPr>
    <w:rPr>
      <w:rFonts w:eastAsiaTheme="minorEastAsi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3">
    <w:name w:val="Сетка таблицы35"/>
    <w:basedOn w:val="aff6"/>
    <w:uiPriority w:val="59"/>
    <w:rsid w:val="0005126A"/>
    <w:pPr>
      <w:spacing w:after="0" w:line="240" w:lineRule="auto"/>
    </w:pPr>
    <w:rPr>
      <w:rFonts w:eastAsiaTheme="minorEastAsi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ff6"/>
    <w:uiPriority w:val="59"/>
    <w:rsid w:val="0005126A"/>
    <w:pPr>
      <w:spacing w:after="0" w:line="240" w:lineRule="auto"/>
    </w:pPr>
    <w:rPr>
      <w:rFonts w:eastAsia="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2">
    <w:name w:val="Сетка таблицы75"/>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basedOn w:val="aff6"/>
    <w:uiPriority w:val="59"/>
    <w:rsid w:val="0005126A"/>
    <w:pPr>
      <w:spacing w:after="0" w:line="240" w:lineRule="auto"/>
    </w:pPr>
    <w:rPr>
      <w:rFonts w:eastAsia="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4">
    <w:name w:val="Сетка таблицы19"/>
    <w:basedOn w:val="aff6"/>
    <w:uiPriority w:val="59"/>
    <w:rsid w:val="0005126A"/>
    <w:pPr>
      <w:spacing w:after="0" w:line="240" w:lineRule="auto"/>
    </w:pPr>
    <w:rPr>
      <w:rFonts w:eastAsiaTheme="minorEastAsia"/>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4">
    <w:name w:val="Сетка таблицы26"/>
    <w:basedOn w:val="aff6"/>
    <w:uiPriority w:val="59"/>
    <w:rsid w:val="0005126A"/>
    <w:pPr>
      <w:spacing w:after="0" w:line="240" w:lineRule="auto"/>
    </w:pPr>
    <w:rPr>
      <w:rFonts w:eastAsiaTheme="minorEastAsi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
    <w:name w:val="Сетка таблицы36"/>
    <w:basedOn w:val="aff6"/>
    <w:uiPriority w:val="59"/>
    <w:rsid w:val="0005126A"/>
    <w:pPr>
      <w:spacing w:after="0" w:line="240" w:lineRule="auto"/>
    </w:pPr>
    <w:rPr>
      <w:rFonts w:eastAsiaTheme="minorEastAsi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ff6"/>
    <w:uiPriority w:val="59"/>
    <w:rsid w:val="0005126A"/>
    <w:pPr>
      <w:spacing w:after="0" w:line="240" w:lineRule="auto"/>
    </w:pPr>
    <w:rPr>
      <w:rFonts w:eastAsia="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61">
    <w:name w:val="Сетка таблицы76"/>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Сетка таблицы77"/>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6"/>
    <w:uiPriority w:val="3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
    <w:basedOn w:val="aff6"/>
    <w:uiPriority w:val="39"/>
    <w:rsid w:val="0005126A"/>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f2">
    <w:name w:val="Стиль таблицы1"/>
    <w:basedOn w:val="afffffffffffffffffffffa"/>
    <w:uiPriority w:val="99"/>
    <w:rsid w:val="0005126A"/>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ff6">
    <w:name w:val="Стиль таблицы2"/>
    <w:basedOn w:val="aff6"/>
    <w:uiPriority w:val="99"/>
    <w:rsid w:val="0005126A"/>
    <w:pPr>
      <w:spacing w:after="0" w:line="240" w:lineRule="auto"/>
    </w:pPr>
    <w:rPr>
      <w:rFonts w:ascii="Times New Roman" w:eastAsia="Times New Roman" w:hAnsi="Times New Roman" w:cs="Times New Roman"/>
      <w:sz w:val="20"/>
      <w:szCs w:val="20"/>
    </w:rPr>
    <w:tblPr>
      <w:tblInd w:w="0" w:type="nil"/>
    </w:tblPr>
  </w:style>
  <w:style w:type="table" w:customStyle="1" w:styleId="3fff6">
    <w:name w:val="Стиль таблицы3"/>
    <w:basedOn w:val="aff6"/>
    <w:uiPriority w:val="99"/>
    <w:rsid w:val="0005126A"/>
    <w:pPr>
      <w:spacing w:after="0" w:line="240" w:lineRule="auto"/>
    </w:pPr>
    <w:rPr>
      <w:rFonts w:ascii="Times New Roman" w:eastAsia="Times New Roman" w:hAnsi="Times New Roman" w:cs="Times New Roman"/>
      <w:sz w:val="20"/>
      <w:szCs w:val="20"/>
    </w:rPr>
    <w:tblPr>
      <w:tblInd w:w="0" w:type="nil"/>
    </w:tblPr>
  </w:style>
  <w:style w:type="table" w:customStyle="1" w:styleId="3111">
    <w:name w:val="Сетка таблицы311"/>
    <w:uiPriority w:val="99"/>
    <w:rsid w:val="0005126A"/>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fa">
    <w:name w:val="Таблица М-РЦБ"/>
    <w:basedOn w:val="afffffffffffffffffffffb"/>
    <w:rsid w:val="0005126A"/>
    <w:rPr>
      <w:rFonts w:ascii="Arial" w:eastAsia="Calibri" w:hAnsi="Arial"/>
    </w:rPr>
    <w:tblPr>
      <w:tblCellMar>
        <w:top w:w="57" w:type="dxa"/>
        <w:bottom w:w="57" w:type="dxa"/>
      </w:tblCellMar>
    </w:tblPr>
    <w:tblStylePr w:type="firstRow">
      <w:rPr>
        <w:rFonts w:ascii="Arial" w:hAnsi="Arial" w:cs="Times New Roman" w:hint="default"/>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table" w:customStyle="1" w:styleId="282">
    <w:name w:val="28"/>
    <w:rsid w:val="0005126A"/>
    <w:pPr>
      <w:widowControl w:val="0"/>
      <w:autoSpaceDE w:val="0"/>
      <w:autoSpaceDN w:val="0"/>
      <w:adjustRightInd w:val="0"/>
      <w:spacing w:after="0" w:line="240" w:lineRule="auto"/>
    </w:pPr>
    <w:rPr>
      <w:rFonts w:ascii="Times New Roman" w:eastAsia="Calibri" w:hAnsi="Times New Roman" w:cs="Times New Roman"/>
      <w:sz w:val="24"/>
      <w:szCs w:val="24"/>
    </w:rPr>
    <w:tblPr>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table" w:customStyle="1" w:styleId="2810">
    <w:name w:val="281"/>
    <w:rsid w:val="0005126A"/>
    <w:pPr>
      <w:widowControl w:val="0"/>
      <w:autoSpaceDE w:val="0"/>
      <w:autoSpaceDN w:val="0"/>
      <w:adjustRightInd w:val="0"/>
      <w:spacing w:after="0" w:line="240" w:lineRule="auto"/>
    </w:pPr>
    <w:rPr>
      <w:rFonts w:ascii="Times New Roman" w:eastAsia="Calibri" w:hAnsi="Times New Roman" w:cs="Times New Roman"/>
      <w:sz w:val="24"/>
      <w:szCs w:val="24"/>
    </w:rPr>
    <w:tblPr>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table" w:customStyle="1" w:styleId="TableNormal">
    <w:name w:val="Table Normal"/>
    <w:uiPriority w:val="2"/>
    <w:semiHidden/>
    <w:qFormat/>
    <w:rsid w:val="0005126A"/>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Grid6">
    <w:name w:val="TableGrid6"/>
    <w:rsid w:val="0005126A"/>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7">
    <w:name w:val="TableGrid7"/>
    <w:rsid w:val="0005126A"/>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8">
    <w:name w:val="TableGrid8"/>
    <w:rsid w:val="0005126A"/>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9">
    <w:name w:val="TableGrid9"/>
    <w:rsid w:val="0005126A"/>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0">
    <w:name w:val="TableGrid10"/>
    <w:rsid w:val="0005126A"/>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1">
    <w:name w:val="TableGrid11"/>
    <w:rsid w:val="0005126A"/>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2">
    <w:name w:val="TableGrid12"/>
    <w:rsid w:val="0005126A"/>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3">
    <w:name w:val="TableGrid13"/>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14">
    <w:name w:val="TableGrid14"/>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15">
    <w:name w:val="TableGrid15"/>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16">
    <w:name w:val="TableGrid16"/>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17">
    <w:name w:val="TableGrid17"/>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18">
    <w:name w:val="TableGrid18"/>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19">
    <w:name w:val="TableGrid19"/>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20">
    <w:name w:val="TableGrid20"/>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21">
    <w:name w:val="TableGrid21"/>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22">
    <w:name w:val="TableGrid22"/>
    <w:rsid w:val="0005126A"/>
    <w:pPr>
      <w:spacing w:after="0" w:line="240" w:lineRule="auto"/>
    </w:pPr>
    <w:rPr>
      <w:rFonts w:eastAsiaTheme="minorEastAsia"/>
    </w:rPr>
    <w:tblPr>
      <w:tblCellMar>
        <w:top w:w="0" w:type="dxa"/>
        <w:left w:w="0" w:type="dxa"/>
        <w:bottom w:w="0" w:type="dxa"/>
        <w:right w:w="0" w:type="dxa"/>
      </w:tblCellMar>
    </w:tblPr>
  </w:style>
  <w:style w:type="table" w:customStyle="1" w:styleId="TableGrid23">
    <w:name w:val="TableGrid23"/>
    <w:rsid w:val="0005126A"/>
    <w:pPr>
      <w:spacing w:after="0" w:line="240" w:lineRule="auto"/>
    </w:pPr>
    <w:rPr>
      <w:rFonts w:eastAsiaTheme="minorEastAsia"/>
    </w:rPr>
    <w:tblPr>
      <w:tblCellMar>
        <w:top w:w="0" w:type="dxa"/>
        <w:left w:w="0" w:type="dxa"/>
        <w:bottom w:w="0" w:type="dxa"/>
        <w:right w:w="0" w:type="dxa"/>
      </w:tblCellMar>
    </w:tblPr>
  </w:style>
  <w:style w:type="table" w:customStyle="1" w:styleId="1ffffffff3">
    <w:name w:val="Сетка таблицы светлая1"/>
    <w:basedOn w:val="aff6"/>
    <w:uiPriority w:val="40"/>
    <w:rsid w:val="0005126A"/>
    <w:pPr>
      <w:spacing w:after="0" w:line="240" w:lineRule="auto"/>
    </w:p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2f1">
    <w:name w:val="Сетка таблицы светлая12"/>
    <w:basedOn w:val="aff6"/>
    <w:uiPriority w:val="40"/>
    <w:rsid w:val="0005126A"/>
    <w:pPr>
      <w:spacing w:after="0" w:line="240" w:lineRule="auto"/>
    </w:p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fe">
    <w:name w:val="Сетка таблицы светлая11"/>
    <w:basedOn w:val="1ffffffff0"/>
    <w:uiPriority w:val="40"/>
    <w:rsid w:val="0005126A"/>
    <w:rPr>
      <w:sz w:val="20"/>
      <w:szCs w:val="20"/>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GridReport1">
    <w:name w:val="Table Grid Report1"/>
    <w:basedOn w:val="aff6"/>
    <w:uiPriority w:val="99"/>
    <w:rsid w:val="0005126A"/>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05126A"/>
    <w:pPr>
      <w:widowControl w:val="0"/>
      <w:spacing w:after="0" w:line="240" w:lineRule="auto"/>
    </w:pPr>
    <w:rPr>
      <w:rFonts w:eastAsia="Calibri"/>
      <w:lang w:val="en-US"/>
    </w:rPr>
    <w:tblPr>
      <w:tblCellMar>
        <w:top w:w="0" w:type="dxa"/>
        <w:left w:w="0" w:type="dxa"/>
        <w:bottom w:w="0" w:type="dxa"/>
        <w:right w:w="0" w:type="dxa"/>
      </w:tblCellMar>
    </w:tblPr>
  </w:style>
  <w:style w:type="table" w:customStyle="1" w:styleId="TableNormal2">
    <w:name w:val="Table Normal2"/>
    <w:uiPriority w:val="2"/>
    <w:semiHidden/>
    <w:qFormat/>
    <w:rsid w:val="0005126A"/>
    <w:pPr>
      <w:widowControl w:val="0"/>
      <w:spacing w:after="0" w:line="240" w:lineRule="auto"/>
    </w:pPr>
    <w:rPr>
      <w:rFonts w:eastAsia="Calibri"/>
      <w:lang w:val="en-US"/>
    </w:rPr>
    <w:tblPr>
      <w:tblCellMar>
        <w:top w:w="0" w:type="dxa"/>
        <w:left w:w="0" w:type="dxa"/>
        <w:bottom w:w="0" w:type="dxa"/>
        <w:right w:w="0" w:type="dxa"/>
      </w:tblCellMar>
    </w:tblPr>
  </w:style>
  <w:style w:type="table" w:customStyle="1" w:styleId="TableGridReport2">
    <w:name w:val="Table Grid Report2"/>
    <w:basedOn w:val="aff6"/>
    <w:uiPriority w:val="59"/>
    <w:rsid w:val="0005126A"/>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f4">
    <w:name w:val="Изысканная таблица1"/>
    <w:basedOn w:val="aff6"/>
    <w:semiHidden/>
    <w:rsid w:val="0005126A"/>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eNormal3">
    <w:name w:val="Table Normal3"/>
    <w:uiPriority w:val="2"/>
    <w:semiHidden/>
    <w:qFormat/>
    <w:rsid w:val="0005126A"/>
    <w:pPr>
      <w:widowControl w:val="0"/>
      <w:spacing w:after="0" w:line="240" w:lineRule="auto"/>
    </w:pPr>
    <w:rPr>
      <w:rFonts w:eastAsia="Calibri"/>
      <w:lang w:val="en-US"/>
    </w:rPr>
    <w:tblPr>
      <w:tblCellMar>
        <w:top w:w="0" w:type="dxa"/>
        <w:left w:w="0" w:type="dxa"/>
        <w:bottom w:w="0" w:type="dxa"/>
        <w:right w:w="0" w:type="dxa"/>
      </w:tblCellMar>
    </w:tblPr>
  </w:style>
  <w:style w:type="table" w:customStyle="1" w:styleId="TableNormal11">
    <w:name w:val="Table Normal11"/>
    <w:uiPriority w:val="2"/>
    <w:semiHidden/>
    <w:qFormat/>
    <w:rsid w:val="0005126A"/>
    <w:pPr>
      <w:widowControl w:val="0"/>
      <w:spacing w:after="0" w:line="240" w:lineRule="auto"/>
    </w:pPr>
    <w:rPr>
      <w:rFonts w:eastAsia="Calibri"/>
      <w:lang w:val="en-US"/>
    </w:rPr>
    <w:tblPr>
      <w:tblCellMar>
        <w:top w:w="0" w:type="dxa"/>
        <w:left w:w="0" w:type="dxa"/>
        <w:bottom w:w="0" w:type="dxa"/>
        <w:right w:w="0" w:type="dxa"/>
      </w:tblCellMar>
    </w:tblPr>
  </w:style>
  <w:style w:type="table" w:customStyle="1" w:styleId="TableNormal21">
    <w:name w:val="Table Normal21"/>
    <w:uiPriority w:val="2"/>
    <w:semiHidden/>
    <w:qFormat/>
    <w:rsid w:val="0005126A"/>
    <w:pPr>
      <w:widowControl w:val="0"/>
      <w:spacing w:after="0" w:line="240" w:lineRule="auto"/>
    </w:pPr>
    <w:rPr>
      <w:rFonts w:eastAsia="Calibri"/>
      <w:lang w:val="en-US"/>
    </w:rPr>
    <w:tblPr>
      <w:tblCellMar>
        <w:top w:w="0" w:type="dxa"/>
        <w:left w:w="0" w:type="dxa"/>
        <w:bottom w:w="0" w:type="dxa"/>
        <w:right w:w="0" w:type="dxa"/>
      </w:tblCellMar>
    </w:tblPr>
  </w:style>
  <w:style w:type="table" w:customStyle="1" w:styleId="2111">
    <w:name w:val="Сетка таблицы211"/>
    <w:basedOn w:val="aff6"/>
    <w:uiPriority w:val="59"/>
    <w:rsid w:val="0005126A"/>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fff7">
    <w:name w:val="index 2"/>
    <w:basedOn w:val="aff3"/>
    <w:next w:val="aff3"/>
    <w:autoRedefine/>
    <w:semiHidden/>
    <w:unhideWhenUsed/>
    <w:rsid w:val="0005126A"/>
    <w:pPr>
      <w:widowControl w:val="0"/>
      <w:autoSpaceDE w:val="0"/>
      <w:autoSpaceDN w:val="0"/>
      <w:adjustRightInd w:val="0"/>
      <w:ind w:left="400" w:hanging="200"/>
    </w:pPr>
    <w:rPr>
      <w:sz w:val="20"/>
      <w:szCs w:val="20"/>
    </w:rPr>
  </w:style>
  <w:style w:type="paragraph" w:styleId="2ffff8">
    <w:name w:val="toc 2"/>
    <w:basedOn w:val="aff3"/>
    <w:next w:val="aff3"/>
    <w:autoRedefine/>
    <w:uiPriority w:val="39"/>
    <w:unhideWhenUsed/>
    <w:qFormat/>
    <w:rsid w:val="00C72B62"/>
    <w:pPr>
      <w:ind w:left="240"/>
    </w:pPr>
    <w:rPr>
      <w:rFonts w:cstheme="minorHAnsi"/>
      <w:sz w:val="22"/>
      <w:szCs w:val="20"/>
    </w:rPr>
  </w:style>
  <w:style w:type="paragraph" w:styleId="5fe">
    <w:name w:val="toc 5"/>
    <w:basedOn w:val="aff3"/>
    <w:next w:val="aff3"/>
    <w:autoRedefine/>
    <w:uiPriority w:val="39"/>
    <w:unhideWhenUsed/>
    <w:rsid w:val="0005126A"/>
    <w:pPr>
      <w:ind w:left="960"/>
    </w:pPr>
    <w:rPr>
      <w:rFonts w:asciiTheme="minorHAnsi" w:hAnsiTheme="minorHAnsi" w:cstheme="minorHAnsi"/>
      <w:sz w:val="18"/>
      <w:szCs w:val="18"/>
    </w:rPr>
  </w:style>
  <w:style w:type="paragraph" w:styleId="6f6">
    <w:name w:val="toc 6"/>
    <w:basedOn w:val="aff3"/>
    <w:next w:val="aff3"/>
    <w:autoRedefine/>
    <w:uiPriority w:val="39"/>
    <w:unhideWhenUsed/>
    <w:rsid w:val="0005126A"/>
    <w:pPr>
      <w:ind w:left="1200"/>
    </w:pPr>
    <w:rPr>
      <w:rFonts w:asciiTheme="minorHAnsi" w:hAnsiTheme="minorHAnsi" w:cstheme="minorHAnsi"/>
      <w:sz w:val="18"/>
      <w:szCs w:val="18"/>
    </w:rPr>
  </w:style>
  <w:style w:type="paragraph" w:styleId="7f2">
    <w:name w:val="toc 7"/>
    <w:basedOn w:val="aff3"/>
    <w:next w:val="aff3"/>
    <w:autoRedefine/>
    <w:uiPriority w:val="39"/>
    <w:unhideWhenUsed/>
    <w:rsid w:val="0005126A"/>
    <w:pPr>
      <w:ind w:left="1440"/>
    </w:pPr>
    <w:rPr>
      <w:rFonts w:asciiTheme="minorHAnsi" w:hAnsiTheme="minorHAnsi" w:cstheme="minorHAnsi"/>
      <w:sz w:val="18"/>
      <w:szCs w:val="18"/>
    </w:rPr>
  </w:style>
  <w:style w:type="paragraph" w:styleId="8f4">
    <w:name w:val="toc 8"/>
    <w:basedOn w:val="aff3"/>
    <w:next w:val="aff3"/>
    <w:autoRedefine/>
    <w:uiPriority w:val="39"/>
    <w:unhideWhenUsed/>
    <w:rsid w:val="0005126A"/>
    <w:pPr>
      <w:ind w:left="1680"/>
    </w:pPr>
    <w:rPr>
      <w:rFonts w:asciiTheme="minorHAnsi" w:hAnsiTheme="minorHAnsi" w:cstheme="minorHAnsi"/>
      <w:sz w:val="18"/>
      <w:szCs w:val="18"/>
    </w:rPr>
  </w:style>
  <w:style w:type="paragraph" w:styleId="9f2">
    <w:name w:val="toc 9"/>
    <w:basedOn w:val="aff3"/>
    <w:next w:val="aff3"/>
    <w:autoRedefine/>
    <w:uiPriority w:val="39"/>
    <w:unhideWhenUsed/>
    <w:rsid w:val="0005126A"/>
    <w:pPr>
      <w:ind w:left="1920"/>
    </w:pPr>
    <w:rPr>
      <w:rFonts w:asciiTheme="minorHAnsi" w:hAnsiTheme="minorHAnsi" w:cstheme="minorHAnsi"/>
      <w:sz w:val="18"/>
      <w:szCs w:val="18"/>
    </w:rPr>
  </w:style>
  <w:style w:type="paragraph" w:styleId="afffffffffffffffffffffc">
    <w:name w:val="index heading"/>
    <w:basedOn w:val="aff3"/>
    <w:next w:val="1f5"/>
    <w:unhideWhenUsed/>
    <w:rsid w:val="0005126A"/>
    <w:pPr>
      <w:suppressAutoHyphens/>
      <w:contextualSpacing/>
      <w:jc w:val="both"/>
    </w:pPr>
    <w:rPr>
      <w:sz w:val="28"/>
    </w:rPr>
  </w:style>
  <w:style w:type="paragraph" w:styleId="afffffffffffffffffffffd">
    <w:name w:val="table of figures"/>
    <w:basedOn w:val="aff3"/>
    <w:uiPriority w:val="99"/>
    <w:unhideWhenUsed/>
    <w:rsid w:val="0005126A"/>
    <w:pPr>
      <w:tabs>
        <w:tab w:val="right" w:leader="dot" w:pos="9781"/>
      </w:tabs>
      <w:ind w:left="425" w:hanging="357"/>
      <w:jc w:val="both"/>
    </w:pPr>
    <w:rPr>
      <w:noProof/>
      <w:szCs w:val="20"/>
    </w:rPr>
  </w:style>
  <w:style w:type="paragraph" w:styleId="afffffffffffffffffffffe">
    <w:name w:val="toa heading"/>
    <w:basedOn w:val="1c"/>
    <w:next w:val="aff3"/>
    <w:unhideWhenUsed/>
    <w:rsid w:val="0005126A"/>
    <w:pPr>
      <w:keepNext/>
      <w:keepLines/>
      <w:numPr>
        <w:numId w:val="0"/>
      </w:numPr>
      <w:tabs>
        <w:tab w:val="left" w:pos="1985"/>
      </w:tabs>
      <w:spacing w:before="100" w:beforeAutospacing="1" w:after="100" w:afterAutospacing="1"/>
    </w:pPr>
    <w:rPr>
      <w:rFonts w:ascii="Cambria" w:eastAsia="Times New Roman" w:hAnsi="Cambria"/>
      <w:color w:val="365F91"/>
      <w:szCs w:val="28"/>
      <w:lang w:val="ru-RU" w:eastAsia="zh-CN"/>
    </w:rPr>
  </w:style>
  <w:style w:type="paragraph" w:styleId="2ffff9">
    <w:name w:val="List 2"/>
    <w:basedOn w:val="aff3"/>
    <w:unhideWhenUsed/>
    <w:rsid w:val="0005126A"/>
    <w:pPr>
      <w:ind w:left="566" w:hanging="283"/>
      <w:contextualSpacing/>
    </w:pPr>
  </w:style>
  <w:style w:type="paragraph" w:styleId="3fff7">
    <w:name w:val="List 3"/>
    <w:basedOn w:val="aff3"/>
    <w:unhideWhenUsed/>
    <w:rsid w:val="0005126A"/>
    <w:pPr>
      <w:overflowPunct w:val="0"/>
      <w:autoSpaceDE w:val="0"/>
      <w:autoSpaceDN w:val="0"/>
      <w:adjustRightInd w:val="0"/>
      <w:ind w:left="849" w:hanging="283"/>
    </w:pPr>
    <w:rPr>
      <w:szCs w:val="20"/>
    </w:rPr>
  </w:style>
  <w:style w:type="paragraph" w:styleId="41">
    <w:name w:val="List 4"/>
    <w:basedOn w:val="aff3"/>
    <w:unhideWhenUsed/>
    <w:rsid w:val="0005126A"/>
    <w:pPr>
      <w:numPr>
        <w:numId w:val="2"/>
      </w:numPr>
      <w:overflowPunct w:val="0"/>
      <w:autoSpaceDE w:val="0"/>
      <w:autoSpaceDN w:val="0"/>
      <w:adjustRightInd w:val="0"/>
      <w:ind w:left="1132" w:hanging="283"/>
    </w:pPr>
    <w:rPr>
      <w:szCs w:val="20"/>
    </w:rPr>
  </w:style>
  <w:style w:type="paragraph" w:styleId="2ffffa">
    <w:name w:val="List Bullet 2"/>
    <w:basedOn w:val="aff3"/>
    <w:autoRedefine/>
    <w:unhideWhenUsed/>
    <w:qFormat/>
    <w:rsid w:val="0005126A"/>
    <w:pPr>
      <w:tabs>
        <w:tab w:val="left" w:pos="643"/>
      </w:tabs>
      <w:ind w:firstLine="702"/>
      <w:jc w:val="both"/>
    </w:pPr>
    <w:rPr>
      <w:szCs w:val="20"/>
    </w:rPr>
  </w:style>
  <w:style w:type="paragraph" w:styleId="3">
    <w:name w:val="List Bullet 3"/>
    <w:basedOn w:val="aff3"/>
    <w:autoRedefine/>
    <w:unhideWhenUsed/>
    <w:qFormat/>
    <w:rsid w:val="0005126A"/>
    <w:pPr>
      <w:numPr>
        <w:numId w:val="3"/>
      </w:numPr>
      <w:tabs>
        <w:tab w:val="num" w:pos="360"/>
      </w:tabs>
      <w:overflowPunct w:val="0"/>
      <w:autoSpaceDE w:val="0"/>
      <w:autoSpaceDN w:val="0"/>
      <w:adjustRightInd w:val="0"/>
      <w:ind w:left="0" w:firstLine="0"/>
    </w:pPr>
    <w:rPr>
      <w:szCs w:val="20"/>
    </w:rPr>
  </w:style>
  <w:style w:type="paragraph" w:styleId="2">
    <w:name w:val="List Number 2"/>
    <w:basedOn w:val="aff3"/>
    <w:unhideWhenUsed/>
    <w:rsid w:val="0005126A"/>
    <w:pPr>
      <w:numPr>
        <w:numId w:val="4"/>
      </w:numPr>
      <w:tabs>
        <w:tab w:val="clear" w:pos="643"/>
        <w:tab w:val="left" w:pos="1134"/>
      </w:tabs>
      <w:spacing w:before="120" w:after="120"/>
      <w:ind w:left="1134" w:hanging="567"/>
    </w:pPr>
    <w:rPr>
      <w:rFonts w:ascii="Arial" w:eastAsia="Calibri" w:hAnsi="Arial"/>
      <w:sz w:val="20"/>
      <w:szCs w:val="20"/>
    </w:rPr>
  </w:style>
  <w:style w:type="paragraph" w:styleId="4">
    <w:name w:val="List Number 4"/>
    <w:basedOn w:val="aff3"/>
    <w:unhideWhenUsed/>
    <w:rsid w:val="0005126A"/>
    <w:pPr>
      <w:keepNext/>
      <w:numPr>
        <w:numId w:val="5"/>
      </w:numPr>
      <w:suppressLineNumbers/>
      <w:tabs>
        <w:tab w:val="left" w:leader="dot" w:pos="9356"/>
      </w:tabs>
      <w:suppressAutoHyphens/>
      <w:spacing w:before="240" w:after="60" w:line="288" w:lineRule="auto"/>
      <w:jc w:val="both"/>
    </w:pPr>
    <w:rPr>
      <w:szCs w:val="20"/>
    </w:rPr>
  </w:style>
  <w:style w:type="character" w:customStyle="1" w:styleId="81">
    <w:name w:val="Основной текст Знак8"/>
    <w:aliases w:val="Знак1 Знак Знак3,Основной текст Знак Знак Знак Знак Знак2,Основной текст Знак Знак Знак Знак5,Основной текст таблиц Знак2,в таблице Знак2,таблицы Знак2,в таблицах Знак2,Основной текст Знак1 Знак Знак2,Основной текст Знак Знак Знак3"/>
    <w:basedOn w:val="aff5"/>
    <w:link w:val="affff5"/>
    <w:semiHidden/>
    <w:rsid w:val="0005126A"/>
    <w:rPr>
      <w:rFonts w:ascii="Times New Roman" w:eastAsia="Times New Roman" w:hAnsi="Times New Roman" w:cs="Times New Roman"/>
      <w:sz w:val="24"/>
      <w:szCs w:val="24"/>
      <w:lang w:eastAsia="ru-RU"/>
    </w:rPr>
  </w:style>
  <w:style w:type="paragraph" w:styleId="affffffffffffffffffffff">
    <w:name w:val="List Continue"/>
    <w:basedOn w:val="aff3"/>
    <w:unhideWhenUsed/>
    <w:rsid w:val="0005126A"/>
    <w:pPr>
      <w:overflowPunct w:val="0"/>
      <w:autoSpaceDE w:val="0"/>
      <w:autoSpaceDN w:val="0"/>
      <w:adjustRightInd w:val="0"/>
      <w:spacing w:after="120"/>
      <w:ind w:left="283"/>
    </w:pPr>
    <w:rPr>
      <w:szCs w:val="20"/>
    </w:rPr>
  </w:style>
  <w:style w:type="paragraph" w:styleId="2ffffb">
    <w:name w:val="List Continue 2"/>
    <w:basedOn w:val="aff3"/>
    <w:unhideWhenUsed/>
    <w:rsid w:val="0005126A"/>
    <w:pPr>
      <w:overflowPunct w:val="0"/>
      <w:autoSpaceDE w:val="0"/>
      <w:autoSpaceDN w:val="0"/>
      <w:adjustRightInd w:val="0"/>
      <w:spacing w:after="120"/>
      <w:ind w:left="566"/>
    </w:pPr>
    <w:rPr>
      <w:szCs w:val="20"/>
    </w:rPr>
  </w:style>
  <w:style w:type="paragraph" w:styleId="3fff8">
    <w:name w:val="List Continue 3"/>
    <w:basedOn w:val="aff3"/>
    <w:unhideWhenUsed/>
    <w:rsid w:val="0005126A"/>
    <w:pPr>
      <w:overflowPunct w:val="0"/>
      <w:autoSpaceDE w:val="0"/>
      <w:autoSpaceDN w:val="0"/>
      <w:adjustRightInd w:val="0"/>
      <w:spacing w:after="120"/>
      <w:ind w:left="849"/>
    </w:pPr>
    <w:rPr>
      <w:szCs w:val="20"/>
    </w:rPr>
  </w:style>
  <w:style w:type="paragraph" w:styleId="affffffffffffffffffffff0">
    <w:name w:val="Block Text"/>
    <w:basedOn w:val="aff3"/>
    <w:unhideWhenUsed/>
    <w:rsid w:val="0005126A"/>
    <w:pPr>
      <w:widowControl w:val="0"/>
      <w:shd w:val="clear" w:color="auto" w:fill="FFFFFF"/>
      <w:snapToGrid w:val="0"/>
      <w:ind w:left="14" w:right="36" w:firstLine="695"/>
      <w:jc w:val="both"/>
    </w:pPr>
    <w:rPr>
      <w:color w:val="000000"/>
      <w:spacing w:val="-1"/>
      <w:szCs w:val="20"/>
    </w:rPr>
  </w:style>
  <w:style w:type="paragraph" w:styleId="affffffffffffffffffffff1">
    <w:name w:val="Revision"/>
    <w:uiPriority w:val="99"/>
    <w:semiHidden/>
    <w:rsid w:val="0005126A"/>
    <w:pPr>
      <w:spacing w:after="0" w:line="240" w:lineRule="auto"/>
    </w:pPr>
    <w:rPr>
      <w:rFonts w:eastAsiaTheme="minorEastAsia"/>
      <w:lang w:eastAsia="ru-RU"/>
    </w:rPr>
  </w:style>
  <w:style w:type="paragraph" w:styleId="affffffffffffffffffffff2">
    <w:name w:val="Bibliography"/>
    <w:basedOn w:val="aff3"/>
    <w:next w:val="aff3"/>
    <w:uiPriority w:val="37"/>
    <w:unhideWhenUsed/>
    <w:rsid w:val="0005126A"/>
  </w:style>
  <w:style w:type="paragraph" w:styleId="affffffffffffffffffffff3">
    <w:name w:val="TOC Heading"/>
    <w:basedOn w:val="1c"/>
    <w:next w:val="aff3"/>
    <w:uiPriority w:val="39"/>
    <w:unhideWhenUsed/>
    <w:qFormat/>
    <w:rsid w:val="0005126A"/>
    <w:pPr>
      <w:keepLines/>
      <w:outlineLvl w:val="9"/>
    </w:pPr>
    <w:rPr>
      <w:color w:val="365F91"/>
    </w:rPr>
  </w:style>
  <w:style w:type="paragraph" w:customStyle="1" w:styleId="24">
    <w:name w:val="Список_маркерный_2_уровень"/>
    <w:basedOn w:val="1e"/>
    <w:uiPriority w:val="99"/>
    <w:qFormat/>
    <w:rsid w:val="0005126A"/>
    <w:pPr>
      <w:numPr>
        <w:ilvl w:val="1"/>
      </w:numPr>
      <w:tabs>
        <w:tab w:val="num" w:pos="360"/>
        <w:tab w:val="num" w:pos="720"/>
      </w:tabs>
      <w:ind w:left="1789" w:hanging="360"/>
    </w:pPr>
  </w:style>
  <w:style w:type="paragraph" w:customStyle="1" w:styleId="616">
    <w:name w:val="Заголовок 6.1"/>
    <w:basedOn w:val="aff3"/>
    <w:uiPriority w:val="99"/>
    <w:qFormat/>
    <w:rsid w:val="0005126A"/>
    <w:pPr>
      <w:keepNext/>
      <w:spacing w:before="240" w:after="60"/>
      <w:ind w:left="360" w:hanging="360"/>
      <w:outlineLvl w:val="1"/>
    </w:pPr>
    <w:rPr>
      <w:b/>
      <w:bCs/>
      <w:iCs/>
      <w:szCs w:val="28"/>
    </w:rPr>
  </w:style>
  <w:style w:type="paragraph" w:customStyle="1" w:styleId="S2">
    <w:name w:val="S_Заголовок 2"/>
    <w:basedOn w:val="aff3"/>
    <w:autoRedefine/>
    <w:uiPriority w:val="99"/>
    <w:rsid w:val="0005126A"/>
    <w:pPr>
      <w:numPr>
        <w:ilvl w:val="1"/>
        <w:numId w:val="41"/>
      </w:numPr>
      <w:spacing w:line="360" w:lineRule="auto"/>
      <w:ind w:right="194" w:firstLine="0"/>
      <w:outlineLvl w:val="1"/>
    </w:pPr>
    <w:rPr>
      <w:b/>
      <w:sz w:val="28"/>
      <w:szCs w:val="28"/>
      <w:u w:val="single"/>
    </w:rPr>
  </w:style>
  <w:style w:type="paragraph" w:customStyle="1" w:styleId="2ffffc">
    <w:name w:val="Заголов 2"/>
    <w:basedOn w:val="aff3"/>
    <w:next w:val="aff3"/>
    <w:rsid w:val="0005126A"/>
    <w:pPr>
      <w:jc w:val="center"/>
      <w:outlineLvl w:val="1"/>
    </w:pPr>
    <w:rPr>
      <w:b/>
      <w:bCs/>
      <w:szCs w:val="20"/>
    </w:rPr>
  </w:style>
  <w:style w:type="numbering" w:styleId="111111">
    <w:name w:val="Outline List 2"/>
    <w:basedOn w:val="aff7"/>
    <w:uiPriority w:val="99"/>
    <w:semiHidden/>
    <w:unhideWhenUsed/>
    <w:rsid w:val="0005126A"/>
    <w:pPr>
      <w:numPr>
        <w:numId w:val="35"/>
      </w:numPr>
    </w:pPr>
  </w:style>
  <w:style w:type="numbering" w:customStyle="1" w:styleId="a4">
    <w:name w:val="нумерованный"/>
    <w:rsid w:val="0005126A"/>
    <w:pPr>
      <w:numPr>
        <w:numId w:val="67"/>
      </w:numPr>
    </w:pPr>
  </w:style>
  <w:style w:type="numbering" w:customStyle="1" w:styleId="a5">
    <w:name w:val="Стиль нумерованный"/>
    <w:rsid w:val="0005126A"/>
    <w:pPr>
      <w:numPr>
        <w:numId w:val="68"/>
      </w:numPr>
    </w:pPr>
  </w:style>
  <w:style w:type="numbering" w:customStyle="1" w:styleId="140">
    <w:name w:val="Стиль многоуровневый 14 пт полужирный"/>
    <w:rsid w:val="0005126A"/>
    <w:pPr>
      <w:numPr>
        <w:numId w:val="69"/>
      </w:numPr>
    </w:pPr>
  </w:style>
  <w:style w:type="numbering" w:customStyle="1" w:styleId="110">
    <w:name w:val="Стиль нумерованный11"/>
    <w:rsid w:val="0005126A"/>
    <w:pPr>
      <w:numPr>
        <w:numId w:val="70"/>
      </w:numPr>
    </w:pPr>
  </w:style>
  <w:style w:type="numbering" w:customStyle="1" w:styleId="17">
    <w:name w:val="Раздел 1."/>
    <w:rsid w:val="0005126A"/>
    <w:pPr>
      <w:numPr>
        <w:numId w:val="71"/>
      </w:numPr>
    </w:pPr>
  </w:style>
  <w:style w:type="numbering" w:customStyle="1" w:styleId="Maximyz">
    <w:name w:val="Maximyz Список"/>
    <w:uiPriority w:val="99"/>
    <w:rsid w:val="0005126A"/>
    <w:pPr>
      <w:numPr>
        <w:numId w:val="72"/>
      </w:numPr>
    </w:pPr>
  </w:style>
  <w:style w:type="numbering" w:customStyle="1" w:styleId="af2">
    <w:name w:val="нумерованный КАТ"/>
    <w:rsid w:val="0005126A"/>
    <w:pPr>
      <w:numPr>
        <w:numId w:val="73"/>
      </w:numPr>
    </w:pPr>
  </w:style>
  <w:style w:type="numbering" w:customStyle="1" w:styleId="18">
    <w:name w:val="Стиль нумерованный1"/>
    <w:rsid w:val="0005126A"/>
    <w:pPr>
      <w:numPr>
        <w:numId w:val="74"/>
      </w:numPr>
    </w:pPr>
  </w:style>
  <w:style w:type="numbering" w:customStyle="1" w:styleId="1111112">
    <w:name w:val="1 / 1.1 / 1.1.12"/>
    <w:rsid w:val="0005126A"/>
    <w:pPr>
      <w:numPr>
        <w:numId w:val="75"/>
      </w:numPr>
    </w:pPr>
  </w:style>
  <w:style w:type="numbering" w:customStyle="1" w:styleId="310">
    <w:name w:val="Стиль31"/>
    <w:rsid w:val="0005126A"/>
    <w:pPr>
      <w:numPr>
        <w:numId w:val="76"/>
      </w:numPr>
    </w:pPr>
  </w:style>
  <w:style w:type="numbering" w:customStyle="1" w:styleId="23">
    <w:name w:val="Стиль нумерованный2"/>
    <w:rsid w:val="0005126A"/>
    <w:pPr>
      <w:numPr>
        <w:numId w:val="77"/>
      </w:numPr>
    </w:pPr>
  </w:style>
  <w:style w:type="numbering" w:customStyle="1" w:styleId="43">
    <w:name w:val="Стиль нумерованный43"/>
    <w:rsid w:val="0005126A"/>
    <w:pPr>
      <w:numPr>
        <w:numId w:val="78"/>
      </w:numPr>
    </w:pPr>
  </w:style>
  <w:style w:type="numbering" w:customStyle="1" w:styleId="1111111511">
    <w:name w:val="1 / 1.1 / 1.1.11511"/>
    <w:rsid w:val="0005126A"/>
    <w:pPr>
      <w:numPr>
        <w:numId w:val="79"/>
      </w:numPr>
    </w:pPr>
  </w:style>
  <w:style w:type="numbering" w:customStyle="1" w:styleId="2420">
    <w:name w:val="Статья / Раздел2420"/>
    <w:rsid w:val="0005126A"/>
    <w:pPr>
      <w:numPr>
        <w:numId w:val="80"/>
      </w:numPr>
    </w:pPr>
  </w:style>
  <w:style w:type="numbering" w:customStyle="1" w:styleId="11111114">
    <w:name w:val="1 / 1.1 / 1.1.114"/>
    <w:rsid w:val="0005126A"/>
    <w:pPr>
      <w:numPr>
        <w:numId w:val="81"/>
      </w:numPr>
    </w:pPr>
  </w:style>
  <w:style w:type="numbering" w:customStyle="1" w:styleId="311">
    <w:name w:val="Стиль311"/>
    <w:rsid w:val="0005126A"/>
    <w:pPr>
      <w:numPr>
        <w:numId w:val="82"/>
      </w:numPr>
    </w:pPr>
  </w:style>
  <w:style w:type="numbering" w:customStyle="1" w:styleId="1f0">
    <w:name w:val="Заглавие 1"/>
    <w:uiPriority w:val="99"/>
    <w:rsid w:val="0005126A"/>
    <w:pPr>
      <w:numPr>
        <w:numId w:val="83"/>
      </w:numPr>
    </w:pPr>
  </w:style>
  <w:style w:type="numbering" w:customStyle="1" w:styleId="1ffffffff5">
    <w:name w:val="Нет списка1"/>
    <w:next w:val="aff7"/>
    <w:semiHidden/>
    <w:rsid w:val="00433256"/>
  </w:style>
  <w:style w:type="character" w:styleId="affffffffffffffffffffff4">
    <w:name w:val="Strong"/>
    <w:qFormat/>
    <w:rsid w:val="00433256"/>
    <w:rPr>
      <w:b/>
      <w:bCs/>
    </w:rPr>
  </w:style>
  <w:style w:type="character" w:styleId="affffffffffffffffffffff5">
    <w:name w:val="page number"/>
    <w:basedOn w:val="aff5"/>
    <w:rsid w:val="00433256"/>
  </w:style>
  <w:style w:type="numbering" w:customStyle="1" w:styleId="2ffffd">
    <w:name w:val="Нет списка2"/>
    <w:next w:val="aff7"/>
    <w:uiPriority w:val="99"/>
    <w:semiHidden/>
    <w:unhideWhenUsed/>
    <w:rsid w:val="00433256"/>
  </w:style>
  <w:style w:type="paragraph" w:styleId="3fff9">
    <w:name w:val="Body Text 3"/>
    <w:aliases w:val=" Знак2 Знак Знак1 Знак, Знак2 Знак1 Знак, Знак2 Знак Знак2, Знак2 Знак2"/>
    <w:basedOn w:val="aff3"/>
    <w:link w:val="336"/>
    <w:qFormat/>
    <w:rsid w:val="00433256"/>
    <w:pPr>
      <w:autoSpaceDE w:val="0"/>
      <w:autoSpaceDN w:val="0"/>
      <w:ind w:left="1440" w:firstLine="567"/>
      <w:jc w:val="both"/>
    </w:pPr>
    <w:rPr>
      <w:sz w:val="20"/>
      <w:szCs w:val="20"/>
    </w:rPr>
  </w:style>
  <w:style w:type="character" w:customStyle="1" w:styleId="336">
    <w:name w:val="Основной текст 3 Знак3"/>
    <w:aliases w:val=" Знак2 Знак Знак1 Знак Знак, Знак2 Знак1 Знак Знак, Знак2 Знак Знак2 Знак, Знак2 Знак2 Знак"/>
    <w:basedOn w:val="aff5"/>
    <w:link w:val="3fff9"/>
    <w:uiPriority w:val="99"/>
    <w:rsid w:val="00433256"/>
    <w:rPr>
      <w:rFonts w:ascii="Times New Roman" w:eastAsia="Times New Roman" w:hAnsi="Times New Roman" w:cs="Times New Roman"/>
      <w:sz w:val="20"/>
      <w:szCs w:val="20"/>
      <w:lang w:eastAsia="ru-RU"/>
    </w:rPr>
  </w:style>
  <w:style w:type="numbering" w:customStyle="1" w:styleId="3fffa">
    <w:name w:val="Нет списка3"/>
    <w:next w:val="aff7"/>
    <w:uiPriority w:val="99"/>
    <w:semiHidden/>
    <w:unhideWhenUsed/>
    <w:rsid w:val="00433256"/>
  </w:style>
  <w:style w:type="numbering" w:customStyle="1" w:styleId="4ffc">
    <w:name w:val="Нет списка4"/>
    <w:next w:val="aff7"/>
    <w:uiPriority w:val="99"/>
    <w:semiHidden/>
    <w:unhideWhenUsed/>
    <w:rsid w:val="00433256"/>
  </w:style>
  <w:style w:type="numbering" w:customStyle="1" w:styleId="5ff">
    <w:name w:val="Нет списка5"/>
    <w:next w:val="aff7"/>
    <w:uiPriority w:val="99"/>
    <w:semiHidden/>
    <w:unhideWhenUsed/>
    <w:rsid w:val="00433256"/>
  </w:style>
  <w:style w:type="numbering" w:customStyle="1" w:styleId="6f7">
    <w:name w:val="Нет списка6"/>
    <w:next w:val="aff7"/>
    <w:uiPriority w:val="99"/>
    <w:semiHidden/>
    <w:unhideWhenUsed/>
    <w:rsid w:val="00433256"/>
  </w:style>
  <w:style w:type="numbering" w:customStyle="1" w:styleId="7f3">
    <w:name w:val="Нет списка7"/>
    <w:next w:val="aff7"/>
    <w:uiPriority w:val="99"/>
    <w:semiHidden/>
    <w:unhideWhenUsed/>
    <w:rsid w:val="00433256"/>
  </w:style>
  <w:style w:type="numbering" w:customStyle="1" w:styleId="8f5">
    <w:name w:val="Нет списка8"/>
    <w:next w:val="aff7"/>
    <w:uiPriority w:val="99"/>
    <w:semiHidden/>
    <w:unhideWhenUsed/>
    <w:rsid w:val="00433256"/>
  </w:style>
  <w:style w:type="numbering" w:customStyle="1" w:styleId="9f3">
    <w:name w:val="Нет списка9"/>
    <w:next w:val="aff7"/>
    <w:uiPriority w:val="99"/>
    <w:semiHidden/>
    <w:unhideWhenUsed/>
    <w:rsid w:val="00433256"/>
  </w:style>
  <w:style w:type="character" w:customStyle="1" w:styleId="10pt2">
    <w:name w:val="Основной текст + 10 pt;Полужирный"/>
    <w:basedOn w:val="aff5"/>
    <w:rsid w:val="00433256"/>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character" w:customStyle="1" w:styleId="7TimesNewRoman75pt">
    <w:name w:val="Основной текст (7) + Times New Roman;7;5 pt;Не полужирный;Курсив"/>
    <w:basedOn w:val="73"/>
    <w:rsid w:val="00433256"/>
    <w:rPr>
      <w:rFonts w:ascii="Times New Roman" w:eastAsia="Times New Roman" w:hAnsi="Times New Roman" w:cs="Times New Roman"/>
      <w:b/>
      <w:bCs/>
      <w:i/>
      <w:iCs/>
      <w:smallCaps w:val="0"/>
      <w:strike w:val="0"/>
      <w:noProof/>
      <w:spacing w:val="0"/>
      <w:sz w:val="15"/>
      <w:szCs w:val="15"/>
      <w:shd w:val="clear" w:color="auto" w:fill="FFFFFF"/>
    </w:rPr>
  </w:style>
  <w:style w:type="character" w:customStyle="1" w:styleId="285pt0">
    <w:name w:val="Основной текст (2) + 8;5 pt"/>
    <w:basedOn w:val="2f5"/>
    <w:rsid w:val="00433256"/>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ArialNarrow6pt">
    <w:name w:val="Основной текст (2) + Arial Narrow;6 pt"/>
    <w:basedOn w:val="2f5"/>
    <w:rsid w:val="00433256"/>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5"/>
    <w:rsid w:val="00433256"/>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85pt0">
    <w:name w:val="Основной текст + 8;5 pt;Полужирный"/>
    <w:basedOn w:val="affffff4"/>
    <w:rsid w:val="00433256"/>
    <w:rPr>
      <w:rFonts w:ascii="Times New Roman" w:eastAsia="Times New Roman" w:hAnsi="Times New Roman" w:cs="Times New Roman"/>
      <w:b/>
      <w:bCs/>
      <w:color w:val="000000"/>
      <w:spacing w:val="0"/>
      <w:w w:val="100"/>
      <w:position w:val="0"/>
      <w:sz w:val="17"/>
      <w:szCs w:val="17"/>
      <w:lang w:val="ru-RU" w:eastAsia="ru-RU"/>
    </w:rPr>
  </w:style>
  <w:style w:type="character" w:customStyle="1" w:styleId="Calibri10pt">
    <w:name w:val="Основной текст + Calibri;10 pt"/>
    <w:basedOn w:val="affffff4"/>
    <w:rsid w:val="00433256"/>
    <w:rPr>
      <w:rFonts w:ascii="Calibri" w:eastAsia="Calibri" w:hAnsi="Calibri" w:cs="Calibri"/>
      <w:color w:val="000000"/>
      <w:spacing w:val="0"/>
      <w:w w:val="100"/>
      <w:position w:val="0"/>
      <w:sz w:val="20"/>
      <w:szCs w:val="20"/>
      <w:lang w:val="ru-RU" w:eastAsia="ru-RU"/>
    </w:rPr>
  </w:style>
  <w:style w:type="character" w:customStyle="1" w:styleId="115pt0">
    <w:name w:val="Основной текст + 11.5 pt;Полужирный"/>
    <w:basedOn w:val="affffff4"/>
    <w:rsid w:val="00433256"/>
    <w:rPr>
      <w:rFonts w:ascii="Sylfaen" w:eastAsia="Sylfaen" w:hAnsi="Sylfaen" w:cs="Sylfaen"/>
      <w:b/>
      <w:bCs/>
      <w:color w:val="000000"/>
      <w:spacing w:val="0"/>
      <w:w w:val="100"/>
      <w:position w:val="0"/>
      <w:sz w:val="23"/>
      <w:szCs w:val="23"/>
      <w:lang w:val="ru-RU" w:eastAsia="ru-RU"/>
    </w:rPr>
  </w:style>
  <w:style w:type="character" w:customStyle="1" w:styleId="0pt">
    <w:name w:val="Основной текст + Полужирный;Интервал 0 pt"/>
    <w:basedOn w:val="affffff4"/>
    <w:rsid w:val="00433256"/>
    <w:rPr>
      <w:rFonts w:ascii="Times New Roman" w:eastAsia="Times New Roman" w:hAnsi="Times New Roman" w:cs="Times New Roman"/>
      <w:b/>
      <w:bCs/>
      <w:i w:val="0"/>
      <w:iCs w:val="0"/>
      <w:smallCaps w:val="0"/>
      <w:strike w:val="0"/>
      <w:color w:val="000000"/>
      <w:spacing w:val="6"/>
      <w:w w:val="100"/>
      <w:position w:val="0"/>
      <w:sz w:val="12"/>
      <w:szCs w:val="12"/>
      <w:u w:val="none"/>
      <w:lang w:val="ru-RU" w:eastAsia="ru-RU"/>
    </w:rPr>
  </w:style>
  <w:style w:type="character" w:customStyle="1" w:styleId="ArialNarrow55pt0pt">
    <w:name w:val="Основной текст + Arial Narrow;5.5 pt;Курсив;Интервал 0 pt"/>
    <w:basedOn w:val="affffff4"/>
    <w:rsid w:val="00433256"/>
    <w:rPr>
      <w:rFonts w:ascii="Arial Narrow" w:eastAsia="Arial Narrow" w:hAnsi="Arial Narrow" w:cs="Arial Narrow"/>
      <w:b w:val="0"/>
      <w:bCs w:val="0"/>
      <w:i/>
      <w:iCs/>
      <w:smallCaps w:val="0"/>
      <w:strike w:val="0"/>
      <w:color w:val="000000"/>
      <w:spacing w:val="5"/>
      <w:w w:val="100"/>
      <w:position w:val="0"/>
      <w:sz w:val="11"/>
      <w:szCs w:val="11"/>
      <w:u w:val="none"/>
      <w:lang w:val="ru-RU" w:eastAsia="ru-RU"/>
    </w:rPr>
  </w:style>
  <w:style w:type="character" w:customStyle="1" w:styleId="ArialNarrow9pt0pt">
    <w:name w:val="Основной текст + Arial Narrow;9 pt;Интервал 0 pt"/>
    <w:basedOn w:val="affffff4"/>
    <w:rsid w:val="00433256"/>
    <w:rPr>
      <w:rFonts w:ascii="Arial Narrow" w:eastAsia="Arial Narrow" w:hAnsi="Arial Narrow" w:cs="Arial Narrow"/>
      <w:b w:val="0"/>
      <w:bCs w:val="0"/>
      <w:i w:val="0"/>
      <w:iCs w:val="0"/>
      <w:smallCaps w:val="0"/>
      <w:strike w:val="0"/>
      <w:color w:val="000000"/>
      <w:spacing w:val="-2"/>
      <w:w w:val="100"/>
      <w:position w:val="0"/>
      <w:sz w:val="18"/>
      <w:szCs w:val="18"/>
      <w:u w:val="none"/>
      <w:lang w:val="ru-RU" w:eastAsia="ru-RU"/>
    </w:rPr>
  </w:style>
  <w:style w:type="character" w:customStyle="1" w:styleId="FranklinGothicHeavy45pt-1pt">
    <w:name w:val="Основной текст + Franklin Gothic Heavy;4.5 pt;Курсив;Интервал -1 pt"/>
    <w:basedOn w:val="affffff4"/>
    <w:rsid w:val="00433256"/>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eastAsia="ru-RU"/>
    </w:rPr>
  </w:style>
  <w:style w:type="character" w:customStyle="1" w:styleId="Arial6pt">
    <w:name w:val="Основной текст + Arial;6 pt"/>
    <w:basedOn w:val="affffff4"/>
    <w:rsid w:val="00433256"/>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rPr>
  </w:style>
  <w:style w:type="character" w:customStyle="1" w:styleId="SegoeUI95pt1pt">
    <w:name w:val="Основной текст + Segoe UI;9.5 pt;Интервал 1 pt"/>
    <w:basedOn w:val="affffff4"/>
    <w:rsid w:val="00433256"/>
    <w:rPr>
      <w:rFonts w:ascii="Segoe UI" w:eastAsia="Segoe UI" w:hAnsi="Segoe UI" w:cs="Segoe UI"/>
      <w:b w:val="0"/>
      <w:bCs w:val="0"/>
      <w:i w:val="0"/>
      <w:iCs w:val="0"/>
      <w:smallCaps w:val="0"/>
      <w:strike w:val="0"/>
      <w:color w:val="000000"/>
      <w:spacing w:val="20"/>
      <w:w w:val="100"/>
      <w:position w:val="0"/>
      <w:sz w:val="19"/>
      <w:szCs w:val="19"/>
      <w:u w:val="none"/>
      <w:lang w:val="ru-RU" w:eastAsia="ru-RU"/>
    </w:rPr>
  </w:style>
  <w:style w:type="character" w:customStyle="1" w:styleId="Arial65pt">
    <w:name w:val="Основной текст + Arial;6.5 pt"/>
    <w:basedOn w:val="affffff4"/>
    <w:rsid w:val="00433256"/>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rPr>
  </w:style>
  <w:style w:type="character" w:customStyle="1" w:styleId="CenturySchoolbook65pt">
    <w:name w:val="Основной текст + Century Schoolbook;6.5 pt"/>
    <w:basedOn w:val="affffff4"/>
    <w:rsid w:val="00433256"/>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eastAsia="ru-RU"/>
    </w:rPr>
  </w:style>
  <w:style w:type="character" w:customStyle="1" w:styleId="Arial6pt0">
    <w:name w:val="Основной текст + Arial;6 pt;Курсив"/>
    <w:basedOn w:val="affffff4"/>
    <w:rsid w:val="00433256"/>
    <w:rPr>
      <w:rFonts w:ascii="Times New Roman" w:eastAsia="Times New Roman" w:hAnsi="Times New Roman" w:cs="Times New Roman"/>
      <w:b w:val="0"/>
      <w:bCs w:val="0"/>
      <w:i/>
      <w:iCs/>
      <w:smallCaps w:val="0"/>
      <w:strike w:val="0"/>
      <w:color w:val="000000"/>
      <w:spacing w:val="0"/>
      <w:w w:val="100"/>
      <w:position w:val="0"/>
      <w:sz w:val="12"/>
      <w:szCs w:val="12"/>
      <w:u w:val="none"/>
      <w:lang w:val="ru-RU" w:eastAsia="ru-RU"/>
    </w:rPr>
  </w:style>
  <w:style w:type="character" w:customStyle="1" w:styleId="CenturySchoolbook6pt-1pt">
    <w:name w:val="Основной текст + Century Schoolbook;6 pt;Интервал -1 pt"/>
    <w:basedOn w:val="affffff4"/>
    <w:rsid w:val="00433256"/>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eastAsia="ru-RU"/>
    </w:rPr>
  </w:style>
  <w:style w:type="character" w:customStyle="1" w:styleId="Arial125pt30">
    <w:name w:val="Основной текст + Arial;12.5 pt;Масштаб 30%"/>
    <w:basedOn w:val="affffff4"/>
    <w:rsid w:val="00433256"/>
    <w:rPr>
      <w:rFonts w:ascii="Times New Roman" w:eastAsia="Times New Roman" w:hAnsi="Times New Roman" w:cs="Times New Roman"/>
      <w:b w:val="0"/>
      <w:bCs w:val="0"/>
      <w:i w:val="0"/>
      <w:iCs w:val="0"/>
      <w:smallCaps w:val="0"/>
      <w:strike w:val="0"/>
      <w:color w:val="000000"/>
      <w:spacing w:val="0"/>
      <w:w w:val="30"/>
      <w:position w:val="0"/>
      <w:sz w:val="25"/>
      <w:szCs w:val="25"/>
      <w:u w:val="none"/>
      <w:lang w:val="en-US" w:eastAsia="ru-RU"/>
    </w:rPr>
  </w:style>
  <w:style w:type="character" w:customStyle="1" w:styleId="CenturySchoolbook6pt0pt">
    <w:name w:val="Основной текст + Century Schoolbook;6 pt;Интервал 0 pt"/>
    <w:basedOn w:val="affffff4"/>
    <w:rsid w:val="00433256"/>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eastAsia="ru-RU"/>
    </w:rPr>
  </w:style>
  <w:style w:type="character" w:customStyle="1" w:styleId="SegoeUI5pt1pt">
    <w:name w:val="Основной текст + Segoe UI;5 pt;Курсив;Интервал 1 pt"/>
    <w:basedOn w:val="affffff4"/>
    <w:rsid w:val="00433256"/>
    <w:rPr>
      <w:rFonts w:ascii="Segoe UI" w:eastAsia="Segoe UI" w:hAnsi="Segoe UI" w:cs="Segoe UI"/>
      <w:b w:val="0"/>
      <w:bCs w:val="0"/>
      <w:i/>
      <w:iCs/>
      <w:smallCaps w:val="0"/>
      <w:strike w:val="0"/>
      <w:color w:val="000000"/>
      <w:spacing w:val="20"/>
      <w:w w:val="100"/>
      <w:position w:val="0"/>
      <w:sz w:val="10"/>
      <w:szCs w:val="10"/>
      <w:u w:val="none"/>
      <w:lang w:val="ru-RU" w:eastAsia="ru-RU"/>
    </w:rPr>
  </w:style>
  <w:style w:type="character" w:customStyle="1" w:styleId="CenturySchoolbook65pt0pt">
    <w:name w:val="Основной текст + Century Schoolbook;6.5 pt;Курсив;Интервал 0 pt"/>
    <w:basedOn w:val="affffff4"/>
    <w:rsid w:val="00433256"/>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eastAsia="ru-RU"/>
    </w:rPr>
  </w:style>
  <w:style w:type="character" w:customStyle="1" w:styleId="4pt0pt">
    <w:name w:val="Основной текст + 4 pt;Курсив;Интервал 0 pt"/>
    <w:basedOn w:val="affffff4"/>
    <w:rsid w:val="00433256"/>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eastAsia="ru-RU"/>
    </w:rPr>
  </w:style>
  <w:style w:type="character" w:customStyle="1" w:styleId="9pt0">
    <w:name w:val="Основной текст + 9 pt;Полужирный"/>
    <w:basedOn w:val="affffff4"/>
    <w:rsid w:val="0043325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rPr>
  </w:style>
  <w:style w:type="character" w:customStyle="1" w:styleId="13pt">
    <w:name w:val="Основной текст + 13 pt;Полужирный;Курсив"/>
    <w:basedOn w:val="affffff4"/>
    <w:rsid w:val="00433256"/>
    <w:rPr>
      <w:rFonts w:ascii="Times New Roman" w:eastAsia="Times New Roman" w:hAnsi="Times New Roman" w:cs="Times New Roman"/>
      <w:b/>
      <w:bCs/>
      <w:i/>
      <w:iCs/>
      <w:smallCaps w:val="0"/>
      <w:strike w:val="0"/>
      <w:color w:val="000000"/>
      <w:spacing w:val="0"/>
      <w:w w:val="100"/>
      <w:position w:val="0"/>
      <w:sz w:val="26"/>
      <w:szCs w:val="26"/>
      <w:u w:val="none"/>
      <w:lang w:val="ru-RU" w:eastAsia="ru-RU"/>
    </w:rPr>
  </w:style>
  <w:style w:type="character" w:customStyle="1" w:styleId="10pt0pt">
    <w:name w:val="Основной текст + 10 pt;Полужирный;Интервал 0 pt"/>
    <w:basedOn w:val="affffff4"/>
    <w:rsid w:val="00433256"/>
    <w:rPr>
      <w:rFonts w:ascii="Times New Roman" w:eastAsia="Times New Roman" w:hAnsi="Times New Roman" w:cs="Times New Roman"/>
      <w:b/>
      <w:bCs/>
      <w:i w:val="0"/>
      <w:iCs w:val="0"/>
      <w:smallCaps w:val="0"/>
      <w:strike w:val="0"/>
      <w:color w:val="000000"/>
      <w:spacing w:val="-10"/>
      <w:w w:val="100"/>
      <w:position w:val="0"/>
      <w:sz w:val="20"/>
      <w:szCs w:val="20"/>
      <w:u w:val="none"/>
      <w:lang w:val="ru-RU" w:eastAsia="ru-RU"/>
    </w:rPr>
  </w:style>
  <w:style w:type="character" w:customStyle="1" w:styleId="FranklinGothicHeavy45pt">
    <w:name w:val="Основной текст + Franklin Gothic Heavy;4.5 pt"/>
    <w:basedOn w:val="affffff4"/>
    <w:rsid w:val="00433256"/>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eastAsia="ru-RU"/>
    </w:rPr>
  </w:style>
  <w:style w:type="numbering" w:customStyle="1" w:styleId="11ff">
    <w:name w:val="Нет списка11"/>
    <w:next w:val="aff7"/>
    <w:semiHidden/>
    <w:unhideWhenUsed/>
    <w:rsid w:val="00433256"/>
  </w:style>
  <w:style w:type="numbering" w:customStyle="1" w:styleId="21f2">
    <w:name w:val="Нет списка21"/>
    <w:next w:val="aff7"/>
    <w:semiHidden/>
    <w:unhideWhenUsed/>
    <w:rsid w:val="00433256"/>
  </w:style>
  <w:style w:type="character" w:customStyle="1" w:styleId="8pt0">
    <w:name w:val="Основной текст + 8 pt;Полужирный"/>
    <w:rsid w:val="00433256"/>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f6">
    <w:name w:val="Основной текст + 8"/>
    <w:aliases w:val="5 pt6,Курсив6,Основной текст (14) + 23"/>
    <w:uiPriority w:val="99"/>
    <w:rsid w:val="00433256"/>
    <w:rPr>
      <w:rFonts w:ascii="Times New Roman" w:hAnsi="Times New Roman" w:cs="Times New Roman"/>
      <w:i/>
      <w:iCs/>
      <w:noProof/>
      <w:sz w:val="17"/>
      <w:szCs w:val="17"/>
      <w:shd w:val="clear" w:color="auto" w:fill="FFFFFF"/>
    </w:rPr>
  </w:style>
  <w:style w:type="numbering" w:customStyle="1" w:styleId="12f2">
    <w:name w:val="Нет списка12"/>
    <w:next w:val="aff7"/>
    <w:semiHidden/>
    <w:unhideWhenUsed/>
    <w:rsid w:val="00433256"/>
  </w:style>
  <w:style w:type="numbering" w:customStyle="1" w:styleId="22c">
    <w:name w:val="Нет списка22"/>
    <w:next w:val="aff7"/>
    <w:semiHidden/>
    <w:unhideWhenUsed/>
    <w:rsid w:val="00433256"/>
  </w:style>
  <w:style w:type="numbering" w:customStyle="1" w:styleId="31f1">
    <w:name w:val="Нет списка31"/>
    <w:next w:val="aff7"/>
    <w:uiPriority w:val="99"/>
    <w:semiHidden/>
    <w:unhideWhenUsed/>
    <w:rsid w:val="00433256"/>
  </w:style>
  <w:style w:type="numbering" w:customStyle="1" w:styleId="417">
    <w:name w:val="Нет списка41"/>
    <w:next w:val="aff7"/>
    <w:uiPriority w:val="99"/>
    <w:semiHidden/>
    <w:unhideWhenUsed/>
    <w:rsid w:val="00433256"/>
  </w:style>
  <w:style w:type="numbering" w:customStyle="1" w:styleId="518">
    <w:name w:val="Нет списка51"/>
    <w:next w:val="aff7"/>
    <w:uiPriority w:val="99"/>
    <w:semiHidden/>
    <w:unhideWhenUsed/>
    <w:rsid w:val="00433256"/>
  </w:style>
  <w:style w:type="numbering" w:customStyle="1" w:styleId="617">
    <w:name w:val="Нет списка61"/>
    <w:next w:val="aff7"/>
    <w:uiPriority w:val="99"/>
    <w:semiHidden/>
    <w:unhideWhenUsed/>
    <w:rsid w:val="00433256"/>
  </w:style>
  <w:style w:type="numbering" w:customStyle="1" w:styleId="716">
    <w:name w:val="Нет списка71"/>
    <w:next w:val="aff7"/>
    <w:uiPriority w:val="99"/>
    <w:semiHidden/>
    <w:unhideWhenUsed/>
    <w:rsid w:val="00433256"/>
  </w:style>
  <w:style w:type="numbering" w:customStyle="1" w:styleId="13f">
    <w:name w:val="Нет списка13"/>
    <w:next w:val="aff7"/>
    <w:semiHidden/>
    <w:unhideWhenUsed/>
    <w:rsid w:val="00433256"/>
  </w:style>
  <w:style w:type="numbering" w:customStyle="1" w:styleId="239">
    <w:name w:val="Нет списка23"/>
    <w:next w:val="aff7"/>
    <w:semiHidden/>
    <w:unhideWhenUsed/>
    <w:rsid w:val="00433256"/>
  </w:style>
  <w:style w:type="numbering" w:customStyle="1" w:styleId="32c">
    <w:name w:val="Нет списка32"/>
    <w:next w:val="aff7"/>
    <w:uiPriority w:val="99"/>
    <w:semiHidden/>
    <w:unhideWhenUsed/>
    <w:rsid w:val="00433256"/>
  </w:style>
  <w:style w:type="numbering" w:customStyle="1" w:styleId="426">
    <w:name w:val="Нет списка42"/>
    <w:next w:val="aff7"/>
    <w:uiPriority w:val="99"/>
    <w:semiHidden/>
    <w:unhideWhenUsed/>
    <w:rsid w:val="00433256"/>
  </w:style>
  <w:style w:type="numbering" w:customStyle="1" w:styleId="526">
    <w:name w:val="Нет списка52"/>
    <w:next w:val="aff7"/>
    <w:uiPriority w:val="99"/>
    <w:semiHidden/>
    <w:unhideWhenUsed/>
    <w:rsid w:val="00433256"/>
  </w:style>
  <w:style w:type="numbering" w:customStyle="1" w:styleId="625">
    <w:name w:val="Нет списка62"/>
    <w:next w:val="aff7"/>
    <w:uiPriority w:val="99"/>
    <w:semiHidden/>
    <w:unhideWhenUsed/>
    <w:rsid w:val="00433256"/>
  </w:style>
  <w:style w:type="numbering" w:customStyle="1" w:styleId="724">
    <w:name w:val="Нет списка72"/>
    <w:next w:val="aff7"/>
    <w:uiPriority w:val="99"/>
    <w:semiHidden/>
    <w:unhideWhenUsed/>
    <w:rsid w:val="00433256"/>
  </w:style>
  <w:style w:type="numbering" w:customStyle="1" w:styleId="10f2">
    <w:name w:val="Нет списка10"/>
    <w:next w:val="aff7"/>
    <w:uiPriority w:val="99"/>
    <w:semiHidden/>
    <w:unhideWhenUsed/>
    <w:rsid w:val="00433256"/>
  </w:style>
  <w:style w:type="numbering" w:customStyle="1" w:styleId="14f1">
    <w:name w:val="Нет списка14"/>
    <w:next w:val="aff7"/>
    <w:semiHidden/>
    <w:unhideWhenUsed/>
    <w:rsid w:val="00433256"/>
  </w:style>
  <w:style w:type="numbering" w:customStyle="1" w:styleId="246">
    <w:name w:val="Нет списка24"/>
    <w:next w:val="aff7"/>
    <w:uiPriority w:val="99"/>
    <w:semiHidden/>
    <w:unhideWhenUsed/>
    <w:rsid w:val="00433256"/>
  </w:style>
  <w:style w:type="numbering" w:customStyle="1" w:styleId="337">
    <w:name w:val="Нет списка33"/>
    <w:next w:val="aff7"/>
    <w:uiPriority w:val="99"/>
    <w:semiHidden/>
    <w:unhideWhenUsed/>
    <w:rsid w:val="00433256"/>
  </w:style>
  <w:style w:type="numbering" w:customStyle="1" w:styleId="433">
    <w:name w:val="Нет списка43"/>
    <w:next w:val="aff7"/>
    <w:uiPriority w:val="99"/>
    <w:semiHidden/>
    <w:unhideWhenUsed/>
    <w:rsid w:val="00433256"/>
  </w:style>
  <w:style w:type="numbering" w:customStyle="1" w:styleId="533">
    <w:name w:val="Нет списка53"/>
    <w:next w:val="aff7"/>
    <w:uiPriority w:val="99"/>
    <w:semiHidden/>
    <w:unhideWhenUsed/>
    <w:rsid w:val="00433256"/>
  </w:style>
  <w:style w:type="numbering" w:customStyle="1" w:styleId="634">
    <w:name w:val="Нет списка63"/>
    <w:next w:val="aff7"/>
    <w:uiPriority w:val="99"/>
    <w:semiHidden/>
    <w:unhideWhenUsed/>
    <w:rsid w:val="00433256"/>
  </w:style>
  <w:style w:type="numbering" w:customStyle="1" w:styleId="733">
    <w:name w:val="Нет списка73"/>
    <w:next w:val="aff7"/>
    <w:uiPriority w:val="99"/>
    <w:semiHidden/>
    <w:unhideWhenUsed/>
    <w:rsid w:val="00433256"/>
  </w:style>
  <w:style w:type="character" w:customStyle="1" w:styleId="affe">
    <w:name w:val="Обычный (Интернет) Знак"/>
    <w:aliases w:val="Обычный (Web)1 Знак,Обычный (веб)1 Знак,Обычный (веб)11 Знак,Обычный (Web) Знак,Char Char Char Char Char Char Char Char Char Char Char Char Char Char Char Char Char Char Char Знак"/>
    <w:link w:val="affd"/>
    <w:qFormat/>
    <w:locked/>
    <w:rsid w:val="00433256"/>
    <w:rPr>
      <w:rFonts w:ascii="Times New Roman" w:eastAsia="Calibri" w:hAnsi="Times New Roman" w:cs="Times New Roman"/>
      <w:b/>
      <w:bCs/>
      <w:color w:val="365F91"/>
      <w:sz w:val="24"/>
      <w:szCs w:val="24"/>
      <w:lang w:val="en-US"/>
    </w:rPr>
  </w:style>
  <w:style w:type="character" w:styleId="affffffffffffffffffffff6">
    <w:name w:val="line number"/>
    <w:basedOn w:val="aff5"/>
    <w:uiPriority w:val="99"/>
    <w:rsid w:val="00433256"/>
  </w:style>
  <w:style w:type="character" w:styleId="HTML2">
    <w:name w:val="HTML Cite"/>
    <w:basedOn w:val="aff5"/>
    <w:uiPriority w:val="99"/>
    <w:semiHidden/>
    <w:unhideWhenUsed/>
    <w:rsid w:val="00433256"/>
    <w:rPr>
      <w:i/>
      <w:iCs/>
    </w:rPr>
  </w:style>
  <w:style w:type="character" w:customStyle="1" w:styleId="610pt">
    <w:name w:val="Основной текст (6) + 10 pt;Курсив"/>
    <w:basedOn w:val="63"/>
    <w:rsid w:val="00433256"/>
    <w:rPr>
      <w:rFonts w:ascii="Times New Roman" w:eastAsia="Times New Roman" w:hAnsi="Times New Roman" w:cs="Times New Roman"/>
      <w:b w:val="0"/>
      <w:bCs w:val="0"/>
      <w:i/>
      <w:iCs/>
      <w:smallCaps w:val="0"/>
      <w:strike w:val="0"/>
      <w:noProof/>
      <w:spacing w:val="0"/>
      <w:sz w:val="20"/>
      <w:szCs w:val="20"/>
      <w:shd w:val="clear" w:color="auto" w:fill="FFFFFF"/>
    </w:rPr>
  </w:style>
  <w:style w:type="character" w:customStyle="1" w:styleId="60pt">
    <w:name w:val="Основной текст (6) + Курсив;Интервал 0 pt"/>
    <w:basedOn w:val="63"/>
    <w:rsid w:val="00433256"/>
    <w:rPr>
      <w:rFonts w:ascii="Times New Roman" w:eastAsia="Times New Roman" w:hAnsi="Times New Roman" w:cs="Times New Roman"/>
      <w:b w:val="0"/>
      <w:bCs w:val="0"/>
      <w:i/>
      <w:iCs/>
      <w:smallCaps w:val="0"/>
      <w:strike w:val="0"/>
      <w:noProof/>
      <w:spacing w:val="-10"/>
      <w:sz w:val="18"/>
      <w:szCs w:val="18"/>
      <w:shd w:val="clear" w:color="auto" w:fill="FFFFFF"/>
    </w:rPr>
  </w:style>
  <w:style w:type="character" w:customStyle="1" w:styleId="2Tahoma7pt">
    <w:name w:val="Основной текст (2) + Tahoma;7 pt;Полужирный"/>
    <w:basedOn w:val="2f5"/>
    <w:rsid w:val="00433256"/>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5"/>
    <w:rsid w:val="00433256"/>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
    <w:name w:val="Основной текст (2) + 6.5 pt;Полужирный"/>
    <w:basedOn w:val="2f5"/>
    <w:rsid w:val="00433256"/>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9pt0">
    <w:name w:val="Основной текст (2) + 9 pt;Полужирный;Курсив"/>
    <w:basedOn w:val="2f5"/>
    <w:rsid w:val="00433256"/>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ArialNarrow105pt">
    <w:name w:val="Основной текст (2) + Arial Narrow;10.5 pt;Курсив"/>
    <w:basedOn w:val="2f5"/>
    <w:rsid w:val="00433256"/>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5"/>
    <w:rsid w:val="00433256"/>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5"/>
    <w:rsid w:val="00433256"/>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65pt0">
    <w:name w:val="Основной текст (2) + 6.5 pt;Курсив"/>
    <w:basedOn w:val="2f5"/>
    <w:rsid w:val="00433256"/>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1">
    <w:name w:val="Основной текст (2) + 9 pt;Полужирный"/>
    <w:basedOn w:val="2f5"/>
    <w:rsid w:val="0043325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
    <w:name w:val="Основной текст (2) + Cambria;4 pt"/>
    <w:basedOn w:val="2f5"/>
    <w:rsid w:val="00433256"/>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0">
    <w:name w:val="Основной текст (2) + Cambria;4 pt;Малые прописные"/>
    <w:basedOn w:val="2f5"/>
    <w:rsid w:val="00433256"/>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character" w:customStyle="1" w:styleId="565pt">
    <w:name w:val="Основной текст (5) + 6;5 pt;Не полужирный;Не курсив"/>
    <w:basedOn w:val="54"/>
    <w:rsid w:val="00433256"/>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f4"/>
    <w:rsid w:val="00433256"/>
    <w:rPr>
      <w:rFonts w:ascii="Times New Roman" w:eastAsia="Times New Roman" w:hAnsi="Times New Roman" w:cs="Times New Roman"/>
      <w:sz w:val="11"/>
      <w:szCs w:val="11"/>
      <w:lang w:val="en-US" w:eastAsia="ru-RU"/>
    </w:rPr>
  </w:style>
  <w:style w:type="character" w:customStyle="1" w:styleId="87pt">
    <w:name w:val="Основной текст (8) + 7 pt;Курсив"/>
    <w:basedOn w:val="83"/>
    <w:rsid w:val="00433256"/>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46pt">
    <w:name w:val="Основной текст (4) + 6 pt;Не полужирный;Не курсив"/>
    <w:basedOn w:val="4a"/>
    <w:rsid w:val="00433256"/>
    <w:rPr>
      <w:b/>
      <w:bCs/>
      <w:i/>
      <w:iCs/>
      <w:sz w:val="12"/>
      <w:szCs w:val="12"/>
      <w:shd w:val="clear" w:color="auto" w:fill="FFFFFF"/>
    </w:rPr>
  </w:style>
  <w:style w:type="character" w:customStyle="1" w:styleId="29pt2">
    <w:name w:val="Основной текст (2) + 9 pt;Не полужирный"/>
    <w:basedOn w:val="2f5"/>
    <w:rsid w:val="0043325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1">
    <w:name w:val="Основной текст (2) + 8;5 pt;Не полужирный"/>
    <w:basedOn w:val="2f5"/>
    <w:rsid w:val="00433256"/>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5"/>
    <w:rsid w:val="00433256"/>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5"/>
    <w:rsid w:val="00433256"/>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3">
    <w:name w:val="Основной текст (2) + 9 pt;Курсив"/>
    <w:basedOn w:val="2f5"/>
    <w:rsid w:val="00433256"/>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8pt">
    <w:name w:val="Основной текст (2) + 8 pt;Не полужирный"/>
    <w:basedOn w:val="2f5"/>
    <w:rsid w:val="00433256"/>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5"/>
    <w:rsid w:val="00433256"/>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0">
    <w:name w:val="Основной текст (2) + 6 pt;Не полужирный"/>
    <w:basedOn w:val="2f5"/>
    <w:rsid w:val="00433256"/>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5"/>
    <w:rsid w:val="00433256"/>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1">
    <w:name w:val="Основной текст (2) + Cambria;4 pt;Не полужирный"/>
    <w:basedOn w:val="2f5"/>
    <w:rsid w:val="00433256"/>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5"/>
    <w:rsid w:val="00433256"/>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1">
    <w:name w:val="Основной текст (2) + 6 pt;Не полужирный;Курсив"/>
    <w:basedOn w:val="2f5"/>
    <w:rsid w:val="00433256"/>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5"/>
    <w:rsid w:val="00433256"/>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0">
    <w:name w:val="Основной текст (2) + 4 pt;Не полужирный"/>
    <w:basedOn w:val="2f5"/>
    <w:rsid w:val="00433256"/>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5"/>
    <w:rsid w:val="00433256"/>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1">
    <w:name w:val="Основной текст (2) + 6;5 pt;Не полужирный"/>
    <w:basedOn w:val="2f5"/>
    <w:rsid w:val="00433256"/>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5"/>
    <w:rsid w:val="00433256"/>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5"/>
    <w:rsid w:val="00433256"/>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2">
    <w:name w:val="Основной текст (2) + 6;5 pt"/>
    <w:basedOn w:val="2f5"/>
    <w:rsid w:val="00433256"/>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numbering" w:customStyle="1" w:styleId="1114">
    <w:name w:val="Нет списка111"/>
    <w:next w:val="aff7"/>
    <w:semiHidden/>
    <w:unhideWhenUsed/>
    <w:rsid w:val="00433256"/>
  </w:style>
  <w:style w:type="character" w:customStyle="1" w:styleId="2115pt">
    <w:name w:val="Основной текст (2) + 11;5 pt"/>
    <w:basedOn w:val="2f5"/>
    <w:rsid w:val="0043325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9pt2">
    <w:name w:val="Колонтитул + 9 pt;Полужирный"/>
    <w:basedOn w:val="affffffffe"/>
    <w:rsid w:val="00433256"/>
    <w:rPr>
      <w:rFonts w:ascii="Times New Roman" w:eastAsia="Times New Roman" w:hAnsi="Times New Roman" w:cs="Times New Roman"/>
      <w:b/>
      <w:bCs/>
      <w:i w:val="0"/>
      <w:iCs w:val="0"/>
      <w:smallCaps w:val="0"/>
      <w:strike w:val="0"/>
      <w:noProof/>
      <w:color w:val="000000"/>
      <w:spacing w:val="0"/>
      <w:w w:val="100"/>
      <w:position w:val="0"/>
      <w:sz w:val="18"/>
      <w:szCs w:val="18"/>
      <w:u w:val="none"/>
      <w:shd w:val="clear" w:color="auto" w:fill="FFFFFF"/>
      <w:lang w:val="ru-RU" w:eastAsia="ru-RU" w:bidi="ru-RU"/>
    </w:rPr>
  </w:style>
  <w:style w:type="character" w:customStyle="1" w:styleId="214pt2">
    <w:name w:val="Основной текст (2) + 14 pt;Полужирный"/>
    <w:basedOn w:val="2f5"/>
    <w:rsid w:val="00433256"/>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Полужирный"/>
    <w:basedOn w:val="2f5"/>
    <w:rsid w:val="00433256"/>
    <w:rPr>
      <w:rFonts w:ascii="Arial" w:eastAsia="Arial" w:hAnsi="Arial" w:cs="Arial"/>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ArialUnicodeMS75pt0pt">
    <w:name w:val="Основной текст (2) + Arial Unicode MS;7;5 pt;Интервал 0 pt"/>
    <w:basedOn w:val="2f5"/>
    <w:rsid w:val="00433256"/>
    <w:rPr>
      <w:rFonts w:ascii="Arial Unicode MS" w:eastAsia="Arial Unicode MS" w:hAnsi="Arial Unicode MS" w:cs="Arial Unicode MS"/>
      <w:b w:val="0"/>
      <w:bCs w:val="0"/>
      <w:i w:val="0"/>
      <w:iCs w:val="0"/>
      <w:smallCaps w:val="0"/>
      <w:strike w:val="0"/>
      <w:color w:val="000000"/>
      <w:spacing w:val="10"/>
      <w:w w:val="100"/>
      <w:position w:val="0"/>
      <w:sz w:val="15"/>
      <w:szCs w:val="15"/>
      <w:u w:val="none"/>
      <w:shd w:val="clear" w:color="auto" w:fill="FFFFFF"/>
      <w:lang w:val="ru-RU" w:eastAsia="ru-RU" w:bidi="ru-RU"/>
    </w:rPr>
  </w:style>
  <w:style w:type="character" w:customStyle="1" w:styleId="2-2pt">
    <w:name w:val="Основной текст (2) + Курсив;Интервал -2 pt"/>
    <w:basedOn w:val="2f5"/>
    <w:rsid w:val="00433256"/>
    <w:rPr>
      <w:rFonts w:ascii="Arial" w:eastAsia="Arial" w:hAnsi="Arial" w:cs="Arial"/>
      <w:b w:val="0"/>
      <w:bCs w:val="0"/>
      <w:i/>
      <w:iCs/>
      <w:smallCaps w:val="0"/>
      <w:strike w:val="0"/>
      <w:color w:val="000000"/>
      <w:spacing w:val="-40"/>
      <w:w w:val="100"/>
      <w:position w:val="0"/>
      <w:sz w:val="19"/>
      <w:szCs w:val="19"/>
      <w:u w:val="none"/>
      <w:shd w:val="clear" w:color="auto" w:fill="FFFFFF"/>
      <w:lang w:val="ru-RU" w:eastAsia="ru-RU" w:bidi="ru-RU"/>
    </w:rPr>
  </w:style>
  <w:style w:type="character" w:customStyle="1" w:styleId="2Georgia16pt0pt">
    <w:name w:val="Основной текст (2) + Georgia;16 pt;Интервал 0 pt"/>
    <w:basedOn w:val="2f5"/>
    <w:rsid w:val="00433256"/>
    <w:rPr>
      <w:rFonts w:ascii="Georgia" w:eastAsia="Georgia" w:hAnsi="Georgia" w:cs="Georgia"/>
      <w:b w:val="0"/>
      <w:bCs w:val="0"/>
      <w:i w:val="0"/>
      <w:iCs w:val="0"/>
      <w:smallCaps w:val="0"/>
      <w:strike w:val="0"/>
      <w:color w:val="000000"/>
      <w:spacing w:val="-10"/>
      <w:w w:val="100"/>
      <w:position w:val="0"/>
      <w:sz w:val="32"/>
      <w:szCs w:val="32"/>
      <w:u w:val="none"/>
      <w:shd w:val="clear" w:color="auto" w:fill="FFFFFF"/>
      <w:lang w:val="ru-RU" w:eastAsia="ru-RU" w:bidi="ru-RU"/>
    </w:rPr>
  </w:style>
  <w:style w:type="character" w:customStyle="1" w:styleId="2ArialUnicodeMS10pt0pt">
    <w:name w:val="Основной текст (2) + Arial Unicode MS;10 pt;Полужирный;Интервал 0 pt"/>
    <w:basedOn w:val="2f5"/>
    <w:rsid w:val="00433256"/>
    <w:rPr>
      <w:rFonts w:ascii="Arial Unicode MS" w:eastAsia="Arial Unicode MS" w:hAnsi="Arial Unicode MS" w:cs="Arial Unicode MS"/>
      <w:b/>
      <w:bCs/>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295pt0">
    <w:name w:val="Основной текст (2) + 9;5 pt;Не полужирный"/>
    <w:basedOn w:val="2f5"/>
    <w:rsid w:val="00433256"/>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pt0">
    <w:name w:val="Основной текст (2) + 7 pt;Не полужирный"/>
    <w:basedOn w:val="2f5"/>
    <w:rsid w:val="00433256"/>
    <w:rPr>
      <w:rFonts w:ascii="Arial" w:eastAsia="Arial" w:hAnsi="Arial" w:cs="Arial"/>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55pt0">
    <w:name w:val="Основной текст (2) + 5;5 pt;Не полужирный"/>
    <w:basedOn w:val="2f5"/>
    <w:rsid w:val="00433256"/>
    <w:rPr>
      <w:rFonts w:ascii="Arial" w:eastAsia="Arial" w:hAnsi="Arial" w:cs="Arial"/>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95pt1">
    <w:name w:val="Основной текст (2) + 9;5 pt;Не полужирный;Курсив"/>
    <w:basedOn w:val="2f5"/>
    <w:rsid w:val="00433256"/>
    <w:rPr>
      <w:rFonts w:ascii="Arial" w:eastAsia="Arial" w:hAnsi="Arial" w:cs="Arial"/>
      <w:b/>
      <w:bCs/>
      <w:i/>
      <w:iCs/>
      <w:smallCaps w:val="0"/>
      <w:strike w:val="0"/>
      <w:color w:val="000000"/>
      <w:spacing w:val="0"/>
      <w:w w:val="100"/>
      <w:position w:val="0"/>
      <w:sz w:val="19"/>
      <w:szCs w:val="19"/>
      <w:u w:val="none"/>
      <w:shd w:val="clear" w:color="auto" w:fill="FFFFFF"/>
      <w:lang w:val="ru-RU" w:eastAsia="ru-RU" w:bidi="ru-RU"/>
    </w:rPr>
  </w:style>
  <w:style w:type="character" w:customStyle="1" w:styleId="2Candara7pt">
    <w:name w:val="Основной текст (2) + Candara;7 pt;Курсив"/>
    <w:basedOn w:val="2f5"/>
    <w:rsid w:val="00433256"/>
    <w:rPr>
      <w:rFonts w:ascii="Candara" w:eastAsia="Candara" w:hAnsi="Candara" w:cs="Candara"/>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ffffe">
    <w:name w:val="Основной текст (2) + Полужирный;Курсив"/>
    <w:basedOn w:val="2f5"/>
    <w:rsid w:val="00433256"/>
    <w:rPr>
      <w:rFonts w:ascii="Arial" w:eastAsia="Arial" w:hAnsi="Arial" w:cs="Arial"/>
      <w:b/>
      <w:bCs/>
      <w:i/>
      <w:iCs/>
      <w:smallCaps w:val="0"/>
      <w:strike w:val="0"/>
      <w:color w:val="000000"/>
      <w:spacing w:val="0"/>
      <w:w w:val="100"/>
      <w:position w:val="0"/>
      <w:sz w:val="16"/>
      <w:szCs w:val="16"/>
      <w:u w:val="none"/>
      <w:shd w:val="clear" w:color="auto" w:fill="FFFFFF"/>
      <w:lang w:val="ru-RU" w:eastAsia="ru-RU" w:bidi="ru-RU"/>
    </w:rPr>
  </w:style>
  <w:style w:type="character" w:customStyle="1" w:styleId="285pt2">
    <w:name w:val="Основной текст (2) + 8;5 pt;Полужирный"/>
    <w:basedOn w:val="2f5"/>
    <w:rsid w:val="00433256"/>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11pt1">
    <w:name w:val="Колонтитул + 11 pt;Полужирный"/>
    <w:basedOn w:val="affffffffe"/>
    <w:rsid w:val="00433256"/>
    <w:rPr>
      <w:rFonts w:ascii="Times New Roman" w:eastAsia="Times New Roman" w:hAnsi="Times New Roman" w:cs="Times New Roman"/>
      <w:b/>
      <w:bCs/>
      <w:i w:val="0"/>
      <w:iCs w:val="0"/>
      <w:smallCaps w:val="0"/>
      <w:strike w:val="0"/>
      <w:noProof/>
      <w:color w:val="000000"/>
      <w:spacing w:val="0"/>
      <w:w w:val="100"/>
      <w:position w:val="0"/>
      <w:sz w:val="22"/>
      <w:szCs w:val="22"/>
      <w:u w:val="none"/>
      <w:shd w:val="clear" w:color="auto" w:fill="FFFFFF"/>
      <w:lang w:val="ru-RU" w:eastAsia="ru-RU" w:bidi="ru-RU"/>
    </w:rPr>
  </w:style>
  <w:style w:type="character" w:customStyle="1" w:styleId="2ArialNarrow105pt0">
    <w:name w:val="Основной текст (2) + Arial Narrow;10;5 pt;Курсив"/>
    <w:basedOn w:val="2f5"/>
    <w:rsid w:val="00433256"/>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0pt">
    <w:name w:val="Основной текст (2) + 10;5 pt;Полужирный;Интервал 0 pt"/>
    <w:basedOn w:val="2f5"/>
    <w:rsid w:val="00433256"/>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1pt">
    <w:name w:val="Основной текст (2) + 10;5 pt;Полужирный;Интервал 1 pt"/>
    <w:basedOn w:val="2f5"/>
    <w:rsid w:val="00433256"/>
    <w:rPr>
      <w:rFonts w:ascii="Times New Roman" w:eastAsia="Times New Roman" w:hAnsi="Times New Roman" w:cs="Times New Roman"/>
      <w:b/>
      <w:bCs/>
      <w:i w:val="0"/>
      <w:iCs w:val="0"/>
      <w:smallCaps w:val="0"/>
      <w:strike w:val="0"/>
      <w:color w:val="000000"/>
      <w:spacing w:val="20"/>
      <w:w w:val="100"/>
      <w:position w:val="0"/>
      <w:sz w:val="21"/>
      <w:szCs w:val="21"/>
      <w:u w:val="none"/>
      <w:shd w:val="clear" w:color="auto" w:fill="FFFFFF"/>
      <w:lang w:val="ru-RU" w:eastAsia="ru-RU" w:bidi="ru-RU"/>
    </w:rPr>
  </w:style>
  <w:style w:type="character" w:customStyle="1" w:styleId="2Candara10pt0pt">
    <w:name w:val="Основной текст (2) + Candara;10 pt;Интервал 0 pt"/>
    <w:basedOn w:val="2f5"/>
    <w:rsid w:val="00433256"/>
    <w:rPr>
      <w:rFonts w:ascii="Candara" w:eastAsia="Candara" w:hAnsi="Candara" w:cs="Candar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105pt1pt">
    <w:name w:val="Заголовок №3 + 10;5 pt;Интервал 1 pt"/>
    <w:basedOn w:val="3f2"/>
    <w:rsid w:val="00433256"/>
    <w:rPr>
      <w:rFonts w:ascii="Tahoma" w:eastAsia="Tahoma" w:hAnsi="Tahoma" w:cs="Tahoma"/>
      <w:b/>
      <w:bCs/>
      <w:i w:val="0"/>
      <w:iCs w:val="0"/>
      <w:smallCaps w:val="0"/>
      <w:strike w:val="0"/>
      <w:noProof/>
      <w:color w:val="000000"/>
      <w:spacing w:val="20"/>
      <w:w w:val="100"/>
      <w:position w:val="0"/>
      <w:sz w:val="21"/>
      <w:szCs w:val="21"/>
      <w:u w:val="none"/>
      <w:shd w:val="clear" w:color="auto" w:fill="FFFFFF"/>
      <w:lang w:val="ru-RU" w:eastAsia="ru-RU" w:bidi="ru-RU"/>
    </w:rPr>
  </w:style>
  <w:style w:type="character" w:customStyle="1" w:styleId="2ArialNarrow12pt">
    <w:name w:val="Основной текст (2) + Arial Narrow;12 pt"/>
    <w:basedOn w:val="2f5"/>
    <w:rsid w:val="00433256"/>
    <w:rPr>
      <w:rFonts w:ascii="Arial Narrow" w:eastAsia="Arial Narrow" w:hAnsi="Arial Narrow" w:cs="Arial Narrow"/>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Constantia13pt">
    <w:name w:val="Основной текст (2) + Constantia;13 pt"/>
    <w:basedOn w:val="2f5"/>
    <w:rsid w:val="00433256"/>
    <w:rPr>
      <w:rFonts w:ascii="Constantia" w:eastAsia="Constantia" w:hAnsi="Constantia" w:cs="Constantia"/>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45pt1">
    <w:name w:val="Основной текст (2) + 4;5 pt"/>
    <w:basedOn w:val="2f5"/>
    <w:rsid w:val="00433256"/>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Sylfaen11pt">
    <w:name w:val="Основной текст (2) + Sylfaen;11 pt"/>
    <w:basedOn w:val="2f5"/>
    <w:rsid w:val="00433256"/>
    <w:rPr>
      <w:rFonts w:ascii="Sylfaen" w:eastAsia="Sylfaen" w:hAnsi="Sylfaen" w:cs="Sylfaen"/>
      <w:color w:val="000000"/>
      <w:spacing w:val="0"/>
      <w:w w:val="100"/>
      <w:position w:val="0"/>
      <w:sz w:val="22"/>
      <w:szCs w:val="22"/>
      <w:shd w:val="clear" w:color="auto" w:fill="FFFFFF"/>
      <w:lang w:val="ru-RU" w:eastAsia="ru-RU" w:bidi="ru-RU"/>
    </w:rPr>
  </w:style>
  <w:style w:type="character" w:customStyle="1" w:styleId="213pt3pt">
    <w:name w:val="Основной текст (2) + 13 pt;Интервал 3 pt"/>
    <w:basedOn w:val="2f5"/>
    <w:rsid w:val="00433256"/>
    <w:rPr>
      <w:rFonts w:ascii="Times New Roman" w:eastAsia="Times New Roman" w:hAnsi="Times New Roman" w:cs="Times New Roman"/>
      <w:b w:val="0"/>
      <w:bCs w:val="0"/>
      <w:i w:val="0"/>
      <w:iCs w:val="0"/>
      <w:smallCaps w:val="0"/>
      <w:strike w:val="0"/>
      <w:color w:val="000000"/>
      <w:spacing w:val="70"/>
      <w:w w:val="100"/>
      <w:position w:val="0"/>
      <w:sz w:val="26"/>
      <w:szCs w:val="26"/>
      <w:u w:val="none"/>
      <w:shd w:val="clear" w:color="auto" w:fill="FFFFFF"/>
      <w:lang w:val="ru-RU" w:eastAsia="ru-RU" w:bidi="ru-RU"/>
    </w:rPr>
  </w:style>
  <w:style w:type="character" w:customStyle="1" w:styleId="275pt">
    <w:name w:val="Основной текст (2) + 7;5 pt"/>
    <w:basedOn w:val="2f5"/>
    <w:rsid w:val="00433256"/>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7pt1">
    <w:name w:val="Основной текст (2) + 7 pt;Полужирный"/>
    <w:basedOn w:val="2f5"/>
    <w:rsid w:val="00433256"/>
    <w:rPr>
      <w:rFonts w:ascii="Arial" w:eastAsia="Arial" w:hAnsi="Arial" w:cs="Arial"/>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TimesNewRoman7pt">
    <w:name w:val="Основной текст (2) + Times New Roman;7 pt"/>
    <w:basedOn w:val="2f5"/>
    <w:rsid w:val="00433256"/>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55pt0pt">
    <w:name w:val="Основной текст (2) + 5;5 pt;Курсив;Интервал 0 pt"/>
    <w:basedOn w:val="2f5"/>
    <w:rsid w:val="00433256"/>
    <w:rPr>
      <w:rFonts w:ascii="Times New Roman" w:eastAsia="Times New Roman" w:hAnsi="Times New Roman" w:cs="Times New Roman"/>
      <w:b w:val="0"/>
      <w:bCs w:val="0"/>
      <w:i/>
      <w:iCs/>
      <w:smallCaps w:val="0"/>
      <w:strike w:val="0"/>
      <w:color w:val="000000"/>
      <w:spacing w:val="-10"/>
      <w:w w:val="100"/>
      <w:position w:val="0"/>
      <w:sz w:val="11"/>
      <w:szCs w:val="11"/>
      <w:u w:val="none"/>
      <w:shd w:val="clear" w:color="auto" w:fill="FFFFFF"/>
      <w:lang w:val="en-US" w:eastAsia="en-US" w:bidi="en-US"/>
    </w:rPr>
  </w:style>
  <w:style w:type="character" w:customStyle="1" w:styleId="2Calibri4pt">
    <w:name w:val="Основной текст (2) + Calibri;4 pt"/>
    <w:basedOn w:val="2f5"/>
    <w:rsid w:val="00433256"/>
    <w:rPr>
      <w:rFonts w:ascii="Calibri" w:eastAsia="Calibri" w:hAnsi="Calibri" w:cs="Calibri"/>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105pt">
    <w:name w:val="Основной текст (2) + 10;5 pt"/>
    <w:basedOn w:val="2f5"/>
    <w:rsid w:val="00433256"/>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95pt2">
    <w:name w:val="Основной текст (2) + 9;5 pt;Полужирный"/>
    <w:basedOn w:val="2f5"/>
    <w:rsid w:val="00433256"/>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ArialUnicodeMS8pt">
    <w:name w:val="Основной текст (2) + Arial Unicode MS;8 pt"/>
    <w:basedOn w:val="2f5"/>
    <w:rsid w:val="00433256"/>
    <w:rPr>
      <w:rFonts w:ascii="Arial Unicode MS" w:eastAsia="Arial Unicode MS" w:hAnsi="Arial Unicode MS" w:cs="Arial Unicode MS"/>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85pt150">
    <w:name w:val="Основной текст (2) + 8;5 pt;Полужирный;Масштаб 150%"/>
    <w:basedOn w:val="2f5"/>
    <w:rsid w:val="00433256"/>
    <w:rPr>
      <w:rFonts w:ascii="Times New Roman" w:eastAsia="Times New Roman" w:hAnsi="Times New Roman" w:cs="Times New Roman"/>
      <w:b/>
      <w:bCs/>
      <w:i w:val="0"/>
      <w:iCs w:val="0"/>
      <w:smallCaps w:val="0"/>
      <w:strike w:val="0"/>
      <w:color w:val="000000"/>
      <w:spacing w:val="0"/>
      <w:w w:val="150"/>
      <w:position w:val="0"/>
      <w:sz w:val="17"/>
      <w:szCs w:val="17"/>
      <w:u w:val="none"/>
      <w:shd w:val="clear" w:color="auto" w:fill="FFFFFF"/>
      <w:lang w:val="ru-RU" w:eastAsia="ru-RU" w:bidi="ru-RU"/>
    </w:rPr>
  </w:style>
  <w:style w:type="character" w:customStyle="1" w:styleId="285pt1500">
    <w:name w:val="Основной текст (2) + 8;5 pt;Полужирный;Малые прописные;Масштаб 150%"/>
    <w:basedOn w:val="2f5"/>
    <w:rsid w:val="00433256"/>
    <w:rPr>
      <w:rFonts w:ascii="Times New Roman" w:eastAsia="Times New Roman" w:hAnsi="Times New Roman" w:cs="Times New Roman"/>
      <w:b/>
      <w:bCs/>
      <w:i w:val="0"/>
      <w:iCs w:val="0"/>
      <w:smallCaps/>
      <w:strike w:val="0"/>
      <w:color w:val="000000"/>
      <w:spacing w:val="0"/>
      <w:w w:val="150"/>
      <w:position w:val="0"/>
      <w:sz w:val="17"/>
      <w:szCs w:val="17"/>
      <w:u w:val="none"/>
      <w:shd w:val="clear" w:color="auto" w:fill="FFFFFF"/>
      <w:lang w:val="en-US" w:eastAsia="en-US" w:bidi="en-US"/>
    </w:rPr>
  </w:style>
  <w:style w:type="character" w:customStyle="1" w:styleId="2Tahoma95pt">
    <w:name w:val="Основной текст (2) + Tahoma;9;5 pt"/>
    <w:basedOn w:val="2f5"/>
    <w:rsid w:val="00433256"/>
    <w:rPr>
      <w:rFonts w:ascii="Tahoma" w:eastAsia="Tahoma" w:hAnsi="Tahoma" w:cs="Tahoma"/>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Tahoma85pt">
    <w:name w:val="Основной текст (2) + Tahoma;8;5 pt;Полужирный"/>
    <w:basedOn w:val="2f5"/>
    <w:rsid w:val="00433256"/>
    <w:rPr>
      <w:rFonts w:ascii="Tahoma" w:eastAsia="Tahoma" w:hAnsi="Tahoma" w:cs="Tahoma"/>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1Calibri10pt">
    <w:name w:val="Основной текст (21) + Calibri;10 pt"/>
    <w:basedOn w:val="216"/>
    <w:rsid w:val="00433256"/>
    <w:rPr>
      <w:rFonts w:ascii="Calibri" w:eastAsia="Calibri" w:hAnsi="Calibri" w:cs="Calibri"/>
      <w:b/>
      <w:bCs/>
      <w:i w:val="0"/>
      <w:iCs w:val="0"/>
      <w:smallCaps w:val="0"/>
      <w:strike w:val="0"/>
      <w:noProof/>
      <w:color w:val="000000"/>
      <w:spacing w:val="0"/>
      <w:w w:val="100"/>
      <w:position w:val="0"/>
      <w:sz w:val="20"/>
      <w:szCs w:val="20"/>
      <w:u w:val="none"/>
      <w:shd w:val="clear" w:color="auto" w:fill="FFFFFF"/>
      <w:lang w:val="ru-RU" w:eastAsia="ru-RU" w:bidi="ru-RU"/>
    </w:rPr>
  </w:style>
  <w:style w:type="character" w:customStyle="1" w:styleId="21Calibri10pt0">
    <w:name w:val="Основной текст (21) + Calibri;10 pt;Курсив"/>
    <w:basedOn w:val="216"/>
    <w:rsid w:val="00433256"/>
    <w:rPr>
      <w:rFonts w:ascii="Calibri" w:eastAsia="Calibri" w:hAnsi="Calibri" w:cs="Calibri"/>
      <w:b/>
      <w:bCs/>
      <w:i/>
      <w:iCs/>
      <w:smallCaps w:val="0"/>
      <w:strike w:val="0"/>
      <w:noProof/>
      <w:color w:val="000000"/>
      <w:spacing w:val="0"/>
      <w:w w:val="100"/>
      <w:position w:val="0"/>
      <w:sz w:val="20"/>
      <w:szCs w:val="20"/>
      <w:u w:val="none"/>
      <w:shd w:val="clear" w:color="auto" w:fill="FFFFFF"/>
      <w:lang w:val="ru-RU" w:eastAsia="ru-RU" w:bidi="ru-RU"/>
    </w:rPr>
  </w:style>
  <w:style w:type="character" w:customStyle="1" w:styleId="21Calibri10pt1">
    <w:name w:val="Основной текст (21) + Calibri;10 pt;Не полужирный"/>
    <w:basedOn w:val="216"/>
    <w:rsid w:val="00433256"/>
    <w:rPr>
      <w:rFonts w:ascii="Calibri" w:eastAsia="Calibri" w:hAnsi="Calibri" w:cs="Calibri"/>
      <w:b/>
      <w:bCs/>
      <w:i w:val="0"/>
      <w:iCs w:val="0"/>
      <w:smallCaps w:val="0"/>
      <w:strike w:val="0"/>
      <w:noProof/>
      <w:color w:val="000000"/>
      <w:spacing w:val="0"/>
      <w:w w:val="100"/>
      <w:position w:val="0"/>
      <w:sz w:val="20"/>
      <w:szCs w:val="20"/>
      <w:u w:val="none"/>
      <w:shd w:val="clear" w:color="auto" w:fill="FFFFFF"/>
      <w:lang w:val="ru-RU" w:eastAsia="ru-RU" w:bidi="ru-RU"/>
    </w:rPr>
  </w:style>
  <w:style w:type="character" w:customStyle="1" w:styleId="275pt0">
    <w:name w:val="Основной текст (2) + 7;5 pt;Полужирный"/>
    <w:basedOn w:val="2f5"/>
    <w:rsid w:val="00433256"/>
    <w:rPr>
      <w:rFonts w:ascii="Arial" w:eastAsia="Arial" w:hAnsi="Arial" w:cs="Arial"/>
      <w:b/>
      <w:bCs/>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75pt1">
    <w:name w:val="Основной текст (2) + 7;5 pt;Курсив"/>
    <w:basedOn w:val="2f5"/>
    <w:rsid w:val="00433256"/>
    <w:rPr>
      <w:rFonts w:ascii="Arial" w:eastAsia="Arial" w:hAnsi="Arial" w:cs="Arial"/>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fffff">
    <w:name w:val="Основной текст (2) + Не полужирный;Курсив"/>
    <w:basedOn w:val="2f5"/>
    <w:rsid w:val="00433256"/>
    <w:rPr>
      <w:rFonts w:ascii="Times New Roman" w:eastAsia="Times New Roman" w:hAnsi="Times New Roman" w:cs="Times New Roman"/>
      <w:b/>
      <w:bCs/>
      <w:i/>
      <w:iCs/>
      <w:smallCaps w:val="0"/>
      <w:strike w:val="0"/>
      <w:color w:val="000000"/>
      <w:spacing w:val="0"/>
      <w:w w:val="100"/>
      <w:position w:val="0"/>
      <w:sz w:val="11"/>
      <w:szCs w:val="11"/>
      <w:u w:val="none"/>
      <w:shd w:val="clear" w:color="auto" w:fill="FFFFFF"/>
      <w:lang w:val="ru-RU" w:eastAsia="ru-RU" w:bidi="ru-RU"/>
    </w:rPr>
  </w:style>
  <w:style w:type="character" w:customStyle="1" w:styleId="35pt0pt">
    <w:name w:val="Основной текст (3) + 5 pt;Не полужирный;Курсив;Интервал 0 pt"/>
    <w:basedOn w:val="3f"/>
    <w:rsid w:val="00433256"/>
    <w:rPr>
      <w:rFonts w:ascii="Bookman Old Style" w:eastAsia="Bookman Old Style" w:hAnsi="Bookman Old Style" w:cs="Bookman Old Style"/>
      <w:b/>
      <w:bCs/>
      <w:i/>
      <w:iCs/>
      <w:smallCaps w:val="0"/>
      <w:strike w:val="0"/>
      <w:noProof/>
      <w:color w:val="000000"/>
      <w:spacing w:val="-10"/>
      <w:w w:val="100"/>
      <w:position w:val="0"/>
      <w:sz w:val="10"/>
      <w:szCs w:val="10"/>
      <w:u w:val="none"/>
      <w:shd w:val="clear" w:color="auto" w:fill="FFFFFF"/>
      <w:lang w:val="ru-RU" w:eastAsia="ru-RU" w:bidi="ru-RU"/>
    </w:rPr>
  </w:style>
  <w:style w:type="character" w:customStyle="1" w:styleId="55pt0pt">
    <w:name w:val="Подпись к таблице + 5;5 pt;Полужирный;Не курсив;Интервал 0 pt"/>
    <w:basedOn w:val="afffffff9"/>
    <w:rsid w:val="00433256"/>
    <w:rPr>
      <w:rFonts w:ascii="Bookman Old Style" w:eastAsia="Bookman Old Style" w:hAnsi="Bookman Old Style" w:cs="Bookman Old Style"/>
      <w:b/>
      <w:bCs/>
      <w:i/>
      <w:iCs/>
      <w:smallCaps w:val="0"/>
      <w:strike w:val="0"/>
      <w:color w:val="000000"/>
      <w:spacing w:val="0"/>
      <w:w w:val="100"/>
      <w:position w:val="0"/>
      <w:sz w:val="11"/>
      <w:szCs w:val="11"/>
      <w:u w:val="none"/>
      <w:shd w:val="clear" w:color="auto" w:fill="FFFFFF"/>
      <w:lang w:val="ru-RU" w:eastAsia="ru-RU" w:bidi="ru-RU"/>
    </w:rPr>
  </w:style>
  <w:style w:type="character" w:customStyle="1" w:styleId="210pt">
    <w:name w:val="Основной текст (2) + 10 pt;Не полужирный"/>
    <w:basedOn w:val="2f5"/>
    <w:rsid w:val="00433256"/>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2BookmanOldStyle16pt">
    <w:name w:val="Основной текст (2) + Bookman Old Style;16 pt;Не полужирный"/>
    <w:basedOn w:val="2f5"/>
    <w:rsid w:val="00433256"/>
    <w:rPr>
      <w:rFonts w:ascii="Bookman Old Style" w:eastAsia="Bookman Old Style" w:hAnsi="Bookman Old Style" w:cs="Bookman Old Style"/>
      <w:b/>
      <w:bCs/>
      <w:i w:val="0"/>
      <w:iCs w:val="0"/>
      <w:smallCaps w:val="0"/>
      <w:strike w:val="0"/>
      <w:color w:val="000000"/>
      <w:spacing w:val="0"/>
      <w:w w:val="100"/>
      <w:position w:val="0"/>
      <w:sz w:val="32"/>
      <w:szCs w:val="32"/>
      <w:u w:val="none"/>
      <w:shd w:val="clear" w:color="auto" w:fill="FFFFFF"/>
      <w:lang w:val="en-US" w:eastAsia="en-US" w:bidi="en-US"/>
    </w:rPr>
  </w:style>
  <w:style w:type="character" w:customStyle="1" w:styleId="25pt0">
    <w:name w:val="Основной текст (2) + 5 pt;Не полужирный;Малые прописные"/>
    <w:basedOn w:val="2f5"/>
    <w:rsid w:val="00433256"/>
    <w:rPr>
      <w:rFonts w:ascii="Times New Roman" w:eastAsia="Times New Roman" w:hAnsi="Times New Roman" w:cs="Times New Roman"/>
      <w:b/>
      <w:bCs/>
      <w:i w:val="0"/>
      <w:iCs w:val="0"/>
      <w:smallCaps/>
      <w:strike w:val="0"/>
      <w:color w:val="000000"/>
      <w:spacing w:val="0"/>
      <w:w w:val="100"/>
      <w:position w:val="0"/>
      <w:sz w:val="10"/>
      <w:szCs w:val="10"/>
      <w:u w:val="none"/>
      <w:shd w:val="clear" w:color="auto" w:fill="FFFFFF"/>
      <w:lang w:val="en-US" w:eastAsia="en-US" w:bidi="en-US"/>
    </w:rPr>
  </w:style>
  <w:style w:type="character" w:customStyle="1" w:styleId="25pt1">
    <w:name w:val="Основной текст (2) + 5 pt;Не полужирный"/>
    <w:basedOn w:val="2f5"/>
    <w:rsid w:val="00433256"/>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5pt2">
    <w:name w:val="Основной текст (2) + 5 pt;Не полужирный;Курсив"/>
    <w:basedOn w:val="2f5"/>
    <w:rsid w:val="00433256"/>
    <w:rPr>
      <w:rFonts w:ascii="Times New Roman" w:eastAsia="Times New Roman" w:hAnsi="Times New Roman" w:cs="Times New Roman"/>
      <w:b/>
      <w:bCs/>
      <w:i/>
      <w:iCs/>
      <w:smallCaps w:val="0"/>
      <w:strike w:val="0"/>
      <w:color w:val="000000"/>
      <w:spacing w:val="0"/>
      <w:w w:val="100"/>
      <w:position w:val="0"/>
      <w:sz w:val="10"/>
      <w:szCs w:val="10"/>
      <w:u w:val="none"/>
      <w:shd w:val="clear" w:color="auto" w:fill="FFFFFF"/>
      <w:lang w:val="ru-RU" w:eastAsia="ru-RU" w:bidi="ru-RU"/>
    </w:rPr>
  </w:style>
  <w:style w:type="character" w:customStyle="1" w:styleId="2BookmanOldStyle5pt0pt">
    <w:name w:val="Основной текст (2) + Bookman Old Style;5 pt;Не полужирный;Курсив;Интервал 0 pt"/>
    <w:basedOn w:val="2f5"/>
    <w:rsid w:val="00433256"/>
    <w:rPr>
      <w:rFonts w:ascii="Bookman Old Style" w:eastAsia="Bookman Old Style" w:hAnsi="Bookman Old Style" w:cs="Bookman Old Style"/>
      <w:b/>
      <w:bCs/>
      <w:i/>
      <w:iCs/>
      <w:smallCaps w:val="0"/>
      <w:strike w:val="0"/>
      <w:color w:val="000000"/>
      <w:spacing w:val="-10"/>
      <w:w w:val="100"/>
      <w:position w:val="0"/>
      <w:sz w:val="10"/>
      <w:szCs w:val="10"/>
      <w:u w:val="none"/>
      <w:shd w:val="clear" w:color="auto" w:fill="FFFFFF"/>
      <w:lang w:val="ru-RU" w:eastAsia="ru-RU" w:bidi="ru-RU"/>
    </w:rPr>
  </w:style>
  <w:style w:type="character" w:customStyle="1" w:styleId="2BookmanOldStyle5pt0pt0">
    <w:name w:val="Основной текст (2) + Bookman Old Style;5 pt;Не полужирный;Интервал 0 pt"/>
    <w:basedOn w:val="2f5"/>
    <w:rsid w:val="00433256"/>
    <w:rPr>
      <w:rFonts w:ascii="Bookman Old Style" w:eastAsia="Bookman Old Style" w:hAnsi="Bookman Old Style" w:cs="Bookman Old Style"/>
      <w:b/>
      <w:bCs/>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2MicrosoftSansSerif45pt">
    <w:name w:val="Основной текст (2) + Microsoft Sans Serif;4;5 pt;Не полужирный;Курсив"/>
    <w:basedOn w:val="2f5"/>
    <w:rsid w:val="00433256"/>
    <w:rPr>
      <w:rFonts w:ascii="Microsoft Sans Serif" w:eastAsia="Microsoft Sans Serif" w:hAnsi="Microsoft Sans Serif" w:cs="Microsoft Sans Serif"/>
      <w:b/>
      <w:bCs/>
      <w:i/>
      <w:iCs/>
      <w:smallCaps w:val="0"/>
      <w:strike w:val="0"/>
      <w:color w:val="000000"/>
      <w:spacing w:val="0"/>
      <w:w w:val="100"/>
      <w:position w:val="0"/>
      <w:sz w:val="9"/>
      <w:szCs w:val="9"/>
      <w:u w:val="none"/>
      <w:shd w:val="clear" w:color="auto" w:fill="FFFFFF"/>
      <w:lang w:val="en-US" w:eastAsia="en-US" w:bidi="en-US"/>
    </w:rPr>
  </w:style>
  <w:style w:type="character" w:customStyle="1" w:styleId="295pt3">
    <w:name w:val="Основной текст (2) + 9;5 pt"/>
    <w:basedOn w:val="2f5"/>
    <w:rsid w:val="00433256"/>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10">
    <w:name w:val="Основной текст (2) + 7;5 pt1"/>
    <w:basedOn w:val="2f5"/>
    <w:rsid w:val="00433256"/>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7pt2">
    <w:name w:val="Основной текст (2) + 7 pt;Курсив"/>
    <w:basedOn w:val="2f5"/>
    <w:rsid w:val="00433256"/>
    <w:rPr>
      <w:rFonts w:ascii="Arial" w:eastAsia="Arial" w:hAnsi="Arial" w:cs="Arial"/>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75pt2">
    <w:name w:val="Основной текст (2) + 7;5 pt;Малые прописные"/>
    <w:basedOn w:val="2f5"/>
    <w:rsid w:val="00433256"/>
    <w:rPr>
      <w:rFonts w:ascii="Arial" w:eastAsia="Arial" w:hAnsi="Arial" w:cs="Arial"/>
      <w:b w:val="0"/>
      <w:bCs w:val="0"/>
      <w:i w:val="0"/>
      <w:iCs w:val="0"/>
      <w:smallCaps/>
      <w:strike w:val="0"/>
      <w:color w:val="000000"/>
      <w:spacing w:val="0"/>
      <w:w w:val="100"/>
      <w:position w:val="0"/>
      <w:sz w:val="15"/>
      <w:szCs w:val="15"/>
      <w:u w:val="none"/>
      <w:shd w:val="clear" w:color="auto" w:fill="FFFFFF"/>
      <w:lang w:val="ru-RU" w:eastAsia="ru-RU" w:bidi="ru-RU"/>
    </w:rPr>
  </w:style>
  <w:style w:type="character" w:customStyle="1" w:styleId="212pt5">
    <w:name w:val="Основной текст (2) + 12 pt;Полужирный"/>
    <w:basedOn w:val="2f5"/>
    <w:rsid w:val="00433256"/>
    <w:rPr>
      <w:rFonts w:ascii="Arial" w:eastAsia="Arial" w:hAnsi="Arial" w:cs="Arial"/>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75pt20">
    <w:name w:val="Основной текст (2) + 7;5 pt2"/>
    <w:basedOn w:val="2f5"/>
    <w:rsid w:val="00433256"/>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Garamond4pt1501">
    <w:name w:val="Основной текст (2) + Garamond;4 pt;Масштаб 150%1"/>
    <w:basedOn w:val="2f5"/>
    <w:rsid w:val="00433256"/>
    <w:rPr>
      <w:rFonts w:ascii="Garamond" w:eastAsia="Garamond" w:hAnsi="Garamond" w:cs="Garamond"/>
      <w:b w:val="0"/>
      <w:bCs w:val="0"/>
      <w:i w:val="0"/>
      <w:iCs w:val="0"/>
      <w:smallCaps w:val="0"/>
      <w:strike w:val="0"/>
      <w:color w:val="000000"/>
      <w:spacing w:val="0"/>
      <w:w w:val="150"/>
      <w:position w:val="0"/>
      <w:sz w:val="8"/>
      <w:szCs w:val="8"/>
      <w:u w:val="none"/>
      <w:shd w:val="clear" w:color="auto" w:fill="FFFFFF"/>
      <w:lang w:val="ru-RU" w:eastAsia="ru-RU" w:bidi="ru-RU"/>
    </w:rPr>
  </w:style>
  <w:style w:type="character" w:customStyle="1" w:styleId="275pt11">
    <w:name w:val="Основной текст (2) + 7;5 pt;Курсив1"/>
    <w:basedOn w:val="2f5"/>
    <w:rsid w:val="00433256"/>
    <w:rPr>
      <w:rFonts w:ascii="Arial" w:eastAsia="Arial" w:hAnsi="Arial" w:cs="Arial"/>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75pt0pt">
    <w:name w:val="Основной текст (2) + 7;5 pt;Курсив;Интервал 0 pt"/>
    <w:basedOn w:val="2f5"/>
    <w:rsid w:val="00433256"/>
    <w:rPr>
      <w:rFonts w:ascii="Arial" w:eastAsia="Arial" w:hAnsi="Arial" w:cs="Arial"/>
      <w:b w:val="0"/>
      <w:bCs w:val="0"/>
      <w:i/>
      <w:iCs/>
      <w:smallCaps w:val="0"/>
      <w:strike w:val="0"/>
      <w:color w:val="000000"/>
      <w:spacing w:val="10"/>
      <w:w w:val="100"/>
      <w:position w:val="0"/>
      <w:sz w:val="15"/>
      <w:szCs w:val="15"/>
      <w:u w:val="none"/>
      <w:shd w:val="clear" w:color="auto" w:fill="FFFFFF"/>
      <w:lang w:val="ru-RU" w:eastAsia="ru-RU" w:bidi="ru-RU"/>
    </w:rPr>
  </w:style>
  <w:style w:type="character" w:customStyle="1" w:styleId="2Consolas10pt">
    <w:name w:val="Основной текст (2) + Consolas;10 pt"/>
    <w:basedOn w:val="2f5"/>
    <w:rsid w:val="00433256"/>
    <w:rPr>
      <w:rFonts w:ascii="Consolas" w:eastAsia="Consolas" w:hAnsi="Consolas" w:cs="Consolas"/>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TimesNewRoman8pt">
    <w:name w:val="Основной текст (2) + Times New Roman;8 pt"/>
    <w:basedOn w:val="2f5"/>
    <w:rsid w:val="0043325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Candara95pt">
    <w:name w:val="Основной текст (4) + Candara;9;5 pt;Не полужирный"/>
    <w:rsid w:val="00433256"/>
    <w:rPr>
      <w:rFonts w:ascii="Candara" w:eastAsia="Candara" w:hAnsi="Candara" w:cs="Candara"/>
      <w:b/>
      <w:bCs/>
      <w:i w:val="0"/>
      <w:iCs w:val="0"/>
      <w:smallCaps w:val="0"/>
      <w:strike w:val="0"/>
      <w:color w:val="000000"/>
      <w:spacing w:val="0"/>
      <w:w w:val="100"/>
      <w:position w:val="0"/>
      <w:sz w:val="19"/>
      <w:szCs w:val="19"/>
      <w:u w:val="single"/>
    </w:rPr>
  </w:style>
  <w:style w:type="character" w:customStyle="1" w:styleId="Arial95pt">
    <w:name w:val="Основной текст + Arial;9;5 pt"/>
    <w:rsid w:val="00433256"/>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rPr>
  </w:style>
  <w:style w:type="character" w:customStyle="1" w:styleId="2Calibri10pt">
    <w:name w:val="Основной текст (2) + Calibri;10 pt;Полужирный"/>
    <w:rsid w:val="00433256"/>
    <w:rPr>
      <w:rFonts w:ascii="Calibri" w:eastAsia="Calibri" w:hAnsi="Calibri" w:cs="Calibri"/>
      <w:b/>
      <w:bCs/>
      <w:i w:val="0"/>
      <w:iCs w:val="0"/>
      <w:smallCaps w:val="0"/>
      <w:strike w:val="0"/>
      <w:color w:val="000000"/>
      <w:spacing w:val="0"/>
      <w:w w:val="100"/>
      <w:position w:val="0"/>
      <w:sz w:val="20"/>
      <w:szCs w:val="20"/>
      <w:u w:val="none"/>
      <w:lang w:val="ru-RU" w:eastAsia="ru-RU" w:bidi="ru-RU"/>
    </w:rPr>
  </w:style>
  <w:style w:type="character" w:customStyle="1" w:styleId="2TimesNewRoman65pt0ptExact">
    <w:name w:val="Подпись к картинке (2) + Times New Roman;6;5 pt;Интервал 0 pt Exact"/>
    <w:rsid w:val="00433256"/>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character" w:customStyle="1" w:styleId="8f7">
    <w:name w:val="Основной текст (8) + Полужирный;Не курсив"/>
    <w:rsid w:val="00433256"/>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Calibri95pt">
    <w:name w:val="Колонтитул + Calibri;9;5 pt;Не полужирный"/>
    <w:rsid w:val="00433256"/>
    <w:rPr>
      <w:rFonts w:ascii="Calibri" w:eastAsia="Calibri" w:hAnsi="Calibri" w:cs="Calibri"/>
      <w:b/>
      <w:bCs/>
      <w:i w:val="0"/>
      <w:iCs w:val="0"/>
      <w:smallCaps w:val="0"/>
      <w:strike w:val="0"/>
      <w:color w:val="000000"/>
      <w:spacing w:val="0"/>
      <w:w w:val="100"/>
      <w:position w:val="0"/>
      <w:sz w:val="19"/>
      <w:szCs w:val="19"/>
      <w:u w:val="none"/>
      <w:lang w:val="ru-RU" w:eastAsia="ru-RU" w:bidi="ru-RU"/>
    </w:rPr>
  </w:style>
  <w:style w:type="character" w:customStyle="1" w:styleId="395pt">
    <w:name w:val="Оглавление (3) + 9;5 pt"/>
    <w:rsid w:val="00433256"/>
    <w:rPr>
      <w:rFonts w:ascii="Calibri" w:eastAsia="Calibri" w:hAnsi="Calibri" w:cs="Calibri"/>
      <w:color w:val="000000"/>
      <w:spacing w:val="0"/>
      <w:w w:val="100"/>
      <w:position w:val="0"/>
      <w:sz w:val="19"/>
      <w:szCs w:val="19"/>
      <w:shd w:val="clear" w:color="auto" w:fill="FFFFFF"/>
      <w:lang w:val="ru-RU" w:eastAsia="ru-RU" w:bidi="ru-RU"/>
    </w:rPr>
  </w:style>
  <w:style w:type="character" w:customStyle="1" w:styleId="495pt">
    <w:name w:val="Оглавление (4) + 9;5 pt;Не курсив"/>
    <w:rsid w:val="00433256"/>
    <w:rPr>
      <w:rFonts w:ascii="Calibri" w:eastAsia="Calibri" w:hAnsi="Calibri" w:cs="Calibri"/>
      <w:i/>
      <w:iCs/>
      <w:color w:val="000000"/>
      <w:spacing w:val="0"/>
      <w:w w:val="100"/>
      <w:position w:val="0"/>
      <w:sz w:val="19"/>
      <w:szCs w:val="19"/>
      <w:shd w:val="clear" w:color="auto" w:fill="FFFFFF"/>
      <w:lang w:val="ru-RU" w:eastAsia="ru-RU" w:bidi="ru-RU"/>
    </w:rPr>
  </w:style>
  <w:style w:type="character" w:customStyle="1" w:styleId="Calibri95pt0">
    <w:name w:val="Колонтитул + Calibri;9;5 pt;Не полужирный;Курсив"/>
    <w:rsid w:val="00433256"/>
    <w:rPr>
      <w:rFonts w:ascii="Calibri" w:eastAsia="Calibri" w:hAnsi="Calibri" w:cs="Calibri"/>
      <w:b/>
      <w:bCs/>
      <w:i/>
      <w:iCs/>
      <w:smallCaps w:val="0"/>
      <w:strike w:val="0"/>
      <w:color w:val="000000"/>
      <w:spacing w:val="0"/>
      <w:w w:val="100"/>
      <w:position w:val="0"/>
      <w:sz w:val="19"/>
      <w:szCs w:val="19"/>
      <w:u w:val="none"/>
      <w:lang w:val="ru-RU" w:eastAsia="ru-RU" w:bidi="ru-RU"/>
    </w:rPr>
  </w:style>
  <w:style w:type="character" w:customStyle="1" w:styleId="395pt0">
    <w:name w:val="Оглавление (3) + 9;5 pt;Малые прописные"/>
    <w:rsid w:val="00433256"/>
    <w:rPr>
      <w:rFonts w:ascii="Calibri" w:eastAsia="Calibri" w:hAnsi="Calibri" w:cs="Calibri"/>
      <w:smallCaps/>
      <w:color w:val="000000"/>
      <w:spacing w:val="0"/>
      <w:w w:val="100"/>
      <w:position w:val="0"/>
      <w:sz w:val="19"/>
      <w:szCs w:val="19"/>
      <w:shd w:val="clear" w:color="auto" w:fill="FFFFFF"/>
      <w:lang w:val="ru-RU" w:eastAsia="ru-RU" w:bidi="ru-RU"/>
    </w:rPr>
  </w:style>
  <w:style w:type="character" w:customStyle="1" w:styleId="295pt4">
    <w:name w:val="Оглавление (2) + 9;5 pt;Не полужирный"/>
    <w:rsid w:val="00433256"/>
    <w:rPr>
      <w:color w:val="000000"/>
      <w:spacing w:val="0"/>
      <w:w w:val="100"/>
      <w:position w:val="0"/>
      <w:sz w:val="19"/>
      <w:szCs w:val="19"/>
      <w:lang w:val="ru-RU" w:eastAsia="ru-RU" w:bidi="ru-RU"/>
    </w:rPr>
  </w:style>
  <w:style w:type="character" w:customStyle="1" w:styleId="15Calibri95pt">
    <w:name w:val="Основной текст (15) + Calibri;9;5 pt;Не полужирный"/>
    <w:rsid w:val="00433256"/>
    <w:rPr>
      <w:rFonts w:ascii="Calibri" w:eastAsia="Calibri" w:hAnsi="Calibri" w:cs="Calibri"/>
      <w:b/>
      <w:bCs/>
      <w:color w:val="000000"/>
      <w:spacing w:val="0"/>
      <w:w w:val="100"/>
      <w:position w:val="0"/>
      <w:sz w:val="19"/>
      <w:szCs w:val="19"/>
      <w:shd w:val="clear" w:color="auto" w:fill="FFFFFF"/>
    </w:rPr>
  </w:style>
  <w:style w:type="character" w:customStyle="1" w:styleId="170pt">
    <w:name w:val="Основной текст (17) + Не полужирный;Интервал 0 pt"/>
    <w:rsid w:val="00433256"/>
    <w:rPr>
      <w:b/>
      <w:bCs/>
      <w:color w:val="000000"/>
      <w:spacing w:val="0"/>
      <w:w w:val="100"/>
      <w:position w:val="0"/>
      <w:sz w:val="18"/>
      <w:szCs w:val="18"/>
      <w:shd w:val="clear" w:color="auto" w:fill="FFFFFF"/>
      <w:lang w:val="ru-RU" w:eastAsia="ru-RU" w:bidi="ru-RU"/>
    </w:rPr>
  </w:style>
  <w:style w:type="character" w:customStyle="1" w:styleId="1795pt0pt">
    <w:name w:val="Основной текст (17) + 9;5 pt;Не полужирный;Интервал 0 pt"/>
    <w:rsid w:val="00433256"/>
    <w:rPr>
      <w:b/>
      <w:bCs/>
      <w:color w:val="000000"/>
      <w:spacing w:val="0"/>
      <w:w w:val="100"/>
      <w:position w:val="0"/>
      <w:sz w:val="19"/>
      <w:szCs w:val="19"/>
      <w:shd w:val="clear" w:color="auto" w:fill="FFFFFF"/>
      <w:lang w:val="ru-RU" w:eastAsia="ru-RU" w:bidi="ru-RU"/>
    </w:rPr>
  </w:style>
  <w:style w:type="character" w:customStyle="1" w:styleId="1995pt">
    <w:name w:val="Основной текст (19) + 9;5 pt"/>
    <w:rsid w:val="00433256"/>
    <w:rPr>
      <w:rFonts w:ascii="Calibri" w:eastAsia="Calibri" w:hAnsi="Calibri" w:cs="Calibri"/>
      <w:b w:val="0"/>
      <w:bCs w:val="0"/>
      <w:i w:val="0"/>
      <w:iCs w:val="0"/>
      <w:smallCaps w:val="0"/>
      <w:strike w:val="0"/>
      <w:color w:val="000000"/>
      <w:spacing w:val="0"/>
      <w:w w:val="100"/>
      <w:position w:val="0"/>
      <w:sz w:val="19"/>
      <w:szCs w:val="19"/>
      <w:u w:val="none"/>
      <w:lang w:val="ru-RU" w:eastAsia="ru-RU" w:bidi="ru-RU"/>
    </w:rPr>
  </w:style>
  <w:style w:type="character" w:customStyle="1" w:styleId="4ffd">
    <w:name w:val="Заголовок №4 + Не полужирный;Курсив"/>
    <w:rsid w:val="00433256"/>
    <w:rPr>
      <w:b/>
      <w:bCs/>
      <w:i/>
      <w:iCs/>
      <w:color w:val="000000"/>
      <w:spacing w:val="0"/>
      <w:w w:val="100"/>
      <w:position w:val="0"/>
      <w:sz w:val="24"/>
      <w:szCs w:val="24"/>
      <w:shd w:val="clear" w:color="auto" w:fill="FFFFFF"/>
      <w:lang w:val="ru-RU" w:eastAsia="ru-RU" w:bidi="ru-RU"/>
    </w:rPr>
  </w:style>
  <w:style w:type="character" w:customStyle="1" w:styleId="2085pt">
    <w:name w:val="Основной текст (20) + 8;5 pt"/>
    <w:rsid w:val="00433256"/>
    <w:rPr>
      <w:rFonts w:ascii="Calibri" w:eastAsia="Calibri" w:hAnsi="Calibri" w:cs="Calibri"/>
      <w:b w:val="0"/>
      <w:bCs w:val="0"/>
      <w:i w:val="0"/>
      <w:iCs w:val="0"/>
      <w:smallCaps w:val="0"/>
      <w:strike w:val="0"/>
      <w:color w:val="000000"/>
      <w:spacing w:val="0"/>
      <w:w w:val="100"/>
      <w:position w:val="0"/>
      <w:sz w:val="17"/>
      <w:szCs w:val="17"/>
      <w:u w:val="none"/>
      <w:lang w:val="ru-RU" w:eastAsia="ru-RU" w:bidi="ru-RU"/>
    </w:rPr>
  </w:style>
  <w:style w:type="character" w:customStyle="1" w:styleId="2095pt">
    <w:name w:val="Основной текст (20) + 9;5 pt;Полужирный"/>
    <w:rsid w:val="00433256"/>
    <w:rPr>
      <w:rFonts w:ascii="Calibri" w:eastAsia="Calibri" w:hAnsi="Calibri" w:cs="Calibri"/>
      <w:b/>
      <w:bCs/>
      <w:i w:val="0"/>
      <w:iCs w:val="0"/>
      <w:smallCaps w:val="0"/>
      <w:strike w:val="0"/>
      <w:color w:val="000000"/>
      <w:spacing w:val="0"/>
      <w:w w:val="100"/>
      <w:position w:val="0"/>
      <w:sz w:val="19"/>
      <w:szCs w:val="19"/>
      <w:u w:val="none"/>
      <w:lang w:val="ru-RU" w:eastAsia="ru-RU" w:bidi="ru-RU"/>
    </w:rPr>
  </w:style>
  <w:style w:type="character" w:customStyle="1" w:styleId="24pt1">
    <w:name w:val="Основной текст (2) + 4 pt;Курсив"/>
    <w:rsid w:val="00433256"/>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23Calibri45pt0pt150">
    <w:name w:val="Основной текст (23) + Calibri;4;5 pt;Интервал 0 pt;Масштаб 150%"/>
    <w:rsid w:val="00433256"/>
    <w:rPr>
      <w:rFonts w:ascii="Calibri" w:eastAsia="Calibri" w:hAnsi="Calibri" w:cs="Calibri"/>
      <w:b/>
      <w:bCs/>
      <w:i w:val="0"/>
      <w:iCs w:val="0"/>
      <w:smallCaps w:val="0"/>
      <w:strike w:val="0"/>
      <w:color w:val="000000"/>
      <w:spacing w:val="0"/>
      <w:w w:val="150"/>
      <w:position w:val="0"/>
      <w:sz w:val="9"/>
      <w:szCs w:val="9"/>
      <w:u w:val="none"/>
      <w:lang w:val="en-US" w:eastAsia="en-US" w:bidi="en-US"/>
    </w:rPr>
  </w:style>
  <w:style w:type="character" w:customStyle="1" w:styleId="10Calibri9pt">
    <w:name w:val="Основной текст (10) + Calibri;9 pt"/>
    <w:rsid w:val="00433256"/>
    <w:rPr>
      <w:rFonts w:ascii="Calibri" w:eastAsia="Calibri" w:hAnsi="Calibri" w:cs="Calibri"/>
      <w:b w:val="0"/>
      <w:bCs w:val="0"/>
      <w:i w:val="0"/>
      <w:iCs w:val="0"/>
      <w:smallCaps w:val="0"/>
      <w:strike w:val="0"/>
      <w:color w:val="000000"/>
      <w:spacing w:val="0"/>
      <w:w w:val="100"/>
      <w:position w:val="0"/>
      <w:sz w:val="18"/>
      <w:szCs w:val="18"/>
      <w:u w:val="none"/>
      <w:lang w:val="ru-RU" w:eastAsia="ru-RU" w:bidi="ru-RU"/>
    </w:rPr>
  </w:style>
  <w:style w:type="character" w:customStyle="1" w:styleId="2Candara45pt">
    <w:name w:val="Основной текст (2) + Candara;4;5 pt"/>
    <w:rsid w:val="00433256"/>
    <w:rPr>
      <w:rFonts w:ascii="Candara" w:eastAsia="Candara" w:hAnsi="Candara" w:cs="Candara"/>
      <w:b w:val="0"/>
      <w:bCs w:val="0"/>
      <w:i w:val="0"/>
      <w:iCs w:val="0"/>
      <w:smallCaps w:val="0"/>
      <w:strike w:val="0"/>
      <w:color w:val="000000"/>
      <w:spacing w:val="0"/>
      <w:w w:val="100"/>
      <w:position w:val="0"/>
      <w:sz w:val="9"/>
      <w:szCs w:val="9"/>
      <w:u w:val="none"/>
      <w:lang w:val="ru-RU" w:eastAsia="ru-RU" w:bidi="ru-RU"/>
    </w:rPr>
  </w:style>
  <w:style w:type="character" w:customStyle="1" w:styleId="2Calibri95pt">
    <w:name w:val="Основной текст (2) + Calibri;9;5 pt"/>
    <w:rsid w:val="00433256"/>
    <w:rPr>
      <w:rFonts w:ascii="Calibri" w:eastAsia="Calibri" w:hAnsi="Calibri" w:cs="Calibri"/>
      <w:b w:val="0"/>
      <w:bCs w:val="0"/>
      <w:i w:val="0"/>
      <w:iCs w:val="0"/>
      <w:smallCaps w:val="0"/>
      <w:strike w:val="0"/>
      <w:color w:val="000000"/>
      <w:spacing w:val="0"/>
      <w:w w:val="100"/>
      <w:position w:val="0"/>
      <w:sz w:val="19"/>
      <w:szCs w:val="19"/>
      <w:u w:val="none"/>
      <w:lang w:val="ru-RU" w:eastAsia="ru-RU" w:bidi="ru-RU"/>
    </w:rPr>
  </w:style>
  <w:style w:type="character" w:customStyle="1" w:styleId="28TimesNewRoman8ptExact">
    <w:name w:val="Основной текст (28) + Times New Roman;8 pt;Полужирный Exact"/>
    <w:rsid w:val="00433256"/>
    <w:rPr>
      <w:rFonts w:ascii="Times New Roman" w:eastAsia="Times New Roman" w:hAnsi="Times New Roman" w:cs="Times New Roman"/>
      <w:b/>
      <w:bCs/>
      <w:color w:val="000000"/>
      <w:spacing w:val="0"/>
      <w:w w:val="100"/>
      <w:position w:val="0"/>
      <w:sz w:val="16"/>
      <w:szCs w:val="16"/>
      <w:shd w:val="clear" w:color="auto" w:fill="FFFFFF"/>
      <w:lang w:val="ru-RU" w:eastAsia="ru-RU" w:bidi="ru-RU"/>
    </w:rPr>
  </w:style>
  <w:style w:type="character" w:customStyle="1" w:styleId="2Calibri9pt">
    <w:name w:val="Основной текст (2) + Calibri;9 pt"/>
    <w:rsid w:val="00433256"/>
    <w:rPr>
      <w:rFonts w:ascii="Calibri" w:eastAsia="Calibri" w:hAnsi="Calibri" w:cs="Calibri"/>
      <w:b w:val="0"/>
      <w:bCs w:val="0"/>
      <w:i w:val="0"/>
      <w:iCs w:val="0"/>
      <w:smallCaps w:val="0"/>
      <w:strike w:val="0"/>
      <w:color w:val="000000"/>
      <w:spacing w:val="0"/>
      <w:w w:val="100"/>
      <w:position w:val="0"/>
      <w:sz w:val="18"/>
      <w:szCs w:val="18"/>
      <w:u w:val="none"/>
      <w:lang w:val="ru-RU" w:eastAsia="ru-RU" w:bidi="ru-RU"/>
    </w:rPr>
  </w:style>
  <w:style w:type="character" w:customStyle="1" w:styleId="895ptExact">
    <w:name w:val="Подпись к картинке (8) + 9;5 pt;Полужирный Exact"/>
    <w:rsid w:val="00433256"/>
    <w:rPr>
      <w:rFonts w:ascii="Calibri" w:eastAsia="Calibri" w:hAnsi="Calibri" w:cs="Calibri"/>
      <w:b/>
      <w:bCs/>
      <w:color w:val="000000"/>
      <w:spacing w:val="0"/>
      <w:w w:val="100"/>
      <w:position w:val="0"/>
      <w:sz w:val="19"/>
      <w:szCs w:val="19"/>
      <w:shd w:val="clear" w:color="auto" w:fill="FFFFFF"/>
      <w:lang w:val="ru-RU" w:eastAsia="ru-RU" w:bidi="ru-RU"/>
    </w:rPr>
  </w:style>
  <w:style w:type="character" w:customStyle="1" w:styleId="19TimesNewRoman9pt">
    <w:name w:val="Основной текст (19) + Times New Roman;9 pt;Полужирный"/>
    <w:rsid w:val="0043325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9TimesNewRoman12pt">
    <w:name w:val="Основной текст (19) + Times New Roman;12 pt;Полужирный"/>
    <w:rsid w:val="00433256"/>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9Arial95pt">
    <w:name w:val="Основной текст (19) + Arial;9;5 pt"/>
    <w:rsid w:val="00433256"/>
    <w:rPr>
      <w:rFonts w:ascii="Arial" w:eastAsia="Arial" w:hAnsi="Arial" w:cs="Arial"/>
      <w:b w:val="0"/>
      <w:bCs w:val="0"/>
      <w:i w:val="0"/>
      <w:iCs w:val="0"/>
      <w:smallCaps w:val="0"/>
      <w:strike w:val="0"/>
      <w:color w:val="000000"/>
      <w:spacing w:val="0"/>
      <w:w w:val="100"/>
      <w:position w:val="0"/>
      <w:sz w:val="19"/>
      <w:szCs w:val="19"/>
      <w:u w:val="none"/>
      <w:lang w:val="ru-RU" w:eastAsia="ru-RU" w:bidi="ru-RU"/>
    </w:rPr>
  </w:style>
  <w:style w:type="character" w:customStyle="1" w:styleId="19TimesNewRoman65pt0pt">
    <w:name w:val="Основной текст (19) + Times New Roman;6;5 pt;Малые прописные;Интервал 0 pt"/>
    <w:rsid w:val="00433256"/>
    <w:rPr>
      <w:rFonts w:ascii="Times New Roman" w:eastAsia="Times New Roman" w:hAnsi="Times New Roman" w:cs="Times New Roman"/>
      <w:b w:val="0"/>
      <w:bCs w:val="0"/>
      <w:i w:val="0"/>
      <w:iCs w:val="0"/>
      <w:smallCaps/>
      <w:strike w:val="0"/>
      <w:color w:val="000000"/>
      <w:spacing w:val="10"/>
      <w:w w:val="100"/>
      <w:position w:val="0"/>
      <w:sz w:val="13"/>
      <w:szCs w:val="13"/>
      <w:u w:val="none"/>
      <w:lang w:val="en-US" w:eastAsia="en-US" w:bidi="en-US"/>
    </w:rPr>
  </w:style>
  <w:style w:type="character" w:customStyle="1" w:styleId="19Arial7pt">
    <w:name w:val="Основной текст (19) + Arial;7 pt;Полужирный"/>
    <w:rsid w:val="00433256"/>
    <w:rPr>
      <w:rFonts w:ascii="Arial" w:eastAsia="Arial" w:hAnsi="Arial" w:cs="Arial"/>
      <w:b/>
      <w:bCs/>
      <w:i w:val="0"/>
      <w:iCs w:val="0"/>
      <w:smallCaps w:val="0"/>
      <w:strike w:val="0"/>
      <w:color w:val="000000"/>
      <w:spacing w:val="0"/>
      <w:w w:val="100"/>
      <w:position w:val="0"/>
      <w:sz w:val="14"/>
      <w:szCs w:val="14"/>
      <w:u w:val="none"/>
      <w:lang w:val="ru-RU" w:eastAsia="ru-RU" w:bidi="ru-RU"/>
    </w:rPr>
  </w:style>
  <w:style w:type="character" w:customStyle="1" w:styleId="Arial85pt">
    <w:name w:val="Колонтитул + Arial;8;5 pt"/>
    <w:rsid w:val="00433256"/>
    <w:rPr>
      <w:rFonts w:ascii="Arial" w:eastAsia="Arial" w:hAnsi="Arial" w:cs="Arial"/>
      <w:b/>
      <w:bCs/>
      <w:i w:val="0"/>
      <w:iCs w:val="0"/>
      <w:smallCaps w:val="0"/>
      <w:strike w:val="0"/>
      <w:color w:val="000000"/>
      <w:spacing w:val="0"/>
      <w:w w:val="100"/>
      <w:position w:val="0"/>
      <w:sz w:val="17"/>
      <w:szCs w:val="17"/>
      <w:u w:val="none"/>
      <w:lang w:val="ru-RU" w:eastAsia="ru-RU" w:bidi="ru-RU"/>
    </w:rPr>
  </w:style>
  <w:style w:type="character" w:customStyle="1" w:styleId="19Arial75pt">
    <w:name w:val="Основной текст (19) + Arial;7;5 pt;Курсив"/>
    <w:rsid w:val="00433256"/>
    <w:rPr>
      <w:rFonts w:ascii="Arial" w:eastAsia="Arial" w:hAnsi="Arial" w:cs="Arial"/>
      <w:b w:val="0"/>
      <w:bCs w:val="0"/>
      <w:i/>
      <w:iCs/>
      <w:smallCaps w:val="0"/>
      <w:strike w:val="0"/>
      <w:color w:val="000000"/>
      <w:spacing w:val="0"/>
      <w:w w:val="100"/>
      <w:position w:val="0"/>
      <w:sz w:val="15"/>
      <w:szCs w:val="15"/>
      <w:u w:val="none"/>
      <w:lang w:val="ru-RU" w:eastAsia="ru-RU" w:bidi="ru-RU"/>
    </w:rPr>
  </w:style>
  <w:style w:type="character" w:customStyle="1" w:styleId="Calibri105pt">
    <w:name w:val="Колонтитул + Calibri;10;5 pt"/>
    <w:rsid w:val="00433256"/>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Calibri9pt1pt">
    <w:name w:val="Основной текст (2) + Calibri;9 pt;Полужирный;Курсив;Интервал 1 pt"/>
    <w:rsid w:val="00433256"/>
    <w:rPr>
      <w:rFonts w:ascii="Calibri" w:eastAsia="Calibri" w:hAnsi="Calibri" w:cs="Calibri"/>
      <w:b/>
      <w:bCs/>
      <w:i/>
      <w:iCs/>
      <w:smallCaps w:val="0"/>
      <w:strike w:val="0"/>
      <w:color w:val="000000"/>
      <w:spacing w:val="30"/>
      <w:w w:val="100"/>
      <w:position w:val="0"/>
      <w:sz w:val="18"/>
      <w:szCs w:val="18"/>
      <w:u w:val="none"/>
      <w:lang w:val="ru-RU" w:eastAsia="ru-RU" w:bidi="ru-RU"/>
    </w:rPr>
  </w:style>
  <w:style w:type="character" w:customStyle="1" w:styleId="2Calibri55pt1pt">
    <w:name w:val="Основной текст (2) + Calibri;5;5 pt;Курсив;Интервал 1 pt"/>
    <w:rsid w:val="00433256"/>
    <w:rPr>
      <w:rFonts w:ascii="Calibri" w:eastAsia="Calibri" w:hAnsi="Calibri" w:cs="Calibri"/>
      <w:b w:val="0"/>
      <w:bCs w:val="0"/>
      <w:i/>
      <w:iCs/>
      <w:smallCaps w:val="0"/>
      <w:strike w:val="0"/>
      <w:color w:val="000000"/>
      <w:spacing w:val="20"/>
      <w:w w:val="100"/>
      <w:position w:val="0"/>
      <w:sz w:val="11"/>
      <w:szCs w:val="11"/>
      <w:u w:val="none"/>
      <w:lang w:val="en-US" w:eastAsia="en-US" w:bidi="en-US"/>
    </w:rPr>
  </w:style>
  <w:style w:type="character" w:customStyle="1" w:styleId="2Tahoma5pt">
    <w:name w:val="Основной текст (2) + Tahoma;5 pt"/>
    <w:rsid w:val="00433256"/>
    <w:rPr>
      <w:rFonts w:ascii="Tahoma" w:eastAsia="Tahoma" w:hAnsi="Tahoma" w:cs="Tahoma"/>
      <w:b w:val="0"/>
      <w:bCs w:val="0"/>
      <w:i w:val="0"/>
      <w:iCs w:val="0"/>
      <w:smallCaps w:val="0"/>
      <w:strike w:val="0"/>
      <w:color w:val="000000"/>
      <w:spacing w:val="0"/>
      <w:w w:val="100"/>
      <w:position w:val="0"/>
      <w:sz w:val="10"/>
      <w:szCs w:val="10"/>
      <w:u w:val="none"/>
      <w:lang w:val="ru-RU" w:eastAsia="ru-RU" w:bidi="ru-RU"/>
    </w:rPr>
  </w:style>
  <w:style w:type="character" w:customStyle="1" w:styleId="34Arial9pt">
    <w:name w:val="Основной текст (34) + Arial;9 pt"/>
    <w:rsid w:val="00433256"/>
    <w:rPr>
      <w:rFonts w:ascii="Arial" w:eastAsia="Arial" w:hAnsi="Arial" w:cs="Arial"/>
      <w:color w:val="000000"/>
      <w:spacing w:val="0"/>
      <w:w w:val="100"/>
      <w:position w:val="0"/>
      <w:sz w:val="18"/>
      <w:szCs w:val="18"/>
      <w:shd w:val="clear" w:color="auto" w:fill="FFFFFF"/>
      <w:lang w:val="ru-RU" w:eastAsia="ru-RU" w:bidi="ru-RU"/>
    </w:rPr>
  </w:style>
  <w:style w:type="character" w:customStyle="1" w:styleId="36Calibri9ptExact">
    <w:name w:val="Основной текст (36) + Calibri;9 pt;Не полужирный Exact"/>
    <w:rsid w:val="00433256"/>
    <w:rPr>
      <w:rFonts w:ascii="Calibri" w:eastAsia="Calibri" w:hAnsi="Calibri" w:cs="Calibri"/>
      <w:b/>
      <w:bCs/>
      <w:color w:val="000000"/>
      <w:spacing w:val="0"/>
      <w:w w:val="100"/>
      <w:position w:val="0"/>
      <w:sz w:val="18"/>
      <w:szCs w:val="18"/>
      <w:shd w:val="clear" w:color="auto" w:fill="FFFFFF"/>
      <w:lang w:val="ru-RU" w:eastAsia="ru-RU" w:bidi="ru-RU"/>
    </w:rPr>
  </w:style>
  <w:style w:type="character" w:customStyle="1" w:styleId="2Calibri8pt">
    <w:name w:val="Основной текст (2) + Calibri;8 pt"/>
    <w:rsid w:val="00433256"/>
    <w:rPr>
      <w:rFonts w:ascii="Calibri" w:eastAsia="Calibri" w:hAnsi="Calibri" w:cs="Calibri"/>
      <w:b w:val="0"/>
      <w:bCs w:val="0"/>
      <w:i w:val="0"/>
      <w:iCs w:val="0"/>
      <w:smallCaps w:val="0"/>
      <w:strike w:val="0"/>
      <w:color w:val="000000"/>
      <w:spacing w:val="0"/>
      <w:w w:val="100"/>
      <w:position w:val="0"/>
      <w:sz w:val="16"/>
      <w:szCs w:val="16"/>
      <w:u w:val="none"/>
      <w:lang w:val="ru-RU" w:eastAsia="ru-RU" w:bidi="ru-RU"/>
    </w:rPr>
  </w:style>
  <w:style w:type="character" w:customStyle="1" w:styleId="2Arial10pt">
    <w:name w:val="Основной текст (2) + Arial;10 pt;Полужирный"/>
    <w:rsid w:val="00433256"/>
    <w:rPr>
      <w:rFonts w:ascii="Arial" w:eastAsia="Arial" w:hAnsi="Arial" w:cs="Arial"/>
      <w:b/>
      <w:bCs/>
      <w:i w:val="0"/>
      <w:iCs w:val="0"/>
      <w:smallCaps w:val="0"/>
      <w:strike w:val="0"/>
      <w:color w:val="000000"/>
      <w:spacing w:val="0"/>
      <w:w w:val="100"/>
      <w:position w:val="0"/>
      <w:sz w:val="20"/>
      <w:szCs w:val="20"/>
      <w:u w:val="none"/>
      <w:lang w:val="ru-RU" w:eastAsia="ru-RU" w:bidi="ru-RU"/>
    </w:rPr>
  </w:style>
  <w:style w:type="character" w:customStyle="1" w:styleId="2Arial105pt-1pt">
    <w:name w:val="Основной текст (2) + Arial;10;5 pt;Полужирный;Интервал -1 pt"/>
    <w:rsid w:val="00433256"/>
    <w:rPr>
      <w:rFonts w:ascii="Arial" w:eastAsia="Arial" w:hAnsi="Arial" w:cs="Arial"/>
      <w:b/>
      <w:bCs/>
      <w:i w:val="0"/>
      <w:iCs w:val="0"/>
      <w:smallCaps w:val="0"/>
      <w:strike w:val="0"/>
      <w:color w:val="000000"/>
      <w:spacing w:val="-20"/>
      <w:w w:val="100"/>
      <w:position w:val="0"/>
      <w:sz w:val="21"/>
      <w:szCs w:val="21"/>
      <w:u w:val="none"/>
      <w:lang w:val="ru-RU" w:eastAsia="ru-RU" w:bidi="ru-RU"/>
    </w:rPr>
  </w:style>
  <w:style w:type="character" w:customStyle="1" w:styleId="95pt">
    <w:name w:val="Колонтитул + 9;5 pt;Не курсив"/>
    <w:rsid w:val="00433256"/>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10pt0">
    <w:name w:val="Основной текст (2) + 10 pt;Полужирный"/>
    <w:rsid w:val="00433256"/>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affffffffffffffffffffff7">
    <w:name w:val="Основной текст + Полужирный;Не курсив"/>
    <w:rsid w:val="00433256"/>
    <w:rPr>
      <w:b/>
      <w:bCs/>
      <w:i/>
      <w:iCs/>
      <w:color w:val="000000"/>
      <w:spacing w:val="0"/>
      <w:w w:val="100"/>
      <w:position w:val="0"/>
      <w:shd w:val="clear" w:color="auto" w:fill="FFFFFF"/>
      <w:lang w:val="ru-RU"/>
    </w:rPr>
  </w:style>
  <w:style w:type="numbering" w:customStyle="1" w:styleId="11110">
    <w:name w:val="Нет списка1111"/>
    <w:next w:val="aff7"/>
    <w:semiHidden/>
    <w:rsid w:val="00433256"/>
  </w:style>
  <w:style w:type="numbering" w:customStyle="1" w:styleId="11111">
    <w:name w:val="Нет списка11111"/>
    <w:next w:val="aff7"/>
    <w:semiHidden/>
    <w:rsid w:val="00433256"/>
  </w:style>
  <w:style w:type="numbering" w:customStyle="1" w:styleId="1124">
    <w:name w:val="Нет списка112"/>
    <w:next w:val="aff7"/>
    <w:semiHidden/>
    <w:rsid w:val="00433256"/>
  </w:style>
  <w:style w:type="numbering" w:customStyle="1" w:styleId="1111110">
    <w:name w:val="Нет списка111111"/>
    <w:next w:val="aff7"/>
    <w:semiHidden/>
    <w:rsid w:val="00433256"/>
  </w:style>
  <w:style w:type="numbering" w:customStyle="1" w:styleId="1111111">
    <w:name w:val="Нет списка1111111"/>
    <w:next w:val="aff7"/>
    <w:semiHidden/>
    <w:rsid w:val="00433256"/>
  </w:style>
  <w:style w:type="numbering" w:customStyle="1" w:styleId="11120">
    <w:name w:val="Нет списка1112"/>
    <w:next w:val="aff7"/>
    <w:semiHidden/>
    <w:rsid w:val="00433256"/>
  </w:style>
  <w:style w:type="numbering" w:customStyle="1" w:styleId="1133">
    <w:name w:val="Нет списка113"/>
    <w:next w:val="aff7"/>
    <w:semiHidden/>
    <w:rsid w:val="00433256"/>
  </w:style>
  <w:style w:type="numbering" w:customStyle="1" w:styleId="11130">
    <w:name w:val="Нет списка1113"/>
    <w:next w:val="aff7"/>
    <w:semiHidden/>
    <w:unhideWhenUsed/>
    <w:rsid w:val="00433256"/>
  </w:style>
  <w:style w:type="numbering" w:customStyle="1" w:styleId="1214">
    <w:name w:val="Нет списка121"/>
    <w:next w:val="aff7"/>
    <w:semiHidden/>
    <w:rsid w:val="00433256"/>
  </w:style>
  <w:style w:type="numbering" w:customStyle="1" w:styleId="1144">
    <w:name w:val="Нет списка114"/>
    <w:next w:val="aff7"/>
    <w:semiHidden/>
    <w:rsid w:val="00433256"/>
  </w:style>
  <w:style w:type="numbering" w:customStyle="1" w:styleId="11140">
    <w:name w:val="Нет списка1114"/>
    <w:next w:val="aff7"/>
    <w:semiHidden/>
    <w:unhideWhenUsed/>
    <w:rsid w:val="00433256"/>
  </w:style>
  <w:style w:type="numbering" w:customStyle="1" w:styleId="11112">
    <w:name w:val="Нет списка11112"/>
    <w:next w:val="aff7"/>
    <w:semiHidden/>
    <w:rsid w:val="00433256"/>
  </w:style>
  <w:style w:type="numbering" w:customStyle="1" w:styleId="1223">
    <w:name w:val="Нет списка122"/>
    <w:next w:val="aff7"/>
    <w:semiHidden/>
    <w:rsid w:val="00433256"/>
  </w:style>
  <w:style w:type="character" w:customStyle="1" w:styleId="LucidaSansUnicode6pt">
    <w:name w:val="Основной текст + Lucida Sans Unicode;6 pt"/>
    <w:basedOn w:val="affffff4"/>
    <w:rsid w:val="00433256"/>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lang w:val="ru-RU" w:eastAsia="ru-RU"/>
    </w:rPr>
  </w:style>
  <w:style w:type="character" w:customStyle="1" w:styleId="LucidaSansUnicode4pt">
    <w:name w:val="Основной текст + Lucida Sans Unicode;4 pt"/>
    <w:basedOn w:val="affffff4"/>
    <w:rsid w:val="00433256"/>
    <w:rPr>
      <w:rFonts w:ascii="Lucida Sans Unicode" w:eastAsia="Lucida Sans Unicode" w:hAnsi="Lucida Sans Unicode" w:cs="Lucida Sans Unicode"/>
      <w:b w:val="0"/>
      <w:bCs w:val="0"/>
      <w:i w:val="0"/>
      <w:iCs w:val="0"/>
      <w:smallCaps w:val="0"/>
      <w:strike w:val="0"/>
      <w:color w:val="000000"/>
      <w:spacing w:val="0"/>
      <w:w w:val="100"/>
      <w:position w:val="0"/>
      <w:sz w:val="8"/>
      <w:szCs w:val="8"/>
      <w:u w:val="none"/>
      <w:shd w:val="clear" w:color="auto" w:fill="FFFFFF"/>
      <w:lang w:val="ru-RU" w:eastAsia="ru-RU"/>
    </w:rPr>
  </w:style>
  <w:style w:type="character" w:customStyle="1" w:styleId="Candara45pt">
    <w:name w:val="Основной текст + Candara;4;5 pt"/>
    <w:basedOn w:val="affffff4"/>
    <w:rsid w:val="00433256"/>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eastAsia="ru-RU"/>
    </w:rPr>
  </w:style>
  <w:style w:type="character" w:customStyle="1" w:styleId="LucidaSansUnicode6pt0pt">
    <w:name w:val="Основной текст + Lucida Sans Unicode;6 pt;Курсив;Интервал 0 pt"/>
    <w:basedOn w:val="affffff4"/>
    <w:rsid w:val="00433256"/>
    <w:rPr>
      <w:rFonts w:ascii="Lucida Sans Unicode" w:eastAsia="Lucida Sans Unicode" w:hAnsi="Lucida Sans Unicode" w:cs="Lucida Sans Unicode"/>
      <w:b w:val="0"/>
      <w:bCs w:val="0"/>
      <w:i/>
      <w:iCs/>
      <w:smallCaps w:val="0"/>
      <w:strike w:val="0"/>
      <w:color w:val="000000"/>
      <w:spacing w:val="-10"/>
      <w:w w:val="100"/>
      <w:position w:val="0"/>
      <w:sz w:val="12"/>
      <w:szCs w:val="12"/>
      <w:u w:val="none"/>
      <w:shd w:val="clear" w:color="auto" w:fill="FFFFFF"/>
      <w:lang w:val="ru-RU" w:eastAsia="ru-RU"/>
    </w:rPr>
  </w:style>
  <w:style w:type="character" w:customStyle="1" w:styleId="LucidaSansUnicode5pt0pt">
    <w:name w:val="Основной текст + Lucida Sans Unicode;5 pt;Интервал 0 pt"/>
    <w:basedOn w:val="affffff4"/>
    <w:rsid w:val="00433256"/>
    <w:rPr>
      <w:rFonts w:ascii="Lucida Sans Unicode" w:eastAsia="Lucida Sans Unicode" w:hAnsi="Lucida Sans Unicode" w:cs="Lucida Sans Unicode"/>
      <w:b w:val="0"/>
      <w:bCs w:val="0"/>
      <w:i w:val="0"/>
      <w:iCs w:val="0"/>
      <w:smallCaps w:val="0"/>
      <w:strike w:val="0"/>
      <w:color w:val="000000"/>
      <w:spacing w:val="-10"/>
      <w:w w:val="100"/>
      <w:position w:val="0"/>
      <w:sz w:val="10"/>
      <w:szCs w:val="10"/>
      <w:u w:val="none"/>
      <w:shd w:val="clear" w:color="auto" w:fill="FFFFFF"/>
      <w:lang w:val="ru-RU" w:eastAsia="ru-RU"/>
    </w:rPr>
  </w:style>
  <w:style w:type="character" w:customStyle="1" w:styleId="65pt">
    <w:name w:val="Основной текст + 6;5 pt;Полужирный;Курсив"/>
    <w:basedOn w:val="affffff4"/>
    <w:rsid w:val="00433256"/>
    <w:rPr>
      <w:rFonts w:ascii="Times New Roman" w:eastAsia="Times New Roman" w:hAnsi="Times New Roman" w:cs="Times New Roman"/>
      <w:b/>
      <w:bCs/>
      <w:i/>
      <w:iCs/>
      <w:smallCaps w:val="0"/>
      <w:strike w:val="0"/>
      <w:color w:val="000000"/>
      <w:spacing w:val="0"/>
      <w:w w:val="100"/>
      <w:position w:val="0"/>
      <w:sz w:val="13"/>
      <w:szCs w:val="13"/>
      <w:u w:val="none"/>
      <w:shd w:val="clear" w:color="auto" w:fill="FFFFFF"/>
      <w:lang w:val="ru-RU" w:eastAsia="ru-RU"/>
    </w:rPr>
  </w:style>
  <w:style w:type="character" w:customStyle="1" w:styleId="LucidaSansUnicode6pt0">
    <w:name w:val="Основной текст + Lucida Sans Unicode;6 pt;Курсив"/>
    <w:basedOn w:val="affffff4"/>
    <w:rsid w:val="00433256"/>
    <w:rPr>
      <w:rFonts w:ascii="Lucida Sans Unicode" w:eastAsia="Lucida Sans Unicode" w:hAnsi="Lucida Sans Unicode" w:cs="Lucida Sans Unicode"/>
      <w:b w:val="0"/>
      <w:bCs w:val="0"/>
      <w:i/>
      <w:iCs/>
      <w:smallCaps w:val="0"/>
      <w:strike w:val="0"/>
      <w:color w:val="000000"/>
      <w:spacing w:val="0"/>
      <w:w w:val="100"/>
      <w:position w:val="0"/>
      <w:sz w:val="12"/>
      <w:szCs w:val="12"/>
      <w:u w:val="none"/>
      <w:shd w:val="clear" w:color="auto" w:fill="FFFFFF"/>
      <w:lang w:val="en-US" w:eastAsia="ru-RU"/>
    </w:rPr>
  </w:style>
  <w:style w:type="numbering" w:customStyle="1" w:styleId="158">
    <w:name w:val="Нет списка15"/>
    <w:next w:val="aff7"/>
    <w:uiPriority w:val="99"/>
    <w:semiHidden/>
    <w:unhideWhenUsed/>
    <w:rsid w:val="00433256"/>
  </w:style>
  <w:style w:type="character" w:customStyle="1" w:styleId="95pt0">
    <w:name w:val="Основной текст + 9;5 pt"/>
    <w:basedOn w:val="affffff4"/>
    <w:rsid w:val="00433256"/>
    <w:rPr>
      <w:rFonts w:ascii="Arial" w:eastAsia="Times New Roman" w:hAnsi="Arial" w:cs="Arial"/>
      <w:color w:val="000000"/>
      <w:spacing w:val="0"/>
      <w:w w:val="100"/>
      <w:position w:val="0"/>
      <w:sz w:val="19"/>
      <w:szCs w:val="19"/>
      <w:shd w:val="clear" w:color="auto" w:fill="FFFFFF"/>
      <w:lang w:val="ru-RU" w:eastAsia="ru-RU" w:bidi="ru-RU"/>
    </w:rPr>
  </w:style>
  <w:style w:type="character" w:customStyle="1" w:styleId="6pt3pt">
    <w:name w:val="Основной текст + 6 pt;Курсив;Интервал 3 pt"/>
    <w:basedOn w:val="affffff4"/>
    <w:rsid w:val="00433256"/>
    <w:rPr>
      <w:rFonts w:ascii="Arial" w:eastAsia="Times New Roman" w:hAnsi="Arial" w:cs="Arial"/>
      <w:i/>
      <w:iCs/>
      <w:color w:val="000000"/>
      <w:spacing w:val="60"/>
      <w:w w:val="100"/>
      <w:position w:val="0"/>
      <w:sz w:val="12"/>
      <w:szCs w:val="12"/>
      <w:shd w:val="clear" w:color="auto" w:fill="FFFFFF"/>
      <w:lang w:val="ru-RU" w:eastAsia="ru-RU" w:bidi="ru-RU"/>
    </w:rPr>
  </w:style>
  <w:style w:type="numbering" w:customStyle="1" w:styleId="164">
    <w:name w:val="Нет списка16"/>
    <w:next w:val="aff7"/>
    <w:semiHidden/>
    <w:rsid w:val="00433256"/>
  </w:style>
  <w:style w:type="numbering" w:customStyle="1" w:styleId="1152">
    <w:name w:val="Нет списка115"/>
    <w:next w:val="aff7"/>
    <w:semiHidden/>
    <w:rsid w:val="00433256"/>
  </w:style>
  <w:style w:type="numbering" w:customStyle="1" w:styleId="254">
    <w:name w:val="Нет списка25"/>
    <w:next w:val="aff7"/>
    <w:semiHidden/>
    <w:unhideWhenUsed/>
    <w:rsid w:val="00433256"/>
  </w:style>
  <w:style w:type="numbering" w:customStyle="1" w:styleId="1115">
    <w:name w:val="Нет списка1115"/>
    <w:next w:val="aff7"/>
    <w:semiHidden/>
    <w:rsid w:val="00433256"/>
  </w:style>
  <w:style w:type="numbering" w:customStyle="1" w:styleId="11113">
    <w:name w:val="Нет списка11113"/>
    <w:next w:val="aff7"/>
    <w:semiHidden/>
    <w:rsid w:val="00433256"/>
  </w:style>
  <w:style w:type="numbering" w:customStyle="1" w:styleId="1233">
    <w:name w:val="Нет списка123"/>
    <w:next w:val="aff7"/>
    <w:semiHidden/>
    <w:unhideWhenUsed/>
    <w:rsid w:val="00433256"/>
  </w:style>
  <w:style w:type="numbering" w:customStyle="1" w:styleId="11210">
    <w:name w:val="Нет списка1121"/>
    <w:next w:val="aff7"/>
    <w:semiHidden/>
    <w:rsid w:val="00433256"/>
  </w:style>
  <w:style w:type="numbering" w:customStyle="1" w:styleId="2112">
    <w:name w:val="Нет списка211"/>
    <w:next w:val="aff7"/>
    <w:semiHidden/>
    <w:unhideWhenUsed/>
    <w:rsid w:val="00433256"/>
  </w:style>
  <w:style w:type="numbering" w:customStyle="1" w:styleId="111112">
    <w:name w:val="Нет списка111112"/>
    <w:next w:val="aff7"/>
    <w:semiHidden/>
    <w:rsid w:val="00433256"/>
  </w:style>
  <w:style w:type="numbering" w:customStyle="1" w:styleId="11111120">
    <w:name w:val="Нет списка1111112"/>
    <w:next w:val="aff7"/>
    <w:semiHidden/>
    <w:rsid w:val="00433256"/>
  </w:style>
  <w:style w:type="numbering" w:customStyle="1" w:styleId="11121">
    <w:name w:val="Нет списка11121"/>
    <w:next w:val="aff7"/>
    <w:semiHidden/>
    <w:rsid w:val="00433256"/>
  </w:style>
  <w:style w:type="numbering" w:customStyle="1" w:styleId="1314">
    <w:name w:val="Нет списка131"/>
    <w:next w:val="aff7"/>
    <w:semiHidden/>
    <w:rsid w:val="00433256"/>
  </w:style>
  <w:style w:type="numbering" w:customStyle="1" w:styleId="11310">
    <w:name w:val="Нет списка1131"/>
    <w:next w:val="aff7"/>
    <w:semiHidden/>
    <w:rsid w:val="00433256"/>
  </w:style>
  <w:style w:type="numbering" w:customStyle="1" w:styleId="11131">
    <w:name w:val="Нет списка11131"/>
    <w:next w:val="aff7"/>
    <w:semiHidden/>
    <w:unhideWhenUsed/>
    <w:rsid w:val="00433256"/>
  </w:style>
  <w:style w:type="numbering" w:customStyle="1" w:styleId="2211">
    <w:name w:val="Нет списка221"/>
    <w:next w:val="aff7"/>
    <w:semiHidden/>
    <w:unhideWhenUsed/>
    <w:rsid w:val="00433256"/>
  </w:style>
  <w:style w:type="numbering" w:customStyle="1" w:styleId="12111">
    <w:name w:val="Нет списка1211"/>
    <w:next w:val="aff7"/>
    <w:semiHidden/>
    <w:rsid w:val="00433256"/>
  </w:style>
  <w:style w:type="numbering" w:customStyle="1" w:styleId="1410">
    <w:name w:val="Нет списка141"/>
    <w:next w:val="aff7"/>
    <w:semiHidden/>
    <w:rsid w:val="00433256"/>
  </w:style>
  <w:style w:type="numbering" w:customStyle="1" w:styleId="11410">
    <w:name w:val="Нет списка1141"/>
    <w:next w:val="aff7"/>
    <w:semiHidden/>
    <w:rsid w:val="00433256"/>
  </w:style>
  <w:style w:type="numbering" w:customStyle="1" w:styleId="11141">
    <w:name w:val="Нет списка11141"/>
    <w:next w:val="aff7"/>
    <w:semiHidden/>
    <w:unhideWhenUsed/>
    <w:rsid w:val="00433256"/>
  </w:style>
  <w:style w:type="numbering" w:customStyle="1" w:styleId="111121">
    <w:name w:val="Нет списка111121"/>
    <w:next w:val="aff7"/>
    <w:semiHidden/>
    <w:rsid w:val="00433256"/>
  </w:style>
  <w:style w:type="numbering" w:customStyle="1" w:styleId="2310">
    <w:name w:val="Нет списка231"/>
    <w:next w:val="aff7"/>
    <w:semiHidden/>
    <w:unhideWhenUsed/>
    <w:rsid w:val="00433256"/>
  </w:style>
  <w:style w:type="numbering" w:customStyle="1" w:styleId="12210">
    <w:name w:val="Нет списка1221"/>
    <w:next w:val="aff7"/>
    <w:semiHidden/>
    <w:rsid w:val="00433256"/>
  </w:style>
  <w:style w:type="numbering" w:customStyle="1" w:styleId="1512">
    <w:name w:val="Нет списка151"/>
    <w:next w:val="aff7"/>
    <w:uiPriority w:val="99"/>
    <w:semiHidden/>
    <w:unhideWhenUsed/>
    <w:rsid w:val="00433256"/>
  </w:style>
  <w:style w:type="numbering" w:customStyle="1" w:styleId="2410">
    <w:name w:val="Нет списка241"/>
    <w:next w:val="aff7"/>
    <w:uiPriority w:val="99"/>
    <w:semiHidden/>
    <w:unhideWhenUsed/>
    <w:rsid w:val="00433256"/>
  </w:style>
  <w:style w:type="numbering" w:customStyle="1" w:styleId="3112">
    <w:name w:val="Нет списка311"/>
    <w:next w:val="aff7"/>
    <w:uiPriority w:val="99"/>
    <w:semiHidden/>
    <w:unhideWhenUsed/>
    <w:rsid w:val="00433256"/>
  </w:style>
  <w:style w:type="numbering" w:customStyle="1" w:styleId="4110">
    <w:name w:val="Нет списка411"/>
    <w:next w:val="aff7"/>
    <w:uiPriority w:val="99"/>
    <w:semiHidden/>
    <w:unhideWhenUsed/>
    <w:rsid w:val="00433256"/>
  </w:style>
  <w:style w:type="numbering" w:customStyle="1" w:styleId="5110">
    <w:name w:val="Нет списка511"/>
    <w:next w:val="aff7"/>
    <w:uiPriority w:val="99"/>
    <w:semiHidden/>
    <w:unhideWhenUsed/>
    <w:rsid w:val="00433256"/>
  </w:style>
  <w:style w:type="numbering" w:customStyle="1" w:styleId="6110">
    <w:name w:val="Нет списка611"/>
    <w:next w:val="aff7"/>
    <w:uiPriority w:val="99"/>
    <w:semiHidden/>
    <w:unhideWhenUsed/>
    <w:rsid w:val="00433256"/>
  </w:style>
  <w:style w:type="numbering" w:customStyle="1" w:styleId="7110">
    <w:name w:val="Нет списка711"/>
    <w:next w:val="aff7"/>
    <w:uiPriority w:val="99"/>
    <w:semiHidden/>
    <w:unhideWhenUsed/>
    <w:rsid w:val="00433256"/>
  </w:style>
  <w:style w:type="numbering" w:customStyle="1" w:styleId="818">
    <w:name w:val="Нет списка81"/>
    <w:next w:val="aff7"/>
    <w:uiPriority w:val="99"/>
    <w:semiHidden/>
    <w:unhideWhenUsed/>
    <w:rsid w:val="00433256"/>
  </w:style>
  <w:style w:type="character" w:customStyle="1" w:styleId="2Corbel75pt">
    <w:name w:val="Основной текст (2) + Corbel;7;5 pt"/>
    <w:basedOn w:val="2f5"/>
    <w:rsid w:val="00433256"/>
    <w:rPr>
      <w:rFonts w:ascii="Corbel" w:eastAsia="Corbel" w:hAnsi="Corbel" w:cs="Corbe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4pt0pt">
    <w:name w:val="Основной текст (2) + 4 pt;Интервал 0 pt"/>
    <w:basedOn w:val="2f5"/>
    <w:rsid w:val="00433256"/>
    <w:rPr>
      <w:rFonts w:ascii="Times New Roman" w:eastAsia="Times New Roman" w:hAnsi="Times New Roman" w:cs="Times New Roman"/>
      <w:b w:val="0"/>
      <w:bCs w:val="0"/>
      <w:i w:val="0"/>
      <w:iCs w:val="0"/>
      <w:smallCaps w:val="0"/>
      <w:strike w:val="0"/>
      <w:color w:val="000000"/>
      <w:spacing w:val="-10"/>
      <w:w w:val="100"/>
      <w:position w:val="0"/>
      <w:sz w:val="8"/>
      <w:szCs w:val="8"/>
      <w:u w:val="none"/>
      <w:shd w:val="clear" w:color="auto" w:fill="FFFFFF"/>
      <w:lang w:val="ru-RU" w:eastAsia="ru-RU" w:bidi="ru-RU"/>
    </w:rPr>
  </w:style>
  <w:style w:type="character" w:customStyle="1" w:styleId="2Candara">
    <w:name w:val="Основной текст (2) + Candara;Полужирный"/>
    <w:basedOn w:val="2f5"/>
    <w:rsid w:val="00433256"/>
    <w:rPr>
      <w:rFonts w:ascii="Candara" w:eastAsia="Candara" w:hAnsi="Candara" w:cs="Candara"/>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4100Exact">
    <w:name w:val="Основной текст (4) + Не полужирный;Масштаб 100% Exact"/>
    <w:basedOn w:val="4Exact"/>
    <w:rsid w:val="00433256"/>
    <w:rPr>
      <w:rFonts w:ascii="Microsoft Sans Serif" w:eastAsia="Arial Unicode MS" w:hAnsi="Microsoft Sans Serif" w:cs="Microsoft Sans Serif"/>
      <w:noProof/>
      <w:color w:val="000000"/>
      <w:spacing w:val="0"/>
      <w:w w:val="100"/>
      <w:position w:val="0"/>
      <w:sz w:val="20"/>
      <w:szCs w:val="20"/>
      <w:shd w:val="clear" w:color="auto" w:fill="FFFFFF"/>
      <w:lang w:val="ru-RU" w:eastAsia="ru-RU" w:bidi="ru-RU"/>
    </w:rPr>
  </w:style>
  <w:style w:type="character" w:customStyle="1" w:styleId="1Impact65ptExact">
    <w:name w:val="Заголовок №1 + Impact;6;5 pt;Курсив Exact"/>
    <w:basedOn w:val="1Exact"/>
    <w:rsid w:val="00433256"/>
    <w:rPr>
      <w:rFonts w:ascii="Impact" w:eastAsia="Impact" w:hAnsi="Impact" w:cs="Impact" w:hint="default"/>
      <w:b w:val="0"/>
      <w:bCs w:val="0"/>
      <w:i/>
      <w:iCs/>
      <w:smallCaps w:val="0"/>
      <w:strike w:val="0"/>
      <w:dstrike w:val="0"/>
      <w:color w:val="000000"/>
      <w:spacing w:val="0"/>
      <w:w w:val="100"/>
      <w:position w:val="0"/>
      <w:sz w:val="13"/>
      <w:szCs w:val="13"/>
      <w:u w:val="none"/>
      <w:effect w:val="none"/>
      <w:lang w:val="en-US" w:eastAsia="en-US" w:bidi="en-US"/>
    </w:rPr>
  </w:style>
  <w:style w:type="character" w:customStyle="1" w:styleId="2ArialNarrow13pt-1pt">
    <w:name w:val="Основной текст (2) + Arial Narrow;13 pt;Интервал -1 pt"/>
    <w:basedOn w:val="2f5"/>
    <w:rsid w:val="00433256"/>
    <w:rPr>
      <w:rFonts w:ascii="Arial Narrow" w:eastAsia="Arial Narrow" w:hAnsi="Arial Narrow" w:cs="Arial Narrow"/>
      <w:b w:val="0"/>
      <w:bCs w:val="0"/>
      <w:i w:val="0"/>
      <w:iCs w:val="0"/>
      <w:smallCaps w:val="0"/>
      <w:strike w:val="0"/>
      <w:color w:val="000000"/>
      <w:spacing w:val="-30"/>
      <w:w w:val="100"/>
      <w:position w:val="0"/>
      <w:sz w:val="26"/>
      <w:szCs w:val="26"/>
      <w:u w:val="none"/>
      <w:shd w:val="clear" w:color="auto" w:fill="FFFFFF"/>
      <w:lang w:val="ru-RU" w:eastAsia="ru-RU" w:bidi="ru-RU"/>
    </w:rPr>
  </w:style>
  <w:style w:type="character" w:customStyle="1" w:styleId="245pt2">
    <w:name w:val="Основной текст (2) + 4;5 pt;Курсив"/>
    <w:basedOn w:val="2f5"/>
    <w:rsid w:val="00433256"/>
    <w:rPr>
      <w:rFonts w:ascii="Times New Roman" w:eastAsia="Times New Roman" w:hAnsi="Times New Roman" w:cs="Times New Roman"/>
      <w:b w:val="0"/>
      <w:bCs w:val="0"/>
      <w:i/>
      <w:iCs/>
      <w:smallCaps w:val="0"/>
      <w:strike w:val="0"/>
      <w:color w:val="000000"/>
      <w:spacing w:val="0"/>
      <w:w w:val="100"/>
      <w:position w:val="0"/>
      <w:sz w:val="9"/>
      <w:szCs w:val="9"/>
      <w:u w:val="none"/>
      <w:shd w:val="clear" w:color="auto" w:fill="FFFFFF"/>
      <w:lang w:val="ru-RU" w:eastAsia="ru-RU" w:bidi="ru-RU"/>
    </w:rPr>
  </w:style>
  <w:style w:type="character" w:customStyle="1" w:styleId="2ArialNarrow13pt">
    <w:name w:val="Основной текст (2) + Arial Narrow;13 pt"/>
    <w:basedOn w:val="2f5"/>
    <w:rsid w:val="00433256"/>
    <w:rPr>
      <w:rFonts w:ascii="Arial Narrow" w:eastAsia="Arial Narrow" w:hAnsi="Arial Narrow" w:cs="Arial Narrow"/>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Arial17pt">
    <w:name w:val="Основной текст (2) + Arial;17 pt"/>
    <w:basedOn w:val="2f5"/>
    <w:rsid w:val="00433256"/>
    <w:rPr>
      <w:rFonts w:ascii="Arial" w:eastAsia="Arial" w:hAnsi="Arial" w:cs="Arial"/>
      <w:b w:val="0"/>
      <w:bCs w:val="0"/>
      <w:i w:val="0"/>
      <w:iCs w:val="0"/>
      <w:smallCaps w:val="0"/>
      <w:strike w:val="0"/>
      <w:color w:val="000000"/>
      <w:spacing w:val="0"/>
      <w:w w:val="100"/>
      <w:position w:val="0"/>
      <w:sz w:val="34"/>
      <w:szCs w:val="34"/>
      <w:u w:val="none"/>
      <w:shd w:val="clear" w:color="auto" w:fill="FFFFFF"/>
      <w:lang w:val="ru-RU" w:eastAsia="ru-RU" w:bidi="ru-RU"/>
    </w:rPr>
  </w:style>
  <w:style w:type="character" w:customStyle="1" w:styleId="2Arial5pt">
    <w:name w:val="Основной текст (2) + Arial;5 pt"/>
    <w:basedOn w:val="2f5"/>
    <w:rsid w:val="00433256"/>
    <w:rPr>
      <w:rFonts w:ascii="Arial" w:eastAsia="Arial" w:hAnsi="Arial" w:cs="Arial"/>
      <w:b w:val="0"/>
      <w:bCs w:val="0"/>
      <w:i w:val="0"/>
      <w:iCs w:val="0"/>
      <w:smallCaps w:val="0"/>
      <w:strike w:val="0"/>
      <w:color w:val="000000"/>
      <w:spacing w:val="0"/>
      <w:w w:val="100"/>
      <w:position w:val="0"/>
      <w:sz w:val="10"/>
      <w:szCs w:val="10"/>
      <w:u w:val="none"/>
      <w:shd w:val="clear" w:color="auto" w:fill="FFFFFF"/>
      <w:lang w:val="ru-RU" w:eastAsia="ru-RU" w:bidi="ru-RU"/>
    </w:rPr>
  </w:style>
  <w:style w:type="paragraph" w:customStyle="1" w:styleId="203">
    <w:name w:val="20"/>
    <w:basedOn w:val="aff3"/>
    <w:next w:val="affff2"/>
    <w:link w:val="affffffffffffffffffff9"/>
    <w:qFormat/>
    <w:rsid w:val="00FC5CAE"/>
    <w:pPr>
      <w:keepNext/>
      <w:spacing w:before="120" w:after="120"/>
      <w:jc w:val="center"/>
    </w:pPr>
    <w:rPr>
      <w:rFonts w:ascii="Cambria" w:hAnsi="Cambria"/>
      <w:color w:val="17365D"/>
      <w:spacing w:val="5"/>
      <w:kern w:val="28"/>
      <w:sz w:val="52"/>
      <w:szCs w:val="52"/>
      <w:lang w:eastAsia="en-US"/>
    </w:rPr>
  </w:style>
  <w:style w:type="character" w:customStyle="1" w:styleId="11ff0">
    <w:name w:val="Слабое выделение11"/>
    <w:rsid w:val="00FC5CAE"/>
    <w:rPr>
      <w:rFonts w:cs="Times New Roman"/>
      <w:i/>
      <w:iCs/>
      <w:color w:val="808080"/>
    </w:rPr>
  </w:style>
  <w:style w:type="character" w:customStyle="1" w:styleId="11ff1">
    <w:name w:val="Замещающий текст11"/>
    <w:semiHidden/>
    <w:rsid w:val="00FC5CAE"/>
    <w:rPr>
      <w:rFonts w:cs="Times New Roman"/>
      <w:color w:val="808080"/>
    </w:rPr>
  </w:style>
  <w:style w:type="paragraph" w:customStyle="1" w:styleId="3fffb">
    <w:name w:val="Знак Знак Знак Знак Знак Знак Знак Знак Знак Знак Знак Знак3"/>
    <w:basedOn w:val="aff3"/>
    <w:rsid w:val="00FC5CAE"/>
    <w:pPr>
      <w:spacing w:before="100" w:beforeAutospacing="1" w:after="100" w:afterAutospacing="1"/>
    </w:pPr>
    <w:rPr>
      <w:rFonts w:ascii="Tahoma" w:hAnsi="Tahoma"/>
      <w:sz w:val="20"/>
      <w:szCs w:val="20"/>
      <w:lang w:val="en-US" w:eastAsia="en-US"/>
    </w:rPr>
  </w:style>
  <w:style w:type="character" w:customStyle="1" w:styleId="13f0">
    <w:name w:val="Знак Знак Знак Знак13"/>
    <w:rsid w:val="00FC5CAE"/>
    <w:rPr>
      <w:b/>
      <w:sz w:val="18"/>
    </w:rPr>
  </w:style>
  <w:style w:type="character" w:customStyle="1" w:styleId="644">
    <w:name w:val="Знак Знак64"/>
    <w:rsid w:val="00FC5CAE"/>
    <w:rPr>
      <w:b/>
      <w:i/>
      <w:iCs/>
      <w:sz w:val="24"/>
      <w:szCs w:val="24"/>
    </w:rPr>
  </w:style>
  <w:style w:type="character" w:customStyle="1" w:styleId="534">
    <w:name w:val="Знак Знак53"/>
    <w:rsid w:val="00FC5CAE"/>
    <w:rPr>
      <w:b/>
      <w:sz w:val="24"/>
      <w:szCs w:val="24"/>
    </w:rPr>
  </w:style>
  <w:style w:type="character" w:customStyle="1" w:styleId="434">
    <w:name w:val="Знак Знак43"/>
    <w:rsid w:val="00FC5CAE"/>
    <w:rPr>
      <w:rFonts w:ascii="Arial" w:hAnsi="Arial" w:cs="Arial"/>
      <w:i/>
      <w:sz w:val="22"/>
      <w:szCs w:val="22"/>
    </w:rPr>
  </w:style>
  <w:style w:type="character" w:customStyle="1" w:styleId="338">
    <w:name w:val="Знак Знак33"/>
    <w:rsid w:val="00FC5CAE"/>
    <w:rPr>
      <w:b/>
      <w:bCs/>
      <w:sz w:val="24"/>
      <w:szCs w:val="24"/>
    </w:rPr>
  </w:style>
  <w:style w:type="paragraph" w:customStyle="1" w:styleId="195">
    <w:name w:val="19"/>
    <w:basedOn w:val="aff3"/>
    <w:next w:val="affd"/>
    <w:uiPriority w:val="99"/>
    <w:rsid w:val="00FC5CAE"/>
    <w:pPr>
      <w:spacing w:before="100" w:beforeAutospacing="1" w:after="100" w:afterAutospacing="1"/>
    </w:pPr>
    <w:rPr>
      <w:lang w:val="x-none" w:eastAsia="x-none"/>
    </w:rPr>
  </w:style>
  <w:style w:type="paragraph" w:customStyle="1" w:styleId="185">
    <w:name w:val="18"/>
    <w:basedOn w:val="aff3"/>
    <w:next w:val="affff2"/>
    <w:qFormat/>
    <w:rsid w:val="00FC5CAE"/>
    <w:pPr>
      <w:keepNext/>
      <w:spacing w:before="120" w:after="120"/>
      <w:jc w:val="center"/>
    </w:pPr>
    <w:rPr>
      <w:rFonts w:eastAsia="Calibri"/>
      <w:sz w:val="28"/>
      <w:szCs w:val="20"/>
    </w:rPr>
  </w:style>
  <w:style w:type="paragraph" w:customStyle="1" w:styleId="2fffff0">
    <w:name w:val="Знак Знак Знак Знак Знак Знак Знак Знак Знак Знак Знак Знак2"/>
    <w:basedOn w:val="aff3"/>
    <w:rsid w:val="00FC5CAE"/>
    <w:pPr>
      <w:spacing w:before="100" w:beforeAutospacing="1" w:after="100" w:afterAutospacing="1"/>
    </w:pPr>
    <w:rPr>
      <w:rFonts w:ascii="Tahoma" w:hAnsi="Tahoma"/>
      <w:sz w:val="20"/>
      <w:szCs w:val="20"/>
      <w:lang w:val="en-US" w:eastAsia="en-US"/>
    </w:rPr>
  </w:style>
  <w:style w:type="character" w:customStyle="1" w:styleId="12f3">
    <w:name w:val="Знак Знак Знак Знак12"/>
    <w:rsid w:val="00FC5CAE"/>
    <w:rPr>
      <w:b/>
      <w:sz w:val="18"/>
    </w:rPr>
  </w:style>
  <w:style w:type="character" w:customStyle="1" w:styleId="635">
    <w:name w:val="Знак Знак63"/>
    <w:rsid w:val="00FC5CAE"/>
    <w:rPr>
      <w:b/>
      <w:i/>
      <w:iCs/>
      <w:sz w:val="24"/>
      <w:szCs w:val="24"/>
    </w:rPr>
  </w:style>
  <w:style w:type="character" w:customStyle="1" w:styleId="527">
    <w:name w:val="Знак Знак52"/>
    <w:rsid w:val="00FC5CAE"/>
    <w:rPr>
      <w:b/>
      <w:sz w:val="24"/>
      <w:szCs w:val="24"/>
    </w:rPr>
  </w:style>
  <w:style w:type="character" w:customStyle="1" w:styleId="427">
    <w:name w:val="Знак Знак42"/>
    <w:rsid w:val="00FC5CAE"/>
    <w:rPr>
      <w:rFonts w:ascii="Arial" w:hAnsi="Arial" w:cs="Arial"/>
      <w:i/>
      <w:sz w:val="22"/>
      <w:szCs w:val="22"/>
    </w:rPr>
  </w:style>
  <w:style w:type="character" w:customStyle="1" w:styleId="32d">
    <w:name w:val="Знак Знак32"/>
    <w:rsid w:val="00FC5CAE"/>
    <w:rPr>
      <w:b/>
      <w:bCs/>
      <w:sz w:val="24"/>
      <w:szCs w:val="24"/>
    </w:rPr>
  </w:style>
  <w:style w:type="paragraph" w:customStyle="1" w:styleId="174">
    <w:name w:val="17"/>
    <w:basedOn w:val="aff3"/>
    <w:next w:val="affd"/>
    <w:uiPriority w:val="99"/>
    <w:rsid w:val="00FC5CAE"/>
    <w:pPr>
      <w:spacing w:before="100" w:beforeAutospacing="1" w:after="100" w:afterAutospacing="1"/>
    </w:pPr>
    <w:rPr>
      <w:lang w:val="x-none" w:eastAsia="x-none"/>
    </w:rPr>
  </w:style>
  <w:style w:type="paragraph" w:customStyle="1" w:styleId="165">
    <w:name w:val="16"/>
    <w:basedOn w:val="aff3"/>
    <w:next w:val="affd"/>
    <w:uiPriority w:val="99"/>
    <w:rsid w:val="00FC5CAE"/>
    <w:pPr>
      <w:spacing w:before="100" w:beforeAutospacing="1" w:after="100" w:afterAutospacing="1"/>
    </w:pPr>
    <w:rPr>
      <w:lang w:val="x-none" w:eastAsia="x-none"/>
    </w:rPr>
  </w:style>
  <w:style w:type="paragraph" w:customStyle="1" w:styleId="159">
    <w:name w:val="15"/>
    <w:basedOn w:val="aff3"/>
    <w:next w:val="affd"/>
    <w:uiPriority w:val="99"/>
    <w:rsid w:val="00FC5CAE"/>
    <w:pPr>
      <w:spacing w:before="100" w:beforeAutospacing="1" w:after="100" w:afterAutospacing="1"/>
    </w:pPr>
    <w:rPr>
      <w:lang w:val="x-none" w:eastAsia="x-none"/>
    </w:rPr>
  </w:style>
  <w:style w:type="paragraph" w:customStyle="1" w:styleId="11ff2">
    <w:name w:val="11"/>
    <w:basedOn w:val="aff3"/>
    <w:next w:val="affff2"/>
    <w:qFormat/>
    <w:rsid w:val="00FC5CAE"/>
    <w:pPr>
      <w:keepNext/>
      <w:spacing w:before="120" w:after="120"/>
      <w:jc w:val="center"/>
    </w:pPr>
    <w:rPr>
      <w:rFonts w:eastAsia="Calibri"/>
      <w:sz w:val="28"/>
      <w:szCs w:val="20"/>
    </w:rPr>
  </w:style>
  <w:style w:type="paragraph" w:customStyle="1" w:styleId="1ffffffff6">
    <w:name w:val="Знак Знак Знак Знак Знак Знак Знак Знак Знак Знак Знак Знак1"/>
    <w:basedOn w:val="aff3"/>
    <w:rsid w:val="00FC5CAE"/>
    <w:pPr>
      <w:spacing w:before="100" w:beforeAutospacing="1" w:after="100" w:afterAutospacing="1"/>
    </w:pPr>
    <w:rPr>
      <w:rFonts w:ascii="Tahoma" w:hAnsi="Tahoma"/>
      <w:sz w:val="20"/>
      <w:szCs w:val="20"/>
      <w:lang w:val="en-US" w:eastAsia="en-US"/>
    </w:rPr>
  </w:style>
  <w:style w:type="character" w:customStyle="1" w:styleId="11ff3">
    <w:name w:val="Знак Знак Знак Знак11"/>
    <w:rsid w:val="00FC5CAE"/>
    <w:rPr>
      <w:b/>
      <w:sz w:val="18"/>
    </w:rPr>
  </w:style>
  <w:style w:type="character" w:customStyle="1" w:styleId="626">
    <w:name w:val="Знак Знак62"/>
    <w:rsid w:val="00FC5CAE"/>
    <w:rPr>
      <w:b/>
      <w:i/>
      <w:iCs/>
      <w:sz w:val="24"/>
      <w:szCs w:val="24"/>
    </w:rPr>
  </w:style>
  <w:style w:type="character" w:customStyle="1" w:styleId="519">
    <w:name w:val="Знак Знак51"/>
    <w:rsid w:val="00FC5CAE"/>
    <w:rPr>
      <w:b/>
      <w:sz w:val="24"/>
      <w:szCs w:val="24"/>
    </w:rPr>
  </w:style>
  <w:style w:type="character" w:customStyle="1" w:styleId="418">
    <w:name w:val="Знак Знак41"/>
    <w:rsid w:val="00FC5CAE"/>
    <w:rPr>
      <w:rFonts w:ascii="Arial" w:hAnsi="Arial" w:cs="Arial"/>
      <w:i/>
      <w:sz w:val="22"/>
      <w:szCs w:val="22"/>
    </w:rPr>
  </w:style>
  <w:style w:type="character" w:customStyle="1" w:styleId="31f2">
    <w:name w:val="Знак Знак31"/>
    <w:rsid w:val="00FC5CAE"/>
    <w:rPr>
      <w:b/>
      <w:bCs/>
      <w:sz w:val="24"/>
      <w:szCs w:val="24"/>
    </w:rPr>
  </w:style>
  <w:style w:type="character" w:customStyle="1" w:styleId="166">
    <w:name w:val="Неразрешенное упоминание16"/>
    <w:basedOn w:val="aff5"/>
    <w:uiPriority w:val="99"/>
    <w:semiHidden/>
    <w:unhideWhenUsed/>
    <w:rsid w:val="00FC5CAE"/>
    <w:rPr>
      <w:color w:val="605E5C"/>
      <w:shd w:val="clear" w:color="auto" w:fill="E1DFDD"/>
    </w:rPr>
  </w:style>
  <w:style w:type="paragraph" w:styleId="50">
    <w:name w:val="List Number 5"/>
    <w:basedOn w:val="aff3"/>
    <w:rsid w:val="00FC5CAE"/>
    <w:pPr>
      <w:numPr>
        <w:numId w:val="84"/>
      </w:numPr>
      <w:spacing w:after="60"/>
      <w:jc w:val="both"/>
    </w:pPr>
    <w:rPr>
      <w:szCs w:val="20"/>
    </w:rPr>
  </w:style>
  <w:style w:type="paragraph" w:styleId="affffffffffffffffffffff8">
    <w:name w:val="Closing"/>
    <w:basedOn w:val="aff3"/>
    <w:link w:val="1ffffffff7"/>
    <w:rsid w:val="00FC5CAE"/>
    <w:pPr>
      <w:spacing w:after="60"/>
      <w:ind w:left="4252"/>
      <w:jc w:val="both"/>
    </w:pPr>
  </w:style>
  <w:style w:type="character" w:customStyle="1" w:styleId="affffffffffffffffffffff9">
    <w:name w:val="Прощание Знак"/>
    <w:basedOn w:val="aff5"/>
    <w:qFormat/>
    <w:rsid w:val="00FC5CAE"/>
    <w:rPr>
      <w:rFonts w:ascii="Times New Roman" w:eastAsia="Times New Roman" w:hAnsi="Times New Roman" w:cs="Times New Roman"/>
      <w:sz w:val="24"/>
      <w:szCs w:val="24"/>
      <w:lang w:eastAsia="ru-RU"/>
    </w:rPr>
  </w:style>
  <w:style w:type="paragraph" w:styleId="3fffc">
    <w:name w:val="List Number 3"/>
    <w:basedOn w:val="aff3"/>
    <w:rsid w:val="00FC5CAE"/>
    <w:pPr>
      <w:tabs>
        <w:tab w:val="left" w:pos="926"/>
      </w:tabs>
      <w:spacing w:after="60"/>
      <w:ind w:left="926" w:hanging="360"/>
      <w:jc w:val="both"/>
    </w:pPr>
    <w:rPr>
      <w:szCs w:val="20"/>
    </w:rPr>
  </w:style>
  <w:style w:type="paragraph" w:styleId="HTML3">
    <w:name w:val="HTML Address"/>
    <w:basedOn w:val="aff3"/>
    <w:link w:val="HTML10"/>
    <w:qFormat/>
    <w:rsid w:val="00FC5CAE"/>
    <w:pPr>
      <w:spacing w:after="60"/>
      <w:jc w:val="both"/>
    </w:pPr>
    <w:rPr>
      <w:i/>
      <w:iCs/>
    </w:rPr>
  </w:style>
  <w:style w:type="character" w:customStyle="1" w:styleId="HTML4">
    <w:name w:val="Адрес HTML Знак"/>
    <w:basedOn w:val="aff5"/>
    <w:qFormat/>
    <w:rsid w:val="00FC5CAE"/>
    <w:rPr>
      <w:rFonts w:ascii="Times New Roman" w:eastAsia="Times New Roman" w:hAnsi="Times New Roman" w:cs="Times New Roman"/>
      <w:i/>
      <w:iCs/>
      <w:sz w:val="24"/>
      <w:szCs w:val="24"/>
      <w:lang w:eastAsia="ru-RU"/>
    </w:rPr>
  </w:style>
  <w:style w:type="paragraph" w:styleId="affffffffffffffffffffffa">
    <w:name w:val="envelope address"/>
    <w:basedOn w:val="aff3"/>
    <w:rsid w:val="00FC5CAE"/>
    <w:pPr>
      <w:framePr w:w="7920" w:h="1980" w:hRule="exact" w:hSpace="180" w:wrap="around" w:hAnchor="page" w:xAlign="center" w:yAlign="bottom"/>
      <w:spacing w:after="60"/>
      <w:ind w:left="2880"/>
      <w:jc w:val="both"/>
    </w:pPr>
    <w:rPr>
      <w:rFonts w:ascii="Arial" w:hAnsi="Arial" w:cs="Arial"/>
    </w:rPr>
  </w:style>
  <w:style w:type="paragraph" w:styleId="affffffffffffffffffffffb">
    <w:name w:val="Note Heading"/>
    <w:basedOn w:val="aff3"/>
    <w:next w:val="aff3"/>
    <w:link w:val="1ffffffff8"/>
    <w:rsid w:val="00FC5CAE"/>
    <w:pPr>
      <w:spacing w:after="60"/>
      <w:jc w:val="both"/>
    </w:pPr>
  </w:style>
  <w:style w:type="character" w:customStyle="1" w:styleId="affffffffffffffffffffffc">
    <w:name w:val="Заголовок записки Знак"/>
    <w:basedOn w:val="aff5"/>
    <w:qFormat/>
    <w:rsid w:val="00FC5CAE"/>
    <w:rPr>
      <w:rFonts w:ascii="Times New Roman" w:eastAsia="Times New Roman" w:hAnsi="Times New Roman" w:cs="Times New Roman"/>
      <w:sz w:val="24"/>
      <w:szCs w:val="24"/>
      <w:lang w:eastAsia="ru-RU"/>
    </w:rPr>
  </w:style>
  <w:style w:type="paragraph" w:styleId="affffffffffffffffffffffd">
    <w:name w:val="Date"/>
    <w:basedOn w:val="aff3"/>
    <w:next w:val="aff3"/>
    <w:link w:val="affffffffffffffffffffffe"/>
    <w:rsid w:val="00FC5CAE"/>
    <w:pPr>
      <w:spacing w:after="60"/>
      <w:jc w:val="both"/>
    </w:pPr>
  </w:style>
  <w:style w:type="character" w:customStyle="1" w:styleId="affffffffffffffffffffffe">
    <w:name w:val="Дата Знак"/>
    <w:basedOn w:val="aff5"/>
    <w:link w:val="affffffffffffffffffffffd"/>
    <w:rsid w:val="00FC5CAE"/>
    <w:rPr>
      <w:rFonts w:ascii="Times New Roman" w:eastAsia="Times New Roman" w:hAnsi="Times New Roman" w:cs="Times New Roman"/>
      <w:sz w:val="24"/>
      <w:szCs w:val="24"/>
      <w:lang w:eastAsia="ru-RU"/>
    </w:rPr>
  </w:style>
  <w:style w:type="paragraph" w:styleId="5">
    <w:name w:val="List Bullet 5"/>
    <w:basedOn w:val="aff3"/>
    <w:rsid w:val="00FC5CAE"/>
    <w:pPr>
      <w:numPr>
        <w:numId w:val="85"/>
      </w:numPr>
      <w:spacing w:after="60"/>
      <w:jc w:val="both"/>
    </w:pPr>
    <w:rPr>
      <w:szCs w:val="20"/>
    </w:rPr>
  </w:style>
  <w:style w:type="paragraph" w:styleId="40">
    <w:name w:val="List Bullet 4"/>
    <w:basedOn w:val="aff3"/>
    <w:rsid w:val="00FC5CAE"/>
    <w:pPr>
      <w:numPr>
        <w:numId w:val="86"/>
      </w:numPr>
      <w:spacing w:after="60"/>
      <w:jc w:val="both"/>
    </w:pPr>
    <w:rPr>
      <w:szCs w:val="20"/>
    </w:rPr>
  </w:style>
  <w:style w:type="paragraph" w:styleId="afffffffffffffffffffffff">
    <w:name w:val="Salutation"/>
    <w:basedOn w:val="aff3"/>
    <w:next w:val="aff3"/>
    <w:link w:val="1ffffffff9"/>
    <w:rsid w:val="00FC5CAE"/>
    <w:pPr>
      <w:spacing w:after="60"/>
      <w:jc w:val="both"/>
    </w:pPr>
  </w:style>
  <w:style w:type="character" w:customStyle="1" w:styleId="afffffffffffffffffffffff0">
    <w:name w:val="Приветствие Знак"/>
    <w:basedOn w:val="aff5"/>
    <w:qFormat/>
    <w:rsid w:val="00FC5CAE"/>
    <w:rPr>
      <w:rFonts w:ascii="Times New Roman" w:eastAsia="Times New Roman" w:hAnsi="Times New Roman" w:cs="Times New Roman"/>
      <w:sz w:val="24"/>
      <w:szCs w:val="24"/>
      <w:lang w:eastAsia="ru-RU"/>
    </w:rPr>
  </w:style>
  <w:style w:type="paragraph" w:styleId="afffffffffffffffffffffff1">
    <w:name w:val="E-mail Signature"/>
    <w:basedOn w:val="aff3"/>
    <w:link w:val="1ffffffffa"/>
    <w:rsid w:val="00FC5CAE"/>
    <w:pPr>
      <w:spacing w:after="60"/>
      <w:jc w:val="both"/>
    </w:pPr>
  </w:style>
  <w:style w:type="character" w:customStyle="1" w:styleId="afffffffffffffffffffffff2">
    <w:name w:val="Электронная подпись Знак"/>
    <w:basedOn w:val="aff5"/>
    <w:qFormat/>
    <w:rsid w:val="00FC5CAE"/>
    <w:rPr>
      <w:rFonts w:ascii="Times New Roman" w:eastAsia="Times New Roman" w:hAnsi="Times New Roman" w:cs="Times New Roman"/>
      <w:sz w:val="24"/>
      <w:szCs w:val="24"/>
      <w:lang w:eastAsia="ru-RU"/>
    </w:rPr>
  </w:style>
  <w:style w:type="paragraph" w:customStyle="1" w:styleId="11ff4">
    <w:name w:val="1.1. Приложение"/>
    <w:basedOn w:val="aff3"/>
    <w:next w:val="aff3"/>
    <w:qFormat/>
    <w:rsid w:val="00FC5CAE"/>
    <w:pPr>
      <w:jc w:val="right"/>
    </w:pPr>
    <w:rPr>
      <w:rFonts w:eastAsia="Calibri"/>
      <w:szCs w:val="22"/>
      <w:lang w:eastAsia="en-US"/>
    </w:rPr>
  </w:style>
  <w:style w:type="character" w:customStyle="1" w:styleId="FontStyle30">
    <w:name w:val="Font Style30"/>
    <w:qFormat/>
    <w:rsid w:val="00FC5CAE"/>
    <w:rPr>
      <w:rFonts w:ascii="Times New Roman" w:hAnsi="Times New Roman" w:cs="Times New Roman"/>
      <w:sz w:val="22"/>
      <w:szCs w:val="22"/>
    </w:rPr>
  </w:style>
  <w:style w:type="character" w:customStyle="1" w:styleId="afffffffffffffffffffffff3">
    <w:name w:val="Текст ТД Знак"/>
    <w:qFormat/>
    <w:rsid w:val="00FC5CAE"/>
    <w:rPr>
      <w:rFonts w:eastAsia="Calibri"/>
      <w:sz w:val="24"/>
      <w:szCs w:val="24"/>
    </w:rPr>
  </w:style>
  <w:style w:type="character" w:customStyle="1" w:styleId="3fffd">
    <w:name w:val="Стиль3 Знак Знак Знак"/>
    <w:qFormat/>
    <w:rsid w:val="00FC5CAE"/>
    <w:rPr>
      <w:sz w:val="24"/>
      <w:lang w:val="ru-RU" w:eastAsia="ru-RU" w:bidi="ar-SA"/>
    </w:rPr>
  </w:style>
  <w:style w:type="character" w:customStyle="1" w:styleId="HTML10">
    <w:name w:val="Адрес HTML Знак1"/>
    <w:basedOn w:val="aff5"/>
    <w:link w:val="HTML3"/>
    <w:qFormat/>
    <w:rsid w:val="00FC5CAE"/>
    <w:rPr>
      <w:rFonts w:ascii="Times New Roman" w:eastAsia="Times New Roman" w:hAnsi="Times New Roman" w:cs="Times New Roman"/>
      <w:i/>
      <w:iCs/>
      <w:sz w:val="24"/>
      <w:szCs w:val="24"/>
      <w:lang w:eastAsia="ru-RU"/>
    </w:rPr>
  </w:style>
  <w:style w:type="character" w:customStyle="1" w:styleId="HTML11">
    <w:name w:val="Стандартный HTML Знак1"/>
    <w:basedOn w:val="aff5"/>
    <w:qFormat/>
    <w:rsid w:val="00FC5CAE"/>
    <w:rPr>
      <w:rFonts w:ascii="Courier New" w:hAnsi="Courier New"/>
    </w:rPr>
  </w:style>
  <w:style w:type="character" w:customStyle="1" w:styleId="1ffffffff9">
    <w:name w:val="Приветствие Знак1"/>
    <w:basedOn w:val="aff5"/>
    <w:link w:val="afffffffffffffffffffffff"/>
    <w:qFormat/>
    <w:rsid w:val="00FC5CAE"/>
    <w:rPr>
      <w:rFonts w:ascii="Times New Roman" w:eastAsia="Times New Roman" w:hAnsi="Times New Roman" w:cs="Times New Roman"/>
      <w:sz w:val="24"/>
      <w:szCs w:val="24"/>
      <w:lang w:eastAsia="ru-RU"/>
    </w:rPr>
  </w:style>
  <w:style w:type="character" w:customStyle="1" w:styleId="1ffffffff8">
    <w:name w:val="Заголовок записки Знак1"/>
    <w:basedOn w:val="aff5"/>
    <w:link w:val="affffffffffffffffffffffb"/>
    <w:rsid w:val="00FC5CAE"/>
    <w:rPr>
      <w:rFonts w:ascii="Times New Roman" w:eastAsia="Times New Roman" w:hAnsi="Times New Roman" w:cs="Times New Roman"/>
      <w:sz w:val="24"/>
      <w:szCs w:val="24"/>
      <w:lang w:eastAsia="ru-RU"/>
    </w:rPr>
  </w:style>
  <w:style w:type="character" w:customStyle="1" w:styleId="1ffffffff7">
    <w:name w:val="Прощание Знак1"/>
    <w:basedOn w:val="aff5"/>
    <w:link w:val="affffffffffffffffffffff8"/>
    <w:rsid w:val="00FC5CAE"/>
    <w:rPr>
      <w:rFonts w:ascii="Times New Roman" w:eastAsia="Times New Roman" w:hAnsi="Times New Roman" w:cs="Times New Roman"/>
      <w:sz w:val="24"/>
      <w:szCs w:val="24"/>
      <w:lang w:eastAsia="ru-RU"/>
    </w:rPr>
  </w:style>
  <w:style w:type="character" w:customStyle="1" w:styleId="1ffffffffa">
    <w:name w:val="Электронная подпись Знак1"/>
    <w:basedOn w:val="aff5"/>
    <w:link w:val="afffffffffffffffffffffff1"/>
    <w:rsid w:val="00FC5CAE"/>
    <w:rPr>
      <w:rFonts w:ascii="Times New Roman" w:eastAsia="Times New Roman" w:hAnsi="Times New Roman" w:cs="Times New Roman"/>
      <w:sz w:val="24"/>
      <w:szCs w:val="24"/>
      <w:lang w:eastAsia="ru-RU"/>
    </w:rPr>
  </w:style>
  <w:style w:type="paragraph" w:customStyle="1" w:styleId="12f4">
    <w:name w:val="1.2.Контракт.Наименование"/>
    <w:basedOn w:val="aff3"/>
    <w:next w:val="15-"/>
    <w:qFormat/>
    <w:rsid w:val="00FC5CAE"/>
    <w:pPr>
      <w:suppressLineNumbers/>
      <w:suppressAutoHyphens/>
      <w:jc w:val="center"/>
    </w:pPr>
    <w:rPr>
      <w:rFonts w:eastAsia="Calibri"/>
      <w:b/>
      <w:szCs w:val="22"/>
      <w:lang w:eastAsia="en-US"/>
    </w:rPr>
  </w:style>
  <w:style w:type="paragraph" w:customStyle="1" w:styleId="15-">
    <w:name w:val="1.5.Город-дата"/>
    <w:basedOn w:val="aff3"/>
    <w:next w:val="22d"/>
    <w:qFormat/>
    <w:rsid w:val="00FC5CAE"/>
    <w:pPr>
      <w:suppressLineNumbers/>
      <w:tabs>
        <w:tab w:val="right" w:pos="10206"/>
      </w:tabs>
      <w:suppressAutoHyphens/>
      <w:spacing w:before="240" w:after="240"/>
    </w:pPr>
    <w:rPr>
      <w:rFonts w:eastAsia="Calibri"/>
      <w:szCs w:val="22"/>
      <w:lang w:eastAsia="en-US"/>
    </w:rPr>
  </w:style>
  <w:style w:type="paragraph" w:customStyle="1" w:styleId="22d">
    <w:name w:val="2.2.Абзац"/>
    <w:basedOn w:val="aff3"/>
    <w:qFormat/>
    <w:rsid w:val="00FC5CAE"/>
    <w:pPr>
      <w:suppressLineNumbers/>
      <w:tabs>
        <w:tab w:val="left" w:pos="1276"/>
      </w:tabs>
      <w:suppressAutoHyphens/>
      <w:ind w:firstLine="709"/>
      <w:jc w:val="both"/>
    </w:pPr>
    <w:rPr>
      <w:rFonts w:eastAsia="Calibri"/>
      <w:szCs w:val="22"/>
      <w:lang w:eastAsia="en-US"/>
    </w:rPr>
  </w:style>
  <w:style w:type="paragraph" w:customStyle="1" w:styleId="afffffffffffffffffffffff4">
    <w:name w:val="Подпункт"/>
    <w:basedOn w:val="aff3"/>
    <w:rsid w:val="00FC5CAE"/>
    <w:pPr>
      <w:tabs>
        <w:tab w:val="left" w:pos="1134"/>
      </w:tabs>
      <w:ind w:left="1134" w:hanging="1134"/>
      <w:jc w:val="both"/>
    </w:pPr>
  </w:style>
  <w:style w:type="paragraph" w:customStyle="1" w:styleId="11ff5">
    <w:name w:val="заголовок 11"/>
    <w:basedOn w:val="aff3"/>
    <w:next w:val="aff3"/>
    <w:rsid w:val="00FC5CAE"/>
    <w:pPr>
      <w:keepNext/>
      <w:suppressAutoHyphens/>
      <w:autoSpaceDE w:val="0"/>
      <w:jc w:val="center"/>
    </w:pPr>
    <w:rPr>
      <w:lang w:eastAsia="ar-SA"/>
    </w:rPr>
  </w:style>
  <w:style w:type="paragraph" w:customStyle="1" w:styleId="headdoc">
    <w:name w:val="headdoc"/>
    <w:basedOn w:val="aff3"/>
    <w:rsid w:val="00FC5CAE"/>
    <w:pPr>
      <w:spacing w:before="100" w:beforeAutospacing="1" w:after="100" w:afterAutospacing="1"/>
    </w:pPr>
    <w:rPr>
      <w:rFonts w:ascii="Arial Unicode MS" w:eastAsia="Arial Unicode MS" w:hAnsi="Arial Unicode MS" w:cs="Arial Unicode MS"/>
      <w:color w:val="000000"/>
    </w:rPr>
  </w:style>
  <w:style w:type="paragraph" w:customStyle="1" w:styleId="916">
    <w:name w:val="9.1. Таблица. Шапка"/>
    <w:basedOn w:val="aff3"/>
    <w:qFormat/>
    <w:rsid w:val="00FC5CAE"/>
    <w:pPr>
      <w:jc w:val="center"/>
    </w:pPr>
    <w:rPr>
      <w:rFonts w:eastAsia="Calibri"/>
      <w:b/>
      <w:szCs w:val="22"/>
      <w:lang w:eastAsia="en-US"/>
    </w:rPr>
  </w:style>
  <w:style w:type="paragraph" w:customStyle="1" w:styleId="11ff6">
    <w:name w:val="Обычный + 11 пт"/>
    <w:basedOn w:val="aff3"/>
    <w:qFormat/>
    <w:rsid w:val="00FC5CAE"/>
    <w:pPr>
      <w:spacing w:line="216" w:lineRule="auto"/>
      <w:jc w:val="right"/>
    </w:pPr>
    <w:rPr>
      <w:bCs/>
      <w:sz w:val="22"/>
      <w:szCs w:val="22"/>
    </w:rPr>
  </w:style>
  <w:style w:type="paragraph" w:customStyle="1" w:styleId="a0">
    <w:name w:val="Текст ТД"/>
    <w:basedOn w:val="aff3"/>
    <w:qFormat/>
    <w:rsid w:val="00FC5CAE"/>
    <w:pPr>
      <w:numPr>
        <w:numId w:val="87"/>
      </w:numPr>
      <w:autoSpaceDE w:val="0"/>
      <w:autoSpaceDN w:val="0"/>
      <w:adjustRightInd w:val="0"/>
      <w:spacing w:after="200"/>
      <w:jc w:val="both"/>
    </w:pPr>
    <w:rPr>
      <w:rFonts w:eastAsia="Calibri"/>
    </w:rPr>
  </w:style>
  <w:style w:type="paragraph" w:customStyle="1" w:styleId="afffffffffffffffffffffff5">
    <w:name w:val="Словарная статья"/>
    <w:basedOn w:val="aff3"/>
    <w:next w:val="aff3"/>
    <w:qFormat/>
    <w:rsid w:val="00FC5CAE"/>
    <w:pPr>
      <w:autoSpaceDE w:val="0"/>
      <w:autoSpaceDN w:val="0"/>
      <w:adjustRightInd w:val="0"/>
      <w:ind w:right="118"/>
      <w:jc w:val="both"/>
    </w:pPr>
    <w:rPr>
      <w:rFonts w:ascii="Arial" w:hAnsi="Arial"/>
      <w:sz w:val="20"/>
      <w:szCs w:val="20"/>
    </w:rPr>
  </w:style>
  <w:style w:type="paragraph" w:customStyle="1" w:styleId="819">
    <w:name w:val="8.1. Таблица б/р. Шапка"/>
    <w:basedOn w:val="aff3"/>
    <w:qFormat/>
    <w:rsid w:val="00FC5CAE"/>
    <w:rPr>
      <w:rFonts w:eastAsia="Calibri"/>
      <w:b/>
      <w:szCs w:val="22"/>
      <w:lang w:eastAsia="en-US"/>
    </w:rPr>
  </w:style>
  <w:style w:type="paragraph" w:customStyle="1" w:styleId="3fffe">
    <w:name w:val="Стиль3 Знак Знак"/>
    <w:basedOn w:val="2c"/>
    <w:qFormat/>
    <w:rsid w:val="00FC5CAE"/>
    <w:pPr>
      <w:widowControl w:val="0"/>
      <w:tabs>
        <w:tab w:val="clear" w:pos="360"/>
        <w:tab w:val="left" w:pos="227"/>
      </w:tabs>
      <w:adjustRightInd w:val="0"/>
      <w:spacing w:line="240" w:lineRule="auto"/>
      <w:ind w:left="0" w:firstLine="0"/>
      <w:textAlignment w:val="baseline"/>
    </w:pPr>
    <w:rPr>
      <w:rFonts w:ascii="Times New Roman" w:eastAsia="Times New Roman" w:hAnsi="Times New Roman" w:cs="Times New Roman"/>
      <w:sz w:val="24"/>
      <w:szCs w:val="20"/>
      <w:lang w:eastAsia="ru-RU"/>
    </w:rPr>
  </w:style>
  <w:style w:type="paragraph" w:customStyle="1" w:styleId="a">
    <w:name w:val="Условия контракта"/>
    <w:basedOn w:val="aff3"/>
    <w:qFormat/>
    <w:rsid w:val="00FC5CAE"/>
    <w:pPr>
      <w:numPr>
        <w:numId w:val="88"/>
      </w:numPr>
      <w:spacing w:before="240" w:after="120"/>
      <w:jc w:val="both"/>
    </w:pPr>
    <w:rPr>
      <w:b/>
      <w:szCs w:val="20"/>
    </w:rPr>
  </w:style>
  <w:style w:type="paragraph" w:customStyle="1" w:styleId="Char">
    <w:name w:val="Char Знак Знак"/>
    <w:basedOn w:val="aff3"/>
    <w:rsid w:val="00FC5CAE"/>
    <w:pPr>
      <w:widowControl w:val="0"/>
      <w:adjustRightInd w:val="0"/>
      <w:spacing w:after="160" w:line="240" w:lineRule="exact"/>
      <w:jc w:val="right"/>
    </w:pPr>
    <w:rPr>
      <w:sz w:val="20"/>
      <w:szCs w:val="20"/>
      <w:lang w:val="en-GB" w:eastAsia="en-US"/>
    </w:rPr>
  </w:style>
  <w:style w:type="paragraph" w:customStyle="1" w:styleId="30">
    <w:name w:val="Раздел 3"/>
    <w:basedOn w:val="aff3"/>
    <w:qFormat/>
    <w:rsid w:val="00FC5CAE"/>
    <w:pPr>
      <w:numPr>
        <w:numId w:val="89"/>
      </w:numPr>
      <w:spacing w:before="120" w:after="120"/>
      <w:jc w:val="center"/>
    </w:pPr>
    <w:rPr>
      <w:b/>
      <w:szCs w:val="20"/>
    </w:rPr>
  </w:style>
  <w:style w:type="paragraph" w:customStyle="1" w:styleId="9f4">
    <w:name w:val="Обычный + 9"/>
    <w:basedOn w:val="aff3"/>
    <w:qFormat/>
    <w:rsid w:val="00FC5CAE"/>
    <w:pPr>
      <w:keepNext/>
      <w:keepLines/>
      <w:suppressLineNumbers/>
      <w:tabs>
        <w:tab w:val="left" w:pos="432"/>
      </w:tabs>
      <w:suppressAutoHyphens/>
    </w:pPr>
    <w:rPr>
      <w:sz w:val="20"/>
      <w:szCs w:val="20"/>
    </w:rPr>
  </w:style>
  <w:style w:type="paragraph" w:customStyle="1" w:styleId="2-11">
    <w:name w:val="содержание2-11"/>
    <w:basedOn w:val="aff3"/>
    <w:qFormat/>
    <w:rsid w:val="00FC5CAE"/>
    <w:pPr>
      <w:spacing w:after="60"/>
      <w:jc w:val="both"/>
    </w:pPr>
  </w:style>
  <w:style w:type="paragraph" w:customStyle="1" w:styleId="afffffffffffffffffffffff6">
    <w:name w:val="Îñíîâí"/>
    <w:basedOn w:val="aff3"/>
    <w:qFormat/>
    <w:rsid w:val="00FC5CAE"/>
    <w:pPr>
      <w:widowControl w:val="0"/>
      <w:jc w:val="both"/>
    </w:pPr>
    <w:rPr>
      <w:rFonts w:ascii="Arial" w:hAnsi="Arial" w:cs="Arial"/>
      <w:sz w:val="22"/>
      <w:szCs w:val="20"/>
    </w:rPr>
  </w:style>
  <w:style w:type="paragraph" w:customStyle="1" w:styleId="-110">
    <w:name w:val="Цветной список - Акцент 11"/>
    <w:basedOn w:val="aff3"/>
    <w:qFormat/>
    <w:rsid w:val="00FC5CAE"/>
    <w:pPr>
      <w:spacing w:after="60"/>
      <w:ind w:left="720"/>
      <w:contextualSpacing/>
      <w:jc w:val="both"/>
    </w:pPr>
  </w:style>
  <w:style w:type="paragraph" w:customStyle="1" w:styleId="21f3">
    <w:name w:val="2.1.Раздел"/>
    <w:basedOn w:val="aff3"/>
    <w:next w:val="22d"/>
    <w:qFormat/>
    <w:rsid w:val="00FC5CAE"/>
    <w:pPr>
      <w:suppressLineNumbers/>
      <w:suppressAutoHyphens/>
      <w:spacing w:before="120"/>
      <w:jc w:val="center"/>
    </w:pPr>
    <w:rPr>
      <w:rFonts w:eastAsia="Calibri"/>
      <w:b/>
      <w:szCs w:val="22"/>
      <w:lang w:eastAsia="en-US"/>
    </w:rPr>
  </w:style>
  <w:style w:type="paragraph" w:customStyle="1" w:styleId="933">
    <w:name w:val="9.3. Сумма"/>
    <w:basedOn w:val="aff3"/>
    <w:qFormat/>
    <w:rsid w:val="00FC5CAE"/>
    <w:pPr>
      <w:ind w:left="57" w:right="57"/>
      <w:jc w:val="right"/>
    </w:pPr>
    <w:rPr>
      <w:rFonts w:eastAsia="Calibri"/>
      <w:szCs w:val="22"/>
      <w:lang w:eastAsia="en-US"/>
    </w:rPr>
  </w:style>
  <w:style w:type="paragraph" w:customStyle="1" w:styleId="afffffffffffffffffffffff7">
    <w:name w:val="Пункт Знак"/>
    <w:basedOn w:val="aff3"/>
    <w:rsid w:val="00FC5CAE"/>
    <w:pPr>
      <w:tabs>
        <w:tab w:val="left" w:pos="1134"/>
        <w:tab w:val="left" w:pos="1701"/>
      </w:tabs>
      <w:snapToGrid w:val="0"/>
      <w:spacing w:line="360" w:lineRule="auto"/>
      <w:ind w:left="1134" w:hanging="567"/>
      <w:jc w:val="both"/>
    </w:pPr>
    <w:rPr>
      <w:sz w:val="28"/>
      <w:szCs w:val="20"/>
    </w:rPr>
  </w:style>
  <w:style w:type="paragraph" w:customStyle="1" w:styleId="4ffe">
    <w:name w:val="4. Абзац"/>
    <w:basedOn w:val="aff3"/>
    <w:qFormat/>
    <w:rsid w:val="00FC5CAE"/>
    <w:pPr>
      <w:ind w:firstLine="709"/>
      <w:jc w:val="both"/>
    </w:pPr>
    <w:rPr>
      <w:rFonts w:eastAsia="Calibri"/>
      <w:lang w:eastAsia="en-US"/>
    </w:rPr>
  </w:style>
  <w:style w:type="paragraph" w:customStyle="1" w:styleId="afffffffffffffffffffffff8">
    <w:name w:val="a"/>
    <w:basedOn w:val="aff3"/>
    <w:rsid w:val="00FC5CAE"/>
    <w:pPr>
      <w:snapToGrid w:val="0"/>
      <w:spacing w:line="360" w:lineRule="auto"/>
      <w:ind w:left="1134" w:hanging="567"/>
      <w:jc w:val="both"/>
    </w:pPr>
    <w:rPr>
      <w:sz w:val="28"/>
      <w:szCs w:val="28"/>
    </w:rPr>
  </w:style>
  <w:style w:type="paragraph" w:customStyle="1" w:styleId="3ffff">
    <w:name w:val="3. Раздел"/>
    <w:basedOn w:val="aff3"/>
    <w:next w:val="4ffe"/>
    <w:qFormat/>
    <w:rsid w:val="00FC5CAE"/>
    <w:pPr>
      <w:spacing w:before="120"/>
      <w:jc w:val="center"/>
    </w:pPr>
    <w:rPr>
      <w:rFonts w:eastAsia="Calibri"/>
      <w:b/>
      <w:szCs w:val="22"/>
      <w:lang w:eastAsia="en-US"/>
    </w:rPr>
  </w:style>
  <w:style w:type="paragraph" w:customStyle="1" w:styleId="823">
    <w:name w:val="8.2. Таблица б/р. Абзац"/>
    <w:basedOn w:val="aff3"/>
    <w:qFormat/>
    <w:rsid w:val="00FC5CAE"/>
    <w:rPr>
      <w:rFonts w:eastAsia="Calibri"/>
      <w:szCs w:val="22"/>
      <w:lang w:eastAsia="en-US"/>
    </w:rPr>
  </w:style>
  <w:style w:type="paragraph" w:customStyle="1" w:styleId="832">
    <w:name w:val="8.3. Таблица б/р. Подпись"/>
    <w:basedOn w:val="aff3"/>
    <w:qFormat/>
    <w:rsid w:val="00FC5CAE"/>
    <w:pPr>
      <w:spacing w:before="480"/>
      <w:jc w:val="right"/>
    </w:pPr>
    <w:rPr>
      <w:rFonts w:eastAsia="Calibri"/>
      <w:szCs w:val="22"/>
      <w:lang w:eastAsia="en-US"/>
    </w:rPr>
  </w:style>
  <w:style w:type="paragraph" w:customStyle="1" w:styleId="923">
    <w:name w:val="9.2. Таблица. Абзац"/>
    <w:basedOn w:val="aff3"/>
    <w:qFormat/>
    <w:rsid w:val="00FC5CAE"/>
    <w:pPr>
      <w:ind w:left="57" w:right="57"/>
      <w:jc w:val="both"/>
    </w:pPr>
    <w:rPr>
      <w:rFonts w:eastAsia="Calibri"/>
      <w:szCs w:val="22"/>
      <w:lang w:eastAsia="en-US"/>
    </w:rPr>
  </w:style>
  <w:style w:type="paragraph" w:customStyle="1" w:styleId="consplustitle0">
    <w:name w:val="consplustitle"/>
    <w:basedOn w:val="aff3"/>
    <w:rsid w:val="00FC5CAE"/>
    <w:pPr>
      <w:spacing w:before="100" w:beforeAutospacing="1" w:after="100" w:afterAutospacing="1"/>
    </w:pPr>
    <w:rPr>
      <w:rFonts w:ascii="Tahoma" w:hAnsi="Tahoma" w:cs="Tahoma"/>
      <w:sz w:val="16"/>
      <w:szCs w:val="16"/>
    </w:rPr>
  </w:style>
  <w:style w:type="paragraph" w:customStyle="1" w:styleId="2-1">
    <w:name w:val="содержание2-1"/>
    <w:basedOn w:val="32"/>
    <w:next w:val="aff3"/>
    <w:rsid w:val="00FC5CAE"/>
    <w:pPr>
      <w:keepNext/>
      <w:numPr>
        <w:numId w:val="90"/>
      </w:numPr>
      <w:tabs>
        <w:tab w:val="left" w:pos="170"/>
      </w:tabs>
      <w:spacing w:before="240" w:after="60" w:line="240" w:lineRule="auto"/>
      <w:contextualSpacing w:val="0"/>
      <w:jc w:val="both"/>
    </w:pPr>
    <w:rPr>
      <w:rFonts w:ascii="Arial" w:eastAsia="Times New Roman" w:hAnsi="Arial"/>
      <w:bCs w:val="0"/>
      <w:szCs w:val="20"/>
      <w:lang w:val="ru-RU" w:eastAsia="ru-RU"/>
    </w:rPr>
  </w:style>
  <w:style w:type="paragraph" w:customStyle="1" w:styleId="21f4">
    <w:name w:val="Заголовок 2.1"/>
    <w:basedOn w:val="1c"/>
    <w:rsid w:val="00FC5CAE"/>
    <w:pPr>
      <w:keepNext/>
      <w:keepLines/>
      <w:widowControl w:val="0"/>
      <w:numPr>
        <w:numId w:val="0"/>
      </w:numPr>
      <w:suppressLineNumbers/>
      <w:tabs>
        <w:tab w:val="left" w:pos="432"/>
      </w:tabs>
      <w:suppressAutoHyphens/>
      <w:spacing w:before="240" w:after="60" w:line="240" w:lineRule="auto"/>
      <w:jc w:val="center"/>
    </w:pPr>
    <w:rPr>
      <w:rFonts w:eastAsia="Times New Roman"/>
      <w:bCs w:val="0"/>
      <w:caps/>
      <w:kern w:val="28"/>
      <w:sz w:val="36"/>
      <w:szCs w:val="28"/>
      <w:lang w:val="ru-RU" w:eastAsia="ru-RU"/>
    </w:rPr>
  </w:style>
  <w:style w:type="paragraph" w:customStyle="1" w:styleId="afffffffffffffffffffffff9">
    <w:name w:val="Комментарий пользователя"/>
    <w:basedOn w:val="aff3"/>
    <w:next w:val="aff3"/>
    <w:rsid w:val="00FC5CAE"/>
    <w:pPr>
      <w:autoSpaceDE w:val="0"/>
      <w:autoSpaceDN w:val="0"/>
      <w:adjustRightInd w:val="0"/>
      <w:ind w:left="170"/>
    </w:pPr>
    <w:rPr>
      <w:rFonts w:ascii="Arial" w:hAnsi="Arial"/>
      <w:i/>
      <w:iCs/>
      <w:color w:val="000080"/>
      <w:sz w:val="20"/>
      <w:szCs w:val="20"/>
    </w:rPr>
  </w:style>
  <w:style w:type="paragraph" w:customStyle="1" w:styleId="HeadDoc0">
    <w:name w:val="HeadDoc"/>
    <w:rsid w:val="00FC5CAE"/>
    <w:pPr>
      <w:keepLines/>
      <w:overflowPunct w:val="0"/>
      <w:autoSpaceDE w:val="0"/>
      <w:autoSpaceDN w:val="0"/>
      <w:adjustRightInd w:val="0"/>
      <w:spacing w:after="0" w:line="240" w:lineRule="auto"/>
      <w:jc w:val="both"/>
    </w:pPr>
    <w:rPr>
      <w:rFonts w:ascii="Times New Roman" w:eastAsia="Times New Roman" w:hAnsi="Times New Roman" w:cs="Times New Roman"/>
      <w:sz w:val="28"/>
      <w:szCs w:val="20"/>
      <w:lang w:eastAsia="ru-RU"/>
    </w:rPr>
  </w:style>
  <w:style w:type="character" w:styleId="afffffffffffffffffffffffa">
    <w:name w:val="Unresolved Mention"/>
    <w:basedOn w:val="aff5"/>
    <w:uiPriority w:val="99"/>
    <w:semiHidden/>
    <w:unhideWhenUsed/>
    <w:rsid w:val="00FC5CAE"/>
    <w:rPr>
      <w:color w:val="605E5C"/>
      <w:shd w:val="clear" w:color="auto" w:fill="E1DFDD"/>
    </w:rPr>
  </w:style>
  <w:style w:type="character" w:customStyle="1" w:styleId="2Arial9pt">
    <w:name w:val="Основной текст (2) + Arial;9 pt"/>
    <w:basedOn w:val="2f5"/>
    <w:rsid w:val="00FC5CAE"/>
    <w:rPr>
      <w:rFonts w:ascii="Arial" w:eastAsia="Arial" w:hAnsi="Arial" w:cs="Arial"/>
      <w:color w:val="000000"/>
      <w:spacing w:val="0"/>
      <w:w w:val="100"/>
      <w:position w:val="0"/>
      <w:sz w:val="18"/>
      <w:szCs w:val="18"/>
      <w:shd w:val="clear" w:color="auto" w:fill="FFFFFF"/>
      <w:lang w:val="ru-RU" w:eastAsia="ru-RU" w:bidi="ru-RU"/>
    </w:rPr>
  </w:style>
  <w:style w:type="character" w:customStyle="1" w:styleId="2Arial95pt">
    <w:name w:val="Основной текст (2) + Arial;9;5 pt;Полужирный"/>
    <w:basedOn w:val="2f5"/>
    <w:rsid w:val="00FC5CAE"/>
    <w:rPr>
      <w:rFonts w:ascii="Arial" w:eastAsia="Arial" w:hAnsi="Arial" w:cs="Arial"/>
      <w:b/>
      <w:bCs/>
      <w:color w:val="000000"/>
      <w:spacing w:val="0"/>
      <w:w w:val="100"/>
      <w:position w:val="0"/>
      <w:sz w:val="19"/>
      <w:szCs w:val="19"/>
      <w:shd w:val="clear" w:color="auto" w:fill="FFFFFF"/>
      <w:lang w:val="ru-RU" w:eastAsia="ru-RU" w:bidi="ru-RU"/>
    </w:rPr>
  </w:style>
  <w:style w:type="numbering" w:customStyle="1" w:styleId="Maximyz10">
    <w:name w:val="Maximyz Список1"/>
    <w:uiPriority w:val="99"/>
    <w:rsid w:val="00B21971"/>
    <w:pPr>
      <w:numPr>
        <w:numId w:val="9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39975131">
      <w:bodyDiv w:val="1"/>
      <w:marLeft w:val="0"/>
      <w:marRight w:val="0"/>
      <w:marTop w:val="0"/>
      <w:marBottom w:val="0"/>
      <w:divBdr>
        <w:top w:val="none" w:sz="0" w:space="0" w:color="auto"/>
        <w:left w:val="none" w:sz="0" w:space="0" w:color="auto"/>
        <w:bottom w:val="none" w:sz="0" w:space="0" w:color="auto"/>
        <w:right w:val="none" w:sz="0" w:space="0" w:color="auto"/>
      </w:divBdr>
    </w:div>
    <w:div w:id="932130846">
      <w:bodyDiv w:val="1"/>
      <w:marLeft w:val="0"/>
      <w:marRight w:val="0"/>
      <w:marTop w:val="0"/>
      <w:marBottom w:val="0"/>
      <w:divBdr>
        <w:top w:val="none" w:sz="0" w:space="0" w:color="auto"/>
        <w:left w:val="none" w:sz="0" w:space="0" w:color="auto"/>
        <w:bottom w:val="none" w:sz="0" w:space="0" w:color="auto"/>
        <w:right w:val="none" w:sz="0" w:space="0" w:color="auto"/>
      </w:divBdr>
    </w:div>
    <w:div w:id="1537742286">
      <w:bodyDiv w:val="1"/>
      <w:marLeft w:val="0"/>
      <w:marRight w:val="0"/>
      <w:marTop w:val="0"/>
      <w:marBottom w:val="0"/>
      <w:divBdr>
        <w:top w:val="none" w:sz="0" w:space="0" w:color="auto"/>
        <w:left w:val="none" w:sz="0" w:space="0" w:color="auto"/>
        <w:bottom w:val="none" w:sz="0" w:space="0" w:color="auto"/>
        <w:right w:val="none" w:sz="0" w:space="0" w:color="auto"/>
      </w:divBdr>
    </w:div>
    <w:div w:id="1922788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A2%D0%B0%D1%82%D1%8C%D1%8F%D0%BD%D0%BA%D0%B8" TargetMode="External"/><Relationship Id="rId21" Type="http://schemas.openxmlformats.org/officeDocument/2006/relationships/hyperlink" Target="https://ru.wikipedia.org/wiki/%D0%91%D0%BE%D0%BB%D1%8C%D1%88%D0%B0%D1%8F_%D0%A1%D0%B5%D1%81%D1%82%D1%80%D0%B0_(%D0%BF%D0%BE%D1%81%D1%91%D0%BB%D0%BE%D0%BA)" TargetMode="External"/><Relationship Id="rId42" Type="http://schemas.openxmlformats.org/officeDocument/2006/relationships/hyperlink" Target="https://ru.wikipedia.org/wiki/%D0%94%D0%BE%D0%B1%D1%80%D0%B8%D0%BD%D0%BE_(%D0%9C%D0%BE%D1%81%D0%BA%D0%BE%D0%B2%D1%81%D0%BA%D0%B0%D1%8F_%D0%BE%D0%B1%D0%BB%D0%B0%D1%81%D1%82%D1%8C)" TargetMode="External"/><Relationship Id="rId63" Type="http://schemas.openxmlformats.org/officeDocument/2006/relationships/hyperlink" Target="https://ru.wikipedia.org/wiki/%D0%9A%D1%83%D0%B7%D1%8F%D0%B5%D0%B2%D0%BE_(%D0%9B%D0%BE%D1%82%D0%BE%D1%88%D0%B8%D0%BD%D1%81%D0%BA%D0%B8%D0%B9_%D1%80%D0%B0%D0%B9%D0%BE%D0%BD)" TargetMode="External"/><Relationship Id="rId84" Type="http://schemas.openxmlformats.org/officeDocument/2006/relationships/hyperlink" Target="https://ru.wikipedia.org/wiki/%D0%9D%D0%B0%D1%82%D0%B0%D0%BB%D1%8C%D0%B8%D0%BD%D0%BE_(%D0%9B%D0%BE%D1%82%D0%BE%D1%88%D0%B8%D0%BD%D1%81%D0%BA%D0%B8%D0%B9_%D1%80%D0%B0%D0%B9%D0%BE%D0%BD)" TargetMode="External"/><Relationship Id="rId138" Type="http://schemas.openxmlformats.org/officeDocument/2006/relationships/image" Target="media/image5.png"/><Relationship Id="rId159" Type="http://schemas.openxmlformats.org/officeDocument/2006/relationships/image" Target="media/image26.png"/><Relationship Id="rId170" Type="http://schemas.openxmlformats.org/officeDocument/2006/relationships/image" Target="media/image37.png"/><Relationship Id="rId107" Type="http://schemas.openxmlformats.org/officeDocument/2006/relationships/hyperlink" Target="https://ru.wikipedia.org/wiki/%D0%A1%D0%B0%D0%B2%D0%BE%D1%81%D1%82%D0%B8%D0%BD%D0%BE_(%D0%9C%D0%BE%D1%81%D0%BA%D0%BE%D0%B2%D1%81%D0%BA%D0%B0%D1%8F_%D0%BE%D0%B1%D0%BB%D0%B0%D1%81%D1%82%D1%8C)" TargetMode="External"/><Relationship Id="rId11" Type="http://schemas.openxmlformats.org/officeDocument/2006/relationships/image" Target="media/image2.png"/><Relationship Id="rId32" Type="http://schemas.openxmlformats.org/officeDocument/2006/relationships/hyperlink" Target="https://ru.wikipedia.org/wiki/%D0%92%D0%BE%D0%BB%D0%BA%D0%BE%D0%B2%D0%BE_(%D0%9B%D0%BE%D1%82%D0%BE%D1%88%D0%B8%D0%BD%D1%81%D0%BA%D0%B8%D0%B9_%D1%80%D0%B0%D0%B9%D0%BE%D0%BD)" TargetMode="External"/><Relationship Id="rId53" Type="http://schemas.openxmlformats.org/officeDocument/2006/relationships/hyperlink" Target="https://ru.wikipedia.org/wiki/%D0%9A%D0%B5%D0%BB%D1%8C%D0%B8_(%D0%9C%D0%BE%D1%81%D0%BA%D0%BE%D0%B2%D1%81%D0%BA%D0%B0%D1%8F_%D0%BE%D0%B1%D0%BB%D0%B0%D1%81%D1%82%D1%8C)" TargetMode="External"/><Relationship Id="rId74" Type="http://schemas.openxmlformats.org/officeDocument/2006/relationships/hyperlink" Target="https://ru.wikipedia.org/wiki/%D0%9C%D0%B0%D1%80%D0%BA%D0%BE%D0%B2%D0%BE_(%D0%B3%D0%BE%D1%80%D0%BE%D0%B4%D1%81%D0%BA%D0%BE%D0%B5_%D0%BF%D0%BE%D1%81%D0%B5%D0%BB%D0%B5%D0%BD%D0%B8%D0%B5_%D0%9B%D0%BE%D1%82%D0%BE%D1%88%D0%B8%D0%BD%D0%BE)" TargetMode="External"/><Relationship Id="rId128" Type="http://schemas.openxmlformats.org/officeDocument/2006/relationships/hyperlink" Target="https://ru.wikipedia.org/wiki/%D0%A5%D0%BC%D0%B5%D0%BB%D0%B5%D0%B2%D0%BA%D0%B8" TargetMode="External"/><Relationship Id="rId149" Type="http://schemas.openxmlformats.org/officeDocument/2006/relationships/image" Target="media/image16.png"/><Relationship Id="rId5" Type="http://schemas.openxmlformats.org/officeDocument/2006/relationships/webSettings" Target="webSettings.xml"/><Relationship Id="rId95" Type="http://schemas.openxmlformats.org/officeDocument/2006/relationships/hyperlink" Target="https://ru.wikipedia.org/wiki/%D0%9F%D0%B0%D1%80%D1%88%D0%B8%D0%BD%D0%BE_(%D0%9B%D0%BE%D1%82%D0%BE%D1%88%D0%B8%D0%BD%D1%81%D0%BA%D0%B8%D0%B9_%D1%80%D0%B0%D0%B9%D0%BE%D0%BD)" TargetMode="External"/><Relationship Id="rId160" Type="http://schemas.openxmlformats.org/officeDocument/2006/relationships/image" Target="media/image27.jpeg"/><Relationship Id="rId22" Type="http://schemas.openxmlformats.org/officeDocument/2006/relationships/hyperlink" Target="https://ru.wikipedia.org/wiki/%D0%91%D0%BE%D1%80%D0%BA%D0%B8_(%D0%9B%D0%BE%D1%82%D0%BE%D1%88%D0%B8%D0%BD%D1%81%D0%BA%D0%B8%D0%B9_%D1%80%D0%B0%D0%B9%D0%BE%D0%BD)" TargetMode="External"/><Relationship Id="rId43" Type="http://schemas.openxmlformats.org/officeDocument/2006/relationships/hyperlink" Target="https://ru.wikipedia.org/wiki/%D0%94%D0%BE%D1%80%D1%8B_(%D0%9C%D0%BE%D1%81%D0%BA%D0%BE%D0%B2%D1%81%D0%BA%D0%B0%D1%8F_%D0%BE%D0%B1%D0%BB%D0%B0%D1%81%D1%82%D1%8C)" TargetMode="External"/><Relationship Id="rId64" Type="http://schemas.openxmlformats.org/officeDocument/2006/relationships/hyperlink" Target="https://ru.wikipedia.org/wiki/%D0%9A%D1%83%D0%BB%D1%8C%D0%BF%D0%B8%D0%BD%D0%BE_(%D0%9B%D0%BE%D1%82%D0%BE%D1%88%D0%B8%D0%BD%D1%81%D0%BA%D0%B8%D0%B9_%D1%80%D0%B0%D0%B9%D0%BE%D0%BD)" TargetMode="External"/><Relationship Id="rId118" Type="http://schemas.openxmlformats.org/officeDocument/2006/relationships/hyperlink" Target="https://ru.wikipedia.org/wiki/%D0%A2%D0%B5%D0%BB%D0%B5%D1%88%D0%BE%D0%B2%D0%BE_(%D0%9B%D0%BE%D1%82%D0%BE%D1%88%D0%B8%D0%BD%D1%81%D0%BA%D0%B8%D0%B9_%D1%80%D0%B0%D0%B9%D0%BE%D0%BD)" TargetMode="External"/><Relationship Id="rId139" Type="http://schemas.openxmlformats.org/officeDocument/2006/relationships/image" Target="media/image6.png"/><Relationship Id="rId85" Type="http://schemas.openxmlformats.org/officeDocument/2006/relationships/hyperlink" Target="https://ru.wikipedia.org/wiki/%D0%9D%D0%B5%D0%BC%D0%BA%D0%B8_(%D0%9C%D0%BE%D1%81%D0%BA%D0%BE%D0%B2%D1%81%D0%BA%D0%B0%D1%8F_%D0%BE%D0%B1%D0%BB%D0%B0%D1%81%D1%82%D1%8C)" TargetMode="External"/><Relationship Id="rId150" Type="http://schemas.openxmlformats.org/officeDocument/2006/relationships/image" Target="media/image17.png"/><Relationship Id="rId171" Type="http://schemas.openxmlformats.org/officeDocument/2006/relationships/image" Target="media/image38.png"/><Relationship Id="rId12" Type="http://schemas.openxmlformats.org/officeDocument/2006/relationships/hyperlink" Target="https://ru.wikipedia.org/wiki/%D0%90%D0%B1%D1%83%D1%88%D0%BA%D0%BE%D0%B2%D0%BE" TargetMode="External"/><Relationship Id="rId33" Type="http://schemas.openxmlformats.org/officeDocument/2006/relationships/hyperlink" Target="https://ru.wikipedia.org/wiki/%D0%92%D0%BE%D0%BB%D0%BE%D0%B4%D0%B8%D0%BD%D0%BE_(%D0%9B%D0%BE%D1%82%D0%BE%D1%88%D0%B8%D0%BD%D1%81%D0%BA%D0%B8%D0%B9_%D1%80%D0%B0%D0%B9%D0%BE%D0%BD)" TargetMode="External"/><Relationship Id="rId108" Type="http://schemas.openxmlformats.org/officeDocument/2006/relationships/hyperlink" Target="https://ru.wikipedia.org/wiki/%D0%A1%D0%B5%D0%B1%D1%83%D0%B4%D0%BE%D0%B2%D0%BE" TargetMode="External"/><Relationship Id="rId129" Type="http://schemas.openxmlformats.org/officeDocument/2006/relationships/hyperlink" Target="https://ru.wikipedia.org/wiki/%D0%A5%D1%80%D0%B0%D0%BD%D1%91%D0%B2%D0%BE" TargetMode="External"/><Relationship Id="rId54" Type="http://schemas.openxmlformats.org/officeDocument/2006/relationships/hyperlink" Target="https://ru.wikipedia.org/wiki/%D0%9A%D0%B8%D1%80%D0%BE%D0%B2%D1%81%D0%BA%D0%B8%D0%B9_(%D0%9C%D0%BE%D1%81%D0%BA%D0%BE%D0%B2%D1%81%D0%BA%D0%B0%D1%8F_%D0%BE%D0%B1%D0%BB%D0%B0%D1%81%D1%82%D1%8C)" TargetMode="External"/><Relationship Id="rId75" Type="http://schemas.openxmlformats.org/officeDocument/2006/relationships/hyperlink" Target="https://ru.wikipedia.org/wiki/%D0%9C%D0%B0%D1%80%D0%BA%D0%BE%D0%B2%D0%BE_(%D1%81%D0%B5%D0%BB%D1%8C%D1%81%D0%BA%D0%BE%D0%B5_%D0%BF%D0%BE%D1%81%D0%B5%D0%BB%D0%B5%D0%BD%D0%B8%D0%B5_%D0%9E%D1%88%D0%B5%D0%B9%D0%BA%D0%B8%D0%BD%D1%81%D0%BA%D0%BE%D0%B5)" TargetMode="External"/><Relationship Id="rId96" Type="http://schemas.openxmlformats.org/officeDocument/2006/relationships/hyperlink" Target="https://ru.wikipedia.org/wiki/%D0%9F%D0%B5%D0%BD%D1%8C%D0%B8" TargetMode="External"/><Relationship Id="rId140" Type="http://schemas.openxmlformats.org/officeDocument/2006/relationships/image" Target="media/image7.png"/><Relationship Id="rId16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ru.wikipedia.org/wiki/%D0%91%D0%BE%D1%80%D0%BE%D0%B2%D0%BA%D0%B8_(%D0%9C%D0%BE%D1%81%D0%BA%D0%BE%D0%B2%D1%81%D0%BA%D0%B0%D1%8F_%D0%BE%D0%B1%D0%BB%D0%B0%D1%81%D1%82%D1%8C)" TargetMode="External"/><Relationship Id="rId28" Type="http://schemas.openxmlformats.org/officeDocument/2006/relationships/hyperlink" Target="https://ru.wikipedia.org/wiki/%D0%92%D0%B2%D0%B5%D0%B4%D0%B5%D0%BD%D1%81%D0%BA%D0%BE%D0%B5_(%D0%9B%D0%BE%D1%82%D0%BE%D1%88%D0%B8%D0%BD%D1%81%D0%BA%D0%B8%D0%B9_%D1%80%D0%B0%D0%B9%D0%BE%D0%BD)" TargetMode="External"/><Relationship Id="rId49" Type="http://schemas.openxmlformats.org/officeDocument/2006/relationships/hyperlink" Target="https://ru.wikipedia.org/wiki/%D0%98%D0%BB%D1%8C%D0%B8%D0%BD%D1%81%D0%BA%D0%BE%D0%B5_(%D0%9B%D0%BE%D1%82%D0%BE%D1%88%D0%B8%D0%BD%D1%81%D0%BA%D0%B8%D0%B9_%D1%80%D0%B0%D0%B9%D0%BE%D0%BD)" TargetMode="External"/><Relationship Id="rId114" Type="http://schemas.openxmlformats.org/officeDocument/2006/relationships/hyperlink" Target="https://ru.wikipedia.org/wiki/%D0%A1%D1%82%D1%80%D0%B5%D1%88%D0%BD%D0%B5%D0%B2%D1%8B_%D0%93%D0%BE%D1%80%D1%8B" TargetMode="External"/><Relationship Id="rId119" Type="http://schemas.openxmlformats.org/officeDocument/2006/relationships/hyperlink" Target="https://ru.wikipedia.org/wiki/%D0%A2%D0%B5%D1%80%D0%B5%D0%B1%D0%B5%D1%82%D0%BE%D0%B2%D0%BE" TargetMode="External"/><Relationship Id="rId44" Type="http://schemas.openxmlformats.org/officeDocument/2006/relationships/hyperlink" Target="https://ru.wikipedia.org/wiki/%D0%95%D0%B3%D0%BE%D1%80%D1%8C%D0%B5_(%D0%9C%D0%BE%D1%81%D0%BA%D0%BE%D0%B2%D1%81%D0%BA%D0%B0%D1%8F_%D0%BE%D0%B1%D0%BB%D0%B0%D1%81%D1%82%D1%8C)" TargetMode="External"/><Relationship Id="rId60" Type="http://schemas.openxmlformats.org/officeDocument/2006/relationships/hyperlink" Target="https://ru.wikipedia.org/wiki/%D0%9A%D1%80%D1%83%D0%B3%D0%BB%D0%BE%D0%B2%D0%BE_(%D0%9B%D0%BE%D1%82%D0%BE%D1%88%D0%B8%D0%BD%D1%81%D0%BA%D0%B8%D0%B9_%D1%80%D0%B0%D0%B9%D0%BE%D0%BD)" TargetMode="External"/><Relationship Id="rId65" Type="http://schemas.openxmlformats.org/officeDocument/2006/relationships/hyperlink" Target="https://ru.wikipedia.org/wiki/%D0%9A%D1%83%D1%80%D0%B2%D0%B8%D0%BD%D0%BE" TargetMode="External"/><Relationship Id="rId81" Type="http://schemas.openxmlformats.org/officeDocument/2006/relationships/hyperlink" Target="https://ru.wikipedia.org/wiki/%D0%9C%D0%B8%D1%85%D0%B0%D0%BB%D1%91%D0%B2%D0%BE_(%D0%9B%D0%BE%D1%82%D0%BE%D1%88%D0%B8%D0%BD%D1%81%D0%BA%D0%B8%D0%B9_%D1%80%D0%B0%D0%B9%D0%BE%D0%BD)" TargetMode="External"/><Relationship Id="rId86" Type="http://schemas.openxmlformats.org/officeDocument/2006/relationships/hyperlink" Target="https://ru.wikipedia.org/wiki/%D0%9D%D0%BE%D0%B2%D0%BE%D0%B2%D0%B0%D1%81%D0%B8%D0%BB%D1%8C%D0%B5%D0%B2%D1%81%D0%BA%D0%BE%D0%B5_(%D0%9B%D0%BE%D1%82%D0%BE%D1%88%D0%B8%D0%BD%D1%81%D0%BA%D0%B8%D0%B9_%D1%80%D0%B0%D0%B9%D0%BE%D0%BD)" TargetMode="External"/><Relationship Id="rId130" Type="http://schemas.openxmlformats.org/officeDocument/2006/relationships/hyperlink" Target="https://ru.wikipedia.org/wiki/%D0%A7%D0%B0%D0%BF%D0%B0%D0%B5%D0%B2%D0%BE_(%D0%9C%D0%BE%D1%81%D0%BA%D0%BE%D0%B2%D1%81%D0%BA%D0%B0%D1%8F_%D0%BE%D0%B1%D0%BB%D0%B0%D1%81%D1%82%D1%8C)" TargetMode="External"/><Relationship Id="rId135" Type="http://schemas.openxmlformats.org/officeDocument/2006/relationships/hyperlink" Target="https://ru.wikipedia.org/wiki/%D0%A9%D0%B5%D0%B3%D0%BB%D1%8F%D1%82%D1%8C%D0%B5%D0%B2%D0%BE_(%D0%9B%D0%BE%D1%82%D0%BE%D1%88%D0%B8%D0%BD%D1%81%D0%BA%D0%B8%D0%B9_%D1%80%D0%B0%D0%B9%D0%BE%D0%BD)" TargetMode="External"/><Relationship Id="rId151" Type="http://schemas.openxmlformats.org/officeDocument/2006/relationships/image" Target="media/image18.png"/><Relationship Id="rId156" Type="http://schemas.openxmlformats.org/officeDocument/2006/relationships/image" Target="media/image23.png"/><Relationship Id="rId172" Type="http://schemas.openxmlformats.org/officeDocument/2006/relationships/image" Target="media/image39.png"/><Relationship Id="rId13" Type="http://schemas.openxmlformats.org/officeDocument/2006/relationships/hyperlink" Target="https://ru.wikipedia.org/wiki/%D0%90%D0%B3%D0%BD%D0%B8%D1%89%D0%B5%D0%B2%D0%BE" TargetMode="External"/><Relationship Id="rId18" Type="http://schemas.openxmlformats.org/officeDocument/2006/relationships/hyperlink" Target="https://ru.wikipedia.org/wiki/%D0%90%D1%84%D0%B0%D0%BD%D0%B0%D1%81%D0%BE%D0%B2%D0%BE_(%D0%9B%D0%BE%D1%82%D0%BE%D1%88%D0%B8%D0%BD%D1%81%D0%BA%D0%B8%D0%B9_%D1%80%D0%B0%D0%B9%D0%BE%D0%BD)" TargetMode="External"/><Relationship Id="rId39" Type="http://schemas.openxmlformats.org/officeDocument/2006/relationships/hyperlink" Target="https://ru.wikipedia.org/wiki/%D0%93%D0%BE%D1%80%D1%8B-%D0%9C%D0%B5%D1%89%D0%B5%D1%80%D1%81%D0%BA%D0%B8%D0%B5" TargetMode="External"/><Relationship Id="rId109" Type="http://schemas.openxmlformats.org/officeDocument/2006/relationships/hyperlink" Target="https://ru.wikipedia.org/wiki/%D0%A1%D0%B5%D0%BB%D1%8C%D0%BC%D0%B5%D0%BD%D0%B5%D0%B2%D0%BE" TargetMode="External"/><Relationship Id="rId34" Type="http://schemas.openxmlformats.org/officeDocument/2006/relationships/hyperlink" Target="https://ru.wikipedia.org/wiki/%D0%92%D0%BE%D1%80%D0%BE%D0%B1%D1%8C%D1%91%D0%B2%D0%BE_(%D0%9B%D0%BE%D1%82%D0%BE%D1%88%D0%B8%D0%BD%D1%81%D0%BA%D0%B8%D0%B9_%D1%80%D0%B0%D0%B9%D0%BE%D0%BD)" TargetMode="External"/><Relationship Id="rId50" Type="http://schemas.openxmlformats.org/officeDocument/2006/relationships/hyperlink" Target="https://ru.wikipedia.org/wiki/%D0%9A%D0%B0%D0%BB%D0%B8%D1%81%D1%82%D0%BE%D0%B2%D0%BE_(%D0%9B%D0%BE%D1%82%D0%BE%D1%88%D0%B8%D0%BD%D1%81%D0%BA%D0%B8%D0%B9_%D1%80%D0%B0%D0%B9%D0%BE%D0%BD)" TargetMode="External"/><Relationship Id="rId55" Type="http://schemas.openxmlformats.org/officeDocument/2006/relationships/hyperlink" Target="https://ru.wikipedia.org/wiki/%D0%9A%D0%BB%D0%B5%D1%82%D0%BA%D0%B8_(%D0%9B%D0%BE%D1%82%D0%BE%D1%88%D0%B8%D0%BD%D1%81%D0%BA%D0%B8%D0%B9_%D1%80%D0%B0%D0%B9%D0%BE%D0%BD)" TargetMode="External"/><Relationship Id="rId76" Type="http://schemas.openxmlformats.org/officeDocument/2006/relationships/hyperlink" Target="https://ru.wikipedia.org/wiki/%D0%9C%D0%B0%D1%80%D0%BC%D1%8B%D0%BB%D0%B8" TargetMode="External"/><Relationship Id="rId97" Type="http://schemas.openxmlformats.org/officeDocument/2006/relationships/hyperlink" Target="https://ru.wikipedia.org/wiki/%D0%9F%D0%B5%D1%82%D1%80%D0%BE%D0%B2%D1%81%D0%BA%D0%BE%D0%B5_(%D0%9B%D0%BE%D1%82%D0%BE%D1%88%D0%B8%D0%BD%D1%81%D0%BA%D0%B8%D0%B9_%D1%80%D0%B0%D0%B9%D0%BE%D0%BD)" TargetMode="External"/><Relationship Id="rId104" Type="http://schemas.openxmlformats.org/officeDocument/2006/relationships/hyperlink" Target="https://ru.wikipedia.org/wiki/%D0%A0%D0%B5%D0%B4%D1%8C%D0%BA%D0%B8%D0%BD%D0%BE_(%D0%9B%D0%BE%D1%82%D0%BE%D1%88%D0%B8%D0%BD%D1%81%D0%BA%D0%B8%D0%B9_%D1%80%D0%B0%D0%B9%D0%BE%D0%BD)" TargetMode="External"/><Relationship Id="rId120" Type="http://schemas.openxmlformats.org/officeDocument/2006/relationships/hyperlink" Target="https://ru.wikipedia.org/wiki/%D0%A2%D0%B5%D1%80%D0%B5%D1%85%D0%BE%D0%B2%D0%BA%D0%B0_(%D0%9C%D0%BE%D1%81%D0%BA%D0%BE%D0%B2%D1%81%D0%BA%D0%B0%D1%8F_%D0%BE%D0%B1%D0%BB%D0%B0%D1%81%D1%82%D1%8C)" TargetMode="External"/><Relationship Id="rId125" Type="http://schemas.openxmlformats.org/officeDocument/2006/relationships/hyperlink" Target="https://ru.wikipedia.org/wiki/%D0%A3%D1%88%D0%B0%D0%BA%D0%BE%D0%B2%D0%BE_(%D0%9C%D0%BE%D1%81%D0%BA%D0%BE%D0%B2%D1%81%D0%BA%D0%B0%D1%8F_%D0%BE%D0%B1%D0%BB%D0%B0%D1%81%D1%82%D1%8C)" TargetMode="External"/><Relationship Id="rId141" Type="http://schemas.openxmlformats.org/officeDocument/2006/relationships/image" Target="media/image8.png"/><Relationship Id="rId146" Type="http://schemas.openxmlformats.org/officeDocument/2006/relationships/image" Target="media/image13.png"/><Relationship Id="rId167" Type="http://schemas.openxmlformats.org/officeDocument/2006/relationships/image" Target="media/image34.png"/><Relationship Id="rId7" Type="http://schemas.openxmlformats.org/officeDocument/2006/relationships/endnotes" Target="endnotes.xml"/><Relationship Id="rId71" Type="http://schemas.openxmlformats.org/officeDocument/2006/relationships/hyperlink" Target="https://ru.wikipedia.org/wiki/%D0%9C%D0%B0%D0%BA%D0%B0%D1%80%D0%BE%D0%B2%D0%BE_(%D0%9B%D0%BE%D1%82%D0%BE%D1%88%D0%B8%D0%BD%D1%81%D0%BA%D0%B8%D0%B9_%D1%80%D0%B0%D0%B9%D0%BE%D0%BD)" TargetMode="External"/><Relationship Id="rId92" Type="http://schemas.openxmlformats.org/officeDocument/2006/relationships/hyperlink" Target="https://ru.wikipedia.org/wiki/%D0%9E%D1%88%D0%B5%D0%BD%D0%B5%D0%B2%D0%BE" TargetMode="External"/><Relationship Id="rId162" Type="http://schemas.openxmlformats.org/officeDocument/2006/relationships/image" Target="media/image29.png"/><Relationship Id="rId2" Type="http://schemas.openxmlformats.org/officeDocument/2006/relationships/numbering" Target="numbering.xml"/><Relationship Id="rId29" Type="http://schemas.openxmlformats.org/officeDocument/2006/relationships/hyperlink" Target="https://ru.wikipedia.org/wiki/%D0%92%D0%B5%D1%80%D0%B5%D0%B9%D0%BA%D0%B8_(%D0%9C%D0%BE%D1%81%D0%BA%D0%BE%D0%B2%D1%81%D0%BA%D0%B0%D1%8F_%D0%BE%D0%B1%D0%BB%D0%B0%D1%81%D1%82%D1%8C)" TargetMode="External"/><Relationship Id="rId24" Type="http://schemas.openxmlformats.org/officeDocument/2006/relationships/hyperlink" Target="https://ru.wikipedia.org/wiki/%D0%91%D0%BE%D1%80%D0%BE%D0%B4%D0%B8%D0%BD%D0%BE_(%D0%9B%D0%BE%D1%82%D0%BE%D1%88%D0%B8%D0%BD%D1%81%D0%BA%D0%B8%D0%B9_%D1%80%D0%B0%D0%B9%D0%BE%D0%BD)" TargetMode="External"/><Relationship Id="rId40" Type="http://schemas.openxmlformats.org/officeDocument/2006/relationships/hyperlink" Target="https://ru.wikipedia.org/wiki/%D0%93%D1%80%D0%B8%D0%B1%D0%B0%D0%BD%D0%BE%D0%B2%D0%BE_(%D0%9B%D0%BE%D1%82%D0%BE%D1%88%D0%B8%D0%BD%D1%81%D0%BA%D0%B8%D0%B9_%D1%80%D0%B0%D0%B9%D0%BE%D0%BD)" TargetMode="External"/><Relationship Id="rId45" Type="http://schemas.openxmlformats.org/officeDocument/2006/relationships/hyperlink" Target="https://ru.wikipedia.org/wiki/%D0%97%D0%B2%D0%B0%D0%BD%D0%BE%D0%B2%D0%BE" TargetMode="External"/><Relationship Id="rId66" Type="http://schemas.openxmlformats.org/officeDocument/2006/relationships/hyperlink" Target="https://ru.wikipedia.org/wiki/%D0%9A%D1%83%D1%80%D1%8F%D1%82%D0%BD%D0%B8%D0%BA%D0%BE%D0%B2%D0%BE" TargetMode="External"/><Relationship Id="rId87" Type="http://schemas.openxmlformats.org/officeDocument/2006/relationships/hyperlink" Target="https://ru.wikipedia.org/wiki/%D0%9D%D0%BE%D0%B2%D0%BE%D0%B5_%D0%9B%D0%B8%D1%81%D0%B8%D0%BD%D0%BE" TargetMode="External"/><Relationship Id="rId110" Type="http://schemas.openxmlformats.org/officeDocument/2006/relationships/hyperlink" Target="https://ru.wikipedia.org/wiki/%D0%A1%D0%BE%D0%BB%D0%BE%D0%B3%D0%B8%D0%BD%D0%BE" TargetMode="External"/><Relationship Id="rId115" Type="http://schemas.openxmlformats.org/officeDocument/2006/relationships/hyperlink" Target="https://ru.wikipedia.org/wiki/%D0%A1%D1%83%D0%B4%D0%BD%D0%B8%D0%BA%D0%BE%D0%B2%D0%BE_(%D0%9B%D0%BE%D1%82%D0%BE%D1%88%D0%B8%D0%BD%D1%81%D0%BA%D0%B8%D0%B9_%D1%80%D0%B0%D0%B9%D0%BE%D0%BD)" TargetMode="External"/><Relationship Id="rId131" Type="http://schemas.openxmlformats.org/officeDocument/2006/relationships/hyperlink" Target="https://ru.wikipedia.org/wiki/%D0%A7%D0%B5%D0%BA%D1%87%D0%B8%D0%BD%D0%BE" TargetMode="External"/><Relationship Id="rId136" Type="http://schemas.openxmlformats.org/officeDocument/2006/relationships/image" Target="media/image3.png"/><Relationship Id="rId157" Type="http://schemas.openxmlformats.org/officeDocument/2006/relationships/image" Target="media/image24.png"/><Relationship Id="rId61" Type="http://schemas.openxmlformats.org/officeDocument/2006/relationships/hyperlink" Target="https://ru.wikipedia.org/wiki/%D0%9A%D1%80%D1%8F%D0%BA%D0%BE%D0%B2%D0%BE_(%D0%9C%D0%BE%D1%81%D0%BA%D0%BE%D0%B2%D1%81%D0%BA%D0%B0%D1%8F_%D0%BE%D0%B1%D0%BB%D0%B0%D1%81%D1%82%D1%8C)" TargetMode="External"/><Relationship Id="rId82" Type="http://schemas.openxmlformats.org/officeDocument/2006/relationships/hyperlink" Target="https://ru.wikipedia.org/wiki/%D0%9C%D0%BE%D0%B3%D0%B8%D0%BB%D1%8C%D1%86%D1%8B_(%D0%9B%D0%BE%D1%82%D0%BE%D1%88%D0%B8%D0%BD%D1%81%D0%BA%D0%B8%D0%B9_%D1%80%D0%B0%D0%B9%D0%BE%D0%BD)" TargetMode="External"/><Relationship Id="rId152" Type="http://schemas.openxmlformats.org/officeDocument/2006/relationships/image" Target="media/image19.png"/><Relationship Id="rId173" Type="http://schemas.openxmlformats.org/officeDocument/2006/relationships/footer" Target="footer3.xml"/><Relationship Id="rId19" Type="http://schemas.openxmlformats.org/officeDocument/2006/relationships/hyperlink" Target="https://ru.wikipedia.org/wiki/%D0%91%D0%B5%D1%80%D0%B5%D0%B7%D0%BD%D1%8F%D0%BA%D0%B8_(%D0%9B%D0%BE%D1%82%D0%BE%D1%88%D0%B8%D0%BD%D1%81%D0%BA%D0%B8%D0%B9_%D1%80%D0%B0%D0%B9%D0%BE%D0%BD)" TargetMode="External"/><Relationship Id="rId14" Type="http://schemas.openxmlformats.org/officeDocument/2006/relationships/hyperlink" Target="https://ru.wikipedia.org/wiki/%D0%90%D0%BA%D1%83%D0%BB%D0%BE%D0%B2%D0%BE_(%D0%9B%D0%BE%D1%82%D0%BE%D1%88%D0%B8%D0%BD%D1%81%D0%BA%D0%B8%D0%B9_%D1%80%D0%B0%D0%B9%D0%BE%D0%BD)" TargetMode="External"/><Relationship Id="rId30" Type="http://schemas.openxmlformats.org/officeDocument/2006/relationships/hyperlink" Target="https://ru.wikipedia.org/wiki/%D0%92%D0%BB%D0%B0%D0%B4%D0%B8%D0%BC%D0%B8%D1%80%D0%BE%D0%B2%D0%BA%D0%B0_(%D0%9B%D0%BE%D1%82%D0%BE%D1%88%D0%B8%D0%BD%D1%81%D0%BA%D0%B8%D0%B9_%D1%80%D0%B0%D0%B9%D0%BE%D0%BD)" TargetMode="External"/><Relationship Id="rId35" Type="http://schemas.openxmlformats.org/officeDocument/2006/relationships/hyperlink" Target="https://ru.wikipedia.org/wiki/%D0%92%D1%8B%D1%81%D0%BE%D1%87%D0%BA%D0%B8_(%D0%9B%D0%BE%D1%82%D0%BE%D1%88%D0%B8%D0%BD%D1%81%D0%BA%D0%B8%D0%B9_%D1%80%D0%B0%D0%B9%D0%BE%D0%BD)" TargetMode="External"/><Relationship Id="rId56" Type="http://schemas.openxmlformats.org/officeDocument/2006/relationships/hyperlink" Target="https://ru.wikipedia.org/wiki/%D0%9A%D0%BB%D1%83%D1%81%D0%BE%D0%B2%D0%BE_(%D0%9B%D0%BE%D1%82%D0%BE%D1%88%D0%B8%D0%BD%D1%81%D0%BA%D0%B8%D0%B9_%D1%80%D0%B0%D0%B9%D0%BE%D0%BD)" TargetMode="External"/><Relationship Id="rId77" Type="http://schemas.openxmlformats.org/officeDocument/2006/relationships/hyperlink" Target="https://ru.wikipedia.org/wiki/%D0%9C%D0%B0%D1%81%D1%82%D0%B8%D1%89%D0%B5%D0%B2%D0%BE" TargetMode="External"/><Relationship Id="rId100" Type="http://schemas.openxmlformats.org/officeDocument/2006/relationships/hyperlink" Target="https://ru.wikipedia.org/wiki/%D0%9F%D0%BB%D0%B5%D1%82%D0%B5%D0%BD%D0%B8%D0%BD%D1%81%D0%BA%D0%BE%D0%B5" TargetMode="External"/><Relationship Id="rId105" Type="http://schemas.openxmlformats.org/officeDocument/2006/relationships/hyperlink" Target="https://ru.wikipedia.org/wiki/%D0%A0%D0%B5%D1%87%D0%BA%D0%B8_(%D0%9B%D0%BE%D1%82%D0%BE%D1%88%D0%B8%D0%BD%D1%81%D0%BA%D0%B8%D0%B9_%D1%80%D0%B0%D0%B9%D0%BE%D0%BD)" TargetMode="External"/><Relationship Id="rId126" Type="http://schemas.openxmlformats.org/officeDocument/2006/relationships/hyperlink" Target="https://ru.wikipedia.org/wiki/%D0%A5%D0%B0%D1%80%D0%BF%D0%B0%D0%B9" TargetMode="External"/><Relationship Id="rId147" Type="http://schemas.openxmlformats.org/officeDocument/2006/relationships/image" Target="media/image14.png"/><Relationship Id="rId168" Type="http://schemas.openxmlformats.org/officeDocument/2006/relationships/image" Target="media/image35.png"/><Relationship Id="rId8" Type="http://schemas.openxmlformats.org/officeDocument/2006/relationships/image" Target="media/image1.gif"/><Relationship Id="rId51" Type="http://schemas.openxmlformats.org/officeDocument/2006/relationships/hyperlink" Target="https://ru.wikipedia.org/wiki/%D0%9A%D0%B0%D0%BB%D0%B8%D1%86%D0%B8%D0%BD%D0%BE_(%D0%9C%D0%BE%D1%81%D0%BA%D0%BE%D0%B2%D1%81%D0%BA%D0%B0%D1%8F_%D0%BE%D0%B1%D0%BB%D0%B0%D1%81%D1%82%D1%8C)" TargetMode="External"/><Relationship Id="rId72" Type="http://schemas.openxmlformats.org/officeDocument/2006/relationships/hyperlink" Target="https://ru.wikipedia.org/wiki/%D0%9C%D0%B0%D0%BA%D1%81%D0%B8%D0%BC%D0%BE%D0%B2%D0%BE_(%D0%9C%D0%BE%D1%81%D0%BA%D0%BE%D0%B2%D1%81%D0%BA%D0%B0%D1%8F_%D0%BE%D0%B1%D0%BB%D0%B0%D1%81%D1%82%D1%8C)" TargetMode="External"/><Relationship Id="rId93" Type="http://schemas.openxmlformats.org/officeDocument/2006/relationships/hyperlink" Target="https://ru.wikipedia.org/wiki/%D0%9F%D0%B0%D0%B2%D0%BB%D0%BE%D0%B2%D1%81%D0%BA%D0%BE%D0%B5_(%D0%9B%D0%BE%D1%82%D0%BE%D1%88%D0%B8%D0%BD%D1%81%D0%BA%D0%B8%D0%B9_%D1%80%D0%B0%D0%B9%D0%BE%D0%BD)" TargetMode="External"/><Relationship Id="rId98" Type="http://schemas.openxmlformats.org/officeDocument/2006/relationships/hyperlink" Target="https://ru.wikipedia.org/wiki/%D0%9F%D0%B5%D1%88%D0%BA%D0%B8_(%D0%9B%D0%BE%D1%82%D0%BE%D1%88%D0%B8%D0%BD%D1%81%D0%BA%D0%B8%D0%B9_%D1%80%D0%B0%D0%B9%D0%BE%D0%BD)" TargetMode="External"/><Relationship Id="rId121" Type="http://schemas.openxmlformats.org/officeDocument/2006/relationships/hyperlink" Target="https://ru.wikipedia.org/wiki/%D0%A2%D0%BE%D1%80%D1%84%D1%8F%D0%BD%D0%BE%D0%B9_(%D0%9C%D0%BE%D1%81%D0%BA%D0%BE%D0%B2%D1%81%D0%BA%D0%B0%D1%8F_%D0%BE%D0%B1%D0%BB%D0%B0%D1%81%D1%82%D1%8C)" TargetMode="External"/><Relationship Id="rId142" Type="http://schemas.openxmlformats.org/officeDocument/2006/relationships/image" Target="media/image9.png"/><Relationship Id="rId163" Type="http://schemas.openxmlformats.org/officeDocument/2006/relationships/image" Target="media/image30.png"/><Relationship Id="rId3" Type="http://schemas.openxmlformats.org/officeDocument/2006/relationships/styles" Target="styles.xml"/><Relationship Id="rId25" Type="http://schemas.openxmlformats.org/officeDocument/2006/relationships/hyperlink" Target="https://ru.wikipedia.org/wiki/%D0%91%D1%80%D0%B5%D0%BD%D0%B5%D0%B2%D0%BE_(%D0%9C%D0%BE%D1%81%D0%BA%D0%BE%D0%B2%D1%81%D0%BA%D0%B0%D1%8F_%D0%BE%D0%B1%D0%BB%D0%B0%D1%81%D1%82%D1%8C)" TargetMode="External"/><Relationship Id="rId46" Type="http://schemas.openxmlformats.org/officeDocument/2006/relationships/hyperlink" Target="https://ru.wikipedia.org/wiki/%D0%97%D0%B2%D1%8F%D0%B3%D0%B8%D0%BD%D0%BE_(%D0%9C%D0%BE%D1%81%D0%BA%D0%BE%D0%B2%D1%81%D0%BA%D0%B0%D1%8F_%D0%BE%D0%B1%D0%BB%D0%B0%D1%81%D1%82%D1%8C)" TargetMode="External"/><Relationship Id="rId67" Type="http://schemas.openxmlformats.org/officeDocument/2006/relationships/hyperlink" Target="https://ru.wikipedia.org/wiki/%D0%9A%D1%83%D1%88%D0%B5%D0%BB%D0%BE%D0%B2%D0%BE" TargetMode="External"/><Relationship Id="rId116" Type="http://schemas.openxmlformats.org/officeDocument/2006/relationships/hyperlink" Target="https://ru.wikipedia.org/wiki/%D0%A2%D0%B0%D1%82%D0%B0%D1%80%D0%BA%D0%B8_(%D0%9B%D0%BE%D1%82%D0%BE%D1%88%D0%B8%D0%BD%D1%81%D0%BA%D0%B8%D0%B9_%D1%80%D0%B0%D0%B9%D0%BE%D0%BD)" TargetMode="External"/><Relationship Id="rId137" Type="http://schemas.openxmlformats.org/officeDocument/2006/relationships/image" Target="media/image4.png"/><Relationship Id="rId158" Type="http://schemas.openxmlformats.org/officeDocument/2006/relationships/image" Target="media/image25.png"/><Relationship Id="rId20" Type="http://schemas.openxmlformats.org/officeDocument/2006/relationships/hyperlink" Target="https://ru.wikipedia.org/wiki/%D0%91%D0%BE%D0%B1%D0%BE%D1%80%D1%8B%D0%BA%D0%B8%D0%BD%D0%BE_(%D0%9B%D0%BE%D1%82%D0%BE%D1%88%D0%B8%D0%BD%D1%81%D0%BA%D0%B8%D0%B9_%D1%80%D0%B0%D0%B9%D0%BE%D0%BD)" TargetMode="External"/><Relationship Id="rId41" Type="http://schemas.openxmlformats.org/officeDocument/2006/relationships/hyperlink" Target="https://ru.wikipedia.org/wiki/%D0%93%D1%80%D0%B8%D0%B3%D0%BE%D1%80%D0%BE%D0%B2%D0%BE_(%D0%9B%D0%BE%D1%82%D0%BE%D1%88%D0%B8%D0%BD%D1%81%D0%BA%D0%B8%D0%B9_%D1%80%D0%B0%D0%B9%D0%BE%D0%BD)" TargetMode="External"/><Relationship Id="rId62" Type="http://schemas.openxmlformats.org/officeDocument/2006/relationships/hyperlink" Target="https://ru.wikipedia.org/wiki/%D0%9A%D1%83%D0%B4%D1%80%D0%B8%D0%BD%D0%BE_(%D0%9B%D0%BE%D1%82%D0%BE%D1%88%D0%B8%D0%BD%D1%81%D0%BA%D0%B8%D0%B9_%D1%80%D0%B0%D0%B9%D0%BE%D0%BD)" TargetMode="External"/><Relationship Id="rId83" Type="http://schemas.openxmlformats.org/officeDocument/2006/relationships/hyperlink" Target="https://ru.wikipedia.org/wiki/%D0%9C%D0%BE%D0%BD%D0%B0%D1%81%D0%B5%D0%B8%D0%BD%D0%BE" TargetMode="External"/><Relationship Id="rId88" Type="http://schemas.openxmlformats.org/officeDocument/2006/relationships/hyperlink" Target="https://ru.wikipedia.org/wiki/%D0%9D%D0%BE%D0%B2%D0%BE%D0%BB%D0%BE%D1%82%D0%BE%D1%88%D0%B8%D0%BD%D0%BE" TargetMode="External"/><Relationship Id="rId111" Type="http://schemas.openxmlformats.org/officeDocument/2006/relationships/hyperlink" Target="https://ru.wikipedia.org/wiki/%D0%A1%D0%BE%D1%84%D0%B8%D0%B9%D1%81%D0%BA%D0%BE%D0%B5_(%D0%B4%D0%B5%D1%80%D0%B5%D0%B2%D0%BD%D1%8F)" TargetMode="External"/><Relationship Id="rId132" Type="http://schemas.openxmlformats.org/officeDocument/2006/relationships/hyperlink" Target="https://ru.wikipedia.org/wiki/%D0%A8%D0%B5%D0%BB%D0%B3%D1%83%D0%BD%D0%BE%D0%B2%D0%BE_(%D0%9C%D0%BE%D1%81%D0%BA%D0%BE%D0%B2%D1%81%D0%BA%D0%B0%D1%8F_%D0%BE%D0%B1%D0%BB%D0%B0%D1%81%D1%82%D1%8C)" TargetMode="External"/><Relationship Id="rId153" Type="http://schemas.openxmlformats.org/officeDocument/2006/relationships/image" Target="media/image20.png"/><Relationship Id="rId174" Type="http://schemas.openxmlformats.org/officeDocument/2006/relationships/fontTable" Target="fontTable.xml"/><Relationship Id="rId15" Type="http://schemas.openxmlformats.org/officeDocument/2006/relationships/hyperlink" Target="https://ru.wikipedia.org/wiki/%D0%90%D0%BD%D0%B4%D1%80%D0%B5%D0%B9%D0%BA%D0%BE%D0%B2%D0%BE_(%D0%9B%D0%BE%D1%82%D0%BE%D1%88%D0%B8%D0%BD%D1%81%D0%BA%D0%B8%D0%B9_%D1%80%D0%B0%D0%B9%D0%BE%D0%BD)" TargetMode="External"/><Relationship Id="rId36" Type="http://schemas.openxmlformats.org/officeDocument/2006/relationships/hyperlink" Target="https://ru.wikipedia.org/wiki/%D0%92%D1%8F%D1%85%D0%B8%D1%80%D0%B5%D0%B2%D0%BE_(%D0%9B%D0%BE%D1%82%D0%BE%D1%88%D0%B8%D0%BD%D1%81%D0%BA%D0%B8%D0%B9_%D1%80%D0%B0%D0%B9%D0%BE%D0%BD)" TargetMode="External"/><Relationship Id="rId57" Type="http://schemas.openxmlformats.org/officeDocument/2006/relationships/hyperlink" Target="https://ru.wikipedia.org/wiki/%D0%9A%D0%BE%D0%BD%D0%BE%D0%BF%D0%BB%D1%91%D0%B2%D0%BE_(%D0%9C%D0%BE%D1%81%D0%BA%D0%BE%D0%B2%D1%81%D0%BA%D0%B0%D1%8F_%D0%BE%D0%B1%D0%BB%D0%B0%D1%81%D1%82%D1%8C)" TargetMode="External"/><Relationship Id="rId106" Type="http://schemas.openxmlformats.org/officeDocument/2006/relationships/hyperlink" Target="https://ru.wikipedia.org/wiki/%D0%A0%D0%BE%D0%B6%D0%B4%D0%B5%D1%81%D1%82%D0%B2%D0%BE_(%D0%9B%D0%BE%D1%82%D0%BE%D1%88%D0%B8%D0%BD%D1%81%D0%BA%D0%B8%D0%B9_%D1%80%D0%B0%D0%B9%D0%BE%D0%BD)" TargetMode="External"/><Relationship Id="rId127" Type="http://schemas.openxmlformats.org/officeDocument/2006/relationships/hyperlink" Target="https://ru.wikipedia.org/wiki/%D0%A5%D0%B8%D0%BB%D0%BE%D0%B2%D0%BE_(%D0%9C%D0%BE%D1%81%D0%BA%D0%BE%D0%B2%D1%81%D0%BA%D0%B0%D1%8F_%D0%BE%D0%B1%D0%BB%D0%B0%D1%81%D1%82%D1%8C)" TargetMode="External"/><Relationship Id="rId10" Type="http://schemas.openxmlformats.org/officeDocument/2006/relationships/footer" Target="footer2.xml"/><Relationship Id="rId31" Type="http://schemas.openxmlformats.org/officeDocument/2006/relationships/hyperlink" Target="https://ru.wikipedia.org/wiki/%D0%92%D0%BB%D0%B0%D1%81%D0%BE%D0%B2%D0%BE_(%D0%9B%D0%BE%D1%82%D0%BE%D1%88%D0%B8%D0%BD%D1%81%D0%BA%D0%B8%D0%B9_%D1%80%D0%B0%D0%B9%D0%BE%D0%BD)" TargetMode="External"/><Relationship Id="rId52" Type="http://schemas.openxmlformats.org/officeDocument/2006/relationships/hyperlink" Target="https://ru.wikipedia.org/wiki/%D0%9A%D0%B0%D0%BD%D0%B8%D1%89%D0%B5%D0%B2%D0%BE_(%D0%9B%D0%BE%D1%82%D0%BE%D1%88%D0%B8%D0%BD%D1%81%D0%BA%D0%B8%D0%B9_%D1%80%D0%B0%D0%B9%D0%BE%D0%BD)" TargetMode="External"/><Relationship Id="rId73" Type="http://schemas.openxmlformats.org/officeDocument/2006/relationships/hyperlink" Target="https://ru.wikipedia.org/wiki/%D0%9C%D0%B0%D0%BC%D0%BE%D0%BD%D0%BE%D0%B2%D0%BE_(%D0%9B%D0%BE%D1%82%D0%BE%D1%88%D0%B8%D0%BD%D1%81%D0%BA%D0%B8%D0%B9_%D1%80%D0%B0%D0%B9%D0%BE%D0%BD)" TargetMode="External"/><Relationship Id="rId78" Type="http://schemas.openxmlformats.org/officeDocument/2006/relationships/hyperlink" Target="https://ru.wikipedia.org/wiki/%D0%9C%D0%B0%D1%82%D0%B2%D0%B5%D0%B9%D0%BA%D0%BE%D0%B2%D0%BE_(%D0%9B%D0%BE%D1%82%D0%BE%D1%88%D0%B8%D0%BD%D1%81%D0%BA%D0%B8%D0%B9_%D1%80%D0%B0%D0%B9%D0%BE%D0%BD)" TargetMode="External"/><Relationship Id="rId94" Type="http://schemas.openxmlformats.org/officeDocument/2006/relationships/hyperlink" Target="https://ru.wikipedia.org/wiki/%D0%9F%D0%B0%D0%BB%D0%BA%D0%B8%D0%BD%D0%BE_(%D0%9C%D0%BE%D1%81%D0%BA%D0%BE%D0%B2%D1%81%D0%BA%D0%B0%D1%8F_%D0%BE%D0%B1%D0%BB%D0%B0%D1%81%D1%82%D1%8C)" TargetMode="External"/><Relationship Id="rId99" Type="http://schemas.openxmlformats.org/officeDocument/2006/relationships/hyperlink" Target="https://ru.wikipedia.org/wiki/%D0%9F%D0%BB%D0%B0%D0%BA%D1%81%D0%B8%D0%BD%D0%BE_(%D0%9B%D0%BE%D1%82%D0%BE%D1%88%D0%B8%D0%BD%D1%81%D0%BA%D0%B8%D0%B9_%D1%80%D0%B0%D0%B9%D0%BE%D0%BD)" TargetMode="External"/><Relationship Id="rId101" Type="http://schemas.openxmlformats.org/officeDocument/2006/relationships/hyperlink" Target="https://ru.wikipedia.org/wiki/%D0%9F%D0%BE%D0%BB%D1%8F%D0%BD%D1%8B_(%D0%9C%D0%BE%D1%81%D0%BA%D0%BE%D0%B2%D1%81%D0%BA%D0%B0%D1%8F_%D0%BE%D0%B1%D0%BB%D0%B0%D1%81%D1%82%D1%8C)" TargetMode="External"/><Relationship Id="rId122" Type="http://schemas.openxmlformats.org/officeDocument/2006/relationships/hyperlink" Target="https://ru.wikipedia.org/wiki/%D0%A2%D1%83%D1%80%D0%BE%D0%B2%D0%BE_(%D0%9B%D0%BE%D1%82%D0%BE%D1%88%D0%B8%D0%BD%D1%81%D0%BA%D0%B8%D0%B9_%D1%80%D0%B0%D0%B9%D0%BE%D0%BD)" TargetMode="External"/><Relationship Id="rId143" Type="http://schemas.openxmlformats.org/officeDocument/2006/relationships/image" Target="media/image10.png"/><Relationship Id="rId148" Type="http://schemas.openxmlformats.org/officeDocument/2006/relationships/image" Target="media/image15.png"/><Relationship Id="rId164" Type="http://schemas.openxmlformats.org/officeDocument/2006/relationships/image" Target="media/image31.png"/><Relationship Id="rId169"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hyperlink" Target="https://ru.wikipedia.org/wiki/%D0%91%D1%80%D1%8B%D0%BA%D0%BE%D0%B2%D0%BE_(%D0%9B%D0%BE%D1%82%D0%BE%D1%88%D0%B8%D0%BD%D1%81%D0%BA%D0%B8%D0%B9_%D1%80%D0%B0%D0%B9%D0%BE%D0%BD)" TargetMode="External"/><Relationship Id="rId47" Type="http://schemas.openxmlformats.org/officeDocument/2006/relationships/hyperlink" Target="https://ru.wikipedia.org/wiki/%D0%98%D0%B2%D0%B0%D0%BD%D0%BE%D0%B2%D1%81%D0%BA%D0%BE%D0%B5_(%D0%9B%D0%BE%D1%82%D0%BE%D1%88%D0%B8%D0%BD%D1%81%D0%BA%D0%B8%D0%B9_%D1%80%D0%B0%D0%B9%D0%BE%D0%BD)" TargetMode="External"/><Relationship Id="rId68" Type="http://schemas.openxmlformats.org/officeDocument/2006/relationships/hyperlink" Target="https://ru.wikipedia.org/wiki/%D0%9B%D0%BE%D1%82%D0%BE%D1%88%D0%B8%D0%BD%D0%BE" TargetMode="External"/><Relationship Id="rId89" Type="http://schemas.openxmlformats.org/officeDocument/2006/relationships/hyperlink" Target="https://ru.wikipedia.org/wiki/%D0%9D%D0%BE%D0%B2%D0%BE%D1%88%D0%B8%D0%BD%D0%BE_(%D0%9B%D0%BE%D1%82%D0%BE%D1%88%D0%B8%D0%BD%D1%81%D0%BA%D0%B8%D0%B9_%D1%80%D0%B0%D0%B9%D0%BE%D0%BD)" TargetMode="External"/><Relationship Id="rId112" Type="http://schemas.openxmlformats.org/officeDocument/2006/relationships/hyperlink" Target="https://ru.wikipedia.org/wiki/%D0%A1%D1%82%D0%B0%D1%80%D0%BE%D0%B5_%D0%9B%D0%B8%D1%81%D0%B8%D0%BD%D0%BE" TargetMode="External"/><Relationship Id="rId133" Type="http://schemas.openxmlformats.org/officeDocument/2006/relationships/hyperlink" Target="https://ru.wikipedia.org/wiki/%D0%A8%D0%B8%D0%BB%D0%BE%D0%B2%D0%BE_(%D0%9B%D0%BE%D1%82%D0%BE%D1%88%D0%B8%D0%BD%D1%81%D0%BA%D0%B8%D0%B9_%D1%80%D0%B0%D0%B9%D0%BE%D0%BD)" TargetMode="External"/><Relationship Id="rId154" Type="http://schemas.openxmlformats.org/officeDocument/2006/relationships/image" Target="media/image21.png"/><Relationship Id="rId175" Type="http://schemas.openxmlformats.org/officeDocument/2006/relationships/theme" Target="theme/theme1.xml"/><Relationship Id="rId16" Type="http://schemas.openxmlformats.org/officeDocument/2006/relationships/hyperlink" Target="https://ru.wikipedia.org/wiki/%D0%90%D1%80%D0%B8%D0%BD%D1%8C%D0%BA%D0%B8%D0%BD%D0%BE" TargetMode="External"/><Relationship Id="rId37" Type="http://schemas.openxmlformats.org/officeDocument/2006/relationships/hyperlink" Target="https://ru.wikipedia.org/wiki/%D0%93%D0%B0%D0%B2%D1%80%D0%B8%D0%BB%D0%BE%D0%B2%D0%BE_(%D0%9B%D0%BE%D1%82%D0%BE%D1%88%D0%B8%D0%BD%D1%81%D0%BA%D0%B8%D0%B9_%D1%80%D0%B0%D0%B9%D0%BE%D0%BD)" TargetMode="External"/><Relationship Id="rId58" Type="http://schemas.openxmlformats.org/officeDocument/2006/relationships/hyperlink" Target="https://ru.wikipedia.org/wiki/%D0%9A%D0%BE%D1%80%D0%BD%D0%B5%D0%B2%D1%81%D0%BA%D0%BE%D0%B5" TargetMode="External"/><Relationship Id="rId79" Type="http://schemas.openxmlformats.org/officeDocument/2006/relationships/hyperlink" Target="https://ru.wikipedia.org/wiki/%D0%9C%D0%B0%D1%82%D1%8E%D1%88%D0%BA%D0%B8%D0%BD%D0%BE_(%D0%9C%D0%BE%D1%81%D0%BA%D0%BE%D0%B2%D1%81%D0%BA%D0%B0%D1%8F_%D0%BE%D0%B1%D0%BB%D0%B0%D1%81%D1%82%D1%8C)" TargetMode="External"/><Relationship Id="rId102" Type="http://schemas.openxmlformats.org/officeDocument/2006/relationships/hyperlink" Target="https://ru.wikipedia.org/wiki/%D0%A0%D0%B0%D0%BC%D0%B5%D0%BD%D1%8C%D0%B5_(%D0%9B%D0%BE%D1%82%D0%BE%D1%88%D0%B8%D0%BD%D1%81%D0%BA%D0%B8%D0%B9_%D1%80%D0%B0%D0%B9%D0%BE%D0%BD)" TargetMode="External"/><Relationship Id="rId123" Type="http://schemas.openxmlformats.org/officeDocument/2006/relationships/hyperlink" Target="https://ru.wikipedia.org/wiki/%D0%A3%D0%B7%D0%BE%D1%80%D0%BE%D0%B2%D0%BE" TargetMode="External"/><Relationship Id="rId144" Type="http://schemas.openxmlformats.org/officeDocument/2006/relationships/image" Target="media/image11.png"/><Relationship Id="rId90" Type="http://schemas.openxmlformats.org/officeDocument/2006/relationships/hyperlink" Target="https://ru.wikipedia.org/wiki/%D0%9E%D1%80%D0%B5%D1%88%D0%BA%D0%BE%D0%B2%D0%BE_(%D0%9B%D0%BE%D1%82%D0%BE%D1%88%D0%B8%D0%BD%D1%81%D0%BA%D0%B8%D0%B9_%D1%80%D0%B0%D0%B9%D0%BE%D0%BD)" TargetMode="External"/><Relationship Id="rId165" Type="http://schemas.openxmlformats.org/officeDocument/2006/relationships/image" Target="media/image32.png"/><Relationship Id="rId27" Type="http://schemas.openxmlformats.org/officeDocument/2006/relationships/hyperlink" Target="https://ru.wikipedia.org/wiki/%D0%91%D1%8B%D0%BA%D0%BE%D0%B2%D0%BE_(%D0%9B%D0%BE%D1%82%D0%BE%D1%88%D0%B8%D0%BD%D1%81%D0%BA%D0%B8%D0%B9_%D1%80%D0%B0%D0%B9%D0%BE%D0%BD)" TargetMode="External"/><Relationship Id="rId48" Type="http://schemas.openxmlformats.org/officeDocument/2006/relationships/hyperlink" Target="https://ru.wikipedia.org/wiki/%D0%98%D0%B7%D0%B4%D0%B5%D1%82%D0%B5%D0%BB%D1%8C_(%D0%B4%D0%B5%D1%80%D0%B5%D0%B2%D0%BD%D1%8F)" TargetMode="External"/><Relationship Id="rId69" Type="http://schemas.openxmlformats.org/officeDocument/2006/relationships/hyperlink" Target="https://ru.wikipedia.org/wiki/%D0%9B%D1%83%D0%B6%D0%BA%D0%B8_(%D0%9B%D0%BE%D1%82%D0%BE%D1%88%D0%B8%D0%BD%D1%81%D0%BA%D0%B8%D0%B9_%D1%80%D0%B0%D0%B9%D0%BE%D0%BD)" TargetMode="External"/><Relationship Id="rId113" Type="http://schemas.openxmlformats.org/officeDocument/2006/relationships/hyperlink" Target="https://ru.wikipedia.org/wiki/%D0%A1%D1%82%D0%B5%D0%BF%D0%B0%D0%BD%D1%8C%D0%BA%D0%BE%D0%B2%D0%BE_(%D0%9B%D0%BE%D1%82%D0%BE%D1%88%D0%B8%D0%BD%D1%81%D0%BA%D0%B8%D0%B9_%D1%80%D0%B0%D0%B9%D0%BE%D0%BD)" TargetMode="External"/><Relationship Id="rId134" Type="http://schemas.openxmlformats.org/officeDocument/2006/relationships/hyperlink" Target="https://ru.wikipedia.org/wiki/%D0%A8%D1%83%D0%B1%D0%B8%D0%BD%D0%BE_(%D0%9B%D0%BE%D1%82%D0%BE%D1%88%D0%B8%D0%BD%D1%81%D0%BA%D0%B8%D0%B9_%D1%80%D0%B0%D0%B9%D0%BE%D0%BD)" TargetMode="External"/><Relationship Id="rId80" Type="http://schemas.openxmlformats.org/officeDocument/2006/relationships/hyperlink" Target="https://ru.wikipedia.org/wiki/%D0%9C%D0%B8%D0%BA%D1%83%D0%BB%D0%B8%D0%BD%D0%BE_(%D0%9C%D0%BE%D1%81%D0%BA%D0%BE%D0%B2%D1%81%D0%BA%D0%B0%D1%8F_%D0%BE%D0%B1%D0%BB%D0%B0%D1%81%D1%82%D1%8C)" TargetMode="External"/><Relationship Id="rId155" Type="http://schemas.openxmlformats.org/officeDocument/2006/relationships/image" Target="media/image22.png"/><Relationship Id="rId17" Type="http://schemas.openxmlformats.org/officeDocument/2006/relationships/hyperlink" Target="https://ru.wikipedia.org/wiki/%D0%90%D1%81%D1%82%D1%80%D0%B5%D0%BD%D1%91%D0%B2%D0%BE" TargetMode="External"/><Relationship Id="rId38" Type="http://schemas.openxmlformats.org/officeDocument/2006/relationships/hyperlink" Target="https://ru.wikipedia.org/wiki/%D0%93%D0%BE%D1%80%D1%81%D1%82%D0%BA%D0%B8%D0%BD%D0%BE_(%D0%9C%D0%BE%D1%81%D0%BA%D0%BE%D0%B2%D1%81%D0%BA%D0%B0%D1%8F_%D0%BE%D0%B1%D0%BB%D0%B0%D1%81%D1%82%D1%8C)" TargetMode="External"/><Relationship Id="rId59" Type="http://schemas.openxmlformats.org/officeDocument/2006/relationships/hyperlink" Target="https://ru.wikipedia.org/wiki/%D0%9A%D0%BE%D1%82%D0%BB%D1%8F%D0%BA%D0%BE%D0%B2%D0%BE_(%D0%9B%D0%BE%D1%82%D0%BE%D1%88%D0%B8%D0%BD%D1%81%D0%BA%D0%B8%D0%B9_%D1%80%D0%B0%D0%B9%D0%BE%D0%BD)" TargetMode="External"/><Relationship Id="rId103" Type="http://schemas.openxmlformats.org/officeDocument/2006/relationships/hyperlink" Target="https://ru.wikipedia.org/wiki/%D0%A0%D0%B0%D1%85%D0%BD%D0%BE%D0%B2%D0%BE_(%D0%9C%D0%BE%D1%81%D0%BA%D0%BE%D0%B2%D1%81%D0%BA%D0%B0%D1%8F_%D0%BE%D0%B1%D0%BB%D0%B0%D1%81%D1%82%D1%8C)" TargetMode="External"/><Relationship Id="rId124" Type="http://schemas.openxmlformats.org/officeDocument/2006/relationships/hyperlink" Target="https://ru.wikipedia.org/wiki/%D0%A3%D1%80%D1%83%D1%81%D0%BE%D0%B2%D0%BE_(%D0%9C%D0%BE%D1%81%D0%BA%D0%BE%D0%B2%D1%81%D0%BA%D0%B0%D1%8F_%D0%BE%D0%B1%D0%BB%D0%B0%D1%81%D1%82%D1%8C)" TargetMode="External"/><Relationship Id="rId70" Type="http://schemas.openxmlformats.org/officeDocument/2006/relationships/hyperlink" Target="https://ru.wikipedia.org/wiki/%D0%9C%D0%B0%D0%B7%D0%BB%D0%BE%D0%B2%D0%BE_(%D0%9C%D0%BE%D1%81%D0%BA%D0%BE%D0%B2%D1%81%D0%BA%D0%B0%D1%8F_%D0%BE%D0%B1%D0%BB%D0%B0%D1%81%D1%82%D1%8C)" TargetMode="External"/><Relationship Id="rId91" Type="http://schemas.openxmlformats.org/officeDocument/2006/relationships/hyperlink" Target="https://ru.wikipedia.org/wiki/%D0%9E%D1%88%D0%B5%D0%B9%D0%BA%D0%B8%D0%BD%D0%BE_(%D0%9C%D0%BE%D1%81%D0%BA%D0%BE%D0%B2%D1%81%D0%BA%D0%B0%D1%8F_%D0%BE%D0%B1%D0%BB%D0%B0%D1%81%D1%82%D1%8C)" TargetMode="External"/><Relationship Id="rId145" Type="http://schemas.openxmlformats.org/officeDocument/2006/relationships/image" Target="media/image12.png"/><Relationship Id="rId166"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465205-F2C2-4689-9B1B-1A4D9E8B0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1</Pages>
  <Words>7168</Words>
  <Characters>40859</Characters>
  <Application>Microsoft Office Word</Application>
  <DocSecurity>0</DocSecurity>
  <Lines>340</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Nick</dc:creator>
  <cp:keywords/>
  <dc:description/>
  <cp:lastModifiedBy>Владимир смирнов</cp:lastModifiedBy>
  <cp:revision>38</cp:revision>
  <cp:lastPrinted>2024-11-18T15:37:00Z</cp:lastPrinted>
  <dcterms:created xsi:type="dcterms:W3CDTF">2020-11-01T18:45:00Z</dcterms:created>
  <dcterms:modified xsi:type="dcterms:W3CDTF">2025-10-07T08:49:00Z</dcterms:modified>
</cp:coreProperties>
</file>